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He had a good seat. He was sitting in a goodD</w:t>
      </w:r>
    </w:p>
    <w:p>
      <w:pPr>
        <w:rPr>
          <w:rFonts w:hint="eastAsia"/>
        </w:rPr>
      </w:pP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chair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armchair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class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place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He was a young man. He wasn’t veryD</w:t>
      </w:r>
    </w:p>
    <w:p>
      <w:pPr>
        <w:rPr>
          <w:rFonts w:hint="eastAsia"/>
        </w:rPr>
      </w:pP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A.big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B.tall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C.large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D.old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writer could not bear it. He could not ____ it.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carry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stand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lift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suffer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young man spoke rudely. He wasn’t veryD</w:t>
      </w:r>
    </w:p>
    <w:p>
      <w:pPr>
        <w:rPr>
          <w:rFonts w:hint="eastAsia"/>
        </w:rPr>
      </w:pP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clever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rude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kind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polite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HeA</w:t>
      </w:r>
    </w:p>
    <w:p>
      <w:pPr>
        <w:rPr>
          <w:rFonts w:hint="eastAsia"/>
        </w:rPr>
      </w:pPr>
      <w:r>
        <w:rPr>
          <w:rFonts w:hint="eastAsia"/>
        </w:rPr>
        <w:t xml:space="preserve"> out of the window and saw that it was raining.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looked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saw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remarked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watched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Breakfast is the firstA</w:t>
      </w:r>
    </w:p>
    <w:p>
      <w:pPr>
        <w:rPr>
          <w:rFonts w:hint="eastAsia"/>
        </w:rPr>
      </w:pPr>
      <w:r>
        <w:rPr>
          <w:rFonts w:hint="eastAsia"/>
        </w:rPr>
        <w:t xml:space="preserve"> of the day.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meal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food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dinner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lunch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Just then, the telephone rang. It rang____.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at once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immediately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again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at that moment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shop assistant found some curtain material___me.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to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for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Pass the knife ___your father.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for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into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to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from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Last summer he went to Italy. He was___Italy last summer.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at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to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in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___him a few words of Italian? The waiter.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Who taught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Who did teach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What did he teach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Whom did he teach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There are____spelling mistakes in your homework.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a small number of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a good deal of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much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lot of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I find the filmA</w:t>
      </w:r>
    </w:p>
    <w:p>
      <w:pPr>
        <w:rPr>
          <w:rFonts w:hint="eastAsia"/>
        </w:rPr>
      </w:pP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very interesting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very interested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very interest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interests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 have____read the book.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already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a year ago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a short time ago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last year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When did youC</w:t>
      </w:r>
    </w:p>
    <w:p>
      <w:pPr>
        <w:rPr>
          <w:rFonts w:hint="eastAsia"/>
        </w:rPr>
      </w:pPr>
      <w:r>
        <w:rPr>
          <w:rFonts w:hint="eastAsia"/>
        </w:rPr>
        <w:t>that bag?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accept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B. took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receive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D. bought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评论</w:t>
      </w:r>
    </w:p>
    <w:p>
      <w:pPr>
        <w:rPr>
          <w:rFonts w:hint="eastAsia"/>
        </w:rPr>
      </w:pPr>
      <w:r>
        <w:rPr>
          <w:rFonts w:hint="eastAsia"/>
        </w:rPr>
        <w:t>写评语或修改得分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题干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He has visited manyA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places in China.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different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difference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differentiate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differ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school is a mile (away)A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my house.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from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in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by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Up to now, heA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very hard-working.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has  been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is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has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was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He granted my request____more time.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for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on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in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Yesterday, a pigeon____the first message from Pinhurst to Silbury.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carried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carry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carries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has carried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Have you got five minutes toA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?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spare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spared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has spared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spares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Don't always ask others ____ help.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for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from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into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return____your help, I invite you to spend the weekend with my family.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for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by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in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____does Jane write to her parents?  Once a week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How seldom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How often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How long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How soon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is cold outside.___your coat.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Put on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Put in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Put down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Put off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She ____ the sick baby for three days.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looked down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looked for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looked into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looked after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thieves wanted toA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the diamonds.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steal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rob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take from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take to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Others were waiting____the airfield.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in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on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from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Some students were dancing and singingA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others were eating and drinking.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while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when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just as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as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I'm expecting a letter____Jimmy.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for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from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with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into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How much did youc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for that dress?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spend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take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pay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get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MyA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is paid on the 28th of the month.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salary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money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wage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salaries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 youA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your car to me this afternoon?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lend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borrow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to lend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to borrow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are not allowC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room if you don't take the card with you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entered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enter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to enter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enters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She tried to playB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jazz on it!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the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*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a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an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题干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Mr. Jackson hasB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 school in the village.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set out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set up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set off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D. set in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want to sailA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the world.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around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from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to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in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That filmA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on next Sunday.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will be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was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is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shall be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have come to say goodbyeB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you.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for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to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about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at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Mr. Baker is proudD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his son.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in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with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at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of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正确答案是：D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You can findB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kinds of shoes in this store.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whole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all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the whole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all the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On that day, he was late for workC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usual.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like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as well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as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at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MyC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neighbour's sister is a nurse.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brother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brother of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brother's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brotherhood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His performanceA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the mathematics exam is not very good.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in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with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on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at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You cannot fail to obey it. You can’tC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to do this.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A. deny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refuse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resist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withdraw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was readingB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my friend called.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after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when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before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as soon as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Beijing isD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the north of China.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on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across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in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正确答案是：D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He neverB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any fish.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A. holds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catches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takes hold of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takes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Last night, I had to walk home. No one would give meA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 lift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 book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a car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a bus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He replied the questionB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in the English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in  English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with English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at English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didn't know that she was a famous actressB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you had told me.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since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B. until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when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while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boys loved the zoo. TheyA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wild animals before.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had never seen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never see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never saw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had ever saw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 cup of coffee, but they gave me a cup of tea.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asked about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asked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asked for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asked with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milk____ in his room.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are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were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was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has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答案：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us/ them left early.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Each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Every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C. Both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Both of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正确答案是：D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题干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Mrs. Browers told her children toA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their toys __________and go to bed.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put. . . away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put. . . up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put. . . down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put. . . on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 was wet all throughA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stormy night.(2 分)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on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in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for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 have an old musical instrumentD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clavichord.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calls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call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calling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called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new roadA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outside my house now.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A.is being built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builds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C.is built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D.is building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"Open your exercise books andA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following," the teacher said.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put down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put on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put off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put up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When they haveC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that new building, it will spoil the view.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put off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put on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put up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put down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TheyA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fire and crept into their tent.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put out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put up with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put up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put off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my coat and left the house.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put up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put away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put up with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put on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 am getting a divorce. I can'tA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him any longer.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put up with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put up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put out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put down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tables in the officeC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wood.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are made by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are made in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are made of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are made from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only gamesB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I play are football and tennis.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who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which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what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when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can't remember his name,A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you aren't really thinking.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because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because of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what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that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 youA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that cats eat grass?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believe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believe in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believe that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believe 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manD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 served was wearing a hat.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A.when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what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which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who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I've been a doctorB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1989.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in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since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for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from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bus is goingA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slowly. I'll miss the train.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too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very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quite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a little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Did heD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you a gift last Sunday?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carry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fetch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take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bring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secretaryC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that she has stolen the letter.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rejects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refuses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denies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accepts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the picture last month.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painted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have painted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had painted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was painting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can land on aB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field.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ploughing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ploughed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is ploughing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has ploughed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正确答案是：B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题干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Fans are necessary inA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hot country.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/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the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Which river isC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shortest, the Nile, the Amazon, or the Mississippi?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A. a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the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/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This great team crossed the ocean onA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raft.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the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/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Why is America calledC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United States?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the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/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Tell Lily to call me as soon as sheA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gets there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will arrive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has gone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reach here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He hasC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for three days.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left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gone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been away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gone away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正确答案是：C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You have failed two tests. You’d better start working harder ,D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you won’t pass the course.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A. and            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B. so               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C. but              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or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正确答案是：D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There isn'tA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water in the bottle.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any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some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no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not. . any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George left the house and was soonA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sight.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out of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out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of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at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story wasB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interesting that I told it to my friends.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very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so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such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quite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fast the boy ran!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A. How       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B. How an    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C. What        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What an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They saved the girlA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the fire.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from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in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at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during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CDs to you if I have time tomorrow.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returned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will return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have returned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return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I've a lot ofA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to do during the holiday.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work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job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profession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career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HeA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when the door opened and the manager came in.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was smiling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smiled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is smiling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has smiled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day, a woman came to his house.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A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One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The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This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thief isA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arrest now.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under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below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at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in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made the model betterA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you did.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than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as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like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so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 have sent you as much money asA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possible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before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ever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usual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temptationA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is strong for him.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to sleep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sleep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sleeping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being sleeping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正确答案是：A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评论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写评语或修改得分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child enjoys Christmas. </w:t>
      </w:r>
    </w:p>
    <w:p>
      <w:pPr>
        <w:rPr>
          <w:rFonts w:hint="eastAsia"/>
        </w:rPr>
      </w:pPr>
      <w:r>
        <w:rPr>
          <w:rFonts w:hint="eastAsia"/>
        </w:rPr>
        <w:t xml:space="preserve"> A. Every</w:t>
      </w:r>
    </w:p>
    <w:p>
      <w:pPr>
        <w:rPr>
          <w:rFonts w:hint="eastAsia"/>
        </w:rPr>
      </w:pPr>
      <w:r>
        <w:rPr>
          <w:rFonts w:hint="eastAsia"/>
        </w:rPr>
        <w:t xml:space="preserve"> B. Each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My book is lost. This one is my </w:t>
      </w:r>
    </w:p>
    <w:p>
      <w:pPr>
        <w:rPr>
          <w:rFonts w:hint="eastAsia"/>
        </w:rPr>
      </w:pPr>
      <w:r>
        <w:rPr>
          <w:rFonts w:hint="eastAsia"/>
        </w:rPr>
        <w:t xml:space="preserve">. </w:t>
      </w:r>
    </w:p>
    <w:p>
      <w:pPr>
        <w:rPr>
          <w:rFonts w:hint="eastAsia"/>
        </w:rPr>
      </w:pPr>
      <w:r>
        <w:rPr>
          <w:rFonts w:hint="eastAsia"/>
        </w:rPr>
        <w:t xml:space="preserve"> A. sister's</w:t>
      </w:r>
    </w:p>
    <w:p>
      <w:pPr>
        <w:rPr>
          <w:rFonts w:hint="eastAsia"/>
        </w:rPr>
      </w:pPr>
      <w:r>
        <w:rPr>
          <w:rFonts w:hint="eastAsia"/>
        </w:rPr>
        <w:t xml:space="preserve"> B. sister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Have you </w:t>
      </w:r>
    </w:p>
    <w:p>
      <w:pPr>
        <w:rPr>
          <w:rFonts w:hint="eastAsia"/>
        </w:rPr>
      </w:pPr>
      <w:r>
        <w:rPr>
          <w:rFonts w:hint="eastAsia"/>
        </w:rPr>
        <w:t xml:space="preserve"> the skirt by yourself?</w:t>
      </w:r>
    </w:p>
    <w:p>
      <w:pPr>
        <w:rPr>
          <w:rFonts w:hint="eastAsia"/>
        </w:rPr>
      </w:pPr>
      <w:r>
        <w:rPr>
          <w:rFonts w:hint="eastAsia"/>
        </w:rPr>
        <w:t xml:space="preserve"> A. made</w:t>
      </w:r>
    </w:p>
    <w:p>
      <w:pPr>
        <w:rPr>
          <w:rFonts w:hint="eastAsia"/>
        </w:rPr>
      </w:pPr>
      <w:r>
        <w:rPr>
          <w:rFonts w:hint="eastAsia"/>
        </w:rPr>
        <w:t xml:space="preserve"> B. built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My room is </w:t>
      </w:r>
    </w:p>
    <w:p>
      <w:pPr>
        <w:rPr>
          <w:rFonts w:hint="eastAsia"/>
        </w:rPr>
      </w:pPr>
      <w:r>
        <w:rPr>
          <w:rFonts w:hint="eastAsia"/>
        </w:rPr>
        <w:t xml:space="preserve"> than the one next door. </w:t>
      </w:r>
    </w:p>
    <w:p>
      <w:pPr>
        <w:rPr>
          <w:rFonts w:hint="eastAsia"/>
        </w:rPr>
      </w:pPr>
      <w:r>
        <w:rPr>
          <w:rFonts w:hint="eastAsia"/>
        </w:rPr>
        <w:t xml:space="preserve"> A. cleaner</w:t>
      </w:r>
    </w:p>
    <w:p>
      <w:pPr>
        <w:rPr>
          <w:rFonts w:hint="eastAsia"/>
        </w:rPr>
      </w:pPr>
      <w:r>
        <w:rPr>
          <w:rFonts w:hint="eastAsia"/>
        </w:rPr>
        <w:t xml:space="preserve"> B. cleanner</w:t>
      </w:r>
    </w:p>
    <w:p>
      <w:pPr>
        <w:rPr>
          <w:rFonts w:hint="eastAsia"/>
        </w:rPr>
      </w:pPr>
      <w:r>
        <w:rPr>
          <w:rFonts w:hint="eastAsia"/>
        </w:rPr>
        <w:t xml:space="preserve"> C. cleanest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We've entered </w:t>
      </w:r>
    </w:p>
    <w:p>
      <w:pPr>
        <w:rPr>
          <w:rFonts w:hint="eastAsia"/>
        </w:rPr>
      </w:pPr>
      <w:r>
        <w:rPr>
          <w:rFonts w:hint="eastAsia"/>
        </w:rPr>
        <w:t xml:space="preserve"> an agreement. </w:t>
      </w:r>
    </w:p>
    <w:p>
      <w:pPr>
        <w:rPr>
          <w:rFonts w:hint="eastAsia"/>
        </w:rPr>
      </w:pPr>
      <w:r>
        <w:rPr>
          <w:rFonts w:hint="eastAsia"/>
        </w:rPr>
        <w:t xml:space="preserve"> A. for</w:t>
      </w:r>
    </w:p>
    <w:p>
      <w:pPr>
        <w:rPr>
          <w:rFonts w:hint="eastAsia"/>
        </w:rPr>
      </w:pPr>
      <w:r>
        <w:rPr>
          <w:rFonts w:hint="eastAsia"/>
        </w:rPr>
        <w:t xml:space="preserve"> B. into</w:t>
      </w:r>
    </w:p>
    <w:p>
      <w:pPr>
        <w:rPr>
          <w:rFonts w:hint="eastAsia"/>
        </w:rPr>
      </w:pPr>
      <w:r>
        <w:rPr>
          <w:rFonts w:hint="eastAsia"/>
        </w:rPr>
        <w:t xml:space="preserve"> C. *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Everyone</w:t>
      </w:r>
    </w:p>
    <w:p>
      <w:pPr>
        <w:rPr>
          <w:rFonts w:hint="eastAsia"/>
        </w:rPr>
      </w:pPr>
      <w:r>
        <w:rPr>
          <w:rFonts w:hint="eastAsia"/>
        </w:rPr>
        <w:t xml:space="preserve">he will win. </w:t>
      </w:r>
    </w:p>
    <w:p>
      <w:pPr>
        <w:rPr>
          <w:rFonts w:hint="eastAsia"/>
        </w:rPr>
      </w:pPr>
      <w:r>
        <w:rPr>
          <w:rFonts w:hint="eastAsia"/>
        </w:rPr>
        <w:t xml:space="preserve"> A. believes </w:t>
      </w:r>
    </w:p>
    <w:p>
      <w:pPr>
        <w:rPr>
          <w:rFonts w:hint="eastAsia"/>
        </w:rPr>
      </w:pPr>
      <w:r>
        <w:rPr>
          <w:rFonts w:hint="eastAsia"/>
        </w:rPr>
        <w:t xml:space="preserve"> B. believe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Just then, the telephone rang. It rang____.</w:t>
      </w:r>
    </w:p>
    <w:p>
      <w:pPr>
        <w:rPr>
          <w:rFonts w:hint="eastAsia"/>
        </w:rPr>
      </w:pPr>
      <w:r>
        <w:rPr>
          <w:rFonts w:hint="eastAsia"/>
        </w:rPr>
        <w:t>A. at once</w:t>
      </w:r>
    </w:p>
    <w:p>
      <w:pPr>
        <w:rPr>
          <w:rFonts w:hint="eastAsia"/>
        </w:rPr>
      </w:pPr>
      <w:r>
        <w:rPr>
          <w:rFonts w:hint="eastAsia"/>
        </w:rPr>
        <w:t>B. immediately</w:t>
      </w:r>
    </w:p>
    <w:p>
      <w:pPr>
        <w:rPr>
          <w:rFonts w:hint="eastAsia"/>
        </w:rPr>
      </w:pPr>
      <w:r>
        <w:rPr>
          <w:rFonts w:hint="eastAsia"/>
        </w:rPr>
        <w:t>C. again</w:t>
      </w:r>
    </w:p>
    <w:p>
      <w:pPr>
        <w:rPr>
          <w:rFonts w:hint="eastAsia"/>
        </w:rPr>
      </w:pPr>
      <w:r>
        <w:rPr>
          <w:rFonts w:hint="eastAsia"/>
        </w:rPr>
        <w:t>D. at that moment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shop assistant found some curtain material___me.</w:t>
      </w:r>
    </w:p>
    <w:p>
      <w:pPr>
        <w:rPr>
          <w:rFonts w:hint="eastAsia"/>
        </w:rPr>
      </w:pPr>
      <w:r>
        <w:rPr>
          <w:rFonts w:hint="eastAsia"/>
        </w:rPr>
        <w:t>A. to</w:t>
      </w:r>
    </w:p>
    <w:p>
      <w:pPr>
        <w:rPr>
          <w:rFonts w:hint="eastAsia"/>
        </w:rPr>
      </w:pPr>
      <w:r>
        <w:rPr>
          <w:rFonts w:hint="eastAsia"/>
        </w:rPr>
        <w:t>B. for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Pass the knife ___your father.</w:t>
      </w:r>
    </w:p>
    <w:p>
      <w:pPr>
        <w:rPr>
          <w:rFonts w:hint="eastAsia"/>
        </w:rPr>
      </w:pPr>
      <w:r>
        <w:rPr>
          <w:rFonts w:hint="eastAsia"/>
        </w:rPr>
        <w:t>A. for</w:t>
      </w:r>
    </w:p>
    <w:p>
      <w:pPr>
        <w:rPr>
          <w:rFonts w:hint="eastAsia"/>
        </w:rPr>
      </w:pPr>
      <w:r>
        <w:rPr>
          <w:rFonts w:hint="eastAsia"/>
        </w:rPr>
        <w:t>B. into</w:t>
      </w:r>
    </w:p>
    <w:p>
      <w:pPr>
        <w:rPr>
          <w:rFonts w:hint="eastAsia"/>
        </w:rPr>
      </w:pPr>
      <w:r>
        <w:rPr>
          <w:rFonts w:hint="eastAsia"/>
        </w:rPr>
        <w:t>C. to</w:t>
      </w:r>
    </w:p>
    <w:p>
      <w:pPr>
        <w:rPr>
          <w:rFonts w:hint="eastAsia"/>
        </w:rPr>
      </w:pPr>
      <w:r>
        <w:rPr>
          <w:rFonts w:hint="eastAsia"/>
        </w:rPr>
        <w:t>D. from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Last summer he went to Italy. He was___Italy last summer.</w:t>
      </w:r>
    </w:p>
    <w:p>
      <w:pPr>
        <w:rPr>
          <w:rFonts w:hint="eastAsia"/>
        </w:rPr>
      </w:pPr>
      <w:r>
        <w:rPr>
          <w:rFonts w:hint="eastAsia"/>
        </w:rPr>
        <w:t>A. at</w:t>
      </w:r>
    </w:p>
    <w:p>
      <w:pPr>
        <w:rPr>
          <w:rFonts w:hint="eastAsia"/>
        </w:rPr>
      </w:pPr>
      <w:r>
        <w:rPr>
          <w:rFonts w:hint="eastAsia"/>
        </w:rPr>
        <w:t>B. to</w:t>
      </w:r>
    </w:p>
    <w:p>
      <w:pPr>
        <w:rPr>
          <w:rFonts w:hint="eastAsia"/>
        </w:rPr>
      </w:pPr>
      <w:r>
        <w:rPr>
          <w:rFonts w:hint="eastAsia"/>
        </w:rPr>
        <w:t>C. in</w:t>
      </w:r>
    </w:p>
    <w:p>
      <w:pPr>
        <w:rPr>
          <w:rFonts w:hint="eastAsia"/>
        </w:rPr>
      </w:pPr>
      <w:r>
        <w:rPr>
          <w:rFonts w:hint="eastAsia"/>
        </w:rPr>
        <w:t>D. on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___him a few words of Italian? The waiter.</w:t>
      </w:r>
    </w:p>
    <w:p>
      <w:pPr>
        <w:rPr>
          <w:rFonts w:hint="eastAsia"/>
        </w:rPr>
      </w:pPr>
      <w:r>
        <w:rPr>
          <w:rFonts w:hint="eastAsia"/>
        </w:rPr>
        <w:t>A. Who taught</w:t>
      </w:r>
    </w:p>
    <w:p>
      <w:pPr>
        <w:rPr>
          <w:rFonts w:hint="eastAsia"/>
        </w:rPr>
      </w:pPr>
      <w:r>
        <w:rPr>
          <w:rFonts w:hint="eastAsia"/>
        </w:rPr>
        <w:t>B. Who did teach</w:t>
      </w:r>
    </w:p>
    <w:p>
      <w:pPr>
        <w:rPr>
          <w:rFonts w:hint="eastAsia"/>
        </w:rPr>
      </w:pPr>
      <w:r>
        <w:rPr>
          <w:rFonts w:hint="eastAsia"/>
        </w:rPr>
        <w:t>C. What did he teach</w:t>
      </w:r>
    </w:p>
    <w:p>
      <w:pPr>
        <w:rPr>
          <w:rFonts w:hint="eastAsia"/>
        </w:rPr>
      </w:pPr>
      <w:r>
        <w:rPr>
          <w:rFonts w:hint="eastAsia"/>
        </w:rPr>
        <w:t>D. Whom did he teach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There are____spelling mistakes in your homework.</w:t>
      </w:r>
    </w:p>
    <w:p>
      <w:pPr>
        <w:rPr>
          <w:rFonts w:hint="eastAsia"/>
        </w:rPr>
      </w:pPr>
      <w:r>
        <w:rPr>
          <w:rFonts w:hint="eastAsia"/>
        </w:rPr>
        <w:t xml:space="preserve">A. a small number of </w:t>
      </w:r>
    </w:p>
    <w:p>
      <w:pPr>
        <w:rPr>
          <w:rFonts w:hint="eastAsia"/>
        </w:rPr>
      </w:pPr>
      <w:r>
        <w:rPr>
          <w:rFonts w:hint="eastAsia"/>
        </w:rPr>
        <w:t>B. a good deal of</w:t>
      </w:r>
    </w:p>
    <w:p>
      <w:pPr>
        <w:rPr>
          <w:rFonts w:hint="eastAsia"/>
        </w:rPr>
      </w:pPr>
      <w:r>
        <w:rPr>
          <w:rFonts w:hint="eastAsia"/>
        </w:rPr>
        <w:t>C. much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I find the film</w:t>
      </w:r>
    </w:p>
    <w:p>
      <w:pPr>
        <w:rPr>
          <w:rFonts w:hint="eastAsia"/>
        </w:rPr>
      </w:pP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A. very interesting</w:t>
      </w:r>
    </w:p>
    <w:p>
      <w:pPr>
        <w:rPr>
          <w:rFonts w:hint="eastAsia"/>
        </w:rPr>
      </w:pPr>
      <w:r>
        <w:rPr>
          <w:rFonts w:hint="eastAsia"/>
        </w:rPr>
        <w:t>B. very interested</w:t>
      </w:r>
    </w:p>
    <w:p>
      <w:pPr>
        <w:rPr>
          <w:rFonts w:hint="eastAsia"/>
        </w:rPr>
      </w:pPr>
      <w:r>
        <w:rPr>
          <w:rFonts w:hint="eastAsia"/>
        </w:rPr>
        <w:t>C. very interest</w:t>
      </w:r>
    </w:p>
    <w:p>
      <w:pPr>
        <w:rPr>
          <w:rFonts w:hint="eastAsia"/>
        </w:rPr>
      </w:pPr>
      <w:r>
        <w:rPr>
          <w:rFonts w:hint="eastAsia"/>
        </w:rPr>
        <w:t>D. interests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 have____read the book.</w:t>
      </w:r>
    </w:p>
    <w:p>
      <w:pPr>
        <w:rPr>
          <w:rFonts w:hint="eastAsia"/>
        </w:rPr>
      </w:pPr>
      <w:r>
        <w:rPr>
          <w:rFonts w:hint="eastAsia"/>
        </w:rPr>
        <w:t>A. already</w:t>
      </w:r>
    </w:p>
    <w:p>
      <w:pPr>
        <w:rPr>
          <w:rFonts w:hint="eastAsia"/>
        </w:rPr>
      </w:pPr>
      <w:r>
        <w:rPr>
          <w:rFonts w:hint="eastAsia"/>
        </w:rPr>
        <w:t>B. a year ago</w:t>
      </w:r>
    </w:p>
    <w:p>
      <w:pPr>
        <w:rPr>
          <w:rFonts w:hint="eastAsia"/>
        </w:rPr>
      </w:pPr>
      <w:r>
        <w:rPr>
          <w:rFonts w:hint="eastAsia"/>
        </w:rPr>
        <w:t>C. a short time ago</w:t>
      </w:r>
    </w:p>
    <w:p>
      <w:pPr>
        <w:rPr>
          <w:rFonts w:hint="eastAsia"/>
        </w:rPr>
      </w:pPr>
      <w:r>
        <w:rPr>
          <w:rFonts w:hint="eastAsia"/>
        </w:rPr>
        <w:t>D. last year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When did you </w:t>
      </w:r>
    </w:p>
    <w:p>
      <w:pPr>
        <w:rPr>
          <w:rFonts w:hint="eastAsia"/>
        </w:rPr>
      </w:pPr>
      <w:r>
        <w:rPr>
          <w:rFonts w:hint="eastAsia"/>
        </w:rPr>
        <w:t>that bag?</w:t>
      </w:r>
    </w:p>
    <w:p>
      <w:pPr>
        <w:rPr>
          <w:rFonts w:hint="eastAsia"/>
        </w:rPr>
      </w:pPr>
      <w:r>
        <w:rPr>
          <w:rFonts w:hint="eastAsia"/>
        </w:rPr>
        <w:t>A. accept</w:t>
      </w:r>
    </w:p>
    <w:p>
      <w:pPr>
        <w:rPr>
          <w:rFonts w:hint="eastAsia"/>
        </w:rPr>
      </w:pPr>
      <w:r>
        <w:rPr>
          <w:rFonts w:hint="eastAsia"/>
        </w:rPr>
        <w:t>B. took</w:t>
      </w:r>
    </w:p>
    <w:p>
      <w:pPr>
        <w:rPr>
          <w:rFonts w:hint="eastAsia"/>
        </w:rPr>
      </w:pPr>
      <w:r>
        <w:rPr>
          <w:rFonts w:hint="eastAsia"/>
        </w:rPr>
        <w:t>C. receive</w:t>
      </w:r>
    </w:p>
    <w:p>
      <w:pPr>
        <w:rPr>
          <w:rFonts w:hint="eastAsia"/>
        </w:rPr>
      </w:pPr>
      <w:r>
        <w:rPr>
          <w:rFonts w:hint="eastAsia"/>
        </w:rPr>
        <w:t>D. bought</w:t>
      </w: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He has visited many</w:t>
      </w:r>
    </w:p>
    <w:p>
      <w:pPr>
        <w:rPr>
          <w:rFonts w:hint="eastAsia"/>
        </w:rPr>
      </w:pPr>
      <w:r>
        <w:rPr>
          <w:rFonts w:hint="eastAsia"/>
        </w:rPr>
        <w:t xml:space="preserve"> places in China.</w:t>
      </w:r>
    </w:p>
    <w:p>
      <w:pPr>
        <w:rPr>
          <w:rFonts w:hint="eastAsia"/>
        </w:rPr>
      </w:pPr>
      <w:r>
        <w:rPr>
          <w:rFonts w:hint="eastAsia"/>
        </w:rPr>
        <w:t xml:space="preserve">A. different </w:t>
      </w:r>
    </w:p>
    <w:p>
      <w:pPr>
        <w:rPr>
          <w:rFonts w:hint="eastAsia"/>
        </w:rPr>
      </w:pPr>
      <w:r>
        <w:rPr>
          <w:rFonts w:hint="eastAsia"/>
        </w:rPr>
        <w:t>B. difference</w:t>
      </w:r>
    </w:p>
    <w:p>
      <w:pPr>
        <w:rPr>
          <w:rFonts w:hint="eastAsia"/>
        </w:rPr>
      </w:pPr>
      <w:r>
        <w:rPr>
          <w:rFonts w:hint="eastAsia"/>
        </w:rPr>
        <w:t>C. differentiate</w:t>
      </w:r>
    </w:p>
    <w:p>
      <w:pPr>
        <w:rPr>
          <w:rFonts w:hint="eastAsia"/>
        </w:rPr>
      </w:pPr>
      <w:r>
        <w:rPr>
          <w:rFonts w:hint="eastAsia"/>
        </w:rPr>
        <w:t>D. differ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school is a mile (away)</w:t>
      </w:r>
    </w:p>
    <w:p>
      <w:pPr>
        <w:rPr>
          <w:rFonts w:hint="eastAsia"/>
        </w:rPr>
      </w:pPr>
      <w:r>
        <w:rPr>
          <w:rFonts w:hint="eastAsia"/>
        </w:rPr>
        <w:t>my house.</w:t>
      </w:r>
    </w:p>
    <w:p>
      <w:pPr>
        <w:rPr>
          <w:rFonts w:hint="eastAsia"/>
        </w:rPr>
      </w:pPr>
      <w:r>
        <w:rPr>
          <w:rFonts w:hint="eastAsia"/>
        </w:rPr>
        <w:t xml:space="preserve">A. from </w:t>
      </w:r>
    </w:p>
    <w:p>
      <w:pPr>
        <w:rPr>
          <w:rFonts w:hint="eastAsia"/>
        </w:rPr>
      </w:pPr>
      <w:r>
        <w:rPr>
          <w:rFonts w:hint="eastAsia"/>
        </w:rPr>
        <w:t>B. at</w:t>
      </w:r>
    </w:p>
    <w:p>
      <w:pPr>
        <w:rPr>
          <w:rFonts w:hint="eastAsia"/>
        </w:rPr>
      </w:pPr>
      <w:r>
        <w:rPr>
          <w:rFonts w:hint="eastAsia"/>
        </w:rPr>
        <w:t>C. in</w:t>
      </w:r>
    </w:p>
    <w:p>
      <w:pPr>
        <w:rPr>
          <w:rFonts w:hint="eastAsia"/>
        </w:rPr>
      </w:pPr>
      <w:r>
        <w:rPr>
          <w:rFonts w:hint="eastAsia"/>
        </w:rPr>
        <w:t>D. by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Up to now, he </w:t>
      </w:r>
    </w:p>
    <w:p>
      <w:pPr>
        <w:rPr>
          <w:rFonts w:hint="eastAsia"/>
        </w:rPr>
      </w:pPr>
      <w:r>
        <w:rPr>
          <w:rFonts w:hint="eastAsia"/>
        </w:rPr>
        <w:t>very hard-working.</w:t>
      </w:r>
    </w:p>
    <w:p>
      <w:pPr>
        <w:rPr>
          <w:rFonts w:hint="eastAsia"/>
        </w:rPr>
      </w:pPr>
      <w:r>
        <w:rPr>
          <w:rFonts w:hint="eastAsia"/>
        </w:rPr>
        <w:t xml:space="preserve">A. has  been </w:t>
      </w:r>
    </w:p>
    <w:p>
      <w:pPr>
        <w:rPr>
          <w:rFonts w:hint="eastAsia"/>
        </w:rPr>
      </w:pPr>
      <w:r>
        <w:rPr>
          <w:rFonts w:hint="eastAsia"/>
        </w:rPr>
        <w:t>B. is</w:t>
      </w:r>
    </w:p>
    <w:p>
      <w:pPr>
        <w:rPr>
          <w:rFonts w:hint="eastAsia"/>
        </w:rPr>
      </w:pPr>
      <w:r>
        <w:rPr>
          <w:rFonts w:hint="eastAsia"/>
        </w:rPr>
        <w:t>C. has</w:t>
      </w:r>
    </w:p>
    <w:p>
      <w:pPr>
        <w:rPr>
          <w:rFonts w:hint="eastAsia"/>
        </w:rPr>
      </w:pPr>
      <w:r>
        <w:rPr>
          <w:rFonts w:hint="eastAsia"/>
        </w:rPr>
        <w:t>D. was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He granted my request____more time.</w:t>
      </w:r>
    </w:p>
    <w:p>
      <w:pPr>
        <w:rPr>
          <w:rFonts w:hint="eastAsia"/>
        </w:rPr>
      </w:pPr>
      <w:r>
        <w:rPr>
          <w:rFonts w:hint="eastAsia"/>
        </w:rPr>
        <w:t xml:space="preserve">A. for </w:t>
      </w:r>
    </w:p>
    <w:p>
      <w:pPr>
        <w:rPr>
          <w:rFonts w:hint="eastAsia"/>
        </w:rPr>
      </w:pPr>
      <w:r>
        <w:rPr>
          <w:rFonts w:hint="eastAsia"/>
        </w:rPr>
        <w:t>B. on</w:t>
      </w:r>
    </w:p>
    <w:p>
      <w:pPr>
        <w:rPr>
          <w:rFonts w:hint="eastAsia"/>
        </w:rPr>
      </w:pPr>
      <w:r>
        <w:rPr>
          <w:rFonts w:hint="eastAsia"/>
        </w:rPr>
        <w:t>C. in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Yesterday, a pigeon____the first message from Pinhurst to Silbury.</w:t>
      </w:r>
    </w:p>
    <w:p>
      <w:pPr>
        <w:rPr>
          <w:rFonts w:hint="eastAsia"/>
        </w:rPr>
      </w:pPr>
      <w:r>
        <w:rPr>
          <w:rFonts w:hint="eastAsia"/>
        </w:rPr>
        <w:t xml:space="preserve">A. carried </w:t>
      </w:r>
    </w:p>
    <w:p>
      <w:pPr>
        <w:rPr>
          <w:rFonts w:hint="eastAsia"/>
        </w:rPr>
      </w:pPr>
      <w:r>
        <w:rPr>
          <w:rFonts w:hint="eastAsia"/>
        </w:rPr>
        <w:t>B. carry</w:t>
      </w:r>
    </w:p>
    <w:p>
      <w:pPr>
        <w:rPr>
          <w:rFonts w:hint="eastAsia"/>
        </w:rPr>
      </w:pPr>
      <w:r>
        <w:rPr>
          <w:rFonts w:hint="eastAsia"/>
        </w:rPr>
        <w:t>C. carries</w:t>
      </w:r>
    </w:p>
    <w:p>
      <w:pPr>
        <w:rPr>
          <w:rFonts w:hint="eastAsia"/>
        </w:rPr>
      </w:pPr>
      <w:r>
        <w:rPr>
          <w:rFonts w:hint="eastAsia"/>
        </w:rPr>
        <w:t>D. has carried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Have you got five minutes to </w:t>
      </w:r>
    </w:p>
    <w:p>
      <w:pPr>
        <w:rPr>
          <w:rFonts w:hint="eastAsia"/>
        </w:rPr>
      </w:pPr>
      <w:r>
        <w:rPr>
          <w:rFonts w:hint="eastAsia"/>
        </w:rPr>
        <w:t>?</w:t>
      </w:r>
    </w:p>
    <w:p>
      <w:pPr>
        <w:rPr>
          <w:rFonts w:hint="eastAsia"/>
        </w:rPr>
      </w:pPr>
      <w:r>
        <w:rPr>
          <w:rFonts w:hint="eastAsia"/>
        </w:rPr>
        <w:t>A. spare</w:t>
      </w:r>
    </w:p>
    <w:p>
      <w:pPr>
        <w:rPr>
          <w:rFonts w:hint="eastAsia"/>
        </w:rPr>
      </w:pPr>
      <w:r>
        <w:rPr>
          <w:rFonts w:hint="eastAsia"/>
        </w:rPr>
        <w:t>B. spared</w:t>
      </w:r>
    </w:p>
    <w:p>
      <w:pPr>
        <w:rPr>
          <w:rFonts w:hint="eastAsia"/>
        </w:rPr>
      </w:pPr>
      <w:r>
        <w:rPr>
          <w:rFonts w:hint="eastAsia"/>
        </w:rPr>
        <w:t>C. has spared</w:t>
      </w:r>
    </w:p>
    <w:p>
      <w:pPr>
        <w:rPr>
          <w:rFonts w:hint="eastAsia"/>
        </w:rPr>
      </w:pPr>
      <w:r>
        <w:rPr>
          <w:rFonts w:hint="eastAsia"/>
        </w:rPr>
        <w:t>D. spares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Don't always ask others ____ help.</w:t>
      </w:r>
    </w:p>
    <w:p>
      <w:pPr>
        <w:rPr>
          <w:rFonts w:hint="eastAsia"/>
        </w:rPr>
      </w:pPr>
      <w:r>
        <w:rPr>
          <w:rFonts w:hint="eastAsia"/>
        </w:rPr>
        <w:t>A. for</w:t>
      </w:r>
    </w:p>
    <w:p>
      <w:pPr>
        <w:rPr>
          <w:rFonts w:hint="eastAsia"/>
        </w:rPr>
      </w:pPr>
      <w:r>
        <w:rPr>
          <w:rFonts w:hint="eastAsia"/>
        </w:rPr>
        <w:t>B. from</w:t>
      </w:r>
    </w:p>
    <w:p>
      <w:pPr>
        <w:rPr>
          <w:rFonts w:hint="eastAsia"/>
        </w:rPr>
      </w:pPr>
      <w:r>
        <w:rPr>
          <w:rFonts w:hint="eastAsia"/>
        </w:rPr>
        <w:t>C. into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In return____your help, I invite you to spend the weekend with my family.</w:t>
      </w:r>
    </w:p>
    <w:p>
      <w:pPr>
        <w:rPr>
          <w:rFonts w:hint="eastAsia"/>
        </w:rPr>
      </w:pPr>
      <w:r>
        <w:rPr>
          <w:rFonts w:hint="eastAsia"/>
        </w:rPr>
        <w:t xml:space="preserve">A. for </w:t>
      </w:r>
    </w:p>
    <w:p>
      <w:pPr>
        <w:rPr>
          <w:rFonts w:hint="eastAsia"/>
        </w:rPr>
      </w:pPr>
      <w:r>
        <w:rPr>
          <w:rFonts w:hint="eastAsia"/>
        </w:rPr>
        <w:t>B. by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____does Jane write to her parents?  Once a week</w:t>
      </w:r>
    </w:p>
    <w:p>
      <w:pPr>
        <w:rPr>
          <w:rFonts w:hint="eastAsia"/>
        </w:rPr>
      </w:pPr>
      <w:r>
        <w:rPr>
          <w:rFonts w:hint="eastAsia"/>
        </w:rPr>
        <w:t>A. How seldom</w:t>
      </w:r>
    </w:p>
    <w:p>
      <w:pPr>
        <w:rPr>
          <w:rFonts w:hint="eastAsia"/>
        </w:rPr>
      </w:pPr>
      <w:r>
        <w:rPr>
          <w:rFonts w:hint="eastAsia"/>
        </w:rPr>
        <w:t>B. How often</w:t>
      </w:r>
    </w:p>
    <w:p>
      <w:pPr>
        <w:rPr>
          <w:rFonts w:hint="eastAsia"/>
        </w:rPr>
      </w:pPr>
      <w:r>
        <w:rPr>
          <w:rFonts w:hint="eastAsia"/>
        </w:rPr>
        <w:t>C. How long</w:t>
      </w:r>
    </w:p>
    <w:p>
      <w:pPr>
        <w:rPr>
          <w:rFonts w:hint="eastAsia"/>
        </w:rPr>
      </w:pPr>
      <w:r>
        <w:rPr>
          <w:rFonts w:hint="eastAsia"/>
        </w:rPr>
        <w:t>D. How soon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It is cold outside.___your coat.</w:t>
      </w:r>
    </w:p>
    <w:p>
      <w:pPr>
        <w:rPr>
          <w:rFonts w:hint="eastAsia"/>
        </w:rPr>
      </w:pPr>
      <w:r>
        <w:rPr>
          <w:rFonts w:hint="eastAsia"/>
        </w:rPr>
        <w:t xml:space="preserve">A. Put on </w:t>
      </w:r>
    </w:p>
    <w:p>
      <w:pPr>
        <w:rPr>
          <w:rFonts w:hint="eastAsia"/>
        </w:rPr>
      </w:pPr>
      <w:r>
        <w:rPr>
          <w:rFonts w:hint="eastAsia"/>
        </w:rPr>
        <w:t>B. Put in</w:t>
      </w:r>
    </w:p>
    <w:p>
      <w:pPr>
        <w:rPr>
          <w:rFonts w:hint="eastAsia"/>
        </w:rPr>
      </w:pPr>
      <w:r>
        <w:rPr>
          <w:rFonts w:hint="eastAsia"/>
        </w:rPr>
        <w:t>C. Put down</w:t>
      </w:r>
    </w:p>
    <w:p>
      <w:pPr>
        <w:rPr>
          <w:rFonts w:hint="eastAsia"/>
        </w:rPr>
      </w:pPr>
      <w:r>
        <w:rPr>
          <w:rFonts w:hint="eastAsia"/>
        </w:rPr>
        <w:t>D. Put off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She____the sick baby for three days.</w:t>
      </w:r>
    </w:p>
    <w:p>
      <w:pPr>
        <w:rPr>
          <w:rFonts w:hint="eastAsia"/>
        </w:rPr>
      </w:pPr>
      <w:r>
        <w:rPr>
          <w:rFonts w:hint="eastAsia"/>
        </w:rPr>
        <w:t>A. looked down</w:t>
      </w:r>
    </w:p>
    <w:p>
      <w:pPr>
        <w:rPr>
          <w:rFonts w:hint="eastAsia"/>
        </w:rPr>
      </w:pPr>
      <w:r>
        <w:rPr>
          <w:rFonts w:hint="eastAsia"/>
        </w:rPr>
        <w:t>B. looked for</w:t>
      </w:r>
    </w:p>
    <w:p>
      <w:pPr>
        <w:rPr>
          <w:rFonts w:hint="eastAsia"/>
        </w:rPr>
      </w:pPr>
      <w:r>
        <w:rPr>
          <w:rFonts w:hint="eastAsia"/>
        </w:rPr>
        <w:t>C. looked into</w:t>
      </w:r>
    </w:p>
    <w:p>
      <w:pPr>
        <w:rPr>
          <w:rFonts w:hint="eastAsia"/>
        </w:rPr>
      </w:pPr>
      <w:r>
        <w:rPr>
          <w:rFonts w:hint="eastAsia"/>
        </w:rPr>
        <w:t>D. looked after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Jim was ____by a bus this morning.</w:t>
      </w:r>
    </w:p>
    <w:p>
      <w:pPr>
        <w:rPr>
          <w:rFonts w:hint="eastAsia"/>
        </w:rPr>
      </w:pPr>
      <w:r>
        <w:rPr>
          <w:rFonts w:hint="eastAsia"/>
        </w:rPr>
        <w:t xml:space="preserve">A. knocked out </w:t>
      </w:r>
    </w:p>
    <w:p>
      <w:pPr>
        <w:rPr>
          <w:rFonts w:hint="eastAsia"/>
        </w:rPr>
      </w:pPr>
      <w:r>
        <w:rPr>
          <w:rFonts w:hint="eastAsia"/>
        </w:rPr>
        <w:t>B. knocked off</w:t>
      </w:r>
    </w:p>
    <w:p>
      <w:pPr>
        <w:rPr>
          <w:rFonts w:hint="eastAsia"/>
        </w:rPr>
      </w:pPr>
      <w:r>
        <w:rPr>
          <w:rFonts w:hint="eastAsia"/>
        </w:rPr>
        <w:t>C. knocked at</w:t>
      </w:r>
    </w:p>
    <w:p>
      <w:pPr>
        <w:rPr>
          <w:rFonts w:hint="eastAsia"/>
        </w:rPr>
      </w:pPr>
      <w:r>
        <w:rPr>
          <w:rFonts w:hint="eastAsia"/>
        </w:rPr>
        <w:t>D. knocked over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Others were waiting____the airfield.</w:t>
      </w:r>
    </w:p>
    <w:p>
      <w:pPr>
        <w:rPr>
          <w:rFonts w:hint="eastAsia"/>
        </w:rPr>
      </w:pPr>
      <w:r>
        <w:rPr>
          <w:rFonts w:hint="eastAsia"/>
        </w:rPr>
        <w:t>A. in</w:t>
      </w:r>
    </w:p>
    <w:p>
      <w:pPr>
        <w:rPr>
          <w:rFonts w:hint="eastAsia"/>
        </w:rPr>
      </w:pPr>
      <w:r>
        <w:rPr>
          <w:rFonts w:hint="eastAsia"/>
        </w:rPr>
        <w:t>B. at</w:t>
      </w:r>
    </w:p>
    <w:p>
      <w:pPr>
        <w:rPr>
          <w:rFonts w:hint="eastAsia"/>
        </w:rPr>
      </w:pPr>
      <w:r>
        <w:rPr>
          <w:rFonts w:hint="eastAsia"/>
        </w:rPr>
        <w:t>C. on</w:t>
      </w:r>
    </w:p>
    <w:p>
      <w:pPr>
        <w:rPr>
          <w:rFonts w:hint="eastAsia"/>
        </w:rPr>
      </w:pPr>
      <w:r>
        <w:rPr>
          <w:rFonts w:hint="eastAsia"/>
        </w:rPr>
        <w:t>D. from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Some students were dancing and singing </w:t>
      </w:r>
    </w:p>
    <w:p>
      <w:pPr>
        <w:rPr>
          <w:rFonts w:hint="eastAsia"/>
        </w:rPr>
      </w:pPr>
      <w:r>
        <w:rPr>
          <w:rFonts w:hint="eastAsia"/>
        </w:rPr>
        <w:t xml:space="preserve"> others were eating and drinking.</w:t>
      </w:r>
    </w:p>
    <w:p>
      <w:pPr>
        <w:rPr>
          <w:rFonts w:hint="eastAsia"/>
        </w:rPr>
      </w:pPr>
      <w:r>
        <w:rPr>
          <w:rFonts w:hint="eastAsia"/>
        </w:rPr>
        <w:t>A. while</w:t>
      </w:r>
    </w:p>
    <w:p>
      <w:pPr>
        <w:rPr>
          <w:rFonts w:hint="eastAsia"/>
        </w:rPr>
      </w:pPr>
      <w:r>
        <w:rPr>
          <w:rFonts w:hint="eastAsia"/>
        </w:rPr>
        <w:t>B. when</w:t>
      </w:r>
    </w:p>
    <w:p>
      <w:pPr>
        <w:rPr>
          <w:rFonts w:hint="eastAsia"/>
        </w:rPr>
      </w:pPr>
      <w:r>
        <w:rPr>
          <w:rFonts w:hint="eastAsia"/>
        </w:rPr>
        <w:t>C. just as</w:t>
      </w:r>
    </w:p>
    <w:p>
      <w:pPr>
        <w:rPr>
          <w:rFonts w:hint="eastAsia"/>
        </w:rPr>
      </w:pPr>
      <w:r>
        <w:rPr>
          <w:rFonts w:hint="eastAsia"/>
        </w:rPr>
        <w:t>D. as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I'm expecting a letter____Jimmy.</w:t>
      </w:r>
    </w:p>
    <w:p>
      <w:pPr>
        <w:rPr>
          <w:rFonts w:hint="eastAsia"/>
        </w:rPr>
      </w:pPr>
      <w:r>
        <w:rPr>
          <w:rFonts w:hint="eastAsia"/>
        </w:rPr>
        <w:t>A. for</w:t>
      </w:r>
    </w:p>
    <w:p>
      <w:pPr>
        <w:rPr>
          <w:rFonts w:hint="eastAsia"/>
        </w:rPr>
      </w:pPr>
      <w:r>
        <w:rPr>
          <w:rFonts w:hint="eastAsia"/>
        </w:rPr>
        <w:t>B. from</w:t>
      </w:r>
    </w:p>
    <w:p>
      <w:pPr>
        <w:rPr>
          <w:rFonts w:hint="eastAsia"/>
        </w:rPr>
      </w:pPr>
      <w:r>
        <w:rPr>
          <w:rFonts w:hint="eastAsia"/>
        </w:rPr>
        <w:t>C. with</w:t>
      </w:r>
    </w:p>
    <w:p>
      <w:pPr>
        <w:rPr>
          <w:rFonts w:hint="eastAsia"/>
        </w:rPr>
      </w:pPr>
      <w:r>
        <w:rPr>
          <w:rFonts w:hint="eastAsia"/>
        </w:rPr>
        <w:t>D. into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How much did you </w:t>
      </w:r>
    </w:p>
    <w:p>
      <w:pPr>
        <w:rPr>
          <w:rFonts w:hint="eastAsia"/>
        </w:rPr>
      </w:pPr>
      <w:r>
        <w:rPr>
          <w:rFonts w:hint="eastAsia"/>
        </w:rPr>
        <w:t xml:space="preserve"> for that dress?</w:t>
      </w:r>
    </w:p>
    <w:p>
      <w:pPr>
        <w:rPr>
          <w:rFonts w:hint="eastAsia"/>
        </w:rPr>
      </w:pPr>
      <w:r>
        <w:rPr>
          <w:rFonts w:hint="eastAsia"/>
        </w:rPr>
        <w:t>A. spend</w:t>
      </w:r>
    </w:p>
    <w:p>
      <w:pPr>
        <w:rPr>
          <w:rFonts w:hint="eastAsia"/>
        </w:rPr>
      </w:pPr>
      <w:r>
        <w:rPr>
          <w:rFonts w:hint="eastAsia"/>
        </w:rPr>
        <w:t>B. take</w:t>
      </w:r>
    </w:p>
    <w:p>
      <w:pPr>
        <w:rPr>
          <w:rFonts w:hint="eastAsia"/>
        </w:rPr>
      </w:pPr>
      <w:r>
        <w:rPr>
          <w:rFonts w:hint="eastAsia"/>
        </w:rPr>
        <w:t>C. pay</w:t>
      </w:r>
    </w:p>
    <w:p>
      <w:pPr>
        <w:rPr>
          <w:rFonts w:hint="eastAsia"/>
        </w:rPr>
      </w:pPr>
      <w:r>
        <w:rPr>
          <w:rFonts w:hint="eastAsia"/>
        </w:rPr>
        <w:t>D. get</w:t>
      </w: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My </w:t>
      </w:r>
    </w:p>
    <w:p>
      <w:pPr>
        <w:rPr>
          <w:rFonts w:hint="eastAsia"/>
        </w:rPr>
      </w:pPr>
      <w:r>
        <w:rPr>
          <w:rFonts w:hint="eastAsia"/>
        </w:rPr>
        <w:t xml:space="preserve">is paid on the 28th of the month. </w:t>
      </w:r>
    </w:p>
    <w:p>
      <w:pPr>
        <w:rPr>
          <w:rFonts w:hint="eastAsia"/>
        </w:rPr>
      </w:pPr>
      <w:r>
        <w:rPr>
          <w:rFonts w:hint="eastAsia"/>
        </w:rPr>
        <w:t>A. salary</w:t>
      </w:r>
    </w:p>
    <w:p>
      <w:pPr>
        <w:rPr>
          <w:rFonts w:hint="eastAsia"/>
        </w:rPr>
      </w:pPr>
      <w:r>
        <w:rPr>
          <w:rFonts w:hint="eastAsia"/>
        </w:rPr>
        <w:t>B. money</w:t>
      </w:r>
    </w:p>
    <w:p>
      <w:pPr>
        <w:rPr>
          <w:rFonts w:hint="eastAsia"/>
        </w:rPr>
      </w:pPr>
      <w:r>
        <w:rPr>
          <w:rFonts w:hint="eastAsia"/>
        </w:rPr>
        <w:t>C. wage</w:t>
      </w:r>
    </w:p>
    <w:p>
      <w:pPr>
        <w:rPr>
          <w:rFonts w:hint="eastAsia"/>
        </w:rPr>
      </w:pPr>
      <w:r>
        <w:rPr>
          <w:rFonts w:hint="eastAsia"/>
        </w:rPr>
        <w:t>D. salaries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Can you </w:t>
      </w:r>
    </w:p>
    <w:p>
      <w:pPr>
        <w:rPr>
          <w:rFonts w:hint="eastAsia"/>
        </w:rPr>
      </w:pPr>
      <w:r>
        <w:rPr>
          <w:rFonts w:hint="eastAsia"/>
        </w:rPr>
        <w:t xml:space="preserve"> your car to me this afternoon?</w:t>
      </w:r>
    </w:p>
    <w:p>
      <w:pPr>
        <w:rPr>
          <w:rFonts w:hint="eastAsia"/>
        </w:rPr>
      </w:pPr>
      <w:r>
        <w:rPr>
          <w:rFonts w:hint="eastAsia"/>
        </w:rPr>
        <w:t>A. lend</w:t>
      </w:r>
    </w:p>
    <w:p>
      <w:pPr>
        <w:rPr>
          <w:rFonts w:hint="eastAsia"/>
        </w:rPr>
      </w:pPr>
      <w:r>
        <w:rPr>
          <w:rFonts w:hint="eastAsia"/>
        </w:rPr>
        <w:t>B. borrow</w:t>
      </w:r>
    </w:p>
    <w:p>
      <w:pPr>
        <w:rPr>
          <w:rFonts w:hint="eastAsia"/>
        </w:rPr>
      </w:pPr>
      <w:r>
        <w:rPr>
          <w:rFonts w:hint="eastAsia"/>
        </w:rPr>
        <w:t>C. to lend</w:t>
      </w:r>
    </w:p>
    <w:p>
      <w:pPr>
        <w:rPr>
          <w:rFonts w:hint="eastAsia"/>
        </w:rPr>
      </w:pPr>
      <w:r>
        <w:rPr>
          <w:rFonts w:hint="eastAsia"/>
        </w:rPr>
        <w:t>D. to borrow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You are not allow</w:t>
      </w:r>
    </w:p>
    <w:p>
      <w:pPr>
        <w:rPr>
          <w:rFonts w:hint="eastAsia"/>
        </w:rPr>
      </w:pPr>
      <w:r>
        <w:rPr>
          <w:rFonts w:hint="eastAsia"/>
        </w:rPr>
        <w:t>the room if you don't take the card with you</w:t>
      </w:r>
    </w:p>
    <w:p>
      <w:pPr>
        <w:rPr>
          <w:rFonts w:hint="eastAsia"/>
        </w:rPr>
      </w:pPr>
      <w:r>
        <w:rPr>
          <w:rFonts w:hint="eastAsia"/>
        </w:rPr>
        <w:t>A. entered</w:t>
      </w:r>
    </w:p>
    <w:p>
      <w:pPr>
        <w:rPr>
          <w:rFonts w:hint="eastAsia"/>
        </w:rPr>
      </w:pPr>
      <w:r>
        <w:rPr>
          <w:rFonts w:hint="eastAsia"/>
        </w:rPr>
        <w:t>B. enter</w:t>
      </w:r>
    </w:p>
    <w:p>
      <w:pPr>
        <w:rPr>
          <w:rFonts w:hint="eastAsia"/>
        </w:rPr>
      </w:pPr>
      <w:r>
        <w:rPr>
          <w:rFonts w:hint="eastAsia"/>
        </w:rPr>
        <w:t>C. to enter</w:t>
      </w:r>
    </w:p>
    <w:p>
      <w:pPr>
        <w:rPr>
          <w:rFonts w:hint="eastAsia"/>
        </w:rPr>
      </w:pPr>
      <w:r>
        <w:rPr>
          <w:rFonts w:hint="eastAsia"/>
        </w:rPr>
        <w:t>D. enters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/>
        </w:rPr>
      </w:pPr>
      <w:r>
        <w:rPr>
          <w:rFonts w:hint="eastAsia"/>
        </w:rPr>
        <w:t>保存：C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She tried to play</w:t>
      </w:r>
    </w:p>
    <w:p>
      <w:pPr>
        <w:rPr>
          <w:rFonts w:hint="eastAsia"/>
        </w:rPr>
      </w:pPr>
      <w:r>
        <w:rPr>
          <w:rFonts w:hint="eastAsia"/>
        </w:rPr>
        <w:t xml:space="preserve"> jazz on it!</w:t>
      </w:r>
    </w:p>
    <w:p>
      <w:pPr>
        <w:rPr>
          <w:rFonts w:hint="eastAsia"/>
        </w:rPr>
      </w:pPr>
      <w:r>
        <w:rPr>
          <w:rFonts w:hint="eastAsia"/>
        </w:rPr>
        <w:t>A. the</w:t>
      </w:r>
    </w:p>
    <w:p>
      <w:pPr>
        <w:rPr>
          <w:rFonts w:hint="eastAsia"/>
        </w:rPr>
      </w:pPr>
      <w:r>
        <w:rPr>
          <w:rFonts w:hint="eastAsia"/>
        </w:rPr>
        <w:t>B. *</w:t>
      </w:r>
    </w:p>
    <w:p>
      <w:pPr>
        <w:rPr>
          <w:rFonts w:hint="eastAsia"/>
        </w:rPr>
      </w:pPr>
      <w:r>
        <w:rPr>
          <w:rFonts w:hint="eastAsia"/>
        </w:rPr>
        <w:t>C. a</w:t>
      </w:r>
    </w:p>
    <w:p>
      <w:pPr>
        <w:rPr>
          <w:rFonts w:hint="eastAsia"/>
        </w:rPr>
      </w:pPr>
      <w:r>
        <w:rPr>
          <w:rFonts w:hint="eastAsia"/>
        </w:rPr>
        <w:t>D. an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Mr. Jackson has </w:t>
      </w:r>
    </w:p>
    <w:p>
      <w:pPr>
        <w:rPr>
          <w:rFonts w:hint="eastAsia"/>
        </w:rPr>
      </w:pPr>
      <w:r>
        <w:rPr>
          <w:rFonts w:hint="eastAsia"/>
        </w:rPr>
        <w:t>a school in the village.</w:t>
      </w:r>
    </w:p>
    <w:p>
      <w:pPr>
        <w:rPr>
          <w:rFonts w:hint="eastAsia"/>
        </w:rPr>
      </w:pPr>
      <w:r>
        <w:rPr>
          <w:rFonts w:hint="eastAsia"/>
        </w:rPr>
        <w:t>A. set out</w:t>
      </w:r>
    </w:p>
    <w:p>
      <w:pPr>
        <w:rPr>
          <w:rFonts w:hint="eastAsia"/>
        </w:rPr>
      </w:pPr>
      <w:r>
        <w:rPr>
          <w:rFonts w:hint="eastAsia"/>
        </w:rPr>
        <w:t>B. set up</w:t>
      </w:r>
    </w:p>
    <w:p>
      <w:pPr>
        <w:rPr>
          <w:rFonts w:hint="eastAsia"/>
        </w:rPr>
      </w:pPr>
      <w:r>
        <w:rPr>
          <w:rFonts w:hint="eastAsia"/>
        </w:rPr>
        <w:t>C. set off</w:t>
      </w:r>
    </w:p>
    <w:p>
      <w:pPr>
        <w:rPr>
          <w:rFonts w:hint="eastAsia"/>
        </w:rPr>
      </w:pPr>
      <w:r>
        <w:rPr>
          <w:rFonts w:hint="eastAsia"/>
        </w:rPr>
        <w:t xml:space="preserve">D. set in 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I want to sail </w:t>
      </w:r>
    </w:p>
    <w:p>
      <w:pPr>
        <w:rPr>
          <w:rFonts w:hint="eastAsia"/>
        </w:rPr>
      </w:pPr>
      <w:r>
        <w:rPr>
          <w:rFonts w:hint="eastAsia"/>
        </w:rPr>
        <w:t xml:space="preserve">the world. </w:t>
      </w:r>
    </w:p>
    <w:p>
      <w:pPr>
        <w:rPr>
          <w:rFonts w:hint="eastAsia"/>
        </w:rPr>
      </w:pPr>
      <w:r>
        <w:rPr>
          <w:rFonts w:hint="eastAsia"/>
        </w:rPr>
        <w:t>A. around</w:t>
      </w:r>
    </w:p>
    <w:p>
      <w:pPr>
        <w:rPr>
          <w:rFonts w:hint="eastAsia"/>
        </w:rPr>
      </w:pPr>
      <w:r>
        <w:rPr>
          <w:rFonts w:hint="eastAsia"/>
        </w:rPr>
        <w:t>B. from</w:t>
      </w:r>
    </w:p>
    <w:p>
      <w:pPr>
        <w:rPr>
          <w:rFonts w:hint="eastAsia"/>
        </w:rPr>
      </w:pPr>
      <w:r>
        <w:rPr>
          <w:rFonts w:hint="eastAsia"/>
        </w:rPr>
        <w:t>C. to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That film</w:t>
      </w:r>
    </w:p>
    <w:p>
      <w:pPr>
        <w:rPr>
          <w:rFonts w:hint="eastAsia"/>
        </w:rPr>
      </w:pPr>
      <w:r>
        <w:rPr>
          <w:rFonts w:hint="eastAsia"/>
        </w:rPr>
        <w:t xml:space="preserve">on next Sunday. </w:t>
      </w:r>
    </w:p>
    <w:p>
      <w:pPr>
        <w:rPr>
          <w:rFonts w:hint="eastAsia"/>
        </w:rPr>
      </w:pPr>
      <w:r>
        <w:rPr>
          <w:rFonts w:hint="eastAsia"/>
        </w:rPr>
        <w:t>A. will be</w:t>
      </w:r>
    </w:p>
    <w:p>
      <w:pPr>
        <w:rPr>
          <w:rFonts w:hint="eastAsia"/>
        </w:rPr>
      </w:pPr>
      <w:r>
        <w:rPr>
          <w:rFonts w:hint="eastAsia"/>
        </w:rPr>
        <w:t>B. was</w:t>
      </w:r>
    </w:p>
    <w:p>
      <w:pPr>
        <w:rPr>
          <w:rFonts w:hint="eastAsia"/>
        </w:rPr>
      </w:pPr>
      <w:r>
        <w:rPr>
          <w:rFonts w:hint="eastAsia"/>
        </w:rPr>
        <w:t>C. is</w:t>
      </w:r>
    </w:p>
    <w:p>
      <w:pPr>
        <w:rPr>
          <w:rFonts w:hint="eastAsia"/>
        </w:rPr>
      </w:pPr>
      <w:r>
        <w:rPr>
          <w:rFonts w:hint="eastAsia"/>
        </w:rPr>
        <w:t>D. shall be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 have come to say goodbye</w:t>
      </w:r>
    </w:p>
    <w:p>
      <w:pPr>
        <w:rPr>
          <w:rFonts w:hint="eastAsia"/>
        </w:rPr>
      </w:pPr>
      <w:r>
        <w:rPr>
          <w:rFonts w:hint="eastAsia"/>
        </w:rPr>
        <w:t xml:space="preserve">you. </w:t>
      </w:r>
    </w:p>
    <w:p>
      <w:pPr>
        <w:rPr>
          <w:rFonts w:hint="eastAsia"/>
        </w:rPr>
      </w:pPr>
      <w:r>
        <w:rPr>
          <w:rFonts w:hint="eastAsia"/>
        </w:rPr>
        <w:t>A. for</w:t>
      </w:r>
    </w:p>
    <w:p>
      <w:pPr>
        <w:rPr>
          <w:rFonts w:hint="eastAsia"/>
        </w:rPr>
      </w:pPr>
      <w:r>
        <w:rPr>
          <w:rFonts w:hint="eastAsia"/>
        </w:rPr>
        <w:t>B. to</w:t>
      </w:r>
    </w:p>
    <w:p>
      <w:pPr>
        <w:rPr>
          <w:rFonts w:hint="eastAsia"/>
        </w:rPr>
      </w:pPr>
      <w:r>
        <w:rPr>
          <w:rFonts w:hint="eastAsia"/>
        </w:rPr>
        <w:t>C. about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Mr. Baker is proud</w:t>
      </w:r>
    </w:p>
    <w:p>
      <w:pPr>
        <w:rPr>
          <w:rFonts w:hint="eastAsia"/>
        </w:rPr>
      </w:pPr>
      <w:r>
        <w:rPr>
          <w:rFonts w:hint="eastAsia"/>
        </w:rPr>
        <w:t xml:space="preserve">his son. </w:t>
      </w:r>
    </w:p>
    <w:p>
      <w:pPr>
        <w:rPr>
          <w:rFonts w:hint="eastAsia"/>
        </w:rPr>
      </w:pPr>
      <w:r>
        <w:rPr>
          <w:rFonts w:hint="eastAsia"/>
        </w:rPr>
        <w:t>A. in</w:t>
      </w:r>
    </w:p>
    <w:p>
      <w:pPr>
        <w:rPr>
          <w:rFonts w:hint="eastAsia"/>
        </w:rPr>
      </w:pPr>
      <w:r>
        <w:rPr>
          <w:rFonts w:hint="eastAsia"/>
        </w:rPr>
        <w:t>B. with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 of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You can find </w:t>
      </w:r>
    </w:p>
    <w:p>
      <w:pPr>
        <w:rPr>
          <w:rFonts w:hint="eastAsia"/>
        </w:rPr>
      </w:pPr>
      <w:r>
        <w:rPr>
          <w:rFonts w:hint="eastAsia"/>
        </w:rPr>
        <w:t xml:space="preserve"> kinds of shoes in this store. </w:t>
      </w:r>
    </w:p>
    <w:p>
      <w:pPr>
        <w:rPr>
          <w:rFonts w:hint="eastAsia"/>
        </w:rPr>
      </w:pPr>
      <w:r>
        <w:rPr>
          <w:rFonts w:hint="eastAsia"/>
        </w:rPr>
        <w:t>A. whole</w:t>
      </w:r>
    </w:p>
    <w:p>
      <w:pPr>
        <w:rPr>
          <w:rFonts w:hint="eastAsia"/>
        </w:rPr>
      </w:pPr>
      <w:r>
        <w:rPr>
          <w:rFonts w:hint="eastAsia"/>
        </w:rPr>
        <w:t>B. all</w:t>
      </w:r>
    </w:p>
    <w:p>
      <w:pPr>
        <w:rPr>
          <w:rFonts w:hint="eastAsia"/>
        </w:rPr>
      </w:pPr>
      <w:r>
        <w:rPr>
          <w:rFonts w:hint="eastAsia"/>
        </w:rPr>
        <w:t>C. the whole</w:t>
      </w:r>
    </w:p>
    <w:p>
      <w:pPr>
        <w:rPr>
          <w:rFonts w:hint="eastAsia"/>
        </w:rPr>
      </w:pPr>
      <w:r>
        <w:rPr>
          <w:rFonts w:hint="eastAsia"/>
        </w:rPr>
        <w:t>D. all the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On that day, he was late for work </w:t>
      </w:r>
    </w:p>
    <w:p>
      <w:pPr>
        <w:rPr>
          <w:rFonts w:hint="eastAsia"/>
        </w:rPr>
      </w:pPr>
      <w:r>
        <w:rPr>
          <w:rFonts w:hint="eastAsia"/>
        </w:rPr>
        <w:t xml:space="preserve"> usual. </w:t>
      </w:r>
    </w:p>
    <w:p>
      <w:pPr>
        <w:rPr>
          <w:rFonts w:hint="eastAsia"/>
        </w:rPr>
      </w:pPr>
      <w:r>
        <w:rPr>
          <w:rFonts w:hint="eastAsia"/>
        </w:rPr>
        <w:t>A. like</w:t>
      </w:r>
    </w:p>
    <w:p>
      <w:pPr>
        <w:rPr>
          <w:rFonts w:hint="eastAsia"/>
        </w:rPr>
      </w:pPr>
      <w:r>
        <w:rPr>
          <w:rFonts w:hint="eastAsia"/>
        </w:rPr>
        <w:t>B. as well</w:t>
      </w:r>
    </w:p>
    <w:p>
      <w:pPr>
        <w:rPr>
          <w:rFonts w:hint="eastAsia"/>
        </w:rPr>
      </w:pPr>
      <w:r>
        <w:rPr>
          <w:rFonts w:hint="eastAsia"/>
        </w:rPr>
        <w:t>C. as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My </w:t>
      </w:r>
    </w:p>
    <w:p>
      <w:pPr>
        <w:rPr>
          <w:rFonts w:hint="eastAsia"/>
        </w:rPr>
      </w:pPr>
      <w:r>
        <w:rPr>
          <w:rFonts w:hint="eastAsia"/>
        </w:rPr>
        <w:t xml:space="preserve"> neighbour's sister is a nurse. </w:t>
      </w:r>
    </w:p>
    <w:p>
      <w:pPr>
        <w:rPr>
          <w:rFonts w:hint="eastAsia"/>
        </w:rPr>
      </w:pPr>
      <w:r>
        <w:rPr>
          <w:rFonts w:hint="eastAsia"/>
        </w:rPr>
        <w:t>A. brother</w:t>
      </w:r>
    </w:p>
    <w:p>
      <w:pPr>
        <w:rPr>
          <w:rFonts w:hint="eastAsia"/>
        </w:rPr>
      </w:pPr>
      <w:r>
        <w:rPr>
          <w:rFonts w:hint="eastAsia"/>
        </w:rPr>
        <w:t>B. brother of</w:t>
      </w:r>
    </w:p>
    <w:p>
      <w:pPr>
        <w:rPr>
          <w:rFonts w:hint="eastAsia"/>
        </w:rPr>
      </w:pPr>
      <w:r>
        <w:rPr>
          <w:rFonts w:hint="eastAsia"/>
        </w:rPr>
        <w:t>C. brother's</w:t>
      </w:r>
    </w:p>
    <w:p>
      <w:pPr>
        <w:rPr>
          <w:rFonts w:hint="eastAsia"/>
        </w:rPr>
      </w:pPr>
      <w:r>
        <w:rPr>
          <w:rFonts w:hint="eastAsia"/>
        </w:rPr>
        <w:t>D. brotherhood</w:t>
      </w: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His performance</w:t>
      </w:r>
    </w:p>
    <w:p>
      <w:pPr>
        <w:rPr>
          <w:rFonts w:hint="eastAsia"/>
        </w:rPr>
      </w:pPr>
      <w:r>
        <w:rPr>
          <w:rFonts w:hint="eastAsia"/>
        </w:rPr>
        <w:t xml:space="preserve">the mathematics exam is not very good. </w:t>
      </w:r>
    </w:p>
    <w:p>
      <w:pPr>
        <w:rPr>
          <w:rFonts w:hint="eastAsia"/>
        </w:rPr>
      </w:pPr>
      <w:r>
        <w:rPr>
          <w:rFonts w:hint="eastAsia"/>
        </w:rPr>
        <w:t>A. in</w:t>
      </w:r>
    </w:p>
    <w:p>
      <w:pPr>
        <w:rPr>
          <w:rFonts w:hint="eastAsia"/>
        </w:rPr>
      </w:pPr>
      <w:r>
        <w:rPr>
          <w:rFonts w:hint="eastAsia"/>
        </w:rPr>
        <w:t>B. with</w:t>
      </w:r>
    </w:p>
    <w:p>
      <w:pPr>
        <w:rPr>
          <w:rFonts w:hint="eastAsia"/>
        </w:rPr>
      </w:pPr>
      <w:r>
        <w:rPr>
          <w:rFonts w:hint="eastAsia"/>
        </w:rPr>
        <w:t>C. on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I'll </w:t>
      </w:r>
    </w:p>
    <w:p>
      <w:pPr>
        <w:rPr>
          <w:rFonts w:hint="eastAsia"/>
        </w:rPr>
      </w:pPr>
      <w:r>
        <w:rPr>
          <w:rFonts w:hint="eastAsia"/>
        </w:rPr>
        <w:t xml:space="preserve">for home the day after tomorrow. </w:t>
      </w:r>
    </w:p>
    <w:p>
      <w:pPr>
        <w:rPr>
          <w:rFonts w:hint="eastAsia"/>
        </w:rPr>
      </w:pPr>
      <w:r>
        <w:rPr>
          <w:rFonts w:hint="eastAsia"/>
        </w:rPr>
        <w:t>A. set off</w:t>
      </w:r>
    </w:p>
    <w:p>
      <w:pPr>
        <w:rPr>
          <w:rFonts w:hint="eastAsia"/>
        </w:rPr>
      </w:pPr>
      <w:r>
        <w:rPr>
          <w:rFonts w:hint="eastAsia"/>
        </w:rPr>
        <w:t>B. set in</w:t>
      </w:r>
    </w:p>
    <w:p>
      <w:pPr>
        <w:rPr>
          <w:rFonts w:hint="eastAsia"/>
        </w:rPr>
      </w:pPr>
      <w:r>
        <w:rPr>
          <w:rFonts w:hint="eastAsia"/>
        </w:rPr>
        <w:t>C. set up</w:t>
      </w:r>
    </w:p>
    <w:p>
      <w:pPr>
        <w:rPr>
          <w:rFonts w:hint="eastAsia"/>
        </w:rPr>
      </w:pPr>
      <w:r>
        <w:rPr>
          <w:rFonts w:hint="eastAsia"/>
        </w:rPr>
        <w:t>D. set with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 was reading</w:t>
      </w:r>
    </w:p>
    <w:p>
      <w:pPr>
        <w:rPr>
          <w:rFonts w:hint="eastAsia"/>
        </w:rPr>
      </w:pPr>
      <w:r>
        <w:rPr>
          <w:rFonts w:hint="eastAsia"/>
        </w:rPr>
        <w:t xml:space="preserve">my friend called. </w:t>
      </w:r>
    </w:p>
    <w:p>
      <w:pPr>
        <w:rPr>
          <w:rFonts w:hint="eastAsia"/>
        </w:rPr>
      </w:pPr>
      <w:r>
        <w:rPr>
          <w:rFonts w:hint="eastAsia"/>
        </w:rPr>
        <w:t>A. after</w:t>
      </w:r>
    </w:p>
    <w:p>
      <w:pPr>
        <w:rPr>
          <w:rFonts w:hint="eastAsia"/>
        </w:rPr>
      </w:pPr>
      <w:r>
        <w:rPr>
          <w:rFonts w:hint="eastAsia"/>
        </w:rPr>
        <w:t>B. when</w:t>
      </w:r>
    </w:p>
    <w:p>
      <w:pPr>
        <w:rPr>
          <w:rFonts w:hint="eastAsia"/>
        </w:rPr>
      </w:pPr>
      <w:r>
        <w:rPr>
          <w:rFonts w:hint="eastAsia"/>
        </w:rPr>
        <w:t>C. before</w:t>
      </w:r>
    </w:p>
    <w:p>
      <w:pPr>
        <w:rPr>
          <w:rFonts w:hint="eastAsia"/>
        </w:rPr>
      </w:pPr>
      <w:r>
        <w:rPr>
          <w:rFonts w:hint="eastAsia"/>
        </w:rPr>
        <w:t>D. as soon as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Beijing is</w:t>
      </w:r>
    </w:p>
    <w:p>
      <w:pPr>
        <w:rPr>
          <w:rFonts w:hint="eastAsia"/>
        </w:rPr>
      </w:pPr>
      <w:r>
        <w:rPr>
          <w:rFonts w:hint="eastAsia"/>
        </w:rPr>
        <w:t xml:space="preserve">the north of China. </w:t>
      </w:r>
    </w:p>
    <w:p>
      <w:pPr>
        <w:rPr>
          <w:rFonts w:hint="eastAsia"/>
        </w:rPr>
      </w:pPr>
      <w:r>
        <w:rPr>
          <w:rFonts w:hint="eastAsia"/>
        </w:rPr>
        <w:t>A. on</w:t>
      </w:r>
    </w:p>
    <w:p>
      <w:pPr>
        <w:rPr>
          <w:rFonts w:hint="eastAsia"/>
        </w:rPr>
      </w:pPr>
      <w:r>
        <w:rPr>
          <w:rFonts w:hint="eastAsia"/>
        </w:rPr>
        <w:t>B. at</w:t>
      </w:r>
    </w:p>
    <w:p>
      <w:pPr>
        <w:rPr>
          <w:rFonts w:hint="eastAsia"/>
        </w:rPr>
      </w:pPr>
      <w:r>
        <w:rPr>
          <w:rFonts w:hint="eastAsia"/>
        </w:rPr>
        <w:t>C. across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He </w:t>
      </w:r>
    </w:p>
    <w:p>
      <w:pPr>
        <w:rPr>
          <w:rFonts w:hint="eastAsia"/>
        </w:rPr>
      </w:pPr>
      <w:r>
        <w:rPr>
          <w:rFonts w:hint="eastAsia"/>
        </w:rPr>
        <w:t xml:space="preserve">until everybody had gone. </w:t>
      </w:r>
    </w:p>
    <w:p>
      <w:pPr>
        <w:rPr>
          <w:rFonts w:hint="eastAsia"/>
        </w:rPr>
      </w:pPr>
      <w:r>
        <w:rPr>
          <w:rFonts w:hint="eastAsia"/>
        </w:rPr>
        <w:t>A. talked about</w:t>
      </w:r>
    </w:p>
    <w:p>
      <w:pPr>
        <w:rPr>
          <w:rFonts w:hint="eastAsia"/>
        </w:rPr>
      </w:pPr>
      <w:r>
        <w:rPr>
          <w:rFonts w:hint="eastAsia"/>
        </w:rPr>
        <w:t>B. talked with</w:t>
      </w:r>
    </w:p>
    <w:p>
      <w:pPr>
        <w:rPr>
          <w:rFonts w:hint="eastAsia"/>
        </w:rPr>
      </w:pPr>
      <w:r>
        <w:rPr>
          <w:rFonts w:hint="eastAsia"/>
        </w:rPr>
        <w:t>C. talked at</w:t>
      </w:r>
    </w:p>
    <w:p>
      <w:pPr>
        <w:rPr>
          <w:rFonts w:hint="eastAsia"/>
        </w:rPr>
      </w:pPr>
      <w:r>
        <w:rPr>
          <w:rFonts w:hint="eastAsia"/>
        </w:rPr>
        <w:t xml:space="preserve">D. talked on 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Last night, I had to walk home. No one would give me </w:t>
      </w:r>
    </w:p>
    <w:p>
      <w:pPr>
        <w:rPr>
          <w:rFonts w:hint="eastAsia"/>
        </w:rPr>
      </w:pPr>
      <w:r>
        <w:rPr>
          <w:rFonts w:hint="eastAsia"/>
        </w:rPr>
        <w:t xml:space="preserve">. </w:t>
      </w:r>
    </w:p>
    <w:p>
      <w:pPr>
        <w:rPr>
          <w:rFonts w:hint="eastAsia"/>
        </w:rPr>
      </w:pPr>
      <w:r>
        <w:rPr>
          <w:rFonts w:hint="eastAsia"/>
        </w:rPr>
        <w:t>A. a lift</w:t>
      </w:r>
    </w:p>
    <w:p>
      <w:pPr>
        <w:rPr>
          <w:rFonts w:hint="eastAsia"/>
        </w:rPr>
      </w:pPr>
      <w:r>
        <w:rPr>
          <w:rFonts w:hint="eastAsia"/>
        </w:rPr>
        <w:t>B. a book</w:t>
      </w:r>
    </w:p>
    <w:p>
      <w:pPr>
        <w:rPr>
          <w:rFonts w:hint="eastAsia"/>
        </w:rPr>
      </w:pPr>
      <w:r>
        <w:rPr>
          <w:rFonts w:hint="eastAsia"/>
        </w:rPr>
        <w:t>C. a car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He replied the question </w:t>
      </w:r>
    </w:p>
    <w:p>
      <w:pPr>
        <w:rPr>
          <w:rFonts w:hint="eastAsia"/>
        </w:rPr>
      </w:pPr>
      <w:r>
        <w:rPr>
          <w:rFonts w:hint="eastAsia"/>
        </w:rPr>
        <w:t xml:space="preserve">. </w:t>
      </w:r>
    </w:p>
    <w:p>
      <w:pPr>
        <w:rPr>
          <w:rFonts w:hint="eastAsia"/>
        </w:rPr>
      </w:pPr>
      <w:r>
        <w:rPr>
          <w:rFonts w:hint="eastAsia"/>
        </w:rPr>
        <w:t>A. in the English</w:t>
      </w:r>
    </w:p>
    <w:p>
      <w:pPr>
        <w:rPr>
          <w:rFonts w:hint="eastAsia"/>
        </w:rPr>
      </w:pPr>
      <w:r>
        <w:rPr>
          <w:rFonts w:hint="eastAsia"/>
        </w:rPr>
        <w:t>B. in  English</w:t>
      </w:r>
    </w:p>
    <w:p>
      <w:pPr>
        <w:rPr>
          <w:rFonts w:hint="eastAsia"/>
        </w:rPr>
      </w:pPr>
      <w:r>
        <w:rPr>
          <w:rFonts w:hint="eastAsia"/>
        </w:rPr>
        <w:t>C. with English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I didn't know that she was a famous actress </w:t>
      </w:r>
    </w:p>
    <w:p>
      <w:pPr>
        <w:rPr>
          <w:rFonts w:hint="eastAsia"/>
        </w:rPr>
      </w:pPr>
      <w:r>
        <w:rPr>
          <w:rFonts w:hint="eastAsia"/>
        </w:rPr>
        <w:t xml:space="preserve">you had told me. </w:t>
      </w:r>
    </w:p>
    <w:p>
      <w:pPr>
        <w:rPr>
          <w:rFonts w:hint="eastAsia"/>
        </w:rPr>
      </w:pPr>
      <w:r>
        <w:rPr>
          <w:rFonts w:hint="eastAsia"/>
        </w:rPr>
        <w:t>A. since</w:t>
      </w:r>
    </w:p>
    <w:p>
      <w:pPr>
        <w:rPr>
          <w:rFonts w:hint="eastAsia"/>
        </w:rPr>
      </w:pPr>
      <w:r>
        <w:rPr>
          <w:rFonts w:hint="eastAsia"/>
        </w:rPr>
        <w:t xml:space="preserve">B. until 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The boys loved the zoo. They </w:t>
      </w:r>
    </w:p>
    <w:p>
      <w:pPr>
        <w:rPr>
          <w:rFonts w:hint="eastAsia"/>
        </w:rPr>
      </w:pPr>
      <w:r>
        <w:rPr>
          <w:rFonts w:hint="eastAsia"/>
        </w:rPr>
        <w:t xml:space="preserve"> wild animals before. </w:t>
      </w:r>
    </w:p>
    <w:p>
      <w:pPr>
        <w:rPr>
          <w:rFonts w:hint="eastAsia"/>
        </w:rPr>
      </w:pPr>
      <w:r>
        <w:rPr>
          <w:rFonts w:hint="eastAsia"/>
        </w:rPr>
        <w:t>A. had never seen</w:t>
      </w:r>
    </w:p>
    <w:p>
      <w:pPr>
        <w:rPr>
          <w:rFonts w:hint="eastAsia"/>
        </w:rPr>
      </w:pPr>
      <w:r>
        <w:rPr>
          <w:rFonts w:hint="eastAsia"/>
        </w:rPr>
        <w:t>B. never see</w:t>
      </w:r>
    </w:p>
    <w:p>
      <w:pPr>
        <w:rPr>
          <w:rFonts w:hint="eastAsia"/>
        </w:rPr>
      </w:pPr>
      <w:r>
        <w:rPr>
          <w:rFonts w:hint="eastAsia"/>
        </w:rPr>
        <w:t>C. never saw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</w:t>
      </w:r>
    </w:p>
    <w:p>
      <w:pPr>
        <w:rPr>
          <w:rFonts w:hint="eastAsia"/>
        </w:rPr>
      </w:pPr>
      <w:r>
        <w:rPr>
          <w:rFonts w:hint="eastAsia"/>
        </w:rPr>
        <w:t xml:space="preserve">a cup of coffee, but they gave me a cup of tea. </w:t>
      </w:r>
    </w:p>
    <w:p>
      <w:pPr>
        <w:rPr>
          <w:rFonts w:hint="eastAsia"/>
        </w:rPr>
      </w:pPr>
      <w:r>
        <w:rPr>
          <w:rFonts w:hint="eastAsia"/>
        </w:rPr>
        <w:t>A. asked for</w:t>
      </w:r>
    </w:p>
    <w:p>
      <w:pPr>
        <w:rPr>
          <w:rFonts w:hint="eastAsia"/>
        </w:rPr>
      </w:pPr>
      <w:r>
        <w:rPr>
          <w:rFonts w:hint="eastAsia"/>
        </w:rPr>
        <w:t>B. asked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you, everyone has helped in some way. </w:t>
      </w:r>
    </w:p>
    <w:p>
      <w:pPr>
        <w:rPr>
          <w:rFonts w:hint="eastAsia"/>
        </w:rPr>
      </w:pPr>
      <w:r>
        <w:rPr>
          <w:rFonts w:hint="eastAsia"/>
        </w:rPr>
        <w:t>A. Except for</w:t>
      </w:r>
    </w:p>
    <w:p>
      <w:pPr>
        <w:rPr>
          <w:rFonts w:hint="eastAsia"/>
        </w:rPr>
      </w:pPr>
      <w:r>
        <w:rPr>
          <w:rFonts w:hint="eastAsia"/>
        </w:rPr>
        <w:t>B. Except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us/ them left early. </w:t>
      </w:r>
    </w:p>
    <w:p>
      <w:pPr>
        <w:rPr>
          <w:rFonts w:hint="eastAsia"/>
        </w:rPr>
      </w:pPr>
      <w:r>
        <w:rPr>
          <w:rFonts w:hint="eastAsia"/>
        </w:rPr>
        <w:t xml:space="preserve">A. Both </w:t>
      </w:r>
    </w:p>
    <w:p>
      <w:pPr>
        <w:rPr>
          <w:rFonts w:hint="eastAsia"/>
        </w:rPr>
      </w:pPr>
      <w:r>
        <w:rPr>
          <w:rFonts w:hint="eastAsia"/>
        </w:rPr>
        <w:t>B. Both of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Mrs. Browers told her children to </w:t>
      </w:r>
    </w:p>
    <w:p>
      <w:pPr>
        <w:rPr>
          <w:rFonts w:hint="eastAsia"/>
        </w:rPr>
      </w:pPr>
      <w:r>
        <w:rPr>
          <w:rFonts w:hint="eastAsia"/>
        </w:rPr>
        <w:t xml:space="preserve">their toys __________and go to bed. </w:t>
      </w:r>
    </w:p>
    <w:p>
      <w:pPr>
        <w:rPr>
          <w:rFonts w:hint="eastAsia"/>
        </w:rPr>
      </w:pPr>
      <w:r>
        <w:rPr>
          <w:rFonts w:hint="eastAsia"/>
        </w:rPr>
        <w:t>A. put. . . away</w:t>
      </w:r>
    </w:p>
    <w:p>
      <w:pPr>
        <w:rPr>
          <w:rFonts w:hint="eastAsia"/>
        </w:rPr>
      </w:pPr>
      <w:r>
        <w:rPr>
          <w:rFonts w:hint="eastAsia"/>
        </w:rPr>
        <w:t>B. put. . . up</w:t>
      </w:r>
    </w:p>
    <w:p>
      <w:pPr>
        <w:rPr>
          <w:rFonts w:hint="eastAsia"/>
        </w:rPr>
      </w:pPr>
      <w:r>
        <w:rPr>
          <w:rFonts w:hint="eastAsia"/>
        </w:rPr>
        <w:t>C. put. . . down</w:t>
      </w:r>
    </w:p>
    <w:p>
      <w:pPr>
        <w:rPr>
          <w:rFonts w:hint="eastAsia"/>
        </w:rPr>
      </w:pPr>
      <w:r>
        <w:rPr>
          <w:rFonts w:hint="eastAsia"/>
        </w:rPr>
        <w:t>D. put. . . on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You needn't go back to London tonight. We can</w:t>
      </w:r>
    </w:p>
    <w:p>
      <w:pPr>
        <w:rPr>
          <w:rFonts w:hint="eastAsia"/>
        </w:rPr>
      </w:pPr>
      <w:r>
        <w:rPr>
          <w:rFonts w:hint="eastAsia"/>
        </w:rPr>
        <w:t xml:space="preserve">you______for the night. </w:t>
      </w:r>
    </w:p>
    <w:p>
      <w:pPr>
        <w:rPr>
          <w:rFonts w:hint="eastAsia"/>
        </w:rPr>
      </w:pPr>
      <w:r>
        <w:rPr>
          <w:rFonts w:hint="eastAsia"/>
        </w:rPr>
        <w:t>A. put. . . away</w:t>
      </w:r>
    </w:p>
    <w:p>
      <w:pPr>
        <w:rPr>
          <w:rFonts w:hint="eastAsia"/>
        </w:rPr>
      </w:pPr>
      <w:r>
        <w:rPr>
          <w:rFonts w:hint="eastAsia"/>
        </w:rPr>
        <w:t>B. put . . . up</w:t>
      </w:r>
    </w:p>
    <w:p>
      <w:pPr>
        <w:rPr>
          <w:rFonts w:hint="eastAsia"/>
        </w:rPr>
      </w:pPr>
      <w:r>
        <w:rPr>
          <w:rFonts w:hint="eastAsia"/>
        </w:rPr>
        <w:t>C. put. . . off</w:t>
      </w:r>
    </w:p>
    <w:p>
      <w:pPr>
        <w:rPr>
          <w:rFonts w:hint="eastAsia"/>
        </w:rPr>
      </w:pPr>
      <w:r>
        <w:rPr>
          <w:rFonts w:hint="eastAsia"/>
        </w:rPr>
        <w:t>D. put. . . down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You can stay here tonight. We can </w:t>
      </w:r>
    </w:p>
    <w:p>
      <w:pPr>
        <w:rPr>
          <w:rFonts w:hint="eastAsia"/>
        </w:rPr>
      </w:pPr>
      <w:r>
        <w:rPr>
          <w:rFonts w:hint="eastAsia"/>
        </w:rPr>
        <w:t xml:space="preserve">you ______in the spare room. </w:t>
      </w:r>
    </w:p>
    <w:p>
      <w:pPr>
        <w:rPr>
          <w:rFonts w:hint="eastAsia"/>
        </w:rPr>
      </w:pPr>
      <w:r>
        <w:rPr>
          <w:rFonts w:hint="eastAsia"/>
        </w:rPr>
        <w:t>A. put. . . up</w:t>
      </w:r>
    </w:p>
    <w:p>
      <w:pPr>
        <w:rPr>
          <w:rFonts w:hint="eastAsia"/>
        </w:rPr>
      </w:pPr>
      <w:r>
        <w:rPr>
          <w:rFonts w:hint="eastAsia"/>
        </w:rPr>
        <w:t>B. put. . . away</w:t>
      </w:r>
    </w:p>
    <w:p>
      <w:pPr>
        <w:rPr>
          <w:rFonts w:hint="eastAsia"/>
        </w:rPr>
      </w:pPr>
      <w:r>
        <w:rPr>
          <w:rFonts w:hint="eastAsia"/>
        </w:rPr>
        <w:t>C. put. . . down</w:t>
      </w:r>
    </w:p>
    <w:p>
      <w:pPr>
        <w:rPr>
          <w:rFonts w:hint="eastAsia"/>
        </w:rPr>
      </w:pPr>
      <w:r>
        <w:rPr>
          <w:rFonts w:hint="eastAsia"/>
        </w:rPr>
        <w:t>D. put. . . off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Close your books and</w:t>
      </w:r>
    </w:p>
    <w:p>
      <w:pPr>
        <w:rPr>
          <w:rFonts w:hint="eastAsia"/>
        </w:rPr>
      </w:pPr>
      <w:r>
        <w:rPr>
          <w:rFonts w:hint="eastAsia"/>
        </w:rPr>
        <w:t xml:space="preserve">them__________. </w:t>
      </w:r>
    </w:p>
    <w:p>
      <w:pPr>
        <w:rPr>
          <w:rFonts w:hint="eastAsia"/>
        </w:rPr>
      </w:pPr>
      <w:r>
        <w:rPr>
          <w:rFonts w:hint="eastAsia"/>
        </w:rPr>
        <w:t>A. put. . . off</w:t>
      </w:r>
    </w:p>
    <w:p>
      <w:pPr>
        <w:rPr>
          <w:rFonts w:hint="eastAsia"/>
        </w:rPr>
      </w:pPr>
      <w:r>
        <w:rPr>
          <w:rFonts w:hint="eastAsia"/>
        </w:rPr>
        <w:t>B. put. . . on</w:t>
      </w:r>
    </w:p>
    <w:p>
      <w:pPr>
        <w:rPr>
          <w:rFonts w:hint="eastAsia"/>
        </w:rPr>
      </w:pPr>
      <w:r>
        <w:rPr>
          <w:rFonts w:hint="eastAsia"/>
        </w:rPr>
        <w:t>C. put . . . down</w:t>
      </w:r>
    </w:p>
    <w:p>
      <w:pPr>
        <w:rPr>
          <w:rFonts w:hint="eastAsia"/>
        </w:rPr>
      </w:pPr>
      <w:r>
        <w:rPr>
          <w:rFonts w:hint="eastAsia"/>
        </w:rPr>
        <w:t>D. put. . . away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"Open your exercise books and </w:t>
      </w:r>
    </w:p>
    <w:p>
      <w:pPr>
        <w:rPr>
          <w:rFonts w:hint="eastAsia"/>
        </w:rPr>
      </w:pPr>
      <w:r>
        <w:rPr>
          <w:rFonts w:hint="eastAsia"/>
        </w:rPr>
        <w:t xml:space="preserve">the following," the teacher said. </w:t>
      </w:r>
    </w:p>
    <w:p>
      <w:pPr>
        <w:rPr>
          <w:rFonts w:hint="eastAsia"/>
        </w:rPr>
      </w:pPr>
      <w:r>
        <w:rPr>
          <w:rFonts w:hint="eastAsia"/>
        </w:rPr>
        <w:t>A. put down</w:t>
      </w:r>
    </w:p>
    <w:p>
      <w:pPr>
        <w:rPr>
          <w:rFonts w:hint="eastAsia"/>
        </w:rPr>
      </w:pPr>
      <w:r>
        <w:rPr>
          <w:rFonts w:hint="eastAsia"/>
        </w:rPr>
        <w:t>B. put on</w:t>
      </w:r>
    </w:p>
    <w:p>
      <w:pPr>
        <w:rPr>
          <w:rFonts w:hint="eastAsia"/>
        </w:rPr>
      </w:pPr>
      <w:r>
        <w:rPr>
          <w:rFonts w:hint="eastAsia"/>
        </w:rPr>
        <w:t>C. put off</w:t>
      </w:r>
    </w:p>
    <w:p>
      <w:pPr>
        <w:rPr>
          <w:rFonts w:hint="eastAsia"/>
        </w:rPr>
      </w:pPr>
      <w:r>
        <w:rPr>
          <w:rFonts w:hint="eastAsia"/>
        </w:rPr>
        <w:t>D. put up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When they have </w:t>
      </w:r>
    </w:p>
    <w:p>
      <w:pPr>
        <w:rPr>
          <w:rFonts w:hint="eastAsia"/>
        </w:rPr>
      </w:pPr>
      <w:r>
        <w:rPr>
          <w:rFonts w:hint="eastAsia"/>
        </w:rPr>
        <w:t xml:space="preserve">that new building, it will spoil the view. </w:t>
      </w:r>
    </w:p>
    <w:p>
      <w:pPr>
        <w:rPr>
          <w:rFonts w:hint="eastAsia"/>
        </w:rPr>
      </w:pPr>
      <w:r>
        <w:rPr>
          <w:rFonts w:hint="eastAsia"/>
        </w:rPr>
        <w:t>A. put off</w:t>
      </w:r>
    </w:p>
    <w:p>
      <w:pPr>
        <w:rPr>
          <w:rFonts w:hint="eastAsia"/>
        </w:rPr>
      </w:pPr>
      <w:r>
        <w:rPr>
          <w:rFonts w:hint="eastAsia"/>
        </w:rPr>
        <w:t>B. put on</w:t>
      </w:r>
    </w:p>
    <w:p>
      <w:pPr>
        <w:rPr>
          <w:rFonts w:hint="eastAsia"/>
        </w:rPr>
      </w:pPr>
      <w:r>
        <w:rPr>
          <w:rFonts w:hint="eastAsia"/>
        </w:rPr>
        <w:t>C. put up</w:t>
      </w:r>
    </w:p>
    <w:p>
      <w:pPr>
        <w:rPr>
          <w:rFonts w:hint="eastAsia"/>
        </w:rPr>
      </w:pPr>
      <w:r>
        <w:rPr>
          <w:rFonts w:hint="eastAsia"/>
        </w:rPr>
        <w:t>D. put down</w:t>
      </w: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They </w:t>
      </w:r>
    </w:p>
    <w:p>
      <w:pPr>
        <w:rPr>
          <w:rFonts w:hint="eastAsia"/>
        </w:rPr>
      </w:pPr>
      <w:r>
        <w:rPr>
          <w:rFonts w:hint="eastAsia"/>
        </w:rPr>
        <w:t xml:space="preserve">the fire and crept into their tent. </w:t>
      </w:r>
    </w:p>
    <w:p>
      <w:pPr>
        <w:rPr>
          <w:rFonts w:hint="eastAsia"/>
        </w:rPr>
      </w:pPr>
      <w:r>
        <w:rPr>
          <w:rFonts w:hint="eastAsia"/>
        </w:rPr>
        <w:t>A. put out</w:t>
      </w:r>
    </w:p>
    <w:p>
      <w:pPr>
        <w:rPr>
          <w:rFonts w:hint="eastAsia"/>
        </w:rPr>
      </w:pPr>
      <w:r>
        <w:rPr>
          <w:rFonts w:hint="eastAsia"/>
        </w:rPr>
        <w:t>B. put up with</w:t>
      </w:r>
    </w:p>
    <w:p>
      <w:pPr>
        <w:rPr>
          <w:rFonts w:hint="eastAsia"/>
        </w:rPr>
      </w:pPr>
      <w:r>
        <w:rPr>
          <w:rFonts w:hint="eastAsia"/>
        </w:rPr>
        <w:t>C. put up</w:t>
      </w:r>
    </w:p>
    <w:p>
      <w:pPr>
        <w:rPr>
          <w:rFonts w:hint="eastAsia"/>
        </w:rPr>
      </w:pPr>
      <w:r>
        <w:rPr>
          <w:rFonts w:hint="eastAsia"/>
        </w:rPr>
        <w:t>D. put off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I </w:t>
      </w:r>
    </w:p>
    <w:p>
      <w:pPr>
        <w:rPr>
          <w:rFonts w:hint="eastAsia"/>
        </w:rPr>
      </w:pPr>
      <w:r>
        <w:rPr>
          <w:rFonts w:hint="eastAsia"/>
        </w:rPr>
        <w:t xml:space="preserve">my coat and left the house. </w:t>
      </w:r>
    </w:p>
    <w:p>
      <w:pPr>
        <w:rPr>
          <w:rFonts w:hint="eastAsia"/>
        </w:rPr>
      </w:pPr>
      <w:r>
        <w:rPr>
          <w:rFonts w:hint="eastAsia"/>
        </w:rPr>
        <w:t>A. put up</w:t>
      </w:r>
    </w:p>
    <w:p>
      <w:pPr>
        <w:rPr>
          <w:rFonts w:hint="eastAsia"/>
        </w:rPr>
      </w:pPr>
      <w:r>
        <w:rPr>
          <w:rFonts w:hint="eastAsia"/>
        </w:rPr>
        <w:t>B. put away</w:t>
      </w:r>
    </w:p>
    <w:p>
      <w:pPr>
        <w:rPr>
          <w:rFonts w:hint="eastAsia"/>
        </w:rPr>
      </w:pPr>
      <w:r>
        <w:rPr>
          <w:rFonts w:hint="eastAsia"/>
        </w:rPr>
        <w:t>C. put up with</w:t>
      </w:r>
    </w:p>
    <w:p>
      <w:pPr>
        <w:rPr>
          <w:rFonts w:hint="eastAsia"/>
        </w:rPr>
      </w:pPr>
      <w:r>
        <w:rPr>
          <w:rFonts w:hint="eastAsia"/>
        </w:rPr>
        <w:t>D. put on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 am getting a divorce. I can't</w:t>
      </w:r>
    </w:p>
    <w:p>
      <w:pPr>
        <w:rPr>
          <w:rFonts w:hint="eastAsia"/>
        </w:rPr>
      </w:pPr>
      <w:r>
        <w:rPr>
          <w:rFonts w:hint="eastAsia"/>
        </w:rPr>
        <w:t xml:space="preserve">him any longer. </w:t>
      </w:r>
    </w:p>
    <w:p>
      <w:pPr>
        <w:rPr>
          <w:rFonts w:hint="eastAsia"/>
        </w:rPr>
      </w:pPr>
      <w:r>
        <w:rPr>
          <w:rFonts w:hint="eastAsia"/>
        </w:rPr>
        <w:t>A. put up with</w:t>
      </w:r>
    </w:p>
    <w:p>
      <w:pPr>
        <w:rPr>
          <w:rFonts w:hint="eastAsia"/>
        </w:rPr>
      </w:pPr>
      <w:r>
        <w:rPr>
          <w:rFonts w:hint="eastAsia"/>
        </w:rPr>
        <w:t>B. put up</w:t>
      </w:r>
    </w:p>
    <w:p>
      <w:pPr>
        <w:rPr>
          <w:rFonts w:hint="eastAsia"/>
        </w:rPr>
      </w:pPr>
      <w:r>
        <w:rPr>
          <w:rFonts w:hint="eastAsia"/>
        </w:rPr>
        <w:t>C. put out</w:t>
      </w:r>
    </w:p>
    <w:p>
      <w:pPr>
        <w:rPr>
          <w:rFonts w:hint="eastAsia"/>
        </w:rPr>
      </w:pPr>
      <w:r>
        <w:rPr>
          <w:rFonts w:hint="eastAsia"/>
        </w:rPr>
        <w:t>D. put down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I have </w:t>
      </w:r>
    </w:p>
    <w:p>
      <w:pPr>
        <w:rPr>
          <w:rFonts w:hint="eastAsia"/>
        </w:rPr>
      </w:pPr>
      <w:r>
        <w:rPr>
          <w:rFonts w:hint="eastAsia"/>
        </w:rPr>
        <w:t xml:space="preserve">my trip to Japan until next month. </w:t>
      </w:r>
    </w:p>
    <w:p>
      <w:pPr>
        <w:rPr>
          <w:rFonts w:hint="eastAsia"/>
        </w:rPr>
      </w:pPr>
      <w:r>
        <w:rPr>
          <w:rFonts w:hint="eastAsia"/>
        </w:rPr>
        <w:t>A. put off</w:t>
      </w:r>
    </w:p>
    <w:p>
      <w:pPr>
        <w:rPr>
          <w:rFonts w:hint="eastAsia"/>
        </w:rPr>
      </w:pPr>
      <w:r>
        <w:rPr>
          <w:rFonts w:hint="eastAsia"/>
        </w:rPr>
        <w:t>B. put up with</w:t>
      </w:r>
    </w:p>
    <w:p>
      <w:pPr>
        <w:rPr>
          <w:rFonts w:hint="eastAsia"/>
        </w:rPr>
      </w:pPr>
      <w:r>
        <w:rPr>
          <w:rFonts w:hint="eastAsia"/>
        </w:rPr>
        <w:t>C. put on</w:t>
      </w:r>
    </w:p>
    <w:p>
      <w:pPr>
        <w:rPr>
          <w:rFonts w:hint="eastAsia"/>
        </w:rPr>
      </w:pPr>
      <w:r>
        <w:rPr>
          <w:rFonts w:hint="eastAsia"/>
        </w:rPr>
        <w:t>D. put down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only games</w:t>
      </w:r>
    </w:p>
    <w:p>
      <w:pPr>
        <w:rPr>
          <w:rFonts w:hint="eastAsia"/>
        </w:rPr>
      </w:pPr>
      <w:r>
        <w:rPr>
          <w:rFonts w:hint="eastAsia"/>
        </w:rPr>
        <w:t xml:space="preserve"> I play are football and tennis. </w:t>
      </w:r>
    </w:p>
    <w:p>
      <w:pPr>
        <w:rPr>
          <w:rFonts w:hint="eastAsia"/>
        </w:rPr>
      </w:pPr>
      <w:r>
        <w:rPr>
          <w:rFonts w:hint="eastAsia"/>
        </w:rPr>
        <w:t>A. who</w:t>
      </w:r>
    </w:p>
    <w:p>
      <w:pPr>
        <w:rPr>
          <w:rFonts w:hint="eastAsia"/>
        </w:rPr>
      </w:pPr>
      <w:r>
        <w:rPr>
          <w:rFonts w:hint="eastAsia"/>
        </w:rPr>
        <w:t>B. which</w:t>
      </w:r>
    </w:p>
    <w:p>
      <w:pPr>
        <w:rPr>
          <w:rFonts w:hint="eastAsia"/>
        </w:rPr>
      </w:pPr>
      <w:r>
        <w:rPr>
          <w:rFonts w:hint="eastAsia"/>
        </w:rPr>
        <w:t>C. what</w:t>
      </w:r>
    </w:p>
    <w:p>
      <w:pPr>
        <w:rPr>
          <w:rFonts w:hint="eastAsia"/>
        </w:rPr>
      </w:pPr>
      <w:r>
        <w:rPr>
          <w:rFonts w:hint="eastAsia"/>
        </w:rPr>
        <w:t>D. when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You can't remember his name,</w:t>
      </w:r>
    </w:p>
    <w:p>
      <w:pPr>
        <w:rPr>
          <w:rFonts w:hint="eastAsia"/>
        </w:rPr>
      </w:pPr>
      <w:r>
        <w:rPr>
          <w:rFonts w:hint="eastAsia"/>
        </w:rPr>
        <w:t xml:space="preserve">you aren't really thinking. </w:t>
      </w:r>
    </w:p>
    <w:p>
      <w:pPr>
        <w:rPr>
          <w:rFonts w:hint="eastAsia"/>
        </w:rPr>
      </w:pPr>
      <w:r>
        <w:rPr>
          <w:rFonts w:hint="eastAsia"/>
        </w:rPr>
        <w:t>A. because</w:t>
      </w:r>
    </w:p>
    <w:p>
      <w:pPr>
        <w:rPr>
          <w:rFonts w:hint="eastAsia"/>
        </w:rPr>
      </w:pPr>
      <w:r>
        <w:rPr>
          <w:rFonts w:hint="eastAsia"/>
        </w:rPr>
        <w:t>B. because of</w:t>
      </w:r>
    </w:p>
    <w:p>
      <w:pPr>
        <w:rPr>
          <w:rFonts w:hint="eastAsia"/>
        </w:rPr>
      </w:pPr>
      <w:r>
        <w:rPr>
          <w:rFonts w:hint="eastAsia"/>
        </w:rPr>
        <w:t>C. what</w:t>
      </w:r>
    </w:p>
    <w:p>
      <w:pPr>
        <w:rPr>
          <w:rFonts w:hint="eastAsia"/>
        </w:rPr>
      </w:pPr>
      <w:r>
        <w:rPr>
          <w:rFonts w:hint="eastAsia"/>
        </w:rPr>
        <w:t>D. that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Do you</w:t>
      </w:r>
    </w:p>
    <w:p>
      <w:pPr>
        <w:rPr>
          <w:rFonts w:hint="eastAsia"/>
        </w:rPr>
      </w:pPr>
      <w:r>
        <w:rPr>
          <w:rFonts w:hint="eastAsia"/>
        </w:rPr>
        <w:t>that cats eat grass?</w:t>
      </w:r>
    </w:p>
    <w:p>
      <w:pPr>
        <w:rPr>
          <w:rFonts w:hint="eastAsia"/>
        </w:rPr>
      </w:pPr>
      <w:r>
        <w:rPr>
          <w:rFonts w:hint="eastAsia"/>
        </w:rPr>
        <w:t>A. believe</w:t>
      </w:r>
    </w:p>
    <w:p>
      <w:pPr>
        <w:rPr>
          <w:rFonts w:hint="eastAsia"/>
        </w:rPr>
      </w:pPr>
      <w:r>
        <w:rPr>
          <w:rFonts w:hint="eastAsia"/>
        </w:rPr>
        <w:t>B. believe in</w:t>
      </w:r>
    </w:p>
    <w:p>
      <w:pPr>
        <w:rPr>
          <w:rFonts w:hint="eastAsia"/>
        </w:rPr>
      </w:pPr>
      <w:r>
        <w:rPr>
          <w:rFonts w:hint="eastAsia"/>
        </w:rPr>
        <w:t>C. believe that</w:t>
      </w:r>
    </w:p>
    <w:p>
      <w:pPr>
        <w:rPr>
          <w:rFonts w:hint="eastAsia"/>
        </w:rPr>
      </w:pPr>
      <w:r>
        <w:rPr>
          <w:rFonts w:hint="eastAsia"/>
        </w:rPr>
        <w:t>D. believe at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man</w:t>
      </w:r>
    </w:p>
    <w:p>
      <w:pPr>
        <w:rPr>
          <w:rFonts w:hint="eastAsia"/>
        </w:rPr>
      </w:pPr>
      <w:r>
        <w:rPr>
          <w:rFonts w:hint="eastAsia"/>
        </w:rPr>
        <w:t xml:space="preserve">I served was wearing a hat. </w:t>
      </w:r>
    </w:p>
    <w:p>
      <w:pPr>
        <w:rPr>
          <w:rFonts w:hint="eastAsia"/>
        </w:rPr>
      </w:pPr>
      <w:r>
        <w:rPr>
          <w:rFonts w:hint="eastAsia"/>
        </w:rPr>
        <w:t>A.when</w:t>
      </w:r>
    </w:p>
    <w:p>
      <w:pPr>
        <w:rPr>
          <w:rFonts w:hint="eastAsia"/>
        </w:rPr>
      </w:pPr>
      <w:r>
        <w:rPr>
          <w:rFonts w:hint="eastAsia"/>
        </w:rPr>
        <w:t>B. what</w:t>
      </w:r>
    </w:p>
    <w:p>
      <w:pPr>
        <w:rPr>
          <w:rFonts w:hint="eastAsia"/>
        </w:rPr>
      </w:pPr>
      <w:r>
        <w:rPr>
          <w:rFonts w:hint="eastAsia"/>
        </w:rPr>
        <w:t>C. which</w:t>
      </w:r>
    </w:p>
    <w:p>
      <w:pPr>
        <w:rPr>
          <w:rFonts w:hint="eastAsia"/>
        </w:rPr>
      </w:pPr>
      <w:r>
        <w:rPr>
          <w:rFonts w:hint="eastAsia"/>
        </w:rPr>
        <w:t>D. who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I've been a doctor</w:t>
      </w:r>
    </w:p>
    <w:p>
      <w:pPr>
        <w:rPr>
          <w:rFonts w:hint="eastAsia"/>
        </w:rPr>
      </w:pPr>
      <w:r>
        <w:rPr>
          <w:rFonts w:hint="eastAsia"/>
        </w:rPr>
        <w:t xml:space="preserve">1989. </w:t>
      </w:r>
    </w:p>
    <w:p>
      <w:pPr>
        <w:rPr>
          <w:rFonts w:hint="eastAsia"/>
        </w:rPr>
      </w:pPr>
      <w:r>
        <w:rPr>
          <w:rFonts w:hint="eastAsia"/>
        </w:rPr>
        <w:t>A. in</w:t>
      </w:r>
    </w:p>
    <w:p>
      <w:pPr>
        <w:rPr>
          <w:rFonts w:hint="eastAsia"/>
        </w:rPr>
      </w:pPr>
      <w:r>
        <w:rPr>
          <w:rFonts w:hint="eastAsia"/>
        </w:rPr>
        <w:t>B. since</w:t>
      </w:r>
    </w:p>
    <w:p>
      <w:pPr>
        <w:rPr>
          <w:rFonts w:hint="eastAsia"/>
        </w:rPr>
      </w:pPr>
      <w:r>
        <w:rPr>
          <w:rFonts w:hint="eastAsia"/>
        </w:rPr>
        <w:t>C. for</w:t>
      </w:r>
    </w:p>
    <w:p>
      <w:pPr>
        <w:rPr>
          <w:rFonts w:hint="eastAsia"/>
        </w:rPr>
      </w:pPr>
      <w:r>
        <w:rPr>
          <w:rFonts w:hint="eastAsia"/>
        </w:rPr>
        <w:t>D. from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This bus is going </w:t>
      </w:r>
    </w:p>
    <w:p>
      <w:pPr>
        <w:rPr>
          <w:rFonts w:hint="eastAsia"/>
        </w:rPr>
      </w:pPr>
      <w:r>
        <w:rPr>
          <w:rFonts w:hint="eastAsia"/>
        </w:rPr>
        <w:t xml:space="preserve">slowly. I'll miss the train. </w:t>
      </w:r>
    </w:p>
    <w:p>
      <w:pPr>
        <w:rPr>
          <w:rFonts w:hint="eastAsia"/>
        </w:rPr>
      </w:pPr>
      <w:r>
        <w:rPr>
          <w:rFonts w:hint="eastAsia"/>
        </w:rPr>
        <w:t>A. too</w:t>
      </w:r>
    </w:p>
    <w:p>
      <w:pPr>
        <w:rPr>
          <w:rFonts w:hint="eastAsia"/>
        </w:rPr>
      </w:pPr>
      <w:r>
        <w:rPr>
          <w:rFonts w:hint="eastAsia"/>
        </w:rPr>
        <w:t>B. very</w:t>
      </w:r>
    </w:p>
    <w:p>
      <w:pPr>
        <w:rPr>
          <w:rFonts w:hint="eastAsia"/>
        </w:rPr>
      </w:pPr>
      <w:r>
        <w:rPr>
          <w:rFonts w:hint="eastAsia"/>
        </w:rPr>
        <w:t>C. quite</w:t>
      </w:r>
    </w:p>
    <w:p>
      <w:pPr>
        <w:rPr>
          <w:rFonts w:hint="eastAsia"/>
        </w:rPr>
      </w:pPr>
      <w:r>
        <w:rPr>
          <w:rFonts w:hint="eastAsia"/>
        </w:rPr>
        <w:t>D. a little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Did he </w:t>
      </w:r>
    </w:p>
    <w:p>
      <w:pPr>
        <w:rPr>
          <w:rFonts w:hint="eastAsia"/>
        </w:rPr>
      </w:pPr>
      <w:r>
        <w:rPr>
          <w:rFonts w:hint="eastAsia"/>
        </w:rPr>
        <w:t xml:space="preserve"> you a gift last Sunday?</w:t>
      </w:r>
    </w:p>
    <w:p>
      <w:pPr>
        <w:rPr>
          <w:rFonts w:hint="eastAsia"/>
        </w:rPr>
      </w:pPr>
      <w:r>
        <w:rPr>
          <w:rFonts w:hint="eastAsia"/>
        </w:rPr>
        <w:t>A. carry</w:t>
      </w:r>
    </w:p>
    <w:p>
      <w:pPr>
        <w:rPr>
          <w:rFonts w:hint="eastAsia"/>
        </w:rPr>
      </w:pPr>
      <w:r>
        <w:rPr>
          <w:rFonts w:hint="eastAsia"/>
        </w:rPr>
        <w:t>B. fetch</w:t>
      </w:r>
    </w:p>
    <w:p>
      <w:pPr>
        <w:rPr>
          <w:rFonts w:hint="eastAsia"/>
        </w:rPr>
      </w:pPr>
      <w:r>
        <w:rPr>
          <w:rFonts w:hint="eastAsia"/>
        </w:rPr>
        <w:t>C. take</w:t>
      </w:r>
    </w:p>
    <w:p>
      <w:pPr>
        <w:rPr>
          <w:rFonts w:hint="eastAsia"/>
        </w:rPr>
      </w:pPr>
      <w:r>
        <w:rPr>
          <w:rFonts w:hint="eastAsia"/>
        </w:rPr>
        <w:t>D. bring</w:t>
      </w:r>
    </w:p>
    <w:p>
      <w:pPr>
        <w:rPr>
          <w:rFonts w:hint="eastAsia"/>
        </w:rPr>
      </w:pPr>
      <w:r>
        <w:rPr>
          <w:rFonts w:hint="eastAsia"/>
        </w:rPr>
        <w:t>答案是：D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保存：D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The secretary </w:t>
      </w:r>
    </w:p>
    <w:p>
      <w:pPr>
        <w:rPr>
          <w:rFonts w:hint="eastAsia"/>
        </w:rPr>
      </w:pPr>
      <w:r>
        <w:rPr>
          <w:rFonts w:hint="eastAsia"/>
        </w:rPr>
        <w:t xml:space="preserve"> that she has stolen the letter. </w:t>
      </w:r>
    </w:p>
    <w:p>
      <w:pPr>
        <w:rPr>
          <w:rFonts w:hint="eastAsia"/>
        </w:rPr>
      </w:pPr>
      <w:r>
        <w:rPr>
          <w:rFonts w:hint="eastAsia"/>
        </w:rPr>
        <w:t>A. rejects</w:t>
      </w:r>
    </w:p>
    <w:p>
      <w:pPr>
        <w:rPr>
          <w:rFonts w:hint="eastAsia"/>
        </w:rPr>
      </w:pPr>
      <w:r>
        <w:rPr>
          <w:rFonts w:hint="eastAsia"/>
        </w:rPr>
        <w:t>B. refuses</w:t>
      </w:r>
    </w:p>
    <w:p>
      <w:pPr>
        <w:rPr>
          <w:rFonts w:hint="eastAsia"/>
        </w:rPr>
      </w:pPr>
      <w:r>
        <w:rPr>
          <w:rFonts w:hint="eastAsia"/>
        </w:rPr>
        <w:t>C. denies</w:t>
      </w:r>
    </w:p>
    <w:p>
      <w:pPr>
        <w:rPr>
          <w:rFonts w:hint="eastAsia"/>
        </w:rPr>
      </w:pPr>
      <w:r>
        <w:rPr>
          <w:rFonts w:hint="eastAsia"/>
        </w:rPr>
        <w:t>D. accepts</w:t>
      </w:r>
    </w:p>
    <w:p>
      <w:pPr>
        <w:rPr>
          <w:rFonts w:hint="eastAsia"/>
        </w:rPr>
      </w:pPr>
      <w:r>
        <w:rPr>
          <w:rFonts w:hint="eastAsia"/>
        </w:rPr>
        <w:t>答案是：C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保存：C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I </w:t>
      </w:r>
    </w:p>
    <w:p>
      <w:pPr>
        <w:rPr>
          <w:rFonts w:hint="eastAsia"/>
        </w:rPr>
      </w:pPr>
      <w:r>
        <w:rPr>
          <w:rFonts w:hint="eastAsia"/>
        </w:rPr>
        <w:t xml:space="preserve"> the picture last month/five days ago. </w:t>
      </w:r>
    </w:p>
    <w:p>
      <w:pPr>
        <w:rPr>
          <w:rFonts w:hint="eastAsia"/>
        </w:rPr>
      </w:pPr>
      <w:r>
        <w:rPr>
          <w:rFonts w:hint="eastAsia"/>
        </w:rPr>
        <w:t>A. painted</w:t>
      </w:r>
    </w:p>
    <w:p>
      <w:pPr>
        <w:rPr>
          <w:rFonts w:hint="eastAsia"/>
        </w:rPr>
      </w:pPr>
      <w:r>
        <w:rPr>
          <w:rFonts w:hint="eastAsia"/>
        </w:rPr>
        <w:t>B. have painted</w:t>
      </w:r>
    </w:p>
    <w:p>
      <w:pPr>
        <w:rPr>
          <w:rFonts w:hint="eastAsia"/>
        </w:rPr>
      </w:pPr>
      <w:r>
        <w:rPr>
          <w:rFonts w:hint="eastAsia"/>
        </w:rPr>
        <w:t>C. had painted</w:t>
      </w:r>
    </w:p>
    <w:p>
      <w:pPr>
        <w:rPr>
          <w:rFonts w:hint="eastAsia"/>
        </w:rPr>
      </w:pPr>
      <w:r>
        <w:rPr>
          <w:rFonts w:hint="eastAsia"/>
        </w:rPr>
        <w:t>D. was painting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It can land on a </w:t>
      </w:r>
    </w:p>
    <w:p>
      <w:pPr>
        <w:rPr>
          <w:rFonts w:hint="eastAsia"/>
        </w:rPr>
      </w:pPr>
      <w:r>
        <w:rPr>
          <w:rFonts w:hint="eastAsia"/>
        </w:rPr>
        <w:t xml:space="preserve">field. </w:t>
      </w:r>
    </w:p>
    <w:p>
      <w:pPr>
        <w:rPr>
          <w:rFonts w:hint="eastAsia"/>
        </w:rPr>
      </w:pPr>
      <w:r>
        <w:rPr>
          <w:rFonts w:hint="eastAsia"/>
        </w:rPr>
        <w:t>A. ploughing</w:t>
      </w:r>
    </w:p>
    <w:p>
      <w:pPr>
        <w:rPr>
          <w:rFonts w:hint="eastAsia"/>
        </w:rPr>
      </w:pPr>
      <w:r>
        <w:rPr>
          <w:rFonts w:hint="eastAsia"/>
        </w:rPr>
        <w:t>B. ploughed</w:t>
      </w:r>
    </w:p>
    <w:p>
      <w:pPr>
        <w:rPr>
          <w:rFonts w:hint="eastAsia"/>
        </w:rPr>
      </w:pPr>
      <w:r>
        <w:rPr>
          <w:rFonts w:hint="eastAsia"/>
        </w:rPr>
        <w:t>C. is ploughing</w:t>
      </w:r>
    </w:p>
    <w:p>
      <w:pPr>
        <w:rPr>
          <w:rFonts w:hint="eastAsia"/>
        </w:rPr>
      </w:pPr>
      <w:r>
        <w:rPr>
          <w:rFonts w:hint="eastAsia"/>
        </w:rPr>
        <w:t>D. has ploughed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Fans are necessary in </w:t>
      </w:r>
    </w:p>
    <w:p>
      <w:pPr>
        <w:rPr>
          <w:rFonts w:hint="eastAsia"/>
        </w:rPr>
      </w:pPr>
      <w:r>
        <w:rPr>
          <w:rFonts w:hint="eastAsia"/>
        </w:rPr>
        <w:t>hot country.</w:t>
      </w:r>
    </w:p>
    <w:p>
      <w:pPr>
        <w:rPr>
          <w:rFonts w:hint="eastAsia"/>
        </w:rPr>
      </w:pPr>
      <w:r>
        <w:rPr>
          <w:rFonts w:hint="eastAsia"/>
        </w:rPr>
        <w:t>A. a</w:t>
      </w:r>
    </w:p>
    <w:p>
      <w:pPr>
        <w:rPr>
          <w:rFonts w:hint="eastAsia"/>
        </w:rPr>
      </w:pPr>
      <w:r>
        <w:rPr>
          <w:rFonts w:hint="eastAsia"/>
        </w:rPr>
        <w:t>B. the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Which river is </w:t>
      </w:r>
    </w:p>
    <w:p>
      <w:pPr>
        <w:rPr>
          <w:rFonts w:hint="eastAsia"/>
        </w:rPr>
      </w:pPr>
      <w:r>
        <w:rPr>
          <w:rFonts w:hint="eastAsia"/>
        </w:rPr>
        <w:t xml:space="preserve">shortest, the Nile, the Amazon, or the Mississippi? </w:t>
      </w:r>
    </w:p>
    <w:p>
      <w:pPr>
        <w:rPr>
          <w:rFonts w:hint="eastAsia"/>
        </w:rPr>
      </w:pPr>
      <w:r>
        <w:rPr>
          <w:rFonts w:hint="eastAsia"/>
        </w:rPr>
        <w:t xml:space="preserve">A. a </w:t>
      </w:r>
    </w:p>
    <w:p>
      <w:pPr>
        <w:rPr>
          <w:rFonts w:hint="eastAsia"/>
        </w:rPr>
      </w:pPr>
      <w:r>
        <w:rPr>
          <w:rFonts w:hint="eastAsia"/>
        </w:rPr>
        <w:t>B. the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This great team crossed the ocean on</w:t>
      </w:r>
    </w:p>
    <w:p>
      <w:pPr>
        <w:rPr>
          <w:rFonts w:hint="eastAsia"/>
        </w:rPr>
      </w:pPr>
      <w:r>
        <w:rPr>
          <w:rFonts w:hint="eastAsia"/>
        </w:rPr>
        <w:t xml:space="preserve">raft. </w:t>
      </w:r>
    </w:p>
    <w:p>
      <w:pPr>
        <w:rPr>
          <w:rFonts w:hint="eastAsia"/>
        </w:rPr>
      </w:pPr>
      <w:r>
        <w:rPr>
          <w:rFonts w:hint="eastAsia"/>
        </w:rPr>
        <w:t>A. a</w:t>
      </w:r>
    </w:p>
    <w:p>
      <w:pPr>
        <w:rPr>
          <w:rFonts w:hint="eastAsia"/>
        </w:rPr>
      </w:pPr>
      <w:r>
        <w:rPr>
          <w:rFonts w:hint="eastAsia"/>
        </w:rPr>
        <w:t>B. the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Why is America called</w:t>
      </w:r>
    </w:p>
    <w:p>
      <w:pPr>
        <w:rPr>
          <w:rFonts w:hint="eastAsia"/>
        </w:rPr>
      </w:pPr>
      <w:r>
        <w:rPr>
          <w:rFonts w:hint="eastAsia"/>
        </w:rPr>
        <w:t>United States?</w:t>
      </w:r>
    </w:p>
    <w:p>
      <w:pPr>
        <w:rPr>
          <w:rFonts w:hint="eastAsia"/>
        </w:rPr>
      </w:pPr>
      <w:r>
        <w:rPr>
          <w:rFonts w:hint="eastAsia"/>
        </w:rPr>
        <w:t xml:space="preserve"> A. a</w:t>
      </w:r>
    </w:p>
    <w:p>
      <w:pPr>
        <w:rPr>
          <w:rFonts w:hint="eastAsia"/>
        </w:rPr>
      </w:pPr>
      <w:r>
        <w:rPr>
          <w:rFonts w:hint="eastAsia"/>
        </w:rPr>
        <w:t xml:space="preserve"> B. the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We sailed up </w:t>
      </w:r>
    </w:p>
    <w:p>
      <w:pPr>
        <w:rPr>
          <w:rFonts w:hint="eastAsia"/>
        </w:rPr>
      </w:pPr>
      <w:r>
        <w:rPr>
          <w:rFonts w:hint="eastAsia"/>
        </w:rPr>
        <w:t>Pacific.</w:t>
      </w:r>
    </w:p>
    <w:p>
      <w:pPr>
        <w:rPr>
          <w:rFonts w:hint="eastAsia"/>
        </w:rPr>
      </w:pPr>
      <w:r>
        <w:rPr>
          <w:rFonts w:hint="eastAsia"/>
        </w:rPr>
        <w:t>A. a</w:t>
      </w:r>
    </w:p>
    <w:p>
      <w:pPr>
        <w:rPr>
          <w:rFonts w:hint="eastAsia"/>
        </w:rPr>
      </w:pPr>
      <w:r>
        <w:rPr>
          <w:rFonts w:hint="eastAsia"/>
        </w:rPr>
        <w:t>B. the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Can you row me </w:t>
      </w:r>
    </w:p>
    <w:p>
      <w:pPr>
        <w:rPr>
          <w:rFonts w:hint="eastAsia"/>
        </w:rPr>
      </w:pPr>
      <w:r>
        <w:rPr>
          <w:rFonts w:hint="eastAsia"/>
        </w:rPr>
        <w:t xml:space="preserve">the lake? </w:t>
      </w:r>
    </w:p>
    <w:p>
      <w:pPr>
        <w:rPr>
          <w:rFonts w:hint="eastAsia"/>
        </w:rPr>
      </w:pPr>
      <w:r>
        <w:rPr>
          <w:rFonts w:hint="eastAsia"/>
        </w:rPr>
        <w:t xml:space="preserve">A. over </w:t>
      </w:r>
    </w:p>
    <w:p>
      <w:pPr>
        <w:rPr>
          <w:rFonts w:hint="eastAsia"/>
        </w:rPr>
      </w:pPr>
      <w:r>
        <w:rPr>
          <w:rFonts w:hint="eastAsia"/>
        </w:rPr>
        <w:t xml:space="preserve">B. up </w:t>
      </w:r>
    </w:p>
    <w:p>
      <w:pPr>
        <w:rPr>
          <w:rFonts w:hint="eastAsia"/>
        </w:rPr>
      </w:pPr>
      <w:r>
        <w:rPr>
          <w:rFonts w:hint="eastAsia"/>
        </w:rPr>
        <w:t xml:space="preserve">C. through </w:t>
      </w:r>
    </w:p>
    <w:p>
      <w:pPr>
        <w:rPr>
          <w:rFonts w:hint="eastAsia"/>
        </w:rPr>
      </w:pPr>
      <w:r>
        <w:rPr>
          <w:rFonts w:hint="eastAsia"/>
        </w:rPr>
        <w:t>D. from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Mary lives in London which is on</w:t>
      </w:r>
    </w:p>
    <w:p>
      <w:pPr>
        <w:rPr>
          <w:rFonts w:hint="eastAsia"/>
        </w:rPr>
      </w:pPr>
      <w:r>
        <w:rPr>
          <w:rFonts w:hint="eastAsia"/>
        </w:rPr>
        <w:t xml:space="preserve">Thames. </w:t>
      </w:r>
    </w:p>
    <w:p>
      <w:pPr>
        <w:rPr>
          <w:rFonts w:hint="eastAsia"/>
        </w:rPr>
      </w:pPr>
      <w:r>
        <w:rPr>
          <w:rFonts w:hint="eastAsia"/>
        </w:rPr>
        <w:t>A. the</w:t>
      </w:r>
    </w:p>
    <w:p>
      <w:pPr>
        <w:rPr>
          <w:rFonts w:hint="eastAsia"/>
        </w:rPr>
      </w:pPr>
      <w:r>
        <w:rPr>
          <w:rFonts w:hint="eastAsia"/>
        </w:rPr>
        <w:t>B. a</w:t>
      </w:r>
    </w:p>
    <w:p>
      <w:pPr>
        <w:rPr>
          <w:rFonts w:hint="eastAsia"/>
        </w:rPr>
      </w:pPr>
      <w:r>
        <w:rPr>
          <w:rFonts w:hint="eastAsia"/>
        </w:rPr>
        <w:t>C. an</w:t>
      </w:r>
    </w:p>
    <w:p>
      <w:pPr>
        <w:rPr>
          <w:rFonts w:hint="eastAsia"/>
        </w:rPr>
      </w:pPr>
      <w:r>
        <w:rPr>
          <w:rFonts w:hint="eastAsia"/>
        </w:rPr>
        <w:t>D. *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There isn't </w:t>
      </w:r>
    </w:p>
    <w:p>
      <w:pPr>
        <w:rPr>
          <w:rFonts w:hint="eastAsia"/>
        </w:rPr>
      </w:pPr>
      <w:r>
        <w:rPr>
          <w:rFonts w:hint="eastAsia"/>
        </w:rPr>
        <w:t xml:space="preserve"> water in the bottle. </w:t>
      </w:r>
    </w:p>
    <w:p>
      <w:pPr>
        <w:rPr>
          <w:rFonts w:hint="eastAsia"/>
        </w:rPr>
      </w:pPr>
      <w:r>
        <w:rPr>
          <w:rFonts w:hint="eastAsia"/>
        </w:rPr>
        <w:t>A. any</w:t>
      </w:r>
    </w:p>
    <w:p>
      <w:pPr>
        <w:rPr>
          <w:rFonts w:hint="eastAsia"/>
        </w:rPr>
      </w:pPr>
      <w:r>
        <w:rPr>
          <w:rFonts w:hint="eastAsia"/>
        </w:rPr>
        <w:t>B. some</w:t>
      </w:r>
    </w:p>
    <w:p>
      <w:pPr>
        <w:rPr>
          <w:rFonts w:hint="eastAsia"/>
        </w:rPr>
      </w:pPr>
      <w:r>
        <w:rPr>
          <w:rFonts w:hint="eastAsia"/>
        </w:rPr>
        <w:t>C. no</w:t>
      </w:r>
    </w:p>
    <w:p>
      <w:pPr>
        <w:rPr>
          <w:rFonts w:hint="eastAsia"/>
        </w:rPr>
      </w:pPr>
      <w:r>
        <w:rPr>
          <w:rFonts w:hint="eastAsia"/>
        </w:rPr>
        <w:t>D. not. . any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George left the house and was soon </w:t>
      </w:r>
    </w:p>
    <w:p>
      <w:pPr>
        <w:rPr>
          <w:rFonts w:hint="eastAsia"/>
        </w:rPr>
      </w:pPr>
      <w:r>
        <w:rPr>
          <w:rFonts w:hint="eastAsia"/>
        </w:rPr>
        <w:t xml:space="preserve">sight. </w:t>
      </w:r>
    </w:p>
    <w:p>
      <w:pPr>
        <w:rPr>
          <w:rFonts w:hint="eastAsia"/>
        </w:rPr>
      </w:pPr>
      <w:r>
        <w:rPr>
          <w:rFonts w:hint="eastAsia"/>
        </w:rPr>
        <w:t>A. out of</w:t>
      </w:r>
    </w:p>
    <w:p>
      <w:pPr>
        <w:rPr>
          <w:rFonts w:hint="eastAsia"/>
        </w:rPr>
      </w:pPr>
      <w:r>
        <w:rPr>
          <w:rFonts w:hint="eastAsia"/>
        </w:rPr>
        <w:t>B. out</w:t>
      </w:r>
    </w:p>
    <w:p>
      <w:pPr>
        <w:rPr>
          <w:rFonts w:hint="eastAsia"/>
        </w:rPr>
      </w:pPr>
      <w:r>
        <w:rPr>
          <w:rFonts w:hint="eastAsia"/>
        </w:rPr>
        <w:t>C. of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story was</w:t>
      </w:r>
    </w:p>
    <w:p>
      <w:pPr>
        <w:rPr>
          <w:rFonts w:hint="eastAsia"/>
        </w:rPr>
      </w:pPr>
      <w:r>
        <w:rPr>
          <w:rFonts w:hint="eastAsia"/>
        </w:rPr>
        <w:t xml:space="preserve">interesting that I told it to my friends. </w:t>
      </w:r>
    </w:p>
    <w:p>
      <w:pPr>
        <w:rPr>
          <w:rFonts w:hint="eastAsia"/>
        </w:rPr>
      </w:pPr>
      <w:r>
        <w:rPr>
          <w:rFonts w:hint="eastAsia"/>
        </w:rPr>
        <w:t>A. very</w:t>
      </w:r>
    </w:p>
    <w:p>
      <w:pPr>
        <w:rPr>
          <w:rFonts w:hint="eastAsia"/>
        </w:rPr>
      </w:pPr>
      <w:r>
        <w:rPr>
          <w:rFonts w:hint="eastAsia"/>
        </w:rPr>
        <w:t>B. so</w:t>
      </w:r>
    </w:p>
    <w:p>
      <w:pPr>
        <w:rPr>
          <w:rFonts w:hint="eastAsia"/>
        </w:rPr>
      </w:pPr>
      <w:r>
        <w:rPr>
          <w:rFonts w:hint="eastAsia"/>
        </w:rPr>
        <w:t>C. such</w:t>
      </w:r>
    </w:p>
    <w:p>
      <w:pPr>
        <w:rPr>
          <w:rFonts w:hint="eastAsia"/>
        </w:rPr>
      </w:pPr>
      <w:r>
        <w:rPr>
          <w:rFonts w:hint="eastAsia"/>
        </w:rPr>
        <w:t>D. quite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It was his</w:t>
      </w:r>
    </w:p>
    <w:p>
      <w:pPr>
        <w:rPr>
          <w:rFonts w:hint="eastAsia"/>
        </w:rPr>
      </w:pPr>
      <w:r>
        <w:rPr>
          <w:rFonts w:hint="eastAsia"/>
        </w:rPr>
        <w:t xml:space="preserve">to report to his boss. </w:t>
      </w:r>
    </w:p>
    <w:p>
      <w:pPr>
        <w:rPr>
          <w:rFonts w:hint="eastAsia"/>
        </w:rPr>
      </w:pPr>
      <w:r>
        <w:rPr>
          <w:rFonts w:hint="eastAsia"/>
        </w:rPr>
        <w:t>A. job</w:t>
      </w:r>
    </w:p>
    <w:p>
      <w:pPr>
        <w:rPr>
          <w:rFonts w:hint="eastAsia"/>
        </w:rPr>
      </w:pPr>
      <w:r>
        <w:rPr>
          <w:rFonts w:hint="eastAsia"/>
        </w:rPr>
        <w:t>B. work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They saved the girl</w:t>
      </w:r>
    </w:p>
    <w:p>
      <w:pPr>
        <w:rPr>
          <w:rFonts w:hint="eastAsia"/>
        </w:rPr>
      </w:pPr>
      <w:r>
        <w:rPr>
          <w:rFonts w:hint="eastAsia"/>
        </w:rPr>
        <w:t xml:space="preserve">the fire. </w:t>
      </w:r>
    </w:p>
    <w:p>
      <w:pPr>
        <w:rPr>
          <w:rFonts w:hint="eastAsia"/>
        </w:rPr>
      </w:pPr>
      <w:r>
        <w:rPr>
          <w:rFonts w:hint="eastAsia"/>
        </w:rPr>
        <w:t>A. from</w:t>
      </w:r>
    </w:p>
    <w:p>
      <w:pPr>
        <w:rPr>
          <w:rFonts w:hint="eastAsia"/>
        </w:rPr>
      </w:pPr>
      <w:r>
        <w:rPr>
          <w:rFonts w:hint="eastAsia"/>
        </w:rPr>
        <w:t>B. in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 during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He told me about his </w:t>
      </w:r>
    </w:p>
    <w:p>
      <w:pPr>
        <w:rPr>
          <w:rFonts w:hint="eastAsia"/>
        </w:rPr>
      </w:pPr>
      <w:r>
        <w:rPr>
          <w:rFonts w:hint="eastAsia"/>
        </w:rPr>
        <w:t xml:space="preserve">as a salesman. </w:t>
      </w:r>
    </w:p>
    <w:p>
      <w:pPr>
        <w:rPr>
          <w:rFonts w:hint="eastAsia"/>
        </w:rPr>
      </w:pPr>
      <w:r>
        <w:rPr>
          <w:rFonts w:hint="eastAsia"/>
        </w:rPr>
        <w:t>A. experience</w:t>
      </w:r>
    </w:p>
    <w:p>
      <w:pPr>
        <w:rPr>
          <w:rFonts w:hint="eastAsia"/>
        </w:rPr>
      </w:pPr>
      <w:r>
        <w:rPr>
          <w:rFonts w:hint="eastAsia"/>
        </w:rPr>
        <w:t>B. experiences</w:t>
      </w:r>
    </w:p>
    <w:p>
      <w:pPr>
        <w:rPr>
          <w:rFonts w:hint="eastAsia"/>
        </w:rPr>
      </w:pPr>
      <w:r>
        <w:rPr>
          <w:rFonts w:hint="eastAsia"/>
        </w:rPr>
        <w:t>C. experienced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I've a lot of </w:t>
      </w:r>
    </w:p>
    <w:p>
      <w:pPr>
        <w:rPr>
          <w:rFonts w:hint="eastAsia"/>
        </w:rPr>
      </w:pPr>
      <w:r>
        <w:rPr>
          <w:rFonts w:hint="eastAsia"/>
        </w:rPr>
        <w:t xml:space="preserve"> to do during the holiday. </w:t>
      </w:r>
    </w:p>
    <w:p>
      <w:pPr>
        <w:rPr>
          <w:rFonts w:hint="eastAsia"/>
        </w:rPr>
      </w:pPr>
      <w:r>
        <w:rPr>
          <w:rFonts w:hint="eastAsia"/>
        </w:rPr>
        <w:t>A. work</w:t>
      </w:r>
    </w:p>
    <w:p>
      <w:pPr>
        <w:rPr>
          <w:rFonts w:hint="eastAsia"/>
        </w:rPr>
      </w:pPr>
      <w:r>
        <w:rPr>
          <w:rFonts w:hint="eastAsia"/>
        </w:rPr>
        <w:t>B. job</w:t>
      </w:r>
    </w:p>
    <w:p>
      <w:pPr>
        <w:rPr>
          <w:rFonts w:hint="eastAsia"/>
        </w:rPr>
      </w:pPr>
      <w:r>
        <w:rPr>
          <w:rFonts w:hint="eastAsia"/>
        </w:rPr>
        <w:t>C. profession</w:t>
      </w:r>
    </w:p>
    <w:p>
      <w:pPr>
        <w:rPr>
          <w:rFonts w:hint="eastAsia"/>
        </w:rPr>
      </w:pPr>
      <w:r>
        <w:rPr>
          <w:rFonts w:hint="eastAsia"/>
        </w:rPr>
        <w:t>D. career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He </w:t>
      </w:r>
    </w:p>
    <w:p>
      <w:pPr>
        <w:rPr>
          <w:rFonts w:hint="eastAsia"/>
        </w:rPr>
      </w:pPr>
      <w:r>
        <w:rPr>
          <w:rFonts w:hint="eastAsia"/>
        </w:rPr>
        <w:t xml:space="preserve">when the door opened and the manager came in. </w:t>
      </w:r>
    </w:p>
    <w:p>
      <w:pPr>
        <w:rPr>
          <w:rFonts w:hint="eastAsia"/>
        </w:rPr>
      </w:pPr>
      <w:r>
        <w:rPr>
          <w:rFonts w:hint="eastAsia"/>
        </w:rPr>
        <w:t>A. was smiling</w:t>
      </w:r>
    </w:p>
    <w:p>
      <w:pPr>
        <w:rPr>
          <w:rFonts w:hint="eastAsia"/>
        </w:rPr>
      </w:pPr>
      <w:r>
        <w:rPr>
          <w:rFonts w:hint="eastAsia"/>
        </w:rPr>
        <w:t>B. smiled</w:t>
      </w:r>
    </w:p>
    <w:p>
      <w:pPr>
        <w:rPr>
          <w:rFonts w:hint="eastAsia"/>
        </w:rPr>
      </w:pPr>
      <w:r>
        <w:rPr>
          <w:rFonts w:hint="eastAsia"/>
        </w:rPr>
        <w:t>C. is smiling</w:t>
      </w:r>
    </w:p>
    <w:p>
      <w:pPr>
        <w:rPr>
          <w:rFonts w:hint="eastAsia"/>
        </w:rPr>
      </w:pPr>
      <w:r>
        <w:rPr>
          <w:rFonts w:hint="eastAsia"/>
        </w:rPr>
        <w:t>D. has smiled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day, a woman came to his house. </w:t>
      </w:r>
    </w:p>
    <w:p>
      <w:pPr>
        <w:rPr>
          <w:rFonts w:hint="eastAsia"/>
        </w:rPr>
      </w:pPr>
      <w:r>
        <w:rPr>
          <w:rFonts w:hint="eastAsia"/>
        </w:rPr>
        <w:t>A. A</w:t>
      </w:r>
    </w:p>
    <w:p>
      <w:pPr>
        <w:rPr>
          <w:rFonts w:hint="eastAsia"/>
        </w:rPr>
      </w:pPr>
      <w:r>
        <w:rPr>
          <w:rFonts w:hint="eastAsia"/>
        </w:rPr>
        <w:t>B. One</w:t>
      </w:r>
    </w:p>
    <w:p>
      <w:pPr>
        <w:rPr>
          <w:rFonts w:hint="eastAsia"/>
        </w:rPr>
      </w:pPr>
      <w:r>
        <w:rPr>
          <w:rFonts w:hint="eastAsia"/>
        </w:rPr>
        <w:t>C. The</w:t>
      </w:r>
    </w:p>
    <w:p>
      <w:pPr>
        <w:rPr>
          <w:rFonts w:hint="eastAsia"/>
        </w:rPr>
      </w:pPr>
      <w:r>
        <w:rPr>
          <w:rFonts w:hint="eastAsia"/>
        </w:rPr>
        <w:t>D. This</w:t>
      </w:r>
    </w:p>
    <w:p>
      <w:pPr>
        <w:rPr>
          <w:rFonts w:hint="eastAsia"/>
        </w:rPr>
      </w:pPr>
      <w:r>
        <w:rPr>
          <w:rFonts w:hint="eastAsia"/>
        </w:rPr>
        <w:t>答案是：B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保存：B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thief is</w:t>
      </w:r>
    </w:p>
    <w:p>
      <w:pPr>
        <w:rPr>
          <w:rFonts w:hint="eastAsia"/>
        </w:rPr>
      </w:pPr>
      <w:r>
        <w:rPr>
          <w:rFonts w:hint="eastAsia"/>
        </w:rPr>
        <w:t xml:space="preserve">arrest now. </w:t>
      </w:r>
    </w:p>
    <w:p>
      <w:pPr>
        <w:rPr>
          <w:rFonts w:hint="eastAsia"/>
        </w:rPr>
      </w:pPr>
      <w:r>
        <w:rPr>
          <w:rFonts w:hint="eastAsia"/>
        </w:rPr>
        <w:t>A. under</w:t>
      </w:r>
    </w:p>
    <w:p>
      <w:pPr>
        <w:rPr>
          <w:rFonts w:hint="eastAsia"/>
        </w:rPr>
      </w:pPr>
      <w:r>
        <w:rPr>
          <w:rFonts w:hint="eastAsia"/>
        </w:rPr>
        <w:t>B. below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I made the model better</w:t>
      </w:r>
    </w:p>
    <w:p>
      <w:pPr>
        <w:rPr>
          <w:rFonts w:hint="eastAsia"/>
        </w:rPr>
      </w:pPr>
      <w:r>
        <w:rPr>
          <w:rFonts w:hint="eastAsia"/>
        </w:rPr>
        <w:t xml:space="preserve">you did. </w:t>
      </w:r>
    </w:p>
    <w:p>
      <w:pPr>
        <w:rPr>
          <w:rFonts w:hint="eastAsia"/>
        </w:rPr>
      </w:pPr>
      <w:r>
        <w:rPr>
          <w:rFonts w:hint="eastAsia"/>
        </w:rPr>
        <w:t>A. than</w:t>
      </w:r>
    </w:p>
    <w:p>
      <w:pPr>
        <w:rPr>
          <w:rFonts w:hint="eastAsia"/>
        </w:rPr>
      </w:pPr>
      <w:r>
        <w:rPr>
          <w:rFonts w:hint="eastAsia"/>
        </w:rPr>
        <w:t>B. as</w:t>
      </w:r>
    </w:p>
    <w:p>
      <w:pPr>
        <w:rPr>
          <w:rFonts w:hint="eastAsia"/>
        </w:rPr>
      </w:pPr>
      <w:r>
        <w:rPr>
          <w:rFonts w:hint="eastAsia"/>
        </w:rPr>
        <w:t>C. like</w:t>
      </w:r>
    </w:p>
    <w:p>
      <w:pPr>
        <w:rPr>
          <w:rFonts w:hint="eastAsia"/>
        </w:rPr>
      </w:pPr>
      <w:r>
        <w:rPr>
          <w:rFonts w:hint="eastAsia"/>
        </w:rPr>
        <w:t>D. so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I have sent you as much money as </w:t>
      </w:r>
    </w:p>
    <w:p>
      <w:pPr>
        <w:rPr>
          <w:rFonts w:hint="eastAsia"/>
        </w:rPr>
      </w:pPr>
      <w:r>
        <w:rPr>
          <w:rFonts w:hint="eastAsia"/>
        </w:rPr>
        <w:t xml:space="preserve">. </w:t>
      </w:r>
    </w:p>
    <w:p>
      <w:pPr>
        <w:rPr>
          <w:rFonts w:hint="eastAsia"/>
        </w:rPr>
      </w:pPr>
      <w:r>
        <w:rPr>
          <w:rFonts w:hint="eastAsia"/>
        </w:rPr>
        <w:t>A. possible</w:t>
      </w:r>
    </w:p>
    <w:p>
      <w:pPr>
        <w:rPr>
          <w:rFonts w:hint="eastAsia"/>
        </w:rPr>
      </w:pPr>
      <w:r>
        <w:rPr>
          <w:rFonts w:hint="eastAsia"/>
        </w:rPr>
        <w:t>B. before</w:t>
      </w:r>
    </w:p>
    <w:p>
      <w:pPr>
        <w:rPr>
          <w:rFonts w:hint="eastAsia"/>
        </w:rPr>
      </w:pPr>
      <w:r>
        <w:rPr>
          <w:rFonts w:hint="eastAsia"/>
        </w:rPr>
        <w:t>C. ever</w:t>
      </w:r>
    </w:p>
    <w:p>
      <w:pPr>
        <w:rPr>
          <w:rFonts w:hint="eastAsia"/>
        </w:rPr>
      </w:pPr>
      <w:r>
        <w:rPr>
          <w:rFonts w:hint="eastAsia"/>
        </w:rPr>
        <w:t>D. usual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The temptation</w:t>
      </w:r>
    </w:p>
    <w:p>
      <w:pPr>
        <w:rPr>
          <w:rFonts w:hint="eastAsia"/>
        </w:rPr>
      </w:pPr>
      <w:r>
        <w:rPr>
          <w:rFonts w:hint="eastAsia"/>
        </w:rPr>
        <w:t xml:space="preserve">is strong for him. </w:t>
      </w:r>
    </w:p>
    <w:p>
      <w:pPr>
        <w:rPr>
          <w:rFonts w:hint="eastAsia"/>
        </w:rPr>
      </w:pPr>
      <w:r>
        <w:rPr>
          <w:rFonts w:hint="eastAsia"/>
        </w:rPr>
        <w:t>A. to sleep</w:t>
      </w:r>
    </w:p>
    <w:p>
      <w:pPr>
        <w:rPr>
          <w:rFonts w:hint="eastAsia"/>
        </w:rPr>
      </w:pPr>
      <w:r>
        <w:rPr>
          <w:rFonts w:hint="eastAsia"/>
        </w:rPr>
        <w:t>B. sleep</w:t>
      </w:r>
    </w:p>
    <w:p>
      <w:pPr>
        <w:rPr>
          <w:rFonts w:hint="eastAsia"/>
        </w:rPr>
      </w:pPr>
      <w:r>
        <w:rPr>
          <w:rFonts w:hint="eastAsia"/>
        </w:rPr>
        <w:t>C. sleeping</w:t>
      </w:r>
    </w:p>
    <w:p>
      <w:pPr>
        <w:rPr>
          <w:rFonts w:hint="eastAsia"/>
        </w:rPr>
      </w:pPr>
      <w:r>
        <w:rPr>
          <w:rFonts w:hint="eastAsia"/>
        </w:rPr>
        <w:t>D. being sleeping</w:t>
      </w:r>
    </w:p>
    <w:p>
      <w:pPr>
        <w:rPr>
          <w:rFonts w:hint="eastAsia"/>
        </w:rPr>
      </w:pPr>
      <w:r>
        <w:rPr>
          <w:rFonts w:hint="eastAsia"/>
        </w:rPr>
        <w:t>答案是：A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/>
        </w:rPr>
      </w:pPr>
      <w:r>
        <w:rPr>
          <w:rFonts w:hint="eastAsia"/>
        </w:rPr>
        <w:t>保存：A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2020年10月14日 22:01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1.00</w:t>
      </w:r>
    </w:p>
    <w:p>
      <w:pPr>
        <w:rPr>
          <w:rFonts w:hint="eastAsia"/>
        </w:rPr>
      </w:pPr>
      <w:r>
        <w:rPr>
          <w:rFonts w:hint="eastAsia"/>
        </w:rPr>
        <w:t>测验1</w:t>
      </w:r>
    </w:p>
    <w:p>
      <w:pPr>
        <w:rPr>
          <w:rFonts w:hint="eastAsia"/>
        </w:rPr>
      </w:pPr>
      <w:r>
        <w:rPr>
          <w:rFonts w:hint="eastAsia"/>
        </w:rPr>
        <w:t>题目1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They回答 have a share. </w:t>
      </w:r>
    </w:p>
    <w:p>
      <w:pPr>
        <w:rPr>
          <w:rFonts w:hint="eastAsia"/>
        </w:rPr>
      </w:pPr>
      <w:r>
        <w:rPr>
          <w:rFonts w:hint="eastAsia"/>
        </w:rPr>
        <w:t> A. each</w:t>
      </w:r>
    </w:p>
    <w:p>
      <w:pPr>
        <w:rPr>
          <w:rFonts w:hint="eastAsia"/>
        </w:rPr>
      </w:pPr>
      <w:r>
        <w:rPr>
          <w:rFonts w:hint="eastAsia"/>
        </w:rPr>
        <w:t> B. every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回答 child enjoys Christmas. </w:t>
      </w:r>
    </w:p>
    <w:p>
      <w:pPr>
        <w:rPr>
          <w:rFonts w:hint="eastAsia"/>
        </w:rPr>
      </w:pPr>
      <w:r>
        <w:rPr>
          <w:rFonts w:hint="eastAsia"/>
        </w:rPr>
        <w:t> A. Every</w:t>
      </w:r>
    </w:p>
    <w:p>
      <w:pPr>
        <w:rPr>
          <w:rFonts w:hint="eastAsia"/>
        </w:rPr>
      </w:pPr>
      <w:r>
        <w:rPr>
          <w:rFonts w:hint="eastAsia"/>
        </w:rPr>
        <w:t> B. Each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My pen is lost. This one is my回答. </w:t>
      </w:r>
    </w:p>
    <w:p>
      <w:pPr>
        <w:rPr>
          <w:rFonts w:hint="eastAsia"/>
        </w:rPr>
      </w:pPr>
      <w:r>
        <w:rPr>
          <w:rFonts w:hint="eastAsia"/>
        </w:rPr>
        <w:t> A. brother</w:t>
      </w:r>
    </w:p>
    <w:p>
      <w:pPr>
        <w:rPr>
          <w:rFonts w:hint="eastAsia"/>
        </w:rPr>
      </w:pPr>
      <w:r>
        <w:rPr>
          <w:rFonts w:hint="eastAsia"/>
        </w:rPr>
        <w:t> B. brother's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题目4</w:t>
      </w:r>
    </w:p>
    <w:p>
      <w:pPr>
        <w:rPr>
          <w:rFonts w:hint="eastAsia"/>
        </w:rPr>
      </w:pPr>
      <w:r>
        <w:rPr>
          <w:rFonts w:hint="eastAsia"/>
        </w:rPr>
        <w:t>正确  获得1分中的1分 标记题目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Have you回答 the skirt by yourself?</w:t>
      </w:r>
    </w:p>
    <w:p>
      <w:pPr>
        <w:rPr>
          <w:rFonts w:hint="eastAsia"/>
        </w:rPr>
      </w:pPr>
      <w:r>
        <w:rPr>
          <w:rFonts w:hint="eastAsia"/>
        </w:rPr>
        <w:t> A. made</w:t>
      </w:r>
    </w:p>
    <w:p>
      <w:pPr>
        <w:rPr>
          <w:rFonts w:hint="eastAsia"/>
        </w:rPr>
      </w:pPr>
      <w:r>
        <w:rPr>
          <w:rFonts w:hint="eastAsia"/>
        </w:rPr>
        <w:t> B. built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My room is回答 than the one next door. </w:t>
      </w:r>
    </w:p>
    <w:p>
      <w:pPr>
        <w:rPr>
          <w:rFonts w:hint="eastAsia"/>
        </w:rPr>
      </w:pPr>
      <w:r>
        <w:rPr>
          <w:rFonts w:hint="eastAsia"/>
        </w:rPr>
        <w:t> A. cleaner</w:t>
      </w:r>
    </w:p>
    <w:p>
      <w:pPr>
        <w:rPr>
          <w:rFonts w:hint="eastAsia"/>
        </w:rPr>
      </w:pPr>
      <w:r>
        <w:rPr>
          <w:rFonts w:hint="eastAsia"/>
        </w:rPr>
        <w:t> B. cleanner</w:t>
      </w:r>
    </w:p>
    <w:p>
      <w:pPr>
        <w:rPr>
          <w:rFonts w:hint="eastAsia"/>
        </w:rPr>
      </w:pPr>
      <w:r>
        <w:rPr>
          <w:rFonts w:hint="eastAsia"/>
        </w:rPr>
        <w:t> C. cleanest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John is the回答of the three brothers. </w:t>
      </w:r>
    </w:p>
    <w:p>
      <w:pPr>
        <w:rPr>
          <w:rFonts w:hint="eastAsia"/>
        </w:rPr>
      </w:pPr>
      <w:r>
        <w:rPr>
          <w:rFonts w:hint="eastAsia"/>
        </w:rPr>
        <w:t> A. taller</w:t>
      </w:r>
    </w:p>
    <w:p>
      <w:pPr>
        <w:rPr>
          <w:rFonts w:hint="eastAsia"/>
        </w:rPr>
      </w:pPr>
      <w:r>
        <w:rPr>
          <w:rFonts w:hint="eastAsia"/>
        </w:rPr>
        <w:t> B. tallest</w:t>
      </w:r>
    </w:p>
    <w:p>
      <w:pPr>
        <w:rPr>
          <w:rFonts w:hint="eastAsia"/>
        </w:rPr>
      </w:pPr>
      <w:r>
        <w:rPr>
          <w:rFonts w:hint="eastAsia"/>
        </w:rPr>
        <w:t> C. tall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We've entered回答 an agreement. </w:t>
      </w:r>
    </w:p>
    <w:p>
      <w:pPr>
        <w:rPr>
          <w:rFonts w:hint="eastAsia"/>
        </w:rPr>
      </w:pPr>
      <w:r>
        <w:rPr>
          <w:rFonts w:hint="eastAsia"/>
        </w:rPr>
        <w:t> A. for</w:t>
      </w:r>
    </w:p>
    <w:p>
      <w:pPr>
        <w:rPr>
          <w:rFonts w:hint="eastAsia"/>
        </w:rPr>
      </w:pPr>
      <w:r>
        <w:rPr>
          <w:rFonts w:hint="eastAsia"/>
        </w:rPr>
        <w:t> B. into</w:t>
      </w:r>
    </w:p>
    <w:p>
      <w:pPr>
        <w:rPr>
          <w:rFonts w:hint="eastAsia"/>
        </w:rPr>
      </w:pPr>
      <w:r>
        <w:rPr>
          <w:rFonts w:hint="eastAsia"/>
        </w:rPr>
        <w:t> C. *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He entered his son回答the English examination. </w:t>
      </w:r>
    </w:p>
    <w:p>
      <w:pPr>
        <w:rPr>
          <w:rFonts w:hint="eastAsia"/>
        </w:rPr>
      </w:pPr>
      <w:r>
        <w:rPr>
          <w:rFonts w:hint="eastAsia"/>
        </w:rPr>
        <w:t> A. for</w:t>
      </w:r>
    </w:p>
    <w:p>
      <w:pPr>
        <w:rPr>
          <w:rFonts w:hint="eastAsia"/>
        </w:rPr>
      </w:pPr>
      <w:r>
        <w:rPr>
          <w:rFonts w:hint="eastAsia"/>
        </w:rPr>
        <w:t> B. into</w:t>
      </w:r>
    </w:p>
    <w:p>
      <w:pPr>
        <w:rPr>
          <w:rFonts w:hint="eastAsia"/>
        </w:rPr>
      </w:pPr>
      <w:r>
        <w:rPr>
          <w:rFonts w:hint="eastAsia"/>
        </w:rPr>
        <w:t> C. *</w:t>
      </w:r>
    </w:p>
    <w:p>
      <w:pPr>
        <w:rPr>
          <w:rFonts w:hint="eastAsia"/>
        </w:rPr>
      </w:pPr>
      <w:r>
        <w:rPr>
          <w:rFonts w:hint="eastAsia"/>
        </w:rPr>
        <w:t>He entered his son for the English examination. 他让儿子参加英语考试。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No one saw the thief when he entered回答the buliding. </w:t>
      </w:r>
    </w:p>
    <w:p>
      <w:pPr>
        <w:rPr>
          <w:rFonts w:hint="eastAsia"/>
        </w:rPr>
      </w:pPr>
      <w:r>
        <w:rPr>
          <w:rFonts w:hint="eastAsia"/>
        </w:rPr>
        <w:t> A. for</w:t>
      </w:r>
    </w:p>
    <w:p>
      <w:pPr>
        <w:rPr>
          <w:rFonts w:hint="eastAsia"/>
        </w:rPr>
      </w:pPr>
      <w:r>
        <w:rPr>
          <w:rFonts w:hint="eastAsia"/>
        </w:rPr>
        <w:t> B. into</w:t>
      </w:r>
    </w:p>
    <w:p>
      <w:pPr>
        <w:rPr>
          <w:rFonts w:hint="eastAsia"/>
        </w:rPr>
      </w:pPr>
      <w:r>
        <w:rPr>
          <w:rFonts w:hint="eastAsia"/>
        </w:rPr>
        <w:t> C. *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题目10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Everyone回答he will win. </w:t>
      </w:r>
    </w:p>
    <w:p>
      <w:pPr>
        <w:rPr>
          <w:rFonts w:hint="eastAsia"/>
        </w:rPr>
      </w:pPr>
      <w:r>
        <w:rPr>
          <w:rFonts w:hint="eastAsia"/>
        </w:rPr>
        <w:t> A. believes </w:t>
      </w:r>
    </w:p>
    <w:p>
      <w:pPr>
        <w:rPr>
          <w:rFonts w:hint="eastAsia"/>
        </w:rPr>
      </w:pPr>
      <w:r>
        <w:rPr>
          <w:rFonts w:hint="eastAsia"/>
        </w:rPr>
        <w:t> B. believe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题目11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Just then, the telephone rang. It rang____.</w:t>
      </w:r>
    </w:p>
    <w:p>
      <w:pPr>
        <w:rPr>
          <w:rFonts w:hint="eastAsia"/>
        </w:rPr>
      </w:pPr>
      <w:r>
        <w:rPr>
          <w:rFonts w:hint="eastAsia"/>
        </w:rPr>
        <w:t>A. at once</w:t>
      </w:r>
    </w:p>
    <w:p>
      <w:pPr>
        <w:rPr>
          <w:rFonts w:hint="eastAsia"/>
        </w:rPr>
      </w:pPr>
      <w:r>
        <w:rPr>
          <w:rFonts w:hint="eastAsia"/>
        </w:rPr>
        <w:t>B. immediately</w:t>
      </w:r>
    </w:p>
    <w:p>
      <w:pPr>
        <w:rPr>
          <w:rFonts w:hint="eastAsia"/>
        </w:rPr>
      </w:pPr>
      <w:r>
        <w:rPr>
          <w:rFonts w:hint="eastAsia"/>
        </w:rPr>
        <w:t>C. again</w:t>
      </w:r>
    </w:p>
    <w:p>
      <w:pPr>
        <w:rPr>
          <w:rFonts w:hint="eastAsia"/>
        </w:rPr>
      </w:pPr>
      <w:r>
        <w:rPr>
          <w:rFonts w:hint="eastAsia"/>
        </w:rPr>
        <w:t>D. at that moment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题目12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 shop assistant found some curtain material___me.</w:t>
      </w:r>
    </w:p>
    <w:p>
      <w:pPr>
        <w:rPr>
          <w:rFonts w:hint="eastAsia"/>
        </w:rPr>
      </w:pPr>
      <w:r>
        <w:rPr>
          <w:rFonts w:hint="eastAsia"/>
        </w:rPr>
        <w:t>A. to</w:t>
      </w:r>
    </w:p>
    <w:p>
      <w:pPr>
        <w:rPr>
          <w:rFonts w:hint="eastAsia"/>
        </w:rPr>
      </w:pPr>
      <w:r>
        <w:rPr>
          <w:rFonts w:hint="eastAsia"/>
        </w:rPr>
        <w:t>B. for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题目13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 Pass the knife ___your father.</w:t>
      </w:r>
    </w:p>
    <w:p>
      <w:pPr>
        <w:rPr>
          <w:rFonts w:hint="eastAsia"/>
        </w:rPr>
      </w:pPr>
      <w:r>
        <w:rPr>
          <w:rFonts w:hint="eastAsia"/>
        </w:rPr>
        <w:t>A. for</w:t>
      </w:r>
    </w:p>
    <w:p>
      <w:pPr>
        <w:rPr>
          <w:rFonts w:hint="eastAsia"/>
        </w:rPr>
      </w:pPr>
      <w:r>
        <w:rPr>
          <w:rFonts w:hint="eastAsia"/>
        </w:rPr>
        <w:t>B. into</w:t>
      </w:r>
    </w:p>
    <w:p>
      <w:pPr>
        <w:rPr>
          <w:rFonts w:hint="eastAsia"/>
        </w:rPr>
      </w:pPr>
      <w:r>
        <w:rPr>
          <w:rFonts w:hint="eastAsia"/>
        </w:rPr>
        <w:t>C. to</w:t>
      </w:r>
    </w:p>
    <w:p>
      <w:pPr>
        <w:rPr>
          <w:rFonts w:hint="eastAsia"/>
        </w:rPr>
      </w:pPr>
      <w:r>
        <w:rPr>
          <w:rFonts w:hint="eastAsia"/>
        </w:rPr>
        <w:t>D. from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题目14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 Last summer he went to Italy. He was___Italy last summer.</w:t>
      </w:r>
    </w:p>
    <w:p>
      <w:pPr>
        <w:rPr>
          <w:rFonts w:hint="eastAsia"/>
        </w:rPr>
      </w:pPr>
      <w:r>
        <w:rPr>
          <w:rFonts w:hint="eastAsia"/>
        </w:rPr>
        <w:t>A. at</w:t>
      </w:r>
    </w:p>
    <w:p>
      <w:pPr>
        <w:rPr>
          <w:rFonts w:hint="eastAsia"/>
        </w:rPr>
      </w:pPr>
      <w:r>
        <w:rPr>
          <w:rFonts w:hint="eastAsia"/>
        </w:rPr>
        <w:t>B. to</w:t>
      </w:r>
    </w:p>
    <w:p>
      <w:pPr>
        <w:rPr>
          <w:rFonts w:hint="eastAsia"/>
        </w:rPr>
      </w:pPr>
      <w:r>
        <w:rPr>
          <w:rFonts w:hint="eastAsia"/>
        </w:rPr>
        <w:t>C. in</w:t>
      </w:r>
    </w:p>
    <w:p>
      <w:pPr>
        <w:rPr>
          <w:rFonts w:hint="eastAsia"/>
        </w:rPr>
      </w:pPr>
      <w:r>
        <w:rPr>
          <w:rFonts w:hint="eastAsia"/>
        </w:rPr>
        <w:t>D. on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题目15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___him a few words of Italian? The waiter.</w:t>
      </w:r>
    </w:p>
    <w:p>
      <w:pPr>
        <w:rPr>
          <w:rFonts w:hint="eastAsia"/>
        </w:rPr>
      </w:pPr>
      <w:r>
        <w:rPr>
          <w:rFonts w:hint="eastAsia"/>
        </w:rPr>
        <w:t>A. Who taught</w:t>
      </w:r>
    </w:p>
    <w:p>
      <w:pPr>
        <w:rPr>
          <w:rFonts w:hint="eastAsia"/>
        </w:rPr>
      </w:pPr>
      <w:r>
        <w:rPr>
          <w:rFonts w:hint="eastAsia"/>
        </w:rPr>
        <w:t>B. Who did teach</w:t>
      </w:r>
    </w:p>
    <w:p>
      <w:pPr>
        <w:rPr>
          <w:rFonts w:hint="eastAsia"/>
        </w:rPr>
      </w:pPr>
      <w:r>
        <w:rPr>
          <w:rFonts w:hint="eastAsia"/>
        </w:rPr>
        <w:t>C. What did he teach</w:t>
      </w:r>
    </w:p>
    <w:p>
      <w:pPr>
        <w:rPr>
          <w:rFonts w:hint="eastAsia"/>
        </w:rPr>
      </w:pPr>
      <w:r>
        <w:rPr>
          <w:rFonts w:hint="eastAsia"/>
        </w:rPr>
        <w:t>D. Whom did he teach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题目16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He spent the whole day in his room. He was in his room___day.</w:t>
      </w:r>
    </w:p>
    <w:p>
      <w:pPr>
        <w:rPr>
          <w:rFonts w:hint="eastAsia"/>
        </w:rPr>
      </w:pPr>
      <w:r>
        <w:rPr>
          <w:rFonts w:hint="eastAsia"/>
        </w:rPr>
        <w:t>A. the hole</w:t>
      </w:r>
    </w:p>
    <w:p>
      <w:pPr>
        <w:rPr>
          <w:rFonts w:hint="eastAsia"/>
        </w:rPr>
      </w:pPr>
      <w:r>
        <w:rPr>
          <w:rFonts w:hint="eastAsia"/>
        </w:rPr>
        <w:t>B. the all</w:t>
      </w:r>
    </w:p>
    <w:p>
      <w:pPr>
        <w:rPr>
          <w:rFonts w:hint="eastAsia"/>
        </w:rPr>
      </w:pPr>
      <w:r>
        <w:rPr>
          <w:rFonts w:hint="eastAsia"/>
        </w:rPr>
        <w:t>C. all</w:t>
      </w:r>
    </w:p>
    <w:p>
      <w:pPr>
        <w:rPr>
          <w:rFonts w:hint="eastAsia"/>
        </w:rPr>
      </w:pPr>
      <w:r>
        <w:rPr>
          <w:rFonts w:hint="eastAsia"/>
        </w:rPr>
        <w:t>D. all of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题目17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There are____spelling mistakes in your homework.</w:t>
      </w:r>
    </w:p>
    <w:p>
      <w:pPr>
        <w:rPr>
          <w:rFonts w:hint="eastAsia"/>
        </w:rPr>
      </w:pPr>
      <w:r>
        <w:rPr>
          <w:rFonts w:hint="eastAsia"/>
        </w:rPr>
        <w:t>A. a small number of </w:t>
      </w:r>
    </w:p>
    <w:p>
      <w:pPr>
        <w:rPr>
          <w:rFonts w:hint="eastAsia"/>
        </w:rPr>
      </w:pPr>
      <w:r>
        <w:rPr>
          <w:rFonts w:hint="eastAsia"/>
        </w:rPr>
        <w:t>B. a good deal of</w:t>
      </w:r>
    </w:p>
    <w:p>
      <w:pPr>
        <w:rPr>
          <w:rFonts w:hint="eastAsia"/>
        </w:rPr>
      </w:pPr>
      <w:r>
        <w:rPr>
          <w:rFonts w:hint="eastAsia"/>
        </w:rPr>
        <w:t>C. much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题目18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 I find the film回答.</w:t>
      </w:r>
    </w:p>
    <w:p>
      <w:pPr>
        <w:rPr>
          <w:rFonts w:hint="eastAsia"/>
        </w:rPr>
      </w:pPr>
      <w:r>
        <w:rPr>
          <w:rFonts w:hint="eastAsia"/>
        </w:rPr>
        <w:t>A. very interesting</w:t>
      </w:r>
    </w:p>
    <w:p>
      <w:pPr>
        <w:rPr>
          <w:rFonts w:hint="eastAsia"/>
        </w:rPr>
      </w:pPr>
      <w:r>
        <w:rPr>
          <w:rFonts w:hint="eastAsia"/>
        </w:rPr>
        <w:t>B. very interested</w:t>
      </w:r>
    </w:p>
    <w:p>
      <w:pPr>
        <w:rPr>
          <w:rFonts w:hint="eastAsia"/>
        </w:rPr>
      </w:pPr>
      <w:r>
        <w:rPr>
          <w:rFonts w:hint="eastAsia"/>
        </w:rPr>
        <w:t>C. very interest</w:t>
      </w:r>
    </w:p>
    <w:p>
      <w:pPr>
        <w:rPr>
          <w:rFonts w:hint="eastAsia"/>
        </w:rPr>
      </w:pPr>
      <w:r>
        <w:rPr>
          <w:rFonts w:hint="eastAsia"/>
        </w:rPr>
        <w:t>D. interests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题目19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 have____read the book.</w:t>
      </w:r>
    </w:p>
    <w:p>
      <w:pPr>
        <w:rPr>
          <w:rFonts w:hint="eastAsia"/>
        </w:rPr>
      </w:pPr>
      <w:r>
        <w:rPr>
          <w:rFonts w:hint="eastAsia"/>
        </w:rPr>
        <w:t>A. already</w:t>
      </w:r>
    </w:p>
    <w:p>
      <w:pPr>
        <w:rPr>
          <w:rFonts w:hint="eastAsia"/>
        </w:rPr>
      </w:pPr>
      <w:r>
        <w:rPr>
          <w:rFonts w:hint="eastAsia"/>
        </w:rPr>
        <w:t>B. a year ago</w:t>
      </w:r>
    </w:p>
    <w:p>
      <w:pPr>
        <w:rPr>
          <w:rFonts w:hint="eastAsia"/>
        </w:rPr>
      </w:pPr>
      <w:r>
        <w:rPr>
          <w:rFonts w:hint="eastAsia"/>
        </w:rPr>
        <w:t>C. a short time ago</w:t>
      </w:r>
    </w:p>
    <w:p>
      <w:pPr>
        <w:rPr>
          <w:rFonts w:hint="eastAsia"/>
        </w:rPr>
      </w:pPr>
      <w:r>
        <w:rPr>
          <w:rFonts w:hint="eastAsia"/>
        </w:rPr>
        <w:t>D. last year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When did you回答that letter?</w:t>
      </w:r>
    </w:p>
    <w:p>
      <w:pPr>
        <w:rPr>
          <w:rFonts w:hint="eastAsia"/>
        </w:rPr>
      </w:pPr>
      <w:r>
        <w:rPr>
          <w:rFonts w:hint="eastAsia"/>
        </w:rPr>
        <w:t>A. receive </w:t>
      </w:r>
    </w:p>
    <w:p>
      <w:pPr>
        <w:rPr>
          <w:rFonts w:hint="eastAsia"/>
        </w:rPr>
      </w:pPr>
      <w:r>
        <w:rPr>
          <w:rFonts w:hint="eastAsia"/>
        </w:rPr>
        <w:t>B. take</w:t>
      </w:r>
    </w:p>
    <w:p>
      <w:pPr>
        <w:rPr>
          <w:rFonts w:hint="eastAsia"/>
        </w:rPr>
      </w:pPr>
      <w:r>
        <w:rPr>
          <w:rFonts w:hint="eastAsia"/>
        </w:rPr>
        <w:t>C. accept</w:t>
      </w:r>
    </w:p>
    <w:p>
      <w:pPr>
        <w:rPr>
          <w:rFonts w:hint="eastAsia"/>
        </w:rPr>
      </w:pPr>
      <w:r>
        <w:rPr>
          <w:rFonts w:hint="eastAsia"/>
        </w:rPr>
        <w:t>D. took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.测验2</w:t>
      </w:r>
    </w:p>
    <w:p>
      <w:pPr>
        <w:rPr>
          <w:rFonts w:hint="eastAsia"/>
        </w:rPr>
      </w:pPr>
      <w:r>
        <w:rPr>
          <w:rFonts w:hint="eastAsia"/>
        </w:rPr>
        <w:t>题目21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He has visited many回答 places in China.</w:t>
      </w:r>
    </w:p>
    <w:p>
      <w:pPr>
        <w:rPr>
          <w:rFonts w:hint="eastAsia"/>
        </w:rPr>
      </w:pPr>
      <w:r>
        <w:rPr>
          <w:rFonts w:hint="eastAsia"/>
        </w:rPr>
        <w:t>A. different </w:t>
      </w:r>
    </w:p>
    <w:p>
      <w:pPr>
        <w:rPr>
          <w:rFonts w:hint="eastAsia"/>
        </w:rPr>
      </w:pPr>
      <w:r>
        <w:rPr>
          <w:rFonts w:hint="eastAsia"/>
        </w:rPr>
        <w:t>B. difference</w:t>
      </w:r>
    </w:p>
    <w:p>
      <w:pPr>
        <w:rPr>
          <w:rFonts w:hint="eastAsia"/>
        </w:rPr>
      </w:pPr>
      <w:r>
        <w:rPr>
          <w:rFonts w:hint="eastAsia"/>
        </w:rPr>
        <w:t>C. differentiate</w:t>
      </w:r>
    </w:p>
    <w:p>
      <w:pPr>
        <w:rPr>
          <w:rFonts w:hint="eastAsia"/>
        </w:rPr>
      </w:pPr>
      <w:r>
        <w:rPr>
          <w:rFonts w:hint="eastAsia"/>
        </w:rPr>
        <w:t>D. differ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题目22正确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 school is a mile (away)回答my house.</w:t>
      </w:r>
    </w:p>
    <w:p>
      <w:pPr>
        <w:rPr>
          <w:rFonts w:hint="eastAsia"/>
        </w:rPr>
      </w:pPr>
      <w:r>
        <w:rPr>
          <w:rFonts w:hint="eastAsia"/>
        </w:rPr>
        <w:t>A. from </w:t>
      </w:r>
    </w:p>
    <w:p>
      <w:pPr>
        <w:rPr>
          <w:rFonts w:hint="eastAsia"/>
        </w:rPr>
      </w:pPr>
      <w:r>
        <w:rPr>
          <w:rFonts w:hint="eastAsia"/>
        </w:rPr>
        <w:t>B. at</w:t>
      </w:r>
    </w:p>
    <w:p>
      <w:pPr>
        <w:rPr>
          <w:rFonts w:hint="eastAsia"/>
        </w:rPr>
      </w:pPr>
      <w:r>
        <w:rPr>
          <w:rFonts w:hint="eastAsia"/>
        </w:rPr>
        <w:t>C. in</w:t>
      </w:r>
    </w:p>
    <w:p>
      <w:pPr>
        <w:rPr>
          <w:rFonts w:hint="eastAsia"/>
        </w:rPr>
      </w:pPr>
      <w:r>
        <w:rPr>
          <w:rFonts w:hint="eastAsia"/>
        </w:rPr>
        <w:t>D. by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题目23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 Up to now, he回答very hard-working.</w:t>
      </w:r>
    </w:p>
    <w:p>
      <w:pPr>
        <w:rPr>
          <w:rFonts w:hint="eastAsia"/>
        </w:rPr>
      </w:pPr>
      <w:r>
        <w:rPr>
          <w:rFonts w:hint="eastAsia"/>
        </w:rPr>
        <w:t>A. has  been </w:t>
      </w:r>
    </w:p>
    <w:p>
      <w:pPr>
        <w:rPr>
          <w:rFonts w:hint="eastAsia"/>
        </w:rPr>
      </w:pPr>
      <w:r>
        <w:rPr>
          <w:rFonts w:hint="eastAsia"/>
        </w:rPr>
        <w:t>B. is</w:t>
      </w:r>
    </w:p>
    <w:p>
      <w:pPr>
        <w:rPr>
          <w:rFonts w:hint="eastAsia"/>
        </w:rPr>
      </w:pPr>
      <w:r>
        <w:rPr>
          <w:rFonts w:hint="eastAsia"/>
        </w:rPr>
        <w:t>C. has</w:t>
      </w:r>
    </w:p>
    <w:p>
      <w:pPr>
        <w:rPr>
          <w:rFonts w:hint="eastAsia"/>
        </w:rPr>
      </w:pPr>
      <w:r>
        <w:rPr>
          <w:rFonts w:hint="eastAsia"/>
        </w:rPr>
        <w:t>D. was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题目24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He granted my request____more time.</w:t>
      </w:r>
    </w:p>
    <w:p>
      <w:pPr>
        <w:rPr>
          <w:rFonts w:hint="eastAsia"/>
        </w:rPr>
      </w:pPr>
      <w:r>
        <w:rPr>
          <w:rFonts w:hint="eastAsia"/>
        </w:rPr>
        <w:t>A. for </w:t>
      </w:r>
    </w:p>
    <w:p>
      <w:pPr>
        <w:rPr>
          <w:rFonts w:hint="eastAsia"/>
        </w:rPr>
      </w:pPr>
      <w:r>
        <w:rPr>
          <w:rFonts w:hint="eastAsia"/>
        </w:rPr>
        <w:t>B. on</w:t>
      </w:r>
    </w:p>
    <w:p>
      <w:pPr>
        <w:rPr>
          <w:rFonts w:hint="eastAsia"/>
        </w:rPr>
      </w:pPr>
      <w:r>
        <w:rPr>
          <w:rFonts w:hint="eastAsia"/>
        </w:rPr>
        <w:t>C. in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Yesterday, a pigeon____the first message from Pinhurst to Silbury.</w:t>
      </w:r>
    </w:p>
    <w:p>
      <w:pPr>
        <w:rPr>
          <w:rFonts w:hint="eastAsia"/>
        </w:rPr>
      </w:pPr>
      <w:r>
        <w:rPr>
          <w:rFonts w:hint="eastAsia"/>
        </w:rPr>
        <w:t>A. carried </w:t>
      </w:r>
    </w:p>
    <w:p>
      <w:pPr>
        <w:rPr>
          <w:rFonts w:hint="eastAsia"/>
        </w:rPr>
      </w:pPr>
      <w:r>
        <w:rPr>
          <w:rFonts w:hint="eastAsia"/>
        </w:rPr>
        <w:t>B. carry</w:t>
      </w:r>
    </w:p>
    <w:p>
      <w:pPr>
        <w:rPr>
          <w:rFonts w:hint="eastAsia"/>
        </w:rPr>
      </w:pPr>
      <w:r>
        <w:rPr>
          <w:rFonts w:hint="eastAsia"/>
        </w:rPr>
        <w:t>C. carries</w:t>
      </w:r>
    </w:p>
    <w:p>
      <w:pPr>
        <w:rPr>
          <w:rFonts w:hint="eastAsia"/>
        </w:rPr>
      </w:pPr>
      <w:r>
        <w:rPr>
          <w:rFonts w:hint="eastAsia"/>
        </w:rPr>
        <w:t>D. has carried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 Have you got five minutes to回答?</w:t>
      </w:r>
    </w:p>
    <w:p>
      <w:pPr>
        <w:rPr>
          <w:rFonts w:hint="eastAsia"/>
        </w:rPr>
      </w:pPr>
      <w:r>
        <w:rPr>
          <w:rFonts w:hint="eastAsia"/>
        </w:rPr>
        <w:t>A. spare</w:t>
      </w:r>
    </w:p>
    <w:p>
      <w:pPr>
        <w:rPr>
          <w:rFonts w:hint="eastAsia"/>
        </w:rPr>
      </w:pPr>
      <w:r>
        <w:rPr>
          <w:rFonts w:hint="eastAsia"/>
        </w:rPr>
        <w:t>B. spared</w:t>
      </w:r>
    </w:p>
    <w:p>
      <w:pPr>
        <w:rPr>
          <w:rFonts w:hint="eastAsia"/>
        </w:rPr>
      </w:pPr>
      <w:r>
        <w:rPr>
          <w:rFonts w:hint="eastAsia"/>
        </w:rPr>
        <w:t>C. has spared</w:t>
      </w:r>
    </w:p>
    <w:p>
      <w:pPr>
        <w:rPr>
          <w:rFonts w:hint="eastAsia"/>
        </w:rPr>
      </w:pPr>
      <w:r>
        <w:rPr>
          <w:rFonts w:hint="eastAsia"/>
        </w:rPr>
        <w:t>D. spares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 Don't always ask others ____ help.</w:t>
      </w:r>
    </w:p>
    <w:p>
      <w:pPr>
        <w:rPr>
          <w:rFonts w:hint="eastAsia"/>
        </w:rPr>
      </w:pPr>
      <w:r>
        <w:rPr>
          <w:rFonts w:hint="eastAsia"/>
        </w:rPr>
        <w:t>A. for</w:t>
      </w:r>
    </w:p>
    <w:p>
      <w:pPr>
        <w:rPr>
          <w:rFonts w:hint="eastAsia"/>
        </w:rPr>
      </w:pPr>
      <w:r>
        <w:rPr>
          <w:rFonts w:hint="eastAsia"/>
        </w:rPr>
        <w:t>B. from</w:t>
      </w:r>
    </w:p>
    <w:p>
      <w:pPr>
        <w:rPr>
          <w:rFonts w:hint="eastAsia"/>
        </w:rPr>
      </w:pPr>
      <w:r>
        <w:rPr>
          <w:rFonts w:hint="eastAsia"/>
        </w:rPr>
        <w:t>C. into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In return____your help, I invite you to spend the weekend with my family.</w:t>
      </w:r>
    </w:p>
    <w:p>
      <w:pPr>
        <w:rPr>
          <w:rFonts w:hint="eastAsia"/>
        </w:rPr>
      </w:pPr>
      <w:r>
        <w:rPr>
          <w:rFonts w:hint="eastAsia"/>
        </w:rPr>
        <w:t>A. for </w:t>
      </w:r>
    </w:p>
    <w:p>
      <w:pPr>
        <w:rPr>
          <w:rFonts w:hint="eastAsia"/>
        </w:rPr>
      </w:pPr>
      <w:r>
        <w:rPr>
          <w:rFonts w:hint="eastAsia"/>
        </w:rPr>
        <w:t>B. by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题目29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 ____does Jane write to her parents?  Once a week</w:t>
      </w:r>
    </w:p>
    <w:p>
      <w:pPr>
        <w:rPr>
          <w:rFonts w:hint="eastAsia"/>
        </w:rPr>
      </w:pPr>
      <w:r>
        <w:rPr>
          <w:rFonts w:hint="eastAsia"/>
        </w:rPr>
        <w:t>A. How seldom</w:t>
      </w:r>
    </w:p>
    <w:p>
      <w:pPr>
        <w:rPr>
          <w:rFonts w:hint="eastAsia"/>
        </w:rPr>
      </w:pPr>
      <w:r>
        <w:rPr>
          <w:rFonts w:hint="eastAsia"/>
        </w:rPr>
        <w:t>B. How often</w:t>
      </w:r>
    </w:p>
    <w:p>
      <w:pPr>
        <w:rPr>
          <w:rFonts w:hint="eastAsia"/>
        </w:rPr>
      </w:pPr>
      <w:r>
        <w:rPr>
          <w:rFonts w:hint="eastAsia"/>
        </w:rPr>
        <w:t>C. How long</w:t>
      </w:r>
    </w:p>
    <w:p>
      <w:pPr>
        <w:rPr>
          <w:rFonts w:hint="eastAsia"/>
        </w:rPr>
      </w:pPr>
      <w:r>
        <w:rPr>
          <w:rFonts w:hint="eastAsia"/>
        </w:rPr>
        <w:t>D. How soon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题目30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It is cold outside.___your coat.</w:t>
      </w:r>
    </w:p>
    <w:p>
      <w:pPr>
        <w:rPr>
          <w:rFonts w:hint="eastAsia"/>
        </w:rPr>
      </w:pPr>
      <w:r>
        <w:rPr>
          <w:rFonts w:hint="eastAsia"/>
        </w:rPr>
        <w:t>A. Put on </w:t>
      </w:r>
    </w:p>
    <w:p>
      <w:pPr>
        <w:rPr>
          <w:rFonts w:hint="eastAsia"/>
        </w:rPr>
      </w:pPr>
      <w:r>
        <w:rPr>
          <w:rFonts w:hint="eastAsia"/>
        </w:rPr>
        <w:t>B. Put in</w:t>
      </w:r>
    </w:p>
    <w:p>
      <w:pPr>
        <w:rPr>
          <w:rFonts w:hint="eastAsia"/>
        </w:rPr>
      </w:pPr>
      <w:r>
        <w:rPr>
          <w:rFonts w:hint="eastAsia"/>
        </w:rPr>
        <w:t>C. Put down</w:t>
      </w:r>
    </w:p>
    <w:p>
      <w:pPr>
        <w:rPr>
          <w:rFonts w:hint="eastAsia"/>
        </w:rPr>
      </w:pPr>
      <w:r>
        <w:rPr>
          <w:rFonts w:hint="eastAsia"/>
        </w:rPr>
        <w:t>D. Put off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题目31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She____the sick baby for three days.</w:t>
      </w:r>
    </w:p>
    <w:p>
      <w:pPr>
        <w:rPr>
          <w:rFonts w:hint="eastAsia"/>
        </w:rPr>
      </w:pPr>
      <w:r>
        <w:rPr>
          <w:rFonts w:hint="eastAsia"/>
        </w:rPr>
        <w:t>A. looked down</w:t>
      </w:r>
    </w:p>
    <w:p>
      <w:pPr>
        <w:rPr>
          <w:rFonts w:hint="eastAsia"/>
        </w:rPr>
      </w:pPr>
      <w:r>
        <w:rPr>
          <w:rFonts w:hint="eastAsia"/>
        </w:rPr>
        <w:t>B. looked for</w:t>
      </w:r>
    </w:p>
    <w:p>
      <w:pPr>
        <w:rPr>
          <w:rFonts w:hint="eastAsia"/>
        </w:rPr>
      </w:pPr>
      <w:r>
        <w:rPr>
          <w:rFonts w:hint="eastAsia"/>
        </w:rPr>
        <w:t>C. looked into</w:t>
      </w:r>
    </w:p>
    <w:p>
      <w:pPr>
        <w:rPr>
          <w:rFonts w:hint="eastAsia"/>
        </w:rPr>
      </w:pPr>
      <w:r>
        <w:rPr>
          <w:rFonts w:hint="eastAsia"/>
        </w:rPr>
        <w:t>D. looked after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题目32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Jim was ____by a bus this morning.</w:t>
      </w:r>
    </w:p>
    <w:p>
      <w:pPr>
        <w:rPr>
          <w:rFonts w:hint="eastAsia"/>
        </w:rPr>
      </w:pPr>
      <w:r>
        <w:rPr>
          <w:rFonts w:hint="eastAsia"/>
        </w:rPr>
        <w:t>A. knocked out </w:t>
      </w:r>
    </w:p>
    <w:p>
      <w:pPr>
        <w:rPr>
          <w:rFonts w:hint="eastAsia"/>
        </w:rPr>
      </w:pPr>
      <w:r>
        <w:rPr>
          <w:rFonts w:hint="eastAsia"/>
        </w:rPr>
        <w:t>B. knocked off</w:t>
      </w:r>
    </w:p>
    <w:p>
      <w:pPr>
        <w:rPr>
          <w:rFonts w:hint="eastAsia"/>
        </w:rPr>
      </w:pPr>
      <w:r>
        <w:rPr>
          <w:rFonts w:hint="eastAsia"/>
        </w:rPr>
        <w:t>C. knocked at</w:t>
      </w:r>
    </w:p>
    <w:p>
      <w:pPr>
        <w:rPr>
          <w:rFonts w:hint="eastAsia"/>
        </w:rPr>
      </w:pPr>
      <w:r>
        <w:rPr>
          <w:rFonts w:hint="eastAsia"/>
        </w:rPr>
        <w:t>D. knocked over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题目33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Others were waiting____the airfield.</w:t>
      </w:r>
    </w:p>
    <w:p>
      <w:pPr>
        <w:rPr>
          <w:rFonts w:hint="eastAsia"/>
        </w:rPr>
      </w:pPr>
      <w:r>
        <w:rPr>
          <w:rFonts w:hint="eastAsia"/>
        </w:rPr>
        <w:t>A. in</w:t>
      </w:r>
    </w:p>
    <w:p>
      <w:pPr>
        <w:rPr>
          <w:rFonts w:hint="eastAsia"/>
        </w:rPr>
      </w:pPr>
      <w:r>
        <w:rPr>
          <w:rFonts w:hint="eastAsia"/>
        </w:rPr>
        <w:t>B. at</w:t>
      </w:r>
    </w:p>
    <w:p>
      <w:pPr>
        <w:rPr>
          <w:rFonts w:hint="eastAsia"/>
        </w:rPr>
      </w:pPr>
      <w:r>
        <w:rPr>
          <w:rFonts w:hint="eastAsia"/>
        </w:rPr>
        <w:t>C. on</w:t>
      </w:r>
    </w:p>
    <w:p>
      <w:pPr>
        <w:rPr>
          <w:rFonts w:hint="eastAsia"/>
        </w:rPr>
      </w:pPr>
      <w:r>
        <w:rPr>
          <w:rFonts w:hint="eastAsia"/>
        </w:rPr>
        <w:t>D. from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题目34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Some students were dancing and singing回答 others were eating and drinking.</w:t>
      </w:r>
    </w:p>
    <w:p>
      <w:pPr>
        <w:rPr>
          <w:rFonts w:hint="eastAsia"/>
        </w:rPr>
      </w:pPr>
      <w:r>
        <w:rPr>
          <w:rFonts w:hint="eastAsia"/>
        </w:rPr>
        <w:t>A. while</w:t>
      </w:r>
    </w:p>
    <w:p>
      <w:pPr>
        <w:rPr>
          <w:rFonts w:hint="eastAsia"/>
        </w:rPr>
      </w:pPr>
      <w:r>
        <w:rPr>
          <w:rFonts w:hint="eastAsia"/>
        </w:rPr>
        <w:t>B. when</w:t>
      </w:r>
    </w:p>
    <w:p>
      <w:pPr>
        <w:rPr>
          <w:rFonts w:hint="eastAsia"/>
        </w:rPr>
      </w:pPr>
      <w:r>
        <w:rPr>
          <w:rFonts w:hint="eastAsia"/>
        </w:rPr>
        <w:t>C. just as</w:t>
      </w:r>
    </w:p>
    <w:p>
      <w:pPr>
        <w:rPr>
          <w:rFonts w:hint="eastAsia"/>
        </w:rPr>
      </w:pPr>
      <w:r>
        <w:rPr>
          <w:rFonts w:hint="eastAsia"/>
        </w:rPr>
        <w:t>D. as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题目35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I'm expecting a letter____Jimmy.</w:t>
      </w:r>
    </w:p>
    <w:p>
      <w:pPr>
        <w:rPr>
          <w:rFonts w:hint="eastAsia"/>
        </w:rPr>
      </w:pPr>
      <w:r>
        <w:rPr>
          <w:rFonts w:hint="eastAsia"/>
        </w:rPr>
        <w:t>A. for</w:t>
      </w:r>
    </w:p>
    <w:p>
      <w:pPr>
        <w:rPr>
          <w:rFonts w:hint="eastAsia"/>
        </w:rPr>
      </w:pPr>
      <w:r>
        <w:rPr>
          <w:rFonts w:hint="eastAsia"/>
        </w:rPr>
        <w:t>B. from</w:t>
      </w:r>
    </w:p>
    <w:p>
      <w:pPr>
        <w:rPr>
          <w:rFonts w:hint="eastAsia"/>
        </w:rPr>
      </w:pPr>
      <w:r>
        <w:rPr>
          <w:rFonts w:hint="eastAsia"/>
        </w:rPr>
        <w:t>C. with</w:t>
      </w:r>
    </w:p>
    <w:p>
      <w:pPr>
        <w:rPr>
          <w:rFonts w:hint="eastAsia"/>
        </w:rPr>
      </w:pPr>
      <w:r>
        <w:rPr>
          <w:rFonts w:hint="eastAsia"/>
        </w:rPr>
        <w:t>D. into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题目36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How much did you回答 for that dress?</w:t>
      </w:r>
    </w:p>
    <w:p>
      <w:pPr>
        <w:rPr>
          <w:rFonts w:hint="eastAsia"/>
        </w:rPr>
      </w:pPr>
      <w:r>
        <w:rPr>
          <w:rFonts w:hint="eastAsia"/>
        </w:rPr>
        <w:t>A. spend</w:t>
      </w:r>
    </w:p>
    <w:p>
      <w:pPr>
        <w:rPr>
          <w:rFonts w:hint="eastAsia"/>
        </w:rPr>
      </w:pPr>
      <w:r>
        <w:rPr>
          <w:rFonts w:hint="eastAsia"/>
        </w:rPr>
        <w:t>B. take</w:t>
      </w:r>
    </w:p>
    <w:p>
      <w:pPr>
        <w:rPr>
          <w:rFonts w:hint="eastAsia"/>
        </w:rPr>
      </w:pPr>
      <w:r>
        <w:rPr>
          <w:rFonts w:hint="eastAsia"/>
        </w:rPr>
        <w:t>C. pay</w:t>
      </w:r>
    </w:p>
    <w:p>
      <w:pPr>
        <w:rPr>
          <w:rFonts w:hint="eastAsia"/>
        </w:rPr>
      </w:pPr>
      <w:r>
        <w:rPr>
          <w:rFonts w:hint="eastAsia"/>
        </w:rPr>
        <w:t>D. get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题目37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My回答is paid on the 28th of the month. </w:t>
      </w:r>
    </w:p>
    <w:p>
      <w:pPr>
        <w:rPr>
          <w:rFonts w:hint="eastAsia"/>
        </w:rPr>
      </w:pPr>
      <w:r>
        <w:rPr>
          <w:rFonts w:hint="eastAsia"/>
        </w:rPr>
        <w:t>A. salary</w:t>
      </w:r>
    </w:p>
    <w:p>
      <w:pPr>
        <w:rPr>
          <w:rFonts w:hint="eastAsia"/>
        </w:rPr>
      </w:pPr>
      <w:r>
        <w:rPr>
          <w:rFonts w:hint="eastAsia"/>
        </w:rPr>
        <w:t>B. money</w:t>
      </w:r>
    </w:p>
    <w:p>
      <w:pPr>
        <w:rPr>
          <w:rFonts w:hint="eastAsia"/>
        </w:rPr>
      </w:pPr>
      <w:r>
        <w:rPr>
          <w:rFonts w:hint="eastAsia"/>
        </w:rPr>
        <w:t>C. wage</w:t>
      </w:r>
    </w:p>
    <w:p>
      <w:pPr>
        <w:rPr>
          <w:rFonts w:hint="eastAsia"/>
        </w:rPr>
      </w:pPr>
      <w:r>
        <w:rPr>
          <w:rFonts w:hint="eastAsia"/>
        </w:rPr>
        <w:t>D. salaries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题目38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Can you回答 your car to me this afternoon?</w:t>
      </w:r>
    </w:p>
    <w:p>
      <w:pPr>
        <w:rPr>
          <w:rFonts w:hint="eastAsia"/>
        </w:rPr>
      </w:pPr>
      <w:r>
        <w:rPr>
          <w:rFonts w:hint="eastAsia"/>
        </w:rPr>
        <w:t>A. lend</w:t>
      </w:r>
    </w:p>
    <w:p>
      <w:pPr>
        <w:rPr>
          <w:rFonts w:hint="eastAsia"/>
        </w:rPr>
      </w:pPr>
      <w:r>
        <w:rPr>
          <w:rFonts w:hint="eastAsia"/>
        </w:rPr>
        <w:t>B. borrow</w:t>
      </w:r>
    </w:p>
    <w:p>
      <w:pPr>
        <w:rPr>
          <w:rFonts w:hint="eastAsia"/>
        </w:rPr>
      </w:pPr>
      <w:r>
        <w:rPr>
          <w:rFonts w:hint="eastAsia"/>
        </w:rPr>
        <w:t>C. to lend</w:t>
      </w:r>
    </w:p>
    <w:p>
      <w:pPr>
        <w:rPr>
          <w:rFonts w:hint="eastAsia"/>
        </w:rPr>
      </w:pPr>
      <w:r>
        <w:rPr>
          <w:rFonts w:hint="eastAsia"/>
        </w:rPr>
        <w:t>D. to borrow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题目39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You are not allow回答the room if you don't take the card with you</w:t>
      </w:r>
    </w:p>
    <w:p>
      <w:pPr>
        <w:rPr>
          <w:rFonts w:hint="eastAsia"/>
        </w:rPr>
      </w:pPr>
      <w:r>
        <w:rPr>
          <w:rFonts w:hint="eastAsia"/>
        </w:rPr>
        <w:t>A. entered</w:t>
      </w:r>
    </w:p>
    <w:p>
      <w:pPr>
        <w:rPr>
          <w:rFonts w:hint="eastAsia"/>
        </w:rPr>
      </w:pPr>
      <w:r>
        <w:rPr>
          <w:rFonts w:hint="eastAsia"/>
        </w:rPr>
        <w:t>B. enter</w:t>
      </w:r>
    </w:p>
    <w:p>
      <w:pPr>
        <w:rPr>
          <w:rFonts w:hint="eastAsia"/>
        </w:rPr>
      </w:pPr>
      <w:r>
        <w:rPr>
          <w:rFonts w:hint="eastAsia"/>
        </w:rPr>
        <w:t>C. to enter</w:t>
      </w:r>
    </w:p>
    <w:p>
      <w:pPr>
        <w:rPr>
          <w:rFonts w:hint="eastAsia"/>
        </w:rPr>
      </w:pPr>
      <w:r>
        <w:rPr>
          <w:rFonts w:hint="eastAsia"/>
        </w:rPr>
        <w:t>D. enters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题目40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She tried to play回答 jazz on it!</w:t>
      </w:r>
    </w:p>
    <w:p>
      <w:pPr>
        <w:rPr>
          <w:rFonts w:hint="eastAsia"/>
        </w:rPr>
      </w:pPr>
      <w:r>
        <w:rPr>
          <w:rFonts w:hint="eastAsia"/>
        </w:rPr>
        <w:t>A. the</w:t>
      </w:r>
    </w:p>
    <w:p>
      <w:pPr>
        <w:rPr>
          <w:rFonts w:hint="eastAsia"/>
        </w:rPr>
      </w:pPr>
      <w:r>
        <w:rPr>
          <w:rFonts w:hint="eastAsia"/>
        </w:rPr>
        <w:t>B. *</w:t>
      </w:r>
    </w:p>
    <w:p>
      <w:pPr>
        <w:rPr>
          <w:rFonts w:hint="eastAsia"/>
        </w:rPr>
      </w:pPr>
      <w:r>
        <w:rPr>
          <w:rFonts w:hint="eastAsia"/>
        </w:rPr>
        <w:t>C. a</w:t>
      </w:r>
    </w:p>
    <w:p>
      <w:pPr>
        <w:rPr>
          <w:rFonts w:hint="eastAsia"/>
        </w:rPr>
      </w:pPr>
      <w:r>
        <w:rPr>
          <w:rFonts w:hint="eastAsia"/>
        </w:rPr>
        <w:t>D. an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题目41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Mr. Jackson has回答a school in the village.</w:t>
      </w:r>
    </w:p>
    <w:p>
      <w:pPr>
        <w:rPr>
          <w:rFonts w:hint="eastAsia"/>
        </w:rPr>
      </w:pPr>
      <w:r>
        <w:rPr>
          <w:rFonts w:hint="eastAsia"/>
        </w:rPr>
        <w:t>A. set out</w:t>
      </w:r>
    </w:p>
    <w:p>
      <w:pPr>
        <w:rPr>
          <w:rFonts w:hint="eastAsia"/>
        </w:rPr>
      </w:pPr>
      <w:r>
        <w:rPr>
          <w:rFonts w:hint="eastAsia"/>
        </w:rPr>
        <w:t>B. set up</w:t>
      </w:r>
    </w:p>
    <w:p>
      <w:pPr>
        <w:rPr>
          <w:rFonts w:hint="eastAsia"/>
        </w:rPr>
      </w:pPr>
      <w:r>
        <w:rPr>
          <w:rFonts w:hint="eastAsia"/>
        </w:rPr>
        <w:t>C. set off</w:t>
      </w:r>
    </w:p>
    <w:p>
      <w:pPr>
        <w:rPr>
          <w:rFonts w:hint="eastAsia"/>
        </w:rPr>
      </w:pPr>
      <w:r>
        <w:rPr>
          <w:rFonts w:hint="eastAsia"/>
        </w:rPr>
        <w:t>D. set in 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题目42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 want to sail回答the world. </w:t>
      </w:r>
    </w:p>
    <w:p>
      <w:pPr>
        <w:rPr>
          <w:rFonts w:hint="eastAsia"/>
        </w:rPr>
      </w:pPr>
      <w:r>
        <w:rPr>
          <w:rFonts w:hint="eastAsia"/>
        </w:rPr>
        <w:t>A. around</w:t>
      </w:r>
    </w:p>
    <w:p>
      <w:pPr>
        <w:rPr>
          <w:rFonts w:hint="eastAsia"/>
        </w:rPr>
      </w:pPr>
      <w:r>
        <w:rPr>
          <w:rFonts w:hint="eastAsia"/>
        </w:rPr>
        <w:t>B. from</w:t>
      </w:r>
    </w:p>
    <w:p>
      <w:pPr>
        <w:rPr>
          <w:rFonts w:hint="eastAsia"/>
        </w:rPr>
      </w:pPr>
      <w:r>
        <w:rPr>
          <w:rFonts w:hint="eastAsia"/>
        </w:rPr>
        <w:t>C. to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题目43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That film回答on next Sunday. </w:t>
      </w:r>
    </w:p>
    <w:p>
      <w:pPr>
        <w:rPr>
          <w:rFonts w:hint="eastAsia"/>
        </w:rPr>
      </w:pPr>
      <w:r>
        <w:rPr>
          <w:rFonts w:hint="eastAsia"/>
        </w:rPr>
        <w:t>A. will be</w:t>
      </w:r>
    </w:p>
    <w:p>
      <w:pPr>
        <w:rPr>
          <w:rFonts w:hint="eastAsia"/>
        </w:rPr>
      </w:pPr>
      <w:r>
        <w:rPr>
          <w:rFonts w:hint="eastAsia"/>
        </w:rPr>
        <w:t>B. was</w:t>
      </w:r>
    </w:p>
    <w:p>
      <w:pPr>
        <w:rPr>
          <w:rFonts w:hint="eastAsia"/>
        </w:rPr>
      </w:pPr>
      <w:r>
        <w:rPr>
          <w:rFonts w:hint="eastAsia"/>
        </w:rPr>
        <w:t>C. is</w:t>
      </w:r>
    </w:p>
    <w:p>
      <w:pPr>
        <w:rPr>
          <w:rFonts w:hint="eastAsia"/>
        </w:rPr>
      </w:pPr>
      <w:r>
        <w:rPr>
          <w:rFonts w:hint="eastAsia"/>
        </w:rPr>
        <w:t>D. shall be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题目44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 have come to say goodbye回答you. </w:t>
      </w:r>
    </w:p>
    <w:p>
      <w:pPr>
        <w:rPr>
          <w:rFonts w:hint="eastAsia"/>
        </w:rPr>
      </w:pPr>
      <w:r>
        <w:rPr>
          <w:rFonts w:hint="eastAsia"/>
        </w:rPr>
        <w:t>A. for</w:t>
      </w:r>
    </w:p>
    <w:p>
      <w:pPr>
        <w:rPr>
          <w:rFonts w:hint="eastAsia"/>
        </w:rPr>
      </w:pPr>
      <w:r>
        <w:rPr>
          <w:rFonts w:hint="eastAsia"/>
        </w:rPr>
        <w:t>B. to</w:t>
      </w:r>
    </w:p>
    <w:p>
      <w:pPr>
        <w:rPr>
          <w:rFonts w:hint="eastAsia"/>
        </w:rPr>
      </w:pPr>
      <w:r>
        <w:rPr>
          <w:rFonts w:hint="eastAsia"/>
        </w:rPr>
        <w:t>C. about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题目45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Mr. Baker is proud回答his son. </w:t>
      </w:r>
    </w:p>
    <w:p>
      <w:pPr>
        <w:rPr>
          <w:rFonts w:hint="eastAsia"/>
        </w:rPr>
      </w:pPr>
      <w:r>
        <w:rPr>
          <w:rFonts w:hint="eastAsia"/>
        </w:rPr>
        <w:t>A. in</w:t>
      </w:r>
    </w:p>
    <w:p>
      <w:pPr>
        <w:rPr>
          <w:rFonts w:hint="eastAsia"/>
        </w:rPr>
      </w:pPr>
      <w:r>
        <w:rPr>
          <w:rFonts w:hint="eastAsia"/>
        </w:rPr>
        <w:t>B. with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 of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题目46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You can find回答 kinds of shoes in this store. </w:t>
      </w:r>
    </w:p>
    <w:p>
      <w:pPr>
        <w:rPr>
          <w:rFonts w:hint="eastAsia"/>
        </w:rPr>
      </w:pPr>
      <w:r>
        <w:rPr>
          <w:rFonts w:hint="eastAsia"/>
        </w:rPr>
        <w:t>A. whole</w:t>
      </w:r>
    </w:p>
    <w:p>
      <w:pPr>
        <w:rPr>
          <w:rFonts w:hint="eastAsia"/>
        </w:rPr>
      </w:pPr>
      <w:r>
        <w:rPr>
          <w:rFonts w:hint="eastAsia"/>
        </w:rPr>
        <w:t>B. all</w:t>
      </w:r>
    </w:p>
    <w:p>
      <w:pPr>
        <w:rPr>
          <w:rFonts w:hint="eastAsia"/>
        </w:rPr>
      </w:pPr>
      <w:r>
        <w:rPr>
          <w:rFonts w:hint="eastAsia"/>
        </w:rPr>
        <w:t>C. the whole</w:t>
      </w:r>
    </w:p>
    <w:p>
      <w:pPr>
        <w:rPr>
          <w:rFonts w:hint="eastAsia"/>
        </w:rPr>
      </w:pPr>
      <w:r>
        <w:rPr>
          <w:rFonts w:hint="eastAsia"/>
        </w:rPr>
        <w:t>D. all the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题目47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On that day, he was late for work回答 usual. </w:t>
      </w:r>
    </w:p>
    <w:p>
      <w:pPr>
        <w:rPr>
          <w:rFonts w:hint="eastAsia"/>
        </w:rPr>
      </w:pPr>
      <w:r>
        <w:rPr>
          <w:rFonts w:hint="eastAsia"/>
        </w:rPr>
        <w:t>A. like</w:t>
      </w:r>
    </w:p>
    <w:p>
      <w:pPr>
        <w:rPr>
          <w:rFonts w:hint="eastAsia"/>
        </w:rPr>
      </w:pPr>
      <w:r>
        <w:rPr>
          <w:rFonts w:hint="eastAsia"/>
        </w:rPr>
        <w:t>B. as well</w:t>
      </w:r>
    </w:p>
    <w:p>
      <w:pPr>
        <w:rPr>
          <w:rFonts w:hint="eastAsia"/>
        </w:rPr>
      </w:pPr>
      <w:r>
        <w:rPr>
          <w:rFonts w:hint="eastAsia"/>
        </w:rPr>
        <w:t>C. as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题目48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My回答 neighbour's sister is a nurse. </w:t>
      </w:r>
    </w:p>
    <w:p>
      <w:pPr>
        <w:rPr>
          <w:rFonts w:hint="eastAsia"/>
        </w:rPr>
      </w:pPr>
      <w:r>
        <w:rPr>
          <w:rFonts w:hint="eastAsia"/>
        </w:rPr>
        <w:t>A. brother</w:t>
      </w:r>
    </w:p>
    <w:p>
      <w:pPr>
        <w:rPr>
          <w:rFonts w:hint="eastAsia"/>
        </w:rPr>
      </w:pPr>
      <w:r>
        <w:rPr>
          <w:rFonts w:hint="eastAsia"/>
        </w:rPr>
        <w:t>B. brother of</w:t>
      </w:r>
    </w:p>
    <w:p>
      <w:pPr>
        <w:rPr>
          <w:rFonts w:hint="eastAsia"/>
        </w:rPr>
      </w:pPr>
      <w:r>
        <w:rPr>
          <w:rFonts w:hint="eastAsia"/>
        </w:rPr>
        <w:t>C. brother's</w:t>
      </w:r>
    </w:p>
    <w:p>
      <w:pPr>
        <w:rPr>
          <w:rFonts w:hint="eastAsia"/>
        </w:rPr>
      </w:pPr>
      <w:r>
        <w:rPr>
          <w:rFonts w:hint="eastAsia"/>
        </w:rPr>
        <w:t>D. brotherhood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题目49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His performance回答the mathematics exam is not very good. </w:t>
      </w:r>
    </w:p>
    <w:p>
      <w:pPr>
        <w:rPr>
          <w:rFonts w:hint="eastAsia"/>
        </w:rPr>
      </w:pPr>
      <w:r>
        <w:rPr>
          <w:rFonts w:hint="eastAsia"/>
        </w:rPr>
        <w:t>A. in</w:t>
      </w:r>
    </w:p>
    <w:p>
      <w:pPr>
        <w:rPr>
          <w:rFonts w:hint="eastAsia"/>
        </w:rPr>
      </w:pPr>
      <w:r>
        <w:rPr>
          <w:rFonts w:hint="eastAsia"/>
        </w:rPr>
        <w:t>B. with</w:t>
      </w:r>
    </w:p>
    <w:p>
      <w:pPr>
        <w:rPr>
          <w:rFonts w:hint="eastAsia"/>
        </w:rPr>
      </w:pPr>
      <w:r>
        <w:rPr>
          <w:rFonts w:hint="eastAsia"/>
        </w:rPr>
        <w:t>C. on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题目50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I'll回答for home the day after tomorrow. </w:t>
      </w:r>
    </w:p>
    <w:p>
      <w:pPr>
        <w:rPr>
          <w:rFonts w:hint="eastAsia"/>
        </w:rPr>
      </w:pPr>
      <w:r>
        <w:rPr>
          <w:rFonts w:hint="eastAsia"/>
        </w:rPr>
        <w:t>A. set off</w:t>
      </w:r>
    </w:p>
    <w:p>
      <w:pPr>
        <w:rPr>
          <w:rFonts w:hint="eastAsia"/>
        </w:rPr>
      </w:pPr>
      <w:r>
        <w:rPr>
          <w:rFonts w:hint="eastAsia"/>
        </w:rPr>
        <w:t>B. set in</w:t>
      </w:r>
    </w:p>
    <w:p>
      <w:pPr>
        <w:rPr>
          <w:rFonts w:hint="eastAsia"/>
        </w:rPr>
      </w:pPr>
      <w:r>
        <w:rPr>
          <w:rFonts w:hint="eastAsia"/>
        </w:rPr>
        <w:t>C. set up</w:t>
      </w:r>
    </w:p>
    <w:p>
      <w:pPr>
        <w:rPr>
          <w:rFonts w:hint="eastAsia"/>
        </w:rPr>
      </w:pPr>
      <w:r>
        <w:rPr>
          <w:rFonts w:hint="eastAsia"/>
        </w:rPr>
        <w:t>D. set with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题目51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 was reading回答my friend called. </w:t>
      </w:r>
    </w:p>
    <w:p>
      <w:pPr>
        <w:rPr>
          <w:rFonts w:hint="eastAsia"/>
        </w:rPr>
      </w:pPr>
      <w:r>
        <w:rPr>
          <w:rFonts w:hint="eastAsia"/>
        </w:rPr>
        <w:t>A. after</w:t>
      </w:r>
    </w:p>
    <w:p>
      <w:pPr>
        <w:rPr>
          <w:rFonts w:hint="eastAsia"/>
        </w:rPr>
      </w:pPr>
      <w:r>
        <w:rPr>
          <w:rFonts w:hint="eastAsia"/>
        </w:rPr>
        <w:t>B. when</w:t>
      </w:r>
    </w:p>
    <w:p>
      <w:pPr>
        <w:rPr>
          <w:rFonts w:hint="eastAsia"/>
        </w:rPr>
      </w:pPr>
      <w:r>
        <w:rPr>
          <w:rFonts w:hint="eastAsia"/>
        </w:rPr>
        <w:t>C. before</w:t>
      </w:r>
    </w:p>
    <w:p>
      <w:pPr>
        <w:rPr>
          <w:rFonts w:hint="eastAsia"/>
        </w:rPr>
      </w:pPr>
      <w:r>
        <w:rPr>
          <w:rFonts w:hint="eastAsia"/>
        </w:rPr>
        <w:t>D. as soon as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题目52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Beijing is回答the north of China. </w:t>
      </w:r>
    </w:p>
    <w:p>
      <w:pPr>
        <w:rPr>
          <w:rFonts w:hint="eastAsia"/>
        </w:rPr>
      </w:pPr>
      <w:r>
        <w:rPr>
          <w:rFonts w:hint="eastAsia"/>
        </w:rPr>
        <w:t>A. on</w:t>
      </w:r>
    </w:p>
    <w:p>
      <w:pPr>
        <w:rPr>
          <w:rFonts w:hint="eastAsia"/>
        </w:rPr>
      </w:pPr>
      <w:r>
        <w:rPr>
          <w:rFonts w:hint="eastAsia"/>
        </w:rPr>
        <w:t>B. at</w:t>
      </w:r>
    </w:p>
    <w:p>
      <w:pPr>
        <w:rPr>
          <w:rFonts w:hint="eastAsia"/>
        </w:rPr>
      </w:pPr>
      <w:r>
        <w:rPr>
          <w:rFonts w:hint="eastAsia"/>
        </w:rPr>
        <w:t>C. across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题目53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He回答until everybody had gone. </w:t>
      </w:r>
    </w:p>
    <w:p>
      <w:pPr>
        <w:rPr>
          <w:rFonts w:hint="eastAsia"/>
        </w:rPr>
      </w:pPr>
      <w:r>
        <w:rPr>
          <w:rFonts w:hint="eastAsia"/>
        </w:rPr>
        <w:t>A. talked about</w:t>
      </w:r>
    </w:p>
    <w:p>
      <w:pPr>
        <w:rPr>
          <w:rFonts w:hint="eastAsia"/>
        </w:rPr>
      </w:pPr>
      <w:r>
        <w:rPr>
          <w:rFonts w:hint="eastAsia"/>
        </w:rPr>
        <w:t>B. talked with</w:t>
      </w:r>
    </w:p>
    <w:p>
      <w:pPr>
        <w:rPr>
          <w:rFonts w:hint="eastAsia"/>
        </w:rPr>
      </w:pPr>
      <w:r>
        <w:rPr>
          <w:rFonts w:hint="eastAsia"/>
        </w:rPr>
        <w:t>C. talked at</w:t>
      </w:r>
    </w:p>
    <w:p>
      <w:pPr>
        <w:rPr>
          <w:rFonts w:hint="eastAsia"/>
        </w:rPr>
      </w:pPr>
      <w:r>
        <w:rPr>
          <w:rFonts w:hint="eastAsia"/>
        </w:rPr>
        <w:t>D. talked on 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题目54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Last night, I had to walk home. No one would give me回答. </w:t>
      </w:r>
    </w:p>
    <w:p>
      <w:pPr>
        <w:rPr>
          <w:rFonts w:hint="eastAsia"/>
        </w:rPr>
      </w:pPr>
      <w:r>
        <w:rPr>
          <w:rFonts w:hint="eastAsia"/>
        </w:rPr>
        <w:t>A. a lift</w:t>
      </w:r>
    </w:p>
    <w:p>
      <w:pPr>
        <w:rPr>
          <w:rFonts w:hint="eastAsia"/>
        </w:rPr>
      </w:pPr>
      <w:r>
        <w:rPr>
          <w:rFonts w:hint="eastAsia"/>
        </w:rPr>
        <w:t>B. a book</w:t>
      </w:r>
    </w:p>
    <w:p>
      <w:pPr>
        <w:rPr>
          <w:rFonts w:hint="eastAsia"/>
        </w:rPr>
      </w:pPr>
      <w:r>
        <w:rPr>
          <w:rFonts w:hint="eastAsia"/>
        </w:rPr>
        <w:t>C. a car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题目55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He replied the question回答. </w:t>
      </w:r>
    </w:p>
    <w:p>
      <w:pPr>
        <w:rPr>
          <w:rFonts w:hint="eastAsia"/>
        </w:rPr>
      </w:pPr>
      <w:r>
        <w:rPr>
          <w:rFonts w:hint="eastAsia"/>
        </w:rPr>
        <w:t>A. in the English</w:t>
      </w:r>
    </w:p>
    <w:p>
      <w:pPr>
        <w:rPr>
          <w:rFonts w:hint="eastAsia"/>
        </w:rPr>
      </w:pPr>
      <w:r>
        <w:rPr>
          <w:rFonts w:hint="eastAsia"/>
        </w:rPr>
        <w:t>B. in  English</w:t>
      </w:r>
    </w:p>
    <w:p>
      <w:pPr>
        <w:rPr>
          <w:rFonts w:hint="eastAsia"/>
        </w:rPr>
      </w:pPr>
      <w:r>
        <w:rPr>
          <w:rFonts w:hint="eastAsia"/>
        </w:rPr>
        <w:t>C. with English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题目56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 didn't know that she was a famous actress回答you had told me. </w:t>
      </w:r>
    </w:p>
    <w:p>
      <w:pPr>
        <w:rPr>
          <w:rFonts w:hint="eastAsia"/>
        </w:rPr>
      </w:pPr>
      <w:r>
        <w:rPr>
          <w:rFonts w:hint="eastAsia"/>
        </w:rPr>
        <w:t>A. since</w:t>
      </w:r>
    </w:p>
    <w:p>
      <w:pPr>
        <w:rPr>
          <w:rFonts w:hint="eastAsia"/>
        </w:rPr>
      </w:pPr>
      <w:r>
        <w:rPr>
          <w:rFonts w:hint="eastAsia"/>
        </w:rPr>
        <w:t>B. until 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题目57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 boys loved the zoo. They回答 wild animals before. </w:t>
      </w:r>
    </w:p>
    <w:p>
      <w:pPr>
        <w:rPr>
          <w:rFonts w:hint="eastAsia"/>
        </w:rPr>
      </w:pPr>
      <w:r>
        <w:rPr>
          <w:rFonts w:hint="eastAsia"/>
        </w:rPr>
        <w:t>A. had never seen</w:t>
      </w:r>
    </w:p>
    <w:p>
      <w:pPr>
        <w:rPr>
          <w:rFonts w:hint="eastAsia"/>
        </w:rPr>
      </w:pPr>
      <w:r>
        <w:rPr>
          <w:rFonts w:hint="eastAsia"/>
        </w:rPr>
        <w:t>B. never see</w:t>
      </w:r>
    </w:p>
    <w:p>
      <w:pPr>
        <w:rPr>
          <w:rFonts w:hint="eastAsia"/>
        </w:rPr>
      </w:pPr>
      <w:r>
        <w:rPr>
          <w:rFonts w:hint="eastAsia"/>
        </w:rPr>
        <w:t>C. never saw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题目58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I回答a cup of coffee, but they gave me a cup of tea. </w:t>
      </w:r>
    </w:p>
    <w:p>
      <w:pPr>
        <w:rPr>
          <w:rFonts w:hint="eastAsia"/>
        </w:rPr>
      </w:pPr>
      <w:r>
        <w:rPr>
          <w:rFonts w:hint="eastAsia"/>
        </w:rPr>
        <w:t>A. asked for</w:t>
      </w:r>
    </w:p>
    <w:p>
      <w:pPr>
        <w:rPr>
          <w:rFonts w:hint="eastAsia"/>
        </w:rPr>
      </w:pPr>
      <w:r>
        <w:rPr>
          <w:rFonts w:hint="eastAsia"/>
        </w:rPr>
        <w:t>B. asked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题目59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回答you, everyone has helped in some way. </w:t>
      </w:r>
    </w:p>
    <w:p>
      <w:pPr>
        <w:rPr>
          <w:rFonts w:hint="eastAsia"/>
        </w:rPr>
      </w:pPr>
      <w:r>
        <w:rPr>
          <w:rFonts w:hint="eastAsia"/>
        </w:rPr>
        <w:t>A. Except for</w:t>
      </w:r>
    </w:p>
    <w:p>
      <w:pPr>
        <w:rPr>
          <w:rFonts w:hint="eastAsia"/>
        </w:rPr>
      </w:pPr>
      <w:r>
        <w:rPr>
          <w:rFonts w:hint="eastAsia"/>
        </w:rPr>
        <w:t>B. Except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题目60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 回答 us/ them left early. </w:t>
      </w:r>
    </w:p>
    <w:p>
      <w:pPr>
        <w:rPr>
          <w:rFonts w:hint="eastAsia"/>
        </w:rPr>
      </w:pPr>
      <w:r>
        <w:rPr>
          <w:rFonts w:hint="eastAsia"/>
        </w:rPr>
        <w:t>A. Both </w:t>
      </w:r>
    </w:p>
    <w:p>
      <w:pPr>
        <w:rPr>
          <w:rFonts w:hint="eastAsia"/>
        </w:rPr>
      </w:pPr>
      <w:r>
        <w:rPr>
          <w:rFonts w:hint="eastAsia"/>
        </w:rPr>
        <w:t>B. Both of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题目61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Mrs. Browers told her children to回答their toys __________and go to bed. </w:t>
      </w:r>
    </w:p>
    <w:p>
      <w:pPr>
        <w:rPr>
          <w:rFonts w:hint="eastAsia"/>
        </w:rPr>
      </w:pPr>
      <w:r>
        <w:rPr>
          <w:rFonts w:hint="eastAsia"/>
        </w:rPr>
        <w:t>A. put. . . away</w:t>
      </w:r>
    </w:p>
    <w:p>
      <w:pPr>
        <w:rPr>
          <w:rFonts w:hint="eastAsia"/>
        </w:rPr>
      </w:pPr>
      <w:r>
        <w:rPr>
          <w:rFonts w:hint="eastAsia"/>
        </w:rPr>
        <w:t>B. put. . . up</w:t>
      </w:r>
    </w:p>
    <w:p>
      <w:pPr>
        <w:rPr>
          <w:rFonts w:hint="eastAsia"/>
        </w:rPr>
      </w:pPr>
      <w:r>
        <w:rPr>
          <w:rFonts w:hint="eastAsia"/>
        </w:rPr>
        <w:t>C. put. . . down</w:t>
      </w:r>
    </w:p>
    <w:p>
      <w:pPr>
        <w:rPr>
          <w:rFonts w:hint="eastAsia"/>
        </w:rPr>
      </w:pPr>
      <w:r>
        <w:rPr>
          <w:rFonts w:hint="eastAsia"/>
        </w:rPr>
        <w:t>D. put. . . on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题目62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You needn't go back to London tonight. We can回答you______for the night. </w:t>
      </w:r>
    </w:p>
    <w:p>
      <w:pPr>
        <w:rPr>
          <w:rFonts w:hint="eastAsia"/>
        </w:rPr>
      </w:pPr>
      <w:r>
        <w:rPr>
          <w:rFonts w:hint="eastAsia"/>
        </w:rPr>
        <w:t>A. put. . . away</w:t>
      </w:r>
    </w:p>
    <w:p>
      <w:pPr>
        <w:rPr>
          <w:rFonts w:hint="eastAsia"/>
        </w:rPr>
      </w:pPr>
      <w:r>
        <w:rPr>
          <w:rFonts w:hint="eastAsia"/>
        </w:rPr>
        <w:t>B. put . . . up</w:t>
      </w:r>
    </w:p>
    <w:p>
      <w:pPr>
        <w:rPr>
          <w:rFonts w:hint="eastAsia"/>
        </w:rPr>
      </w:pPr>
      <w:r>
        <w:rPr>
          <w:rFonts w:hint="eastAsia"/>
        </w:rPr>
        <w:t>C. put. . . off</w:t>
      </w:r>
    </w:p>
    <w:p>
      <w:pPr>
        <w:rPr>
          <w:rFonts w:hint="eastAsia"/>
        </w:rPr>
      </w:pPr>
      <w:r>
        <w:rPr>
          <w:rFonts w:hint="eastAsia"/>
        </w:rPr>
        <w:t>D. put. . . down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题目63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You can stay here tonight. We can回答you ______in the spare room. </w:t>
      </w:r>
    </w:p>
    <w:p>
      <w:pPr>
        <w:rPr>
          <w:rFonts w:hint="eastAsia"/>
        </w:rPr>
      </w:pPr>
      <w:r>
        <w:rPr>
          <w:rFonts w:hint="eastAsia"/>
        </w:rPr>
        <w:t>A. put. . . up</w:t>
      </w:r>
    </w:p>
    <w:p>
      <w:pPr>
        <w:rPr>
          <w:rFonts w:hint="eastAsia"/>
        </w:rPr>
      </w:pPr>
      <w:r>
        <w:rPr>
          <w:rFonts w:hint="eastAsia"/>
        </w:rPr>
        <w:t>B. put. . . away</w:t>
      </w:r>
    </w:p>
    <w:p>
      <w:pPr>
        <w:rPr>
          <w:rFonts w:hint="eastAsia"/>
        </w:rPr>
      </w:pPr>
      <w:r>
        <w:rPr>
          <w:rFonts w:hint="eastAsia"/>
        </w:rPr>
        <w:t>C. put. . . down</w:t>
      </w:r>
    </w:p>
    <w:p>
      <w:pPr>
        <w:rPr>
          <w:rFonts w:hint="eastAsia"/>
        </w:rPr>
      </w:pPr>
      <w:r>
        <w:rPr>
          <w:rFonts w:hint="eastAsia"/>
        </w:rPr>
        <w:t>D. put. . . off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题目64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Close your books and回答them__________. </w:t>
      </w:r>
    </w:p>
    <w:p>
      <w:pPr>
        <w:rPr>
          <w:rFonts w:hint="eastAsia"/>
        </w:rPr>
      </w:pPr>
      <w:r>
        <w:rPr>
          <w:rFonts w:hint="eastAsia"/>
        </w:rPr>
        <w:t>A. put. . . off</w:t>
      </w:r>
    </w:p>
    <w:p>
      <w:pPr>
        <w:rPr>
          <w:rFonts w:hint="eastAsia"/>
        </w:rPr>
      </w:pPr>
      <w:r>
        <w:rPr>
          <w:rFonts w:hint="eastAsia"/>
        </w:rPr>
        <w:t>B. put. . . on</w:t>
      </w:r>
    </w:p>
    <w:p>
      <w:pPr>
        <w:rPr>
          <w:rFonts w:hint="eastAsia"/>
        </w:rPr>
      </w:pPr>
      <w:r>
        <w:rPr>
          <w:rFonts w:hint="eastAsia"/>
        </w:rPr>
        <w:t>C. put . . . down</w:t>
      </w:r>
    </w:p>
    <w:p>
      <w:pPr>
        <w:rPr>
          <w:rFonts w:hint="eastAsia"/>
        </w:rPr>
      </w:pPr>
      <w:r>
        <w:rPr>
          <w:rFonts w:hint="eastAsia"/>
        </w:rPr>
        <w:t>D. put. . . away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题目65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"Open your exercise books and回答the following," the teacher said. </w:t>
      </w:r>
    </w:p>
    <w:p>
      <w:pPr>
        <w:rPr>
          <w:rFonts w:hint="eastAsia"/>
        </w:rPr>
      </w:pPr>
      <w:r>
        <w:rPr>
          <w:rFonts w:hint="eastAsia"/>
        </w:rPr>
        <w:t>A. put down</w:t>
      </w:r>
    </w:p>
    <w:p>
      <w:pPr>
        <w:rPr>
          <w:rFonts w:hint="eastAsia"/>
        </w:rPr>
      </w:pPr>
      <w:r>
        <w:rPr>
          <w:rFonts w:hint="eastAsia"/>
        </w:rPr>
        <w:t>B. put on</w:t>
      </w:r>
    </w:p>
    <w:p>
      <w:pPr>
        <w:rPr>
          <w:rFonts w:hint="eastAsia"/>
        </w:rPr>
      </w:pPr>
      <w:r>
        <w:rPr>
          <w:rFonts w:hint="eastAsia"/>
        </w:rPr>
        <w:t>C. put off</w:t>
      </w:r>
    </w:p>
    <w:p>
      <w:pPr>
        <w:rPr>
          <w:rFonts w:hint="eastAsia"/>
        </w:rPr>
      </w:pPr>
      <w:r>
        <w:rPr>
          <w:rFonts w:hint="eastAsia"/>
        </w:rPr>
        <w:t>D. put up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题目66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When they have回答that new building, it will spoil the view. </w:t>
      </w:r>
    </w:p>
    <w:p>
      <w:pPr>
        <w:rPr>
          <w:rFonts w:hint="eastAsia"/>
        </w:rPr>
      </w:pPr>
      <w:r>
        <w:rPr>
          <w:rFonts w:hint="eastAsia"/>
        </w:rPr>
        <w:t>A. put off</w:t>
      </w:r>
    </w:p>
    <w:p>
      <w:pPr>
        <w:rPr>
          <w:rFonts w:hint="eastAsia"/>
        </w:rPr>
      </w:pPr>
      <w:r>
        <w:rPr>
          <w:rFonts w:hint="eastAsia"/>
        </w:rPr>
        <w:t>B. put on</w:t>
      </w:r>
    </w:p>
    <w:p>
      <w:pPr>
        <w:rPr>
          <w:rFonts w:hint="eastAsia"/>
        </w:rPr>
      </w:pPr>
      <w:r>
        <w:rPr>
          <w:rFonts w:hint="eastAsia"/>
        </w:rPr>
        <w:t>C. put up</w:t>
      </w:r>
    </w:p>
    <w:p>
      <w:pPr>
        <w:rPr>
          <w:rFonts w:hint="eastAsia"/>
        </w:rPr>
      </w:pPr>
      <w:r>
        <w:rPr>
          <w:rFonts w:hint="eastAsia"/>
        </w:rPr>
        <w:t>D. put down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题目67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They回答the fire and crept into their tent. </w:t>
      </w:r>
    </w:p>
    <w:p>
      <w:pPr>
        <w:rPr>
          <w:rFonts w:hint="eastAsia"/>
        </w:rPr>
      </w:pPr>
      <w:r>
        <w:rPr>
          <w:rFonts w:hint="eastAsia"/>
        </w:rPr>
        <w:t>A. put out</w:t>
      </w:r>
    </w:p>
    <w:p>
      <w:pPr>
        <w:rPr>
          <w:rFonts w:hint="eastAsia"/>
        </w:rPr>
      </w:pPr>
      <w:r>
        <w:rPr>
          <w:rFonts w:hint="eastAsia"/>
        </w:rPr>
        <w:t>B. put up with</w:t>
      </w:r>
    </w:p>
    <w:p>
      <w:pPr>
        <w:rPr>
          <w:rFonts w:hint="eastAsia"/>
        </w:rPr>
      </w:pPr>
      <w:r>
        <w:rPr>
          <w:rFonts w:hint="eastAsia"/>
        </w:rPr>
        <w:t>C. put up</w:t>
      </w:r>
    </w:p>
    <w:p>
      <w:pPr>
        <w:rPr>
          <w:rFonts w:hint="eastAsia"/>
        </w:rPr>
      </w:pPr>
      <w:r>
        <w:rPr>
          <w:rFonts w:hint="eastAsia"/>
        </w:rPr>
        <w:t>D. put off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题目68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I回答my coat and left the house. </w:t>
      </w:r>
    </w:p>
    <w:p>
      <w:pPr>
        <w:rPr>
          <w:rFonts w:hint="eastAsia"/>
        </w:rPr>
      </w:pPr>
      <w:r>
        <w:rPr>
          <w:rFonts w:hint="eastAsia"/>
        </w:rPr>
        <w:t>A. put up</w:t>
      </w:r>
    </w:p>
    <w:p>
      <w:pPr>
        <w:rPr>
          <w:rFonts w:hint="eastAsia"/>
        </w:rPr>
      </w:pPr>
      <w:r>
        <w:rPr>
          <w:rFonts w:hint="eastAsia"/>
        </w:rPr>
        <w:t>B. put away</w:t>
      </w:r>
    </w:p>
    <w:p>
      <w:pPr>
        <w:rPr>
          <w:rFonts w:hint="eastAsia"/>
        </w:rPr>
      </w:pPr>
      <w:r>
        <w:rPr>
          <w:rFonts w:hint="eastAsia"/>
        </w:rPr>
        <w:t>C. put up with</w:t>
      </w:r>
    </w:p>
    <w:p>
      <w:pPr>
        <w:rPr>
          <w:rFonts w:hint="eastAsia"/>
        </w:rPr>
      </w:pPr>
      <w:r>
        <w:rPr>
          <w:rFonts w:hint="eastAsia"/>
        </w:rPr>
        <w:t>D. put on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题目69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 am getting a divorce. I can't回答him any longer. </w:t>
      </w:r>
    </w:p>
    <w:p>
      <w:pPr>
        <w:rPr>
          <w:rFonts w:hint="eastAsia"/>
        </w:rPr>
      </w:pPr>
      <w:r>
        <w:rPr>
          <w:rFonts w:hint="eastAsia"/>
        </w:rPr>
        <w:t>A. put up with</w:t>
      </w:r>
    </w:p>
    <w:p>
      <w:pPr>
        <w:rPr>
          <w:rFonts w:hint="eastAsia"/>
        </w:rPr>
      </w:pPr>
      <w:r>
        <w:rPr>
          <w:rFonts w:hint="eastAsia"/>
        </w:rPr>
        <w:t>B. put up</w:t>
      </w:r>
    </w:p>
    <w:p>
      <w:pPr>
        <w:rPr>
          <w:rFonts w:hint="eastAsia"/>
        </w:rPr>
      </w:pPr>
      <w:r>
        <w:rPr>
          <w:rFonts w:hint="eastAsia"/>
        </w:rPr>
        <w:t>C. put out</w:t>
      </w:r>
    </w:p>
    <w:p>
      <w:pPr>
        <w:rPr>
          <w:rFonts w:hint="eastAsia"/>
        </w:rPr>
      </w:pPr>
      <w:r>
        <w:rPr>
          <w:rFonts w:hint="eastAsia"/>
        </w:rPr>
        <w:t>D. put down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题目70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 have回答my trip to Japan until next month. </w:t>
      </w:r>
    </w:p>
    <w:p>
      <w:pPr>
        <w:rPr>
          <w:rFonts w:hint="eastAsia"/>
        </w:rPr>
      </w:pPr>
      <w:r>
        <w:rPr>
          <w:rFonts w:hint="eastAsia"/>
        </w:rPr>
        <w:t>A. put off</w:t>
      </w:r>
    </w:p>
    <w:p>
      <w:pPr>
        <w:rPr>
          <w:rFonts w:hint="eastAsia"/>
        </w:rPr>
      </w:pPr>
      <w:r>
        <w:rPr>
          <w:rFonts w:hint="eastAsia"/>
        </w:rPr>
        <w:t>B. put up with</w:t>
      </w:r>
    </w:p>
    <w:p>
      <w:pPr>
        <w:rPr>
          <w:rFonts w:hint="eastAsia"/>
        </w:rPr>
      </w:pPr>
      <w:r>
        <w:rPr>
          <w:rFonts w:hint="eastAsia"/>
        </w:rPr>
        <w:t>C. put on</w:t>
      </w:r>
    </w:p>
    <w:p>
      <w:pPr>
        <w:rPr>
          <w:rFonts w:hint="eastAsia"/>
        </w:rPr>
      </w:pPr>
      <w:r>
        <w:rPr>
          <w:rFonts w:hint="eastAsia"/>
        </w:rPr>
        <w:t>D. put down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题目71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 only games回答 I play are football and tennis. </w:t>
      </w:r>
    </w:p>
    <w:p>
      <w:pPr>
        <w:rPr>
          <w:rFonts w:hint="eastAsia"/>
        </w:rPr>
      </w:pPr>
      <w:r>
        <w:rPr>
          <w:rFonts w:hint="eastAsia"/>
        </w:rPr>
        <w:t>A. who</w:t>
      </w:r>
    </w:p>
    <w:p>
      <w:pPr>
        <w:rPr>
          <w:rFonts w:hint="eastAsia"/>
        </w:rPr>
      </w:pPr>
      <w:r>
        <w:rPr>
          <w:rFonts w:hint="eastAsia"/>
        </w:rPr>
        <w:t>B. which</w:t>
      </w:r>
    </w:p>
    <w:p>
      <w:pPr>
        <w:rPr>
          <w:rFonts w:hint="eastAsia"/>
        </w:rPr>
      </w:pPr>
      <w:r>
        <w:rPr>
          <w:rFonts w:hint="eastAsia"/>
        </w:rPr>
        <w:t>C. what</w:t>
      </w:r>
    </w:p>
    <w:p>
      <w:pPr>
        <w:rPr>
          <w:rFonts w:hint="eastAsia"/>
        </w:rPr>
      </w:pPr>
      <w:r>
        <w:rPr>
          <w:rFonts w:hint="eastAsia"/>
        </w:rPr>
        <w:t>D. when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题目72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You can't remember his name,回答you aren't really thinking. </w:t>
      </w:r>
    </w:p>
    <w:p>
      <w:pPr>
        <w:rPr>
          <w:rFonts w:hint="eastAsia"/>
        </w:rPr>
      </w:pPr>
      <w:r>
        <w:rPr>
          <w:rFonts w:hint="eastAsia"/>
        </w:rPr>
        <w:t>A. because</w:t>
      </w:r>
    </w:p>
    <w:p>
      <w:pPr>
        <w:rPr>
          <w:rFonts w:hint="eastAsia"/>
        </w:rPr>
      </w:pPr>
      <w:r>
        <w:rPr>
          <w:rFonts w:hint="eastAsia"/>
        </w:rPr>
        <w:t>B. because of</w:t>
      </w:r>
    </w:p>
    <w:p>
      <w:pPr>
        <w:rPr>
          <w:rFonts w:hint="eastAsia"/>
        </w:rPr>
      </w:pPr>
      <w:r>
        <w:rPr>
          <w:rFonts w:hint="eastAsia"/>
        </w:rPr>
        <w:t>C. what</w:t>
      </w:r>
    </w:p>
    <w:p>
      <w:pPr>
        <w:rPr>
          <w:rFonts w:hint="eastAsia"/>
        </w:rPr>
      </w:pPr>
      <w:r>
        <w:rPr>
          <w:rFonts w:hint="eastAsia"/>
        </w:rPr>
        <w:t>D. that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题目73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Do you回答that cats eat grass?</w:t>
      </w:r>
    </w:p>
    <w:p>
      <w:pPr>
        <w:rPr>
          <w:rFonts w:hint="eastAsia"/>
        </w:rPr>
      </w:pPr>
      <w:r>
        <w:rPr>
          <w:rFonts w:hint="eastAsia"/>
        </w:rPr>
        <w:t>A. believe</w:t>
      </w:r>
    </w:p>
    <w:p>
      <w:pPr>
        <w:rPr>
          <w:rFonts w:hint="eastAsia"/>
        </w:rPr>
      </w:pPr>
      <w:r>
        <w:rPr>
          <w:rFonts w:hint="eastAsia"/>
        </w:rPr>
        <w:t>B. believe in</w:t>
      </w:r>
    </w:p>
    <w:p>
      <w:pPr>
        <w:rPr>
          <w:rFonts w:hint="eastAsia"/>
        </w:rPr>
      </w:pPr>
      <w:r>
        <w:rPr>
          <w:rFonts w:hint="eastAsia"/>
        </w:rPr>
        <w:t>C. believe that</w:t>
      </w:r>
    </w:p>
    <w:p>
      <w:pPr>
        <w:rPr>
          <w:rFonts w:hint="eastAsia"/>
        </w:rPr>
      </w:pPr>
      <w:r>
        <w:rPr>
          <w:rFonts w:hint="eastAsia"/>
        </w:rPr>
        <w:t>D. believe at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题目74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 man回答I served was wearing a hat. </w:t>
      </w:r>
    </w:p>
    <w:p>
      <w:pPr>
        <w:rPr>
          <w:rFonts w:hint="eastAsia"/>
        </w:rPr>
      </w:pPr>
      <w:r>
        <w:rPr>
          <w:rFonts w:hint="eastAsia"/>
        </w:rPr>
        <w:t>A.when</w:t>
      </w:r>
    </w:p>
    <w:p>
      <w:pPr>
        <w:rPr>
          <w:rFonts w:hint="eastAsia"/>
        </w:rPr>
      </w:pPr>
      <w:r>
        <w:rPr>
          <w:rFonts w:hint="eastAsia"/>
        </w:rPr>
        <w:t>B. what</w:t>
      </w:r>
    </w:p>
    <w:p>
      <w:pPr>
        <w:rPr>
          <w:rFonts w:hint="eastAsia"/>
        </w:rPr>
      </w:pPr>
      <w:r>
        <w:rPr>
          <w:rFonts w:hint="eastAsia"/>
        </w:rPr>
        <w:t>C. which</w:t>
      </w:r>
    </w:p>
    <w:p>
      <w:pPr>
        <w:rPr>
          <w:rFonts w:hint="eastAsia"/>
        </w:rPr>
      </w:pPr>
      <w:r>
        <w:rPr>
          <w:rFonts w:hint="eastAsia"/>
        </w:rPr>
        <w:t>D. who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题目75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I've been a doctor回答1989. </w:t>
      </w:r>
    </w:p>
    <w:p>
      <w:pPr>
        <w:rPr>
          <w:rFonts w:hint="eastAsia"/>
        </w:rPr>
      </w:pPr>
      <w:r>
        <w:rPr>
          <w:rFonts w:hint="eastAsia"/>
        </w:rPr>
        <w:t>A. in</w:t>
      </w:r>
    </w:p>
    <w:p>
      <w:pPr>
        <w:rPr>
          <w:rFonts w:hint="eastAsia"/>
        </w:rPr>
      </w:pPr>
      <w:r>
        <w:rPr>
          <w:rFonts w:hint="eastAsia"/>
        </w:rPr>
        <w:t>B. since</w:t>
      </w:r>
    </w:p>
    <w:p>
      <w:pPr>
        <w:rPr>
          <w:rFonts w:hint="eastAsia"/>
        </w:rPr>
      </w:pPr>
      <w:r>
        <w:rPr>
          <w:rFonts w:hint="eastAsia"/>
        </w:rPr>
        <w:t>C. for</w:t>
      </w:r>
    </w:p>
    <w:p>
      <w:pPr>
        <w:rPr>
          <w:rFonts w:hint="eastAsia"/>
        </w:rPr>
      </w:pPr>
      <w:r>
        <w:rPr>
          <w:rFonts w:hint="eastAsia"/>
        </w:rPr>
        <w:t>D. from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题目76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This bus is going回答slowly. I'll miss the train. </w:t>
      </w:r>
    </w:p>
    <w:p>
      <w:pPr>
        <w:rPr>
          <w:rFonts w:hint="eastAsia"/>
        </w:rPr>
      </w:pPr>
      <w:r>
        <w:rPr>
          <w:rFonts w:hint="eastAsia"/>
        </w:rPr>
        <w:t>A. too</w:t>
      </w:r>
    </w:p>
    <w:p>
      <w:pPr>
        <w:rPr>
          <w:rFonts w:hint="eastAsia"/>
        </w:rPr>
      </w:pPr>
      <w:r>
        <w:rPr>
          <w:rFonts w:hint="eastAsia"/>
        </w:rPr>
        <w:t>B. very</w:t>
      </w:r>
    </w:p>
    <w:p>
      <w:pPr>
        <w:rPr>
          <w:rFonts w:hint="eastAsia"/>
        </w:rPr>
      </w:pPr>
      <w:r>
        <w:rPr>
          <w:rFonts w:hint="eastAsia"/>
        </w:rPr>
        <w:t>C. quite</w:t>
      </w:r>
    </w:p>
    <w:p>
      <w:pPr>
        <w:rPr>
          <w:rFonts w:hint="eastAsia"/>
        </w:rPr>
      </w:pPr>
      <w:r>
        <w:rPr>
          <w:rFonts w:hint="eastAsia"/>
        </w:rPr>
        <w:t>D. a little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题目77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Did he回答 you a gift last Sunday?</w:t>
      </w:r>
    </w:p>
    <w:p>
      <w:pPr>
        <w:rPr>
          <w:rFonts w:hint="eastAsia"/>
        </w:rPr>
      </w:pPr>
      <w:r>
        <w:rPr>
          <w:rFonts w:hint="eastAsia"/>
        </w:rPr>
        <w:t>A. carry</w:t>
      </w:r>
    </w:p>
    <w:p>
      <w:pPr>
        <w:rPr>
          <w:rFonts w:hint="eastAsia"/>
        </w:rPr>
      </w:pPr>
      <w:r>
        <w:rPr>
          <w:rFonts w:hint="eastAsia"/>
        </w:rPr>
        <w:t>B. fetch</w:t>
      </w:r>
    </w:p>
    <w:p>
      <w:pPr>
        <w:rPr>
          <w:rFonts w:hint="eastAsia"/>
        </w:rPr>
      </w:pPr>
      <w:r>
        <w:rPr>
          <w:rFonts w:hint="eastAsia"/>
        </w:rPr>
        <w:t>C. take</w:t>
      </w:r>
    </w:p>
    <w:p>
      <w:pPr>
        <w:rPr>
          <w:rFonts w:hint="eastAsia"/>
        </w:rPr>
      </w:pPr>
      <w:r>
        <w:rPr>
          <w:rFonts w:hint="eastAsia"/>
        </w:rPr>
        <w:t>D. bring</w:t>
      </w:r>
    </w:p>
    <w:p>
      <w:pPr>
        <w:rPr>
          <w:rFonts w:hint="eastAsia"/>
        </w:rPr>
      </w:pPr>
      <w:r>
        <w:rPr>
          <w:rFonts w:hint="eastAsia"/>
        </w:rPr>
        <w:t>正确答案是：D</w:t>
      </w:r>
    </w:p>
    <w:p>
      <w:pPr>
        <w:rPr>
          <w:rFonts w:hint="eastAsia"/>
        </w:rPr>
      </w:pPr>
      <w:r>
        <w:rPr>
          <w:rFonts w:hint="eastAsia"/>
        </w:rPr>
        <w:t>题目78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 secretary回答 that she has stolen the letter. </w:t>
      </w:r>
    </w:p>
    <w:p>
      <w:pPr>
        <w:rPr>
          <w:rFonts w:hint="eastAsia"/>
        </w:rPr>
      </w:pPr>
      <w:r>
        <w:rPr>
          <w:rFonts w:hint="eastAsia"/>
        </w:rPr>
        <w:t>A. rejects</w:t>
      </w:r>
    </w:p>
    <w:p>
      <w:pPr>
        <w:rPr>
          <w:rFonts w:hint="eastAsia"/>
        </w:rPr>
      </w:pPr>
      <w:r>
        <w:rPr>
          <w:rFonts w:hint="eastAsia"/>
        </w:rPr>
        <w:t>B. refuses</w:t>
      </w:r>
    </w:p>
    <w:p>
      <w:pPr>
        <w:rPr>
          <w:rFonts w:hint="eastAsia"/>
        </w:rPr>
      </w:pPr>
      <w:r>
        <w:rPr>
          <w:rFonts w:hint="eastAsia"/>
        </w:rPr>
        <w:t>C. denies</w:t>
      </w:r>
    </w:p>
    <w:p>
      <w:pPr>
        <w:rPr>
          <w:rFonts w:hint="eastAsia"/>
        </w:rPr>
      </w:pPr>
      <w:r>
        <w:rPr>
          <w:rFonts w:hint="eastAsia"/>
        </w:rPr>
        <w:t>D. accepts</w:t>
      </w:r>
    </w:p>
    <w:p>
      <w:pPr>
        <w:rPr>
          <w:rFonts w:hint="eastAsia"/>
        </w:rPr>
      </w:pPr>
      <w:r>
        <w:rPr>
          <w:rFonts w:hint="eastAsia"/>
        </w:rPr>
        <w:t>正确答案是：C</w:t>
      </w:r>
    </w:p>
    <w:p>
      <w:pPr>
        <w:rPr>
          <w:rFonts w:hint="eastAsia"/>
        </w:rPr>
      </w:pPr>
      <w:r>
        <w:rPr>
          <w:rFonts w:hint="eastAsia"/>
        </w:rPr>
        <w:t>题目79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I回答 the picture last month/five days ago. </w:t>
      </w:r>
    </w:p>
    <w:p>
      <w:pPr>
        <w:rPr>
          <w:rFonts w:hint="eastAsia"/>
        </w:rPr>
      </w:pPr>
      <w:r>
        <w:rPr>
          <w:rFonts w:hint="eastAsia"/>
        </w:rPr>
        <w:t>A. painted</w:t>
      </w:r>
    </w:p>
    <w:p>
      <w:pPr>
        <w:rPr>
          <w:rFonts w:hint="eastAsia"/>
        </w:rPr>
      </w:pPr>
      <w:r>
        <w:rPr>
          <w:rFonts w:hint="eastAsia"/>
        </w:rPr>
        <w:t>B. have painted</w:t>
      </w:r>
    </w:p>
    <w:p>
      <w:pPr>
        <w:rPr>
          <w:rFonts w:hint="eastAsia"/>
        </w:rPr>
      </w:pPr>
      <w:r>
        <w:rPr>
          <w:rFonts w:hint="eastAsia"/>
        </w:rPr>
        <w:t>C. had painted</w:t>
      </w:r>
    </w:p>
    <w:p>
      <w:pPr>
        <w:rPr>
          <w:rFonts w:hint="eastAsia"/>
        </w:rPr>
      </w:pPr>
      <w:r>
        <w:rPr>
          <w:rFonts w:hint="eastAsia"/>
        </w:rPr>
        <w:t>D. was painting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题目80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It can land on a回答field. </w:t>
      </w:r>
    </w:p>
    <w:p>
      <w:pPr>
        <w:rPr>
          <w:rFonts w:hint="eastAsia"/>
        </w:rPr>
      </w:pPr>
      <w:r>
        <w:rPr>
          <w:rFonts w:hint="eastAsia"/>
        </w:rPr>
        <w:t>A. ploughing</w:t>
      </w:r>
    </w:p>
    <w:p>
      <w:pPr>
        <w:rPr>
          <w:rFonts w:hint="eastAsia"/>
        </w:rPr>
      </w:pPr>
      <w:r>
        <w:rPr>
          <w:rFonts w:hint="eastAsia"/>
        </w:rPr>
        <w:t>B. ploughed</w:t>
      </w:r>
    </w:p>
    <w:p>
      <w:pPr>
        <w:rPr>
          <w:rFonts w:hint="eastAsia"/>
        </w:rPr>
      </w:pPr>
      <w:r>
        <w:rPr>
          <w:rFonts w:hint="eastAsia"/>
        </w:rPr>
        <w:t>C. is ploughing</w:t>
      </w:r>
    </w:p>
    <w:p>
      <w:pPr>
        <w:rPr>
          <w:rFonts w:hint="eastAsia"/>
        </w:rPr>
      </w:pPr>
      <w:r>
        <w:rPr>
          <w:rFonts w:hint="eastAsia"/>
        </w:rPr>
        <w:t>D. has ploughed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.测验5</w:t>
      </w:r>
    </w:p>
    <w:p>
      <w:pPr>
        <w:rPr>
          <w:rFonts w:hint="eastAsia"/>
        </w:rPr>
      </w:pPr>
      <w:r>
        <w:rPr>
          <w:rFonts w:hint="eastAsia"/>
        </w:rPr>
        <w:t>题目81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Refrigerators are necessary in回答hot country.</w:t>
      </w:r>
    </w:p>
    <w:p>
      <w:pPr>
        <w:rPr>
          <w:rFonts w:hint="eastAsia"/>
        </w:rPr>
      </w:pPr>
      <w:r>
        <w:rPr>
          <w:rFonts w:hint="eastAsia"/>
        </w:rPr>
        <w:t>A. a</w:t>
      </w:r>
    </w:p>
    <w:p>
      <w:pPr>
        <w:rPr>
          <w:rFonts w:hint="eastAsia"/>
        </w:rPr>
      </w:pPr>
      <w:r>
        <w:rPr>
          <w:rFonts w:hint="eastAsia"/>
        </w:rPr>
        <w:t>B. the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题目82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Which river is回答longest, the Nile, the Amazon, or the Mississippi? </w:t>
      </w:r>
    </w:p>
    <w:p>
      <w:pPr>
        <w:rPr>
          <w:rFonts w:hint="eastAsia"/>
        </w:rPr>
      </w:pPr>
      <w:r>
        <w:rPr>
          <w:rFonts w:hint="eastAsia"/>
        </w:rPr>
        <w:t>A. a </w:t>
      </w:r>
    </w:p>
    <w:p>
      <w:pPr>
        <w:rPr>
          <w:rFonts w:hint="eastAsia"/>
        </w:rPr>
      </w:pPr>
      <w:r>
        <w:rPr>
          <w:rFonts w:hint="eastAsia"/>
        </w:rPr>
        <w:t>B. the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题目83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This great young man crossed the Pacific on回答raft. </w:t>
      </w:r>
    </w:p>
    <w:p>
      <w:pPr>
        <w:rPr>
          <w:rFonts w:hint="eastAsia"/>
        </w:rPr>
      </w:pPr>
      <w:r>
        <w:rPr>
          <w:rFonts w:hint="eastAsia"/>
        </w:rPr>
        <w:t>A. a</w:t>
      </w:r>
    </w:p>
    <w:p>
      <w:pPr>
        <w:rPr>
          <w:rFonts w:hint="eastAsia"/>
        </w:rPr>
      </w:pPr>
      <w:r>
        <w:rPr>
          <w:rFonts w:hint="eastAsia"/>
        </w:rPr>
        <w:t>B. the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题目84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Why is Britain sometimes called回答United Kingdom?</w:t>
      </w:r>
    </w:p>
    <w:p>
      <w:pPr>
        <w:rPr>
          <w:rFonts w:hint="eastAsia"/>
        </w:rPr>
      </w:pPr>
      <w:r>
        <w:rPr>
          <w:rFonts w:hint="eastAsia"/>
        </w:rPr>
        <w:t> A. a</w:t>
      </w:r>
    </w:p>
    <w:p>
      <w:pPr>
        <w:rPr>
          <w:rFonts w:hint="eastAsia"/>
        </w:rPr>
      </w:pPr>
      <w:r>
        <w:rPr>
          <w:rFonts w:hint="eastAsia"/>
        </w:rPr>
        <w:t> B. the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题目85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We sailed up回答Red Sea and then went through ________Suez Canal.</w:t>
      </w:r>
    </w:p>
    <w:p>
      <w:pPr>
        <w:rPr>
          <w:rFonts w:hint="eastAsia"/>
        </w:rPr>
      </w:pPr>
      <w:r>
        <w:rPr>
          <w:rFonts w:hint="eastAsia"/>
        </w:rPr>
        <w:t>A. a, a</w:t>
      </w:r>
    </w:p>
    <w:p>
      <w:pPr>
        <w:rPr>
          <w:rFonts w:hint="eastAsia"/>
        </w:rPr>
      </w:pPr>
      <w:r>
        <w:rPr>
          <w:rFonts w:hint="eastAsia"/>
        </w:rPr>
        <w:t>B. the, the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题目86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Can you row me回答the river? </w:t>
      </w:r>
    </w:p>
    <w:p>
      <w:pPr>
        <w:rPr>
          <w:rFonts w:hint="eastAsia"/>
        </w:rPr>
      </w:pPr>
      <w:r>
        <w:rPr>
          <w:rFonts w:hint="eastAsia"/>
        </w:rPr>
        <w:t>A. over </w:t>
      </w:r>
    </w:p>
    <w:p>
      <w:pPr>
        <w:rPr>
          <w:rFonts w:hint="eastAsia"/>
        </w:rPr>
      </w:pPr>
      <w:r>
        <w:rPr>
          <w:rFonts w:hint="eastAsia"/>
        </w:rPr>
        <w:t>B. up </w:t>
      </w:r>
    </w:p>
    <w:p>
      <w:pPr>
        <w:rPr>
          <w:rFonts w:hint="eastAsia"/>
        </w:rPr>
      </w:pPr>
      <w:r>
        <w:rPr>
          <w:rFonts w:hint="eastAsia"/>
        </w:rPr>
        <w:t>C. through </w:t>
      </w:r>
    </w:p>
    <w:p>
      <w:pPr>
        <w:rPr>
          <w:rFonts w:hint="eastAsia"/>
        </w:rPr>
      </w:pPr>
      <w:r>
        <w:rPr>
          <w:rFonts w:hint="eastAsia"/>
        </w:rPr>
        <w:t>D. from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题目87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John lives in London which is on回答Thames. </w:t>
      </w:r>
    </w:p>
    <w:p>
      <w:pPr>
        <w:rPr>
          <w:rFonts w:hint="eastAsia"/>
        </w:rPr>
      </w:pPr>
      <w:r>
        <w:rPr>
          <w:rFonts w:hint="eastAsia"/>
        </w:rPr>
        <w:t>A. the</w:t>
      </w:r>
    </w:p>
    <w:p>
      <w:pPr>
        <w:rPr>
          <w:rFonts w:hint="eastAsia"/>
        </w:rPr>
      </w:pPr>
      <w:r>
        <w:rPr>
          <w:rFonts w:hint="eastAsia"/>
        </w:rPr>
        <w:t>B. a</w:t>
      </w:r>
    </w:p>
    <w:p>
      <w:pPr>
        <w:rPr>
          <w:rFonts w:hint="eastAsia"/>
        </w:rPr>
      </w:pPr>
      <w:r>
        <w:rPr>
          <w:rFonts w:hint="eastAsia"/>
        </w:rPr>
        <w:t>C. an</w:t>
      </w:r>
    </w:p>
    <w:p>
      <w:pPr>
        <w:rPr>
          <w:rFonts w:hint="eastAsia"/>
        </w:rPr>
      </w:pPr>
      <w:r>
        <w:rPr>
          <w:rFonts w:hint="eastAsia"/>
        </w:rPr>
        <w:t>D. *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题目88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There isn't回答 meat in the fridge. </w:t>
      </w:r>
    </w:p>
    <w:p>
      <w:pPr>
        <w:rPr>
          <w:rFonts w:hint="eastAsia"/>
        </w:rPr>
      </w:pPr>
      <w:r>
        <w:rPr>
          <w:rFonts w:hint="eastAsia"/>
        </w:rPr>
        <w:t>A. any</w:t>
      </w:r>
    </w:p>
    <w:p>
      <w:pPr>
        <w:rPr>
          <w:rFonts w:hint="eastAsia"/>
        </w:rPr>
      </w:pPr>
      <w:r>
        <w:rPr>
          <w:rFonts w:hint="eastAsia"/>
        </w:rPr>
        <w:t>B. some</w:t>
      </w:r>
    </w:p>
    <w:p>
      <w:pPr>
        <w:rPr>
          <w:rFonts w:hint="eastAsia"/>
        </w:rPr>
      </w:pPr>
      <w:r>
        <w:rPr>
          <w:rFonts w:hint="eastAsia"/>
        </w:rPr>
        <w:t>C. no</w:t>
      </w:r>
    </w:p>
    <w:p>
      <w:pPr>
        <w:rPr>
          <w:rFonts w:hint="eastAsia"/>
        </w:rPr>
      </w:pPr>
      <w:r>
        <w:rPr>
          <w:rFonts w:hint="eastAsia"/>
        </w:rPr>
        <w:t>D. not. . any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题目89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George left the store and was soon回答sight. </w:t>
      </w:r>
    </w:p>
    <w:p>
      <w:pPr>
        <w:rPr>
          <w:rFonts w:hint="eastAsia"/>
        </w:rPr>
      </w:pPr>
      <w:r>
        <w:rPr>
          <w:rFonts w:hint="eastAsia"/>
        </w:rPr>
        <w:t>A. out of</w:t>
      </w:r>
    </w:p>
    <w:p>
      <w:pPr>
        <w:rPr>
          <w:rFonts w:hint="eastAsia"/>
        </w:rPr>
      </w:pPr>
      <w:r>
        <w:rPr>
          <w:rFonts w:hint="eastAsia"/>
        </w:rPr>
        <w:t>B. out</w:t>
      </w:r>
    </w:p>
    <w:p>
      <w:pPr>
        <w:rPr>
          <w:rFonts w:hint="eastAsia"/>
        </w:rPr>
      </w:pPr>
      <w:r>
        <w:rPr>
          <w:rFonts w:hint="eastAsia"/>
        </w:rPr>
        <w:t>C. of</w:t>
      </w:r>
    </w:p>
    <w:p>
      <w:pPr>
        <w:rPr>
          <w:rFonts w:hint="eastAsia"/>
        </w:rPr>
      </w:pPr>
      <w:r>
        <w:rPr>
          <w:rFonts w:hint="eastAsia"/>
        </w:rPr>
        <w:t>D. at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题目90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 book was回答interesting that I read it in two hours. </w:t>
      </w:r>
    </w:p>
    <w:p>
      <w:pPr>
        <w:rPr>
          <w:rFonts w:hint="eastAsia"/>
        </w:rPr>
      </w:pPr>
      <w:r>
        <w:rPr>
          <w:rFonts w:hint="eastAsia"/>
        </w:rPr>
        <w:t>A. very</w:t>
      </w:r>
    </w:p>
    <w:p>
      <w:pPr>
        <w:rPr>
          <w:rFonts w:hint="eastAsia"/>
        </w:rPr>
      </w:pPr>
      <w:r>
        <w:rPr>
          <w:rFonts w:hint="eastAsia"/>
        </w:rPr>
        <w:t>B. so</w:t>
      </w:r>
    </w:p>
    <w:p>
      <w:pPr>
        <w:rPr>
          <w:rFonts w:hint="eastAsia"/>
        </w:rPr>
      </w:pPr>
      <w:r>
        <w:rPr>
          <w:rFonts w:hint="eastAsia"/>
        </w:rPr>
        <w:t>C. such</w:t>
      </w:r>
    </w:p>
    <w:p>
      <w:pPr>
        <w:rPr>
          <w:rFonts w:hint="eastAsia"/>
        </w:rPr>
      </w:pPr>
      <w:r>
        <w:rPr>
          <w:rFonts w:hint="eastAsia"/>
        </w:rPr>
        <w:t>D. quite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题目91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It was his回答to repair bicycles. </w:t>
      </w:r>
    </w:p>
    <w:p>
      <w:pPr>
        <w:rPr>
          <w:rFonts w:hint="eastAsia"/>
        </w:rPr>
      </w:pPr>
      <w:r>
        <w:rPr>
          <w:rFonts w:hint="eastAsia"/>
        </w:rPr>
        <w:t>A. job</w:t>
      </w:r>
    </w:p>
    <w:p>
      <w:pPr>
        <w:rPr>
          <w:rFonts w:hint="eastAsia"/>
        </w:rPr>
      </w:pPr>
      <w:r>
        <w:rPr>
          <w:rFonts w:hint="eastAsia"/>
        </w:rPr>
        <w:t>B. work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题目92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They saved the child回答the fire. </w:t>
      </w:r>
    </w:p>
    <w:p>
      <w:pPr>
        <w:rPr>
          <w:rFonts w:hint="eastAsia"/>
        </w:rPr>
      </w:pPr>
      <w:r>
        <w:rPr>
          <w:rFonts w:hint="eastAsia"/>
        </w:rPr>
        <w:t>A. from</w:t>
      </w:r>
    </w:p>
    <w:p>
      <w:pPr>
        <w:rPr>
          <w:rFonts w:hint="eastAsia"/>
        </w:rPr>
      </w:pPr>
      <w:r>
        <w:rPr>
          <w:rFonts w:hint="eastAsia"/>
        </w:rPr>
        <w:t>B. in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 during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题目93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He told me about his回答as a young man. </w:t>
      </w:r>
    </w:p>
    <w:p>
      <w:pPr>
        <w:rPr>
          <w:rFonts w:hint="eastAsia"/>
        </w:rPr>
      </w:pPr>
      <w:r>
        <w:rPr>
          <w:rFonts w:hint="eastAsia"/>
        </w:rPr>
        <w:t>A. experience</w:t>
      </w:r>
    </w:p>
    <w:p>
      <w:pPr>
        <w:rPr>
          <w:rFonts w:hint="eastAsia"/>
        </w:rPr>
      </w:pPr>
      <w:r>
        <w:rPr>
          <w:rFonts w:hint="eastAsia"/>
        </w:rPr>
        <w:t>B. experiences</w:t>
      </w:r>
    </w:p>
    <w:p>
      <w:pPr>
        <w:rPr>
          <w:rFonts w:hint="eastAsia"/>
        </w:rPr>
      </w:pPr>
      <w:r>
        <w:rPr>
          <w:rFonts w:hint="eastAsia"/>
        </w:rPr>
        <w:t>C. experienced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题目94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I've a lot of回答 to do on Sunday. </w:t>
      </w:r>
    </w:p>
    <w:p>
      <w:pPr>
        <w:rPr>
          <w:rFonts w:hint="eastAsia"/>
        </w:rPr>
      </w:pPr>
      <w:r>
        <w:rPr>
          <w:rFonts w:hint="eastAsia"/>
        </w:rPr>
        <w:t>A. work</w:t>
      </w:r>
    </w:p>
    <w:p>
      <w:pPr>
        <w:rPr>
          <w:rFonts w:hint="eastAsia"/>
        </w:rPr>
      </w:pPr>
      <w:r>
        <w:rPr>
          <w:rFonts w:hint="eastAsia"/>
        </w:rPr>
        <w:t>B. job</w:t>
      </w:r>
    </w:p>
    <w:p>
      <w:pPr>
        <w:rPr>
          <w:rFonts w:hint="eastAsia"/>
        </w:rPr>
      </w:pPr>
      <w:r>
        <w:rPr>
          <w:rFonts w:hint="eastAsia"/>
        </w:rPr>
        <w:t>C. profession</w:t>
      </w:r>
    </w:p>
    <w:p>
      <w:pPr>
        <w:rPr>
          <w:rFonts w:hint="eastAsia"/>
        </w:rPr>
      </w:pPr>
      <w:r>
        <w:rPr>
          <w:rFonts w:hint="eastAsia"/>
        </w:rPr>
        <w:t>D. career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题目95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He回答when the door opened and his wife came in. </w:t>
      </w:r>
    </w:p>
    <w:p>
      <w:pPr>
        <w:rPr>
          <w:rFonts w:hint="eastAsia"/>
        </w:rPr>
      </w:pPr>
      <w:r>
        <w:rPr>
          <w:rFonts w:hint="eastAsia"/>
        </w:rPr>
        <w:t>A. was smiling</w:t>
      </w:r>
    </w:p>
    <w:p>
      <w:pPr>
        <w:rPr>
          <w:rFonts w:hint="eastAsia"/>
        </w:rPr>
      </w:pPr>
      <w:r>
        <w:rPr>
          <w:rFonts w:hint="eastAsia"/>
        </w:rPr>
        <w:t>B. smiled</w:t>
      </w:r>
    </w:p>
    <w:p>
      <w:pPr>
        <w:rPr>
          <w:rFonts w:hint="eastAsia"/>
        </w:rPr>
      </w:pPr>
      <w:r>
        <w:rPr>
          <w:rFonts w:hint="eastAsia"/>
        </w:rPr>
        <w:t>C. is smiling</w:t>
      </w:r>
    </w:p>
    <w:p>
      <w:pPr>
        <w:rPr>
          <w:rFonts w:hint="eastAsia"/>
        </w:rPr>
      </w:pPr>
      <w:r>
        <w:rPr>
          <w:rFonts w:hint="eastAsia"/>
        </w:rPr>
        <w:t>D. has smiled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题目96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回答 day, a policeman came to his house. </w:t>
      </w:r>
    </w:p>
    <w:p>
      <w:pPr>
        <w:rPr>
          <w:rFonts w:hint="eastAsia"/>
        </w:rPr>
      </w:pPr>
      <w:r>
        <w:rPr>
          <w:rFonts w:hint="eastAsia"/>
        </w:rPr>
        <w:t>A. A</w:t>
      </w:r>
    </w:p>
    <w:p>
      <w:pPr>
        <w:rPr>
          <w:rFonts w:hint="eastAsia"/>
        </w:rPr>
      </w:pPr>
      <w:r>
        <w:rPr>
          <w:rFonts w:hint="eastAsia"/>
        </w:rPr>
        <w:t>B. One</w:t>
      </w:r>
    </w:p>
    <w:p>
      <w:pPr>
        <w:rPr>
          <w:rFonts w:hint="eastAsia"/>
        </w:rPr>
      </w:pPr>
      <w:r>
        <w:rPr>
          <w:rFonts w:hint="eastAsia"/>
        </w:rPr>
        <w:t>C. The</w:t>
      </w:r>
    </w:p>
    <w:p>
      <w:pPr>
        <w:rPr>
          <w:rFonts w:hint="eastAsia"/>
        </w:rPr>
      </w:pPr>
      <w:r>
        <w:rPr>
          <w:rFonts w:hint="eastAsia"/>
        </w:rPr>
        <w:t>D. This</w:t>
      </w:r>
    </w:p>
    <w:p>
      <w:pPr>
        <w:rPr>
          <w:rFonts w:hint="eastAsia"/>
        </w:rPr>
      </w:pPr>
      <w:r>
        <w:rPr>
          <w:rFonts w:hint="eastAsia"/>
        </w:rPr>
        <w:t>正确答案是：B</w:t>
      </w:r>
    </w:p>
    <w:p>
      <w:pPr>
        <w:rPr>
          <w:rFonts w:hint="eastAsia"/>
        </w:rPr>
      </w:pPr>
      <w:r>
        <w:rPr>
          <w:rFonts w:hint="eastAsia"/>
        </w:rPr>
        <w:t>题目97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Tony is回答arrest now. </w:t>
      </w:r>
    </w:p>
    <w:p>
      <w:pPr>
        <w:rPr>
          <w:rFonts w:hint="eastAsia"/>
        </w:rPr>
      </w:pPr>
      <w:r>
        <w:rPr>
          <w:rFonts w:hint="eastAsia"/>
        </w:rPr>
        <w:t>A. under</w:t>
      </w:r>
    </w:p>
    <w:p>
      <w:pPr>
        <w:rPr>
          <w:rFonts w:hint="eastAsia"/>
        </w:rPr>
      </w:pPr>
      <w:r>
        <w:rPr>
          <w:rFonts w:hint="eastAsia"/>
        </w:rPr>
        <w:t>B. below</w:t>
      </w:r>
    </w:p>
    <w:p>
      <w:pPr>
        <w:rPr>
          <w:rFonts w:hint="eastAsia"/>
        </w:rPr>
      </w:pPr>
      <w:r>
        <w:rPr>
          <w:rFonts w:hint="eastAsia"/>
        </w:rPr>
        <w:t>C. at</w:t>
      </w:r>
    </w:p>
    <w:p>
      <w:pPr>
        <w:rPr>
          <w:rFonts w:hint="eastAsia"/>
        </w:rPr>
      </w:pPr>
      <w:r>
        <w:rPr>
          <w:rFonts w:hint="eastAsia"/>
        </w:rPr>
        <w:t>D. in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题目98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 know him better回答you do. </w:t>
      </w:r>
    </w:p>
    <w:p>
      <w:pPr>
        <w:rPr>
          <w:rFonts w:hint="eastAsia"/>
        </w:rPr>
      </w:pPr>
      <w:r>
        <w:rPr>
          <w:rFonts w:hint="eastAsia"/>
        </w:rPr>
        <w:t>A. than</w:t>
      </w:r>
    </w:p>
    <w:p>
      <w:pPr>
        <w:rPr>
          <w:rFonts w:hint="eastAsia"/>
        </w:rPr>
      </w:pPr>
      <w:r>
        <w:rPr>
          <w:rFonts w:hint="eastAsia"/>
        </w:rPr>
        <w:t>B. as</w:t>
      </w:r>
    </w:p>
    <w:p>
      <w:pPr>
        <w:rPr>
          <w:rFonts w:hint="eastAsia"/>
        </w:rPr>
      </w:pPr>
      <w:r>
        <w:rPr>
          <w:rFonts w:hint="eastAsia"/>
        </w:rPr>
        <w:t>C. like</w:t>
      </w:r>
    </w:p>
    <w:p>
      <w:pPr>
        <w:rPr>
          <w:rFonts w:hint="eastAsia"/>
        </w:rPr>
      </w:pPr>
      <w:r>
        <w:rPr>
          <w:rFonts w:hint="eastAsia"/>
        </w:rPr>
        <w:t>D. so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题目99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I have sent you as many books as回答. </w:t>
      </w:r>
    </w:p>
    <w:p>
      <w:pPr>
        <w:rPr>
          <w:rFonts w:hint="eastAsia"/>
        </w:rPr>
      </w:pPr>
      <w:r>
        <w:rPr>
          <w:rFonts w:hint="eastAsia"/>
        </w:rPr>
        <w:t>A. possible</w:t>
      </w:r>
    </w:p>
    <w:p>
      <w:pPr>
        <w:rPr>
          <w:rFonts w:hint="eastAsia"/>
        </w:rPr>
      </w:pPr>
      <w:r>
        <w:rPr>
          <w:rFonts w:hint="eastAsia"/>
        </w:rPr>
        <w:t>B. before</w:t>
      </w:r>
    </w:p>
    <w:p>
      <w:pPr>
        <w:rPr>
          <w:rFonts w:hint="eastAsia"/>
        </w:rPr>
      </w:pPr>
      <w:r>
        <w:rPr>
          <w:rFonts w:hint="eastAsia"/>
        </w:rPr>
        <w:t>C. ever</w:t>
      </w:r>
    </w:p>
    <w:p>
      <w:pPr>
        <w:rPr>
          <w:rFonts w:hint="eastAsia"/>
        </w:rPr>
      </w:pPr>
      <w:r>
        <w:rPr>
          <w:rFonts w:hint="eastAsia"/>
        </w:rPr>
        <w:t>D. usual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  <w:r>
        <w:rPr>
          <w:rFonts w:hint="eastAsia"/>
        </w:rPr>
        <w:t>题目100</w:t>
      </w:r>
    </w:p>
    <w:p>
      <w:pPr>
        <w:rPr>
          <w:rFonts w:hint="eastAsia"/>
        </w:rPr>
      </w:pPr>
      <w:r>
        <w:rPr>
          <w:rFonts w:hint="eastAsia"/>
        </w:rPr>
        <w:t>题干</w:t>
      </w:r>
    </w:p>
    <w:p>
      <w:pPr>
        <w:rPr>
          <w:rFonts w:hint="eastAsia"/>
        </w:rPr>
      </w:pPr>
      <w:r>
        <w:rPr>
          <w:rFonts w:hint="eastAsia"/>
        </w:rPr>
        <w:t>The temptation回答is strong for him. </w:t>
      </w:r>
    </w:p>
    <w:p>
      <w:pPr>
        <w:rPr>
          <w:rFonts w:hint="eastAsia"/>
        </w:rPr>
      </w:pPr>
      <w:r>
        <w:rPr>
          <w:rFonts w:hint="eastAsia"/>
        </w:rPr>
        <w:t>A. to smoke</w:t>
      </w:r>
    </w:p>
    <w:p>
      <w:pPr>
        <w:rPr>
          <w:rFonts w:hint="eastAsia"/>
        </w:rPr>
      </w:pPr>
      <w:r>
        <w:rPr>
          <w:rFonts w:hint="eastAsia"/>
        </w:rPr>
        <w:t>B. smoke</w:t>
      </w:r>
    </w:p>
    <w:p>
      <w:pPr>
        <w:rPr>
          <w:rFonts w:hint="eastAsia"/>
        </w:rPr>
      </w:pPr>
      <w:r>
        <w:rPr>
          <w:rFonts w:hint="eastAsia"/>
        </w:rPr>
        <w:t>C. smoking</w:t>
      </w:r>
    </w:p>
    <w:p>
      <w:pPr>
        <w:rPr>
          <w:rFonts w:hint="eastAsia"/>
        </w:rPr>
      </w:pPr>
      <w:r>
        <w:rPr>
          <w:rFonts w:hint="eastAsia"/>
        </w:rPr>
        <w:t>D. being smoking</w:t>
      </w:r>
    </w:p>
    <w:p>
      <w:pPr>
        <w:rPr>
          <w:rFonts w:hint="eastAsia"/>
        </w:rPr>
      </w:pPr>
      <w:r>
        <w:rPr>
          <w:rFonts w:hint="eastAsia"/>
        </w:rPr>
        <w:t>正确答案是：A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spacing w:before="4"/>
      </w:pPr>
      <w:bookmarkStart w:id="0" w:name="一、词汇题"/>
      <w:bookmarkEnd w:id="0"/>
      <w:r>
        <w:t>一、词汇题</w:t>
      </w:r>
    </w:p>
    <w:p>
      <w:pPr>
        <w:pStyle w:val="3"/>
        <w:spacing w:before="6" w:line="249" w:lineRule="auto"/>
        <w:ind w:right="7545"/>
      </w:pPr>
      <w:r>
        <w:t>选择正确的词语。1.</w:t>
      </w:r>
    </w:p>
    <w:p>
      <w:pPr>
        <w:pStyle w:val="3"/>
        <w:tabs>
          <w:tab w:val="left" w:pos="6119"/>
        </w:tabs>
        <w:spacing w:line="252" w:lineRule="auto"/>
        <w:ind w:right="3345"/>
      </w:pPr>
      <w:r>
        <w:t>He had a good seat. He was sitting in a good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. </w:t>
      </w:r>
      <w:r>
        <w:t>(2 分)</w:t>
      </w:r>
    </w:p>
    <w:p>
      <w:pPr>
        <w:pStyle w:val="3"/>
        <w:spacing w:line="303" w:lineRule="exact"/>
      </w:pPr>
      <w:r>
        <w:t>A.</w:t>
      </w:r>
    </w:p>
    <w:p>
      <w:pPr>
        <w:pStyle w:val="3"/>
        <w:spacing w:before="10" w:line="252" w:lineRule="auto"/>
        <w:ind w:right="8851"/>
      </w:pPr>
      <w:r>
        <w:t>chair B.</w:t>
      </w:r>
    </w:p>
    <w:p>
      <w:pPr>
        <w:pStyle w:val="3"/>
        <w:spacing w:line="249" w:lineRule="auto"/>
        <w:ind w:right="8491"/>
      </w:pPr>
      <w:r>
        <w:t>armchair C.</w:t>
      </w:r>
    </w:p>
    <w:p>
      <w:pPr>
        <w:pStyle w:val="3"/>
        <w:spacing w:line="249" w:lineRule="auto"/>
        <w:ind w:right="8851"/>
      </w:pPr>
      <w:r>
        <w:t>class D.</w:t>
      </w:r>
    </w:p>
    <w:p>
      <w:pPr>
        <w:pStyle w:val="3"/>
        <w:spacing w:line="252" w:lineRule="auto"/>
        <w:ind w:right="8625"/>
      </w:pPr>
      <w:r>
        <w:t xml:space="preserve">place </w:t>
      </w:r>
      <w:r>
        <w:rPr>
          <w:spacing w:val="-4"/>
        </w:rPr>
        <w:t>答案：</w:t>
      </w:r>
      <w:r>
        <w:rPr>
          <w:spacing w:val="-9"/>
        </w:rPr>
        <w:t>D</w:t>
      </w:r>
    </w:p>
    <w:p>
      <w:pPr>
        <w:pStyle w:val="3"/>
        <w:spacing w:before="2"/>
        <w:ind w:left="0"/>
      </w:pPr>
    </w:p>
    <w:p>
      <w:pPr>
        <w:pStyle w:val="3"/>
        <w:tabs>
          <w:tab w:val="left" w:pos="5399"/>
        </w:tabs>
        <w:spacing w:line="252" w:lineRule="auto"/>
        <w:ind w:right="3345"/>
      </w:pPr>
      <w:r>
        <w:t>2.He was a young man. He wasn’t very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.(2</w:t>
      </w:r>
      <w:r>
        <w:rPr>
          <w:spacing w:val="-6"/>
        </w:rPr>
        <w:t xml:space="preserve"> 分) </w:t>
      </w:r>
      <w:r>
        <w:t>A.big</w:t>
      </w:r>
    </w:p>
    <w:p>
      <w:pPr>
        <w:pStyle w:val="3"/>
        <w:spacing w:line="249" w:lineRule="auto"/>
        <w:ind w:right="8625"/>
      </w:pPr>
      <w:r>
        <w:t xml:space="preserve">B.tall C.large D.old </w:t>
      </w:r>
      <w:r>
        <w:rPr>
          <w:spacing w:val="-4"/>
        </w:rPr>
        <w:t>答案：</w:t>
      </w:r>
      <w:r>
        <w:rPr>
          <w:spacing w:val="-9"/>
        </w:rPr>
        <w:t>D</w:t>
      </w:r>
    </w:p>
    <w:p>
      <w:pPr>
        <w:pStyle w:val="3"/>
        <w:spacing w:before="9"/>
        <w:ind w:left="0"/>
      </w:pPr>
    </w:p>
    <w:p>
      <w:pPr>
        <w:pStyle w:val="3"/>
      </w:pPr>
      <w:r>
        <w:t>3.</w:t>
      </w:r>
    </w:p>
    <w:p>
      <w:pPr>
        <w:pStyle w:val="3"/>
        <w:tabs>
          <w:tab w:val="left" w:pos="5818"/>
        </w:tabs>
        <w:spacing w:before="12" w:line="249" w:lineRule="auto"/>
        <w:ind w:right="3345"/>
      </w:pPr>
      <w:r>
        <w:t>The writer could not bear it. He could not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6"/>
        </w:rPr>
        <w:t xml:space="preserve">it. </w:t>
      </w:r>
      <w:r>
        <w:t>(2 分)</w:t>
      </w:r>
    </w:p>
    <w:p>
      <w:pPr>
        <w:pStyle w:val="3"/>
        <w:spacing w:before="1"/>
      </w:pPr>
      <w:r>
        <w:t>A.</w:t>
      </w:r>
    </w:p>
    <w:p>
      <w:pPr>
        <w:pStyle w:val="3"/>
        <w:spacing w:before="12" w:line="249" w:lineRule="auto"/>
        <w:ind w:right="8851"/>
      </w:pPr>
      <w:r>
        <w:t>carry B.</w:t>
      </w:r>
    </w:p>
    <w:p>
      <w:pPr>
        <w:pStyle w:val="3"/>
        <w:spacing w:before="1" w:line="249" w:lineRule="auto"/>
        <w:ind w:right="8851"/>
      </w:pPr>
      <w:r>
        <w:t>stand C.</w:t>
      </w:r>
    </w:p>
    <w:p>
      <w:pPr>
        <w:pStyle w:val="3"/>
        <w:spacing w:line="252" w:lineRule="auto"/>
        <w:ind w:right="8971"/>
      </w:pPr>
      <w:r>
        <w:t>lift D.</w:t>
      </w:r>
    </w:p>
    <w:p>
      <w:pPr>
        <w:pStyle w:val="3"/>
        <w:spacing w:line="249" w:lineRule="auto"/>
        <w:ind w:right="8625"/>
      </w:pPr>
      <w:r>
        <w:t>suffer 答案：B</w:t>
      </w:r>
    </w:p>
    <w:p>
      <w:pPr>
        <w:pStyle w:val="3"/>
        <w:spacing w:before="6"/>
        <w:ind w:left="0"/>
      </w:pPr>
    </w:p>
    <w:p>
      <w:pPr>
        <w:pStyle w:val="3"/>
        <w:spacing w:before="1"/>
      </w:pPr>
      <w:r>
        <w:t>4.</w:t>
      </w:r>
    </w:p>
    <w:p>
      <w:pPr>
        <w:pStyle w:val="3"/>
        <w:tabs>
          <w:tab w:val="left" w:pos="5999"/>
        </w:tabs>
        <w:spacing w:before="11" w:line="252" w:lineRule="auto"/>
        <w:ind w:right="3465"/>
      </w:pPr>
      <w:r>
        <w:t>The young man spoke rudely. He wasn’t very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. </w:t>
      </w:r>
      <w:r>
        <w:t>(2 分)</w:t>
      </w:r>
    </w:p>
    <w:p>
      <w:pPr>
        <w:pStyle w:val="3"/>
        <w:spacing w:line="303" w:lineRule="exact"/>
      </w:pPr>
      <w:r>
        <w:t>A.</w:t>
      </w:r>
    </w:p>
    <w:p>
      <w:pPr>
        <w:pStyle w:val="3"/>
        <w:spacing w:before="12" w:line="252" w:lineRule="auto"/>
        <w:ind w:right="8731"/>
      </w:pPr>
      <w:r>
        <w:t>clever B.</w:t>
      </w:r>
    </w:p>
    <w:p>
      <w:pPr>
        <w:pStyle w:val="3"/>
        <w:spacing w:line="249" w:lineRule="auto"/>
        <w:ind w:right="8971"/>
      </w:pPr>
      <w:r>
        <w:t>rude C.</w:t>
      </w:r>
    </w:p>
    <w:p>
      <w:pPr>
        <w:pStyle w:val="3"/>
        <w:spacing w:line="249" w:lineRule="auto"/>
        <w:ind w:right="8971"/>
      </w:pPr>
      <w:r>
        <w:t>kind D.</w:t>
      </w:r>
    </w:p>
    <w:p>
      <w:pPr>
        <w:spacing w:after="0" w:line="249" w:lineRule="auto"/>
        <w:sectPr>
          <w:footerReference r:id="rId3" w:type="default"/>
          <w:pgSz w:w="11910" w:h="16840"/>
          <w:pgMar w:top="780" w:right="1160" w:bottom="940" w:left="1160" w:header="720" w:footer="749" w:gutter="0"/>
          <w:pgNumType w:start="1"/>
          <w:cols w:space="720" w:num="1"/>
        </w:sectPr>
      </w:pPr>
    </w:p>
    <w:p>
      <w:pPr>
        <w:pStyle w:val="3"/>
        <w:spacing w:before="49" w:line="249" w:lineRule="auto"/>
        <w:ind w:right="8625"/>
      </w:pPr>
      <w:r>
        <w:t>polite 答案：D</w:t>
      </w:r>
    </w:p>
    <w:p>
      <w:pPr>
        <w:pStyle w:val="3"/>
        <w:ind w:left="0"/>
        <w:rPr>
          <w:sz w:val="25"/>
        </w:rPr>
      </w:pPr>
    </w:p>
    <w:p>
      <w:pPr>
        <w:pStyle w:val="3"/>
        <w:spacing w:before="1"/>
      </w:pPr>
      <w:r>
        <w:t>5.</w:t>
      </w:r>
    </w:p>
    <w:p>
      <w:pPr>
        <w:pStyle w:val="3"/>
        <w:tabs>
          <w:tab w:val="left" w:pos="3658"/>
        </w:tabs>
        <w:spacing w:before="11" w:line="252" w:lineRule="auto"/>
        <w:ind w:right="4545"/>
      </w:pPr>
      <w:r>
        <w:t>Breakfast is the first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of the </w:t>
      </w:r>
      <w:r>
        <w:rPr>
          <w:spacing w:val="-4"/>
        </w:rPr>
        <w:t xml:space="preserve">day. </w:t>
      </w:r>
      <w:r>
        <w:t>(2 分)</w:t>
      </w:r>
    </w:p>
    <w:p>
      <w:pPr>
        <w:pStyle w:val="3"/>
        <w:spacing w:line="303" w:lineRule="exact"/>
      </w:pPr>
      <w:r>
        <w:t>A.</w:t>
      </w:r>
    </w:p>
    <w:p>
      <w:pPr>
        <w:pStyle w:val="3"/>
        <w:spacing w:before="12" w:line="252" w:lineRule="auto"/>
        <w:ind w:right="8971"/>
      </w:pPr>
      <w:r>
        <w:t>meal B.</w:t>
      </w:r>
    </w:p>
    <w:p>
      <w:pPr>
        <w:pStyle w:val="3"/>
        <w:spacing w:line="249" w:lineRule="auto"/>
        <w:ind w:right="8971"/>
      </w:pPr>
      <w:r>
        <w:t>food C.</w:t>
      </w:r>
    </w:p>
    <w:p>
      <w:pPr>
        <w:pStyle w:val="3"/>
        <w:spacing w:line="249" w:lineRule="auto"/>
        <w:ind w:right="8731"/>
      </w:pPr>
      <w:r>
        <w:t>dinner D.</w:t>
      </w:r>
    </w:p>
    <w:p>
      <w:pPr>
        <w:pStyle w:val="3"/>
        <w:spacing w:line="252" w:lineRule="auto"/>
        <w:ind w:right="8625"/>
      </w:pPr>
      <w:r>
        <w:t xml:space="preserve">lunch </w:t>
      </w:r>
      <w:r>
        <w:rPr>
          <w:spacing w:val="-4"/>
        </w:rPr>
        <w:t>答案：</w:t>
      </w:r>
      <w:r>
        <w:rPr>
          <w:spacing w:val="-9"/>
        </w:rPr>
        <w:t>A</w:t>
      </w:r>
    </w:p>
    <w:p>
      <w:pPr>
        <w:pStyle w:val="3"/>
        <w:spacing w:before="2"/>
        <w:ind w:left="0"/>
      </w:pPr>
    </w:p>
    <w:p>
      <w:pPr>
        <w:pStyle w:val="3"/>
      </w:pPr>
      <w:r>
        <w:t>6.</w:t>
      </w:r>
    </w:p>
    <w:p>
      <w:pPr>
        <w:pStyle w:val="3"/>
        <w:tabs>
          <w:tab w:val="left" w:pos="4799"/>
        </w:tabs>
        <w:spacing w:before="14" w:line="249" w:lineRule="auto"/>
        <w:ind w:right="4665"/>
      </w:pPr>
      <w:r>
        <w:t>She was his aunt, so he was her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. </w:t>
      </w:r>
      <w:r>
        <w:t>(2 分)</w:t>
      </w:r>
    </w:p>
    <w:p>
      <w:pPr>
        <w:pStyle w:val="3"/>
        <w:spacing w:line="306" w:lineRule="exact"/>
      </w:pPr>
      <w:r>
        <w:t>A.</w:t>
      </w:r>
    </w:p>
    <w:p>
      <w:pPr>
        <w:pStyle w:val="3"/>
        <w:spacing w:before="14" w:line="249" w:lineRule="auto"/>
        <w:ind w:right="8731"/>
      </w:pPr>
      <w:r>
        <w:t>nephew B.</w:t>
      </w:r>
    </w:p>
    <w:p>
      <w:pPr>
        <w:pStyle w:val="3"/>
        <w:spacing w:line="252" w:lineRule="auto"/>
        <w:ind w:right="9091"/>
      </w:pPr>
      <w:r>
        <w:t>son C.</w:t>
      </w:r>
    </w:p>
    <w:p>
      <w:pPr>
        <w:pStyle w:val="3"/>
        <w:spacing w:line="249" w:lineRule="auto"/>
        <w:ind w:right="8491"/>
      </w:pPr>
      <w:r>
        <w:t>grandson D.</w:t>
      </w:r>
    </w:p>
    <w:p>
      <w:pPr>
        <w:pStyle w:val="3"/>
        <w:spacing w:line="249" w:lineRule="auto"/>
        <w:ind w:right="8625"/>
      </w:pPr>
      <w:r>
        <w:t xml:space="preserve">niece </w:t>
      </w:r>
      <w:r>
        <w:rPr>
          <w:spacing w:val="-4"/>
        </w:rPr>
        <w:t>答案：</w:t>
      </w:r>
      <w:r>
        <w:rPr>
          <w:spacing w:val="-9"/>
        </w:rPr>
        <w:t>A</w:t>
      </w:r>
    </w:p>
    <w:p>
      <w:pPr>
        <w:pStyle w:val="3"/>
        <w:spacing w:before="8"/>
        <w:ind w:left="0"/>
      </w:pPr>
    </w:p>
    <w:p>
      <w:pPr>
        <w:pStyle w:val="3"/>
      </w:pPr>
      <w:r>
        <w:t>7.</w:t>
      </w:r>
    </w:p>
    <w:p>
      <w:pPr>
        <w:pStyle w:val="3"/>
        <w:tabs>
          <w:tab w:val="left" w:pos="1138"/>
        </w:tabs>
        <w:spacing w:before="12" w:line="249" w:lineRule="auto"/>
        <w:ind w:right="2865"/>
      </w:pPr>
      <w:r>
        <w:t>He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out of the window and saw that it was raining. (2 分)</w:t>
      </w:r>
    </w:p>
    <w:p>
      <w:pPr>
        <w:pStyle w:val="3"/>
        <w:spacing w:before="1"/>
      </w:pPr>
      <w:r>
        <w:t>A.</w:t>
      </w:r>
    </w:p>
    <w:p>
      <w:pPr>
        <w:pStyle w:val="3"/>
        <w:spacing w:before="12" w:line="249" w:lineRule="auto"/>
        <w:ind w:right="8731"/>
      </w:pPr>
      <w:r>
        <w:t>looked B.</w:t>
      </w:r>
    </w:p>
    <w:p>
      <w:pPr>
        <w:pStyle w:val="3"/>
        <w:spacing w:before="1" w:line="249" w:lineRule="auto"/>
        <w:ind w:right="9091"/>
      </w:pPr>
      <w:r>
        <w:t>saw C.</w:t>
      </w:r>
    </w:p>
    <w:p>
      <w:pPr>
        <w:pStyle w:val="3"/>
        <w:spacing w:line="252" w:lineRule="auto"/>
        <w:ind w:right="8491"/>
      </w:pPr>
      <w:r>
        <w:t>remarked D.</w:t>
      </w:r>
    </w:p>
    <w:p>
      <w:pPr>
        <w:pStyle w:val="3"/>
        <w:spacing w:line="249" w:lineRule="auto"/>
        <w:ind w:right="8625"/>
      </w:pPr>
      <w:r>
        <w:t xml:space="preserve">watched </w:t>
      </w:r>
      <w:r>
        <w:rPr>
          <w:spacing w:val="-4"/>
        </w:rPr>
        <w:t>答案：</w:t>
      </w:r>
      <w:r>
        <w:rPr>
          <w:spacing w:val="-9"/>
        </w:rPr>
        <w:t>A</w:t>
      </w:r>
    </w:p>
    <w:p>
      <w:pPr>
        <w:pStyle w:val="3"/>
        <w:spacing w:before="6"/>
        <w:ind w:left="0"/>
      </w:pPr>
    </w:p>
    <w:p>
      <w:pPr>
        <w:pStyle w:val="3"/>
        <w:spacing w:line="249" w:lineRule="auto"/>
        <w:ind w:right="4785"/>
        <w:jc w:val="both"/>
      </w:pPr>
      <w:r>
        <w:t>8.I</w:t>
      </w:r>
      <w:r>
        <w:rPr>
          <w:spacing w:val="119"/>
        </w:rPr>
        <w:t xml:space="preserve"> </w:t>
      </w:r>
      <w:r>
        <w:t>some money on the book.(2</w:t>
      </w:r>
      <w:r>
        <w:rPr>
          <w:spacing w:val="-4"/>
        </w:rPr>
        <w:t xml:space="preserve"> 分 ) </w:t>
      </w:r>
      <w:r>
        <w:t>A.spent</w:t>
      </w:r>
    </w:p>
    <w:p>
      <w:pPr>
        <w:pStyle w:val="3"/>
        <w:spacing w:before="2" w:line="249" w:lineRule="auto"/>
        <w:ind w:right="8745"/>
        <w:jc w:val="both"/>
      </w:pPr>
      <w:r>
        <w:t>B.paid C.cost D.took</w:t>
      </w:r>
    </w:p>
    <w:p>
      <w:pPr>
        <w:spacing w:after="0" w:line="249" w:lineRule="auto"/>
        <w:jc w:val="both"/>
        <w:sectPr>
          <w:pgSz w:w="11910" w:h="16840"/>
          <w:pgMar w:top="760" w:right="1160" w:bottom="940" w:left="1160" w:header="0" w:footer="749" w:gutter="0"/>
          <w:cols w:space="720" w:num="1"/>
        </w:sectPr>
      </w:pPr>
    </w:p>
    <w:p>
      <w:pPr>
        <w:pStyle w:val="3"/>
        <w:spacing w:before="49"/>
      </w:pPr>
      <w:r>
        <w:t>答案：A</w:t>
      </w:r>
    </w:p>
    <w:p>
      <w:pPr>
        <w:pStyle w:val="3"/>
        <w:ind w:left="0"/>
        <w:rPr>
          <w:sz w:val="26"/>
        </w:rPr>
      </w:pPr>
    </w:p>
    <w:p>
      <w:pPr>
        <w:pStyle w:val="6"/>
        <w:numPr>
          <w:ilvl w:val="0"/>
          <w:numId w:val="1"/>
        </w:numPr>
        <w:tabs>
          <w:tab w:val="left" w:pos="361"/>
          <w:tab w:val="left" w:pos="3298"/>
        </w:tabs>
        <w:spacing w:before="1" w:after="0" w:line="249" w:lineRule="auto"/>
        <w:ind w:left="119" w:right="4305" w:firstLine="0"/>
        <w:jc w:val="left"/>
        <w:rPr>
          <w:sz w:val="24"/>
        </w:rPr>
      </w:pPr>
      <w:r>
        <w:rPr>
          <w:sz w:val="24"/>
        </w:rPr>
        <w:t>It’s very cold.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your coat.(2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A.Put on</w:t>
      </w:r>
    </w:p>
    <w:p>
      <w:pPr>
        <w:pStyle w:val="6"/>
        <w:numPr>
          <w:ilvl w:val="0"/>
          <w:numId w:val="2"/>
        </w:numPr>
        <w:tabs>
          <w:tab w:val="left" w:pos="361"/>
        </w:tabs>
        <w:spacing w:before="0" w:after="0" w:line="306" w:lineRule="exact"/>
        <w:ind w:left="360" w:right="0" w:hanging="242"/>
        <w:jc w:val="left"/>
        <w:rPr>
          <w:sz w:val="24"/>
        </w:rPr>
      </w:pPr>
      <w:r>
        <w:rPr>
          <w:sz w:val="24"/>
        </w:rPr>
        <w:t>Take off</w:t>
      </w:r>
    </w:p>
    <w:p>
      <w:pPr>
        <w:pStyle w:val="6"/>
        <w:numPr>
          <w:ilvl w:val="0"/>
          <w:numId w:val="2"/>
        </w:numPr>
        <w:tabs>
          <w:tab w:val="left" w:pos="361"/>
        </w:tabs>
        <w:spacing w:before="14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Turn on</w:t>
      </w:r>
    </w:p>
    <w:p>
      <w:pPr>
        <w:pStyle w:val="6"/>
        <w:numPr>
          <w:ilvl w:val="0"/>
          <w:numId w:val="2"/>
        </w:numPr>
        <w:tabs>
          <w:tab w:val="left" w:pos="361"/>
        </w:tabs>
        <w:spacing w:before="11" w:after="0" w:line="249" w:lineRule="auto"/>
        <w:ind w:left="119" w:right="8385" w:firstLine="0"/>
        <w:jc w:val="left"/>
        <w:rPr>
          <w:sz w:val="24"/>
        </w:rPr>
      </w:pPr>
      <w:r>
        <w:rPr>
          <w:sz w:val="24"/>
        </w:rPr>
        <w:t xml:space="preserve">Put </w:t>
      </w:r>
      <w:r>
        <w:rPr>
          <w:spacing w:val="-6"/>
          <w:sz w:val="24"/>
        </w:rPr>
        <w:t xml:space="preserve">off </w:t>
      </w:r>
      <w:r>
        <w:rPr>
          <w:sz w:val="24"/>
        </w:rPr>
        <w:t>答案：A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1"/>
        </w:numPr>
        <w:tabs>
          <w:tab w:val="left" w:pos="480"/>
          <w:tab w:val="left" w:pos="6839"/>
        </w:tabs>
        <w:spacing w:before="1" w:after="0" w:line="249" w:lineRule="auto"/>
        <w:ind w:left="119" w:right="345" w:firstLine="0"/>
        <w:jc w:val="left"/>
        <w:rPr>
          <w:sz w:val="24"/>
        </w:rPr>
      </w:pPr>
      <w:r>
        <w:rPr>
          <w:sz w:val="24"/>
        </w:rPr>
        <w:t>I have been offered some money. They want to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me some money.(2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A.give</w:t>
      </w:r>
    </w:p>
    <w:p>
      <w:pPr>
        <w:pStyle w:val="3"/>
        <w:spacing w:before="1" w:line="249" w:lineRule="auto"/>
        <w:ind w:right="8625"/>
      </w:pPr>
      <w:r>
        <w:t xml:space="preserve">B.serve C.lend D.make </w:t>
      </w:r>
      <w:r>
        <w:rPr>
          <w:spacing w:val="-4"/>
        </w:rPr>
        <w:t>答案：</w:t>
      </w:r>
      <w:r>
        <w:rPr>
          <w:spacing w:val="-9"/>
        </w:rPr>
        <w:t>A</w:t>
      </w:r>
    </w:p>
    <w:p>
      <w:pPr>
        <w:pStyle w:val="3"/>
        <w:spacing w:before="11"/>
        <w:ind w:left="0"/>
      </w:pPr>
    </w:p>
    <w:p>
      <w:pPr>
        <w:pStyle w:val="6"/>
        <w:numPr>
          <w:ilvl w:val="0"/>
          <w:numId w:val="1"/>
        </w:numPr>
        <w:tabs>
          <w:tab w:val="left" w:pos="481"/>
          <w:tab w:val="left" w:pos="3658"/>
        </w:tabs>
        <w:spacing w:before="0" w:after="0" w:line="252" w:lineRule="auto"/>
        <w:ind w:left="119" w:right="3585" w:firstLine="0"/>
        <w:jc w:val="left"/>
        <w:rPr>
          <w:sz w:val="24"/>
        </w:rPr>
      </w:pPr>
      <w:r>
        <w:rPr>
          <w:sz w:val="24"/>
        </w:rPr>
        <w:t>The thieves wanted to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the diamonds.(2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A.steal</w:t>
      </w:r>
    </w:p>
    <w:p>
      <w:pPr>
        <w:pStyle w:val="3"/>
        <w:spacing w:line="249" w:lineRule="auto"/>
        <w:ind w:right="8145"/>
      </w:pPr>
      <w:r>
        <w:t>B.rob C.take</w:t>
      </w:r>
      <w:r>
        <w:rPr>
          <w:spacing w:val="2"/>
        </w:rPr>
        <w:t xml:space="preserve"> </w:t>
      </w:r>
      <w:r>
        <w:rPr>
          <w:spacing w:val="-5"/>
        </w:rPr>
        <w:t>from</w:t>
      </w:r>
    </w:p>
    <w:p>
      <w:pPr>
        <w:pStyle w:val="3"/>
        <w:spacing w:line="249" w:lineRule="auto"/>
        <w:ind w:right="8385"/>
      </w:pPr>
      <w:r>
        <w:t xml:space="preserve">D.take </w:t>
      </w:r>
      <w:r>
        <w:rPr>
          <w:spacing w:val="-9"/>
        </w:rPr>
        <w:t xml:space="preserve">to </w:t>
      </w:r>
      <w:r>
        <w:t>答案：A</w:t>
      </w:r>
    </w:p>
    <w:p>
      <w:pPr>
        <w:pStyle w:val="3"/>
        <w:spacing w:before="9"/>
        <w:ind w:left="0"/>
      </w:pPr>
    </w:p>
    <w:p>
      <w:pPr>
        <w:pStyle w:val="6"/>
        <w:numPr>
          <w:ilvl w:val="0"/>
          <w:numId w:val="1"/>
        </w:numPr>
        <w:tabs>
          <w:tab w:val="left" w:pos="481"/>
          <w:tab w:val="left" w:pos="5999"/>
        </w:tabs>
        <w:spacing w:before="1" w:after="0" w:line="249" w:lineRule="auto"/>
        <w:ind w:left="119" w:right="2505" w:firstLine="0"/>
        <w:jc w:val="left"/>
        <w:rPr>
          <w:sz w:val="24"/>
        </w:rPr>
      </w:pPr>
      <w:r>
        <w:rPr>
          <w:sz w:val="24"/>
        </w:rPr>
        <w:t>The man could not bear it.He could not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it.(2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A.stand</w:t>
      </w:r>
    </w:p>
    <w:p>
      <w:pPr>
        <w:pStyle w:val="3"/>
        <w:spacing w:line="249" w:lineRule="auto"/>
        <w:ind w:right="8505"/>
      </w:pPr>
      <w:r>
        <w:t>B.carry C.suffer D.lift 答案：A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1"/>
        </w:numPr>
        <w:tabs>
          <w:tab w:val="left" w:pos="481"/>
          <w:tab w:val="left" w:pos="7199"/>
        </w:tabs>
        <w:spacing w:before="0" w:after="0" w:line="249" w:lineRule="auto"/>
        <w:ind w:left="119" w:right="1545" w:firstLine="0"/>
        <w:jc w:val="left"/>
        <w:rPr>
          <w:sz w:val="24"/>
        </w:rPr>
      </w:pPr>
      <w:r>
        <w:rPr>
          <w:sz w:val="24"/>
        </w:rPr>
        <w:t>The girl returned the money .She was very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A.honest</w:t>
      </w:r>
    </w:p>
    <w:p>
      <w:pPr>
        <w:pStyle w:val="3"/>
        <w:spacing w:before="1" w:line="249" w:lineRule="auto"/>
        <w:ind w:right="8145"/>
      </w:pPr>
      <w:r>
        <w:t>B.beautiful C.honoured D.trusting 答案：A</w:t>
      </w:r>
    </w:p>
    <w:p>
      <w:pPr>
        <w:pStyle w:val="3"/>
        <w:spacing w:before="11"/>
        <w:ind w:left="0"/>
      </w:pPr>
    </w:p>
    <w:p>
      <w:pPr>
        <w:pStyle w:val="6"/>
        <w:numPr>
          <w:ilvl w:val="0"/>
          <w:numId w:val="1"/>
        </w:numPr>
        <w:tabs>
          <w:tab w:val="left" w:pos="481"/>
          <w:tab w:val="left" w:pos="6119"/>
        </w:tabs>
        <w:spacing w:before="1" w:after="0" w:line="252" w:lineRule="auto"/>
        <w:ind w:left="119" w:right="1425" w:firstLine="0"/>
        <w:jc w:val="left"/>
        <w:rPr>
          <w:sz w:val="24"/>
        </w:rPr>
      </w:pPr>
      <w:r>
        <w:rPr>
          <w:sz w:val="24"/>
        </w:rPr>
        <w:t>You cannot fail to obey it. You can’t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to do this.(2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A.resist</w:t>
      </w:r>
    </w:p>
    <w:p>
      <w:pPr>
        <w:pStyle w:val="3"/>
        <w:spacing w:line="249" w:lineRule="auto"/>
        <w:ind w:right="8265"/>
      </w:pPr>
      <w:r>
        <w:t>B.refuse C.deny D.withdraw 答案：A</w:t>
      </w:r>
    </w:p>
    <w:p>
      <w:pPr>
        <w:pStyle w:val="3"/>
        <w:spacing w:before="9"/>
        <w:ind w:left="0"/>
      </w:pPr>
    </w:p>
    <w:p>
      <w:pPr>
        <w:pStyle w:val="6"/>
        <w:numPr>
          <w:ilvl w:val="0"/>
          <w:numId w:val="1"/>
        </w:numPr>
        <w:tabs>
          <w:tab w:val="left" w:pos="481"/>
          <w:tab w:val="left" w:pos="2639"/>
        </w:tabs>
        <w:spacing w:before="0" w:after="0" w:line="249" w:lineRule="auto"/>
        <w:ind w:left="119" w:right="5145" w:firstLine="0"/>
        <w:jc w:val="left"/>
        <w:rPr>
          <w:sz w:val="24"/>
        </w:rPr>
      </w:pPr>
      <w:r>
        <w:rPr>
          <w:sz w:val="24"/>
        </w:rPr>
        <w:t>He never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any fish.(2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A.catches</w:t>
      </w:r>
    </w:p>
    <w:p>
      <w:pPr>
        <w:pStyle w:val="6"/>
        <w:numPr>
          <w:ilvl w:val="0"/>
          <w:numId w:val="3"/>
        </w:numPr>
        <w:tabs>
          <w:tab w:val="left" w:pos="361"/>
        </w:tabs>
        <w:spacing w:before="0" w:after="0" w:line="306" w:lineRule="exact"/>
        <w:ind w:left="360" w:right="0" w:hanging="242"/>
        <w:jc w:val="left"/>
        <w:rPr>
          <w:sz w:val="24"/>
        </w:rPr>
      </w:pPr>
      <w:r>
        <w:rPr>
          <w:sz w:val="24"/>
        </w:rPr>
        <w:t>holds</w:t>
      </w:r>
    </w:p>
    <w:p>
      <w:pPr>
        <w:spacing w:after="0" w:line="306" w:lineRule="exact"/>
        <w:jc w:val="left"/>
        <w:rPr>
          <w:sz w:val="24"/>
        </w:rPr>
        <w:sectPr>
          <w:pgSz w:w="11910" w:h="16840"/>
          <w:pgMar w:top="760" w:right="1160" w:bottom="940" w:left="1160" w:header="0" w:footer="749" w:gutter="0"/>
          <w:cols w:space="720" w:num="1"/>
        </w:sectPr>
      </w:pPr>
    </w:p>
    <w:p>
      <w:pPr>
        <w:pStyle w:val="6"/>
        <w:numPr>
          <w:ilvl w:val="0"/>
          <w:numId w:val="3"/>
        </w:numPr>
        <w:tabs>
          <w:tab w:val="left" w:pos="361"/>
        </w:tabs>
        <w:spacing w:before="49" w:after="0" w:line="249" w:lineRule="auto"/>
        <w:ind w:left="119" w:right="7665" w:firstLine="0"/>
        <w:jc w:val="left"/>
        <w:rPr>
          <w:sz w:val="24"/>
        </w:rPr>
      </w:pPr>
      <w:r>
        <w:rPr>
          <w:sz w:val="24"/>
        </w:rPr>
        <w:t xml:space="preserve">takes hold </w:t>
      </w:r>
      <w:r>
        <w:rPr>
          <w:spacing w:val="-9"/>
          <w:sz w:val="24"/>
        </w:rPr>
        <w:t xml:space="preserve">of </w:t>
      </w:r>
      <w:r>
        <w:rPr>
          <w:sz w:val="24"/>
        </w:rPr>
        <w:t>D.takes</w:t>
      </w:r>
    </w:p>
    <w:p>
      <w:pPr>
        <w:pStyle w:val="3"/>
        <w:spacing w:before="2"/>
      </w:pPr>
      <w:r>
        <w:t>答案：A</w:t>
      </w:r>
    </w:p>
    <w:p>
      <w:pPr>
        <w:pStyle w:val="3"/>
        <w:spacing w:before="4"/>
        <w:ind w:left="0"/>
        <w:rPr>
          <w:sz w:val="25"/>
        </w:rPr>
      </w:pPr>
    </w:p>
    <w:p>
      <w:pPr>
        <w:pStyle w:val="2"/>
      </w:pPr>
      <w:bookmarkStart w:id="1" w:name="二、选择填空题"/>
      <w:bookmarkEnd w:id="1"/>
      <w:r>
        <w:t>二、选择填空题</w:t>
      </w:r>
    </w:p>
    <w:p>
      <w:pPr>
        <w:pStyle w:val="3"/>
        <w:spacing w:before="5" w:line="249" w:lineRule="auto"/>
        <w:ind w:right="6585"/>
      </w:pPr>
      <w:r>
        <w:t>选择正确的词语填入空格。16.</w:t>
      </w:r>
    </w:p>
    <w:p>
      <w:pPr>
        <w:pStyle w:val="3"/>
        <w:tabs>
          <w:tab w:val="left" w:pos="7618"/>
        </w:tabs>
        <w:spacing w:line="252" w:lineRule="auto"/>
        <w:ind w:right="945"/>
      </w:pPr>
      <w:r>
        <w:t>He looked at the man and the woman angrily. He looked at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 xml:space="preserve">angrily. </w:t>
      </w:r>
      <w:r>
        <w:t>(2 分)</w:t>
      </w:r>
    </w:p>
    <w:p>
      <w:pPr>
        <w:pStyle w:val="3"/>
        <w:spacing w:line="303" w:lineRule="exact"/>
      </w:pPr>
      <w:r>
        <w:t>A.</w:t>
      </w:r>
    </w:p>
    <w:p>
      <w:pPr>
        <w:pStyle w:val="3"/>
        <w:spacing w:before="11" w:line="252" w:lineRule="auto"/>
        <w:ind w:right="8971"/>
      </w:pPr>
      <w:r>
        <w:t>they B.</w:t>
      </w:r>
    </w:p>
    <w:p>
      <w:pPr>
        <w:pStyle w:val="3"/>
        <w:spacing w:line="249" w:lineRule="auto"/>
        <w:ind w:right="8851"/>
      </w:pPr>
      <w:r>
        <w:t>their C.</w:t>
      </w:r>
    </w:p>
    <w:p>
      <w:pPr>
        <w:pStyle w:val="3"/>
        <w:spacing w:line="249" w:lineRule="auto"/>
        <w:ind w:right="9211"/>
      </w:pPr>
      <w:r>
        <w:t>us D.</w:t>
      </w:r>
    </w:p>
    <w:p>
      <w:pPr>
        <w:pStyle w:val="3"/>
        <w:spacing w:line="306" w:lineRule="exact"/>
      </w:pPr>
      <w:r>
        <w:t>them</w:t>
      </w:r>
    </w:p>
    <w:p>
      <w:pPr>
        <w:pStyle w:val="3"/>
        <w:spacing w:before="10"/>
      </w:pPr>
      <w:r>
        <w:t>答案：D</w:t>
      </w:r>
    </w:p>
    <w:p>
      <w:pPr>
        <w:pStyle w:val="3"/>
        <w:spacing w:before="10"/>
        <w:ind w:left="0"/>
        <w:rPr>
          <w:sz w:val="25"/>
        </w:rPr>
      </w:pPr>
    </w:p>
    <w:p>
      <w:pPr>
        <w:pStyle w:val="3"/>
        <w:spacing w:before="1"/>
      </w:pPr>
      <w:r>
        <w:t>17.</w:t>
      </w:r>
    </w:p>
    <w:p>
      <w:pPr>
        <w:pStyle w:val="3"/>
        <w:tabs>
          <w:tab w:val="left" w:pos="5458"/>
        </w:tabs>
        <w:spacing w:before="14"/>
      </w:pPr>
      <w:r>
        <w:t>The young man and the young woman paid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attention to the writer.</w:t>
      </w:r>
    </w:p>
    <w:p>
      <w:pPr>
        <w:pStyle w:val="3"/>
        <w:spacing w:before="11"/>
      </w:pPr>
      <w:r>
        <w:t>\n</w:t>
      </w:r>
    </w:p>
    <w:p>
      <w:pPr>
        <w:pStyle w:val="3"/>
        <w:ind w:left="0"/>
      </w:pPr>
    </w:p>
    <w:p>
      <w:pPr>
        <w:pStyle w:val="3"/>
        <w:spacing w:before="12"/>
        <w:ind w:left="0"/>
        <w:rPr>
          <w:sz w:val="26"/>
        </w:rPr>
      </w:pPr>
    </w:p>
    <w:p>
      <w:pPr>
        <w:pStyle w:val="3"/>
        <w:spacing w:line="249" w:lineRule="auto"/>
        <w:ind w:right="8625"/>
      </w:pPr>
      <w:r>
        <w:t>(2</w:t>
      </w:r>
      <w:r>
        <w:rPr>
          <w:spacing w:val="-6"/>
        </w:rPr>
        <w:t xml:space="preserve"> 分) </w:t>
      </w:r>
      <w:r>
        <w:t>A.</w:t>
      </w:r>
    </w:p>
    <w:p>
      <w:pPr>
        <w:pStyle w:val="3"/>
        <w:spacing w:before="1" w:line="249" w:lineRule="auto"/>
        <w:ind w:right="8971"/>
      </w:pPr>
      <w:r>
        <w:t>none B.</w:t>
      </w:r>
    </w:p>
    <w:p>
      <w:pPr>
        <w:pStyle w:val="3"/>
        <w:spacing w:line="252" w:lineRule="auto"/>
        <w:ind w:right="9091"/>
      </w:pPr>
      <w:r>
        <w:t>any C.</w:t>
      </w:r>
    </w:p>
    <w:p>
      <w:pPr>
        <w:pStyle w:val="3"/>
        <w:spacing w:line="249" w:lineRule="auto"/>
        <w:ind w:right="8491"/>
      </w:pPr>
      <w:r>
        <w:t xml:space="preserve">not </w:t>
      </w:r>
      <w:r>
        <w:rPr>
          <w:spacing w:val="-6"/>
        </w:rPr>
        <w:t xml:space="preserve">any </w:t>
      </w:r>
      <w:r>
        <w:t>D.</w:t>
      </w:r>
    </w:p>
    <w:p>
      <w:pPr>
        <w:pStyle w:val="3"/>
      </w:pPr>
      <w:r>
        <w:t>no</w:t>
      </w:r>
    </w:p>
    <w:p>
      <w:pPr>
        <w:pStyle w:val="3"/>
        <w:spacing w:before="7"/>
      </w:pPr>
      <w:r>
        <w:t>答案：D</w:t>
      </w:r>
    </w:p>
    <w:p>
      <w:pPr>
        <w:pStyle w:val="3"/>
        <w:ind w:left="0"/>
        <w:rPr>
          <w:sz w:val="26"/>
        </w:rPr>
      </w:pPr>
    </w:p>
    <w:p>
      <w:pPr>
        <w:pStyle w:val="3"/>
      </w:pPr>
      <w:r>
        <w:t>18.</w:t>
      </w:r>
    </w:p>
    <w:p>
      <w:pPr>
        <w:pStyle w:val="3"/>
        <w:tabs>
          <w:tab w:val="left" w:pos="8519"/>
        </w:tabs>
        <w:spacing w:before="12"/>
      </w:pPr>
      <w:r>
        <w:t>The writer looked at the man and the woman angrily. He was very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>
      <w:pPr>
        <w:pStyle w:val="3"/>
        <w:spacing w:before="12"/>
      </w:pPr>
      <w:r>
        <w:t>\n</w:t>
      </w:r>
    </w:p>
    <w:p>
      <w:pPr>
        <w:pStyle w:val="3"/>
        <w:ind w:left="0"/>
      </w:pPr>
    </w:p>
    <w:p>
      <w:pPr>
        <w:pStyle w:val="3"/>
        <w:spacing w:before="11"/>
        <w:ind w:left="0"/>
        <w:rPr>
          <w:sz w:val="26"/>
        </w:rPr>
      </w:pPr>
    </w:p>
    <w:p>
      <w:pPr>
        <w:pStyle w:val="3"/>
        <w:spacing w:before="1" w:line="252" w:lineRule="auto"/>
        <w:ind w:right="8625"/>
      </w:pPr>
      <w:r>
        <w:t>(2</w:t>
      </w:r>
      <w:r>
        <w:rPr>
          <w:spacing w:val="-6"/>
        </w:rPr>
        <w:t xml:space="preserve"> 分) </w:t>
      </w:r>
      <w:r>
        <w:t>A.</w:t>
      </w:r>
    </w:p>
    <w:p>
      <w:pPr>
        <w:pStyle w:val="3"/>
        <w:spacing w:line="249" w:lineRule="auto"/>
        <w:ind w:right="9091"/>
      </w:pPr>
      <w:r>
        <w:t>sad B.</w:t>
      </w:r>
    </w:p>
    <w:p>
      <w:pPr>
        <w:pStyle w:val="3"/>
        <w:spacing w:line="249" w:lineRule="auto"/>
        <w:ind w:right="8851"/>
      </w:pPr>
      <w:r>
        <w:t>cross C.</w:t>
      </w:r>
    </w:p>
    <w:p>
      <w:pPr>
        <w:spacing w:after="0" w:line="249" w:lineRule="auto"/>
        <w:sectPr>
          <w:pgSz w:w="11910" w:h="16840"/>
          <w:pgMar w:top="760" w:right="1160" w:bottom="940" w:left="1160" w:header="0" w:footer="749" w:gutter="0"/>
          <w:cols w:space="720" w:num="1"/>
        </w:sectPr>
      </w:pPr>
    </w:p>
    <w:p>
      <w:pPr>
        <w:pStyle w:val="3"/>
        <w:spacing w:before="49" w:line="249" w:lineRule="auto"/>
        <w:ind w:right="8611"/>
      </w:pPr>
      <w:r>
        <w:t>pleased D.</w:t>
      </w:r>
    </w:p>
    <w:p>
      <w:pPr>
        <w:pStyle w:val="3"/>
        <w:spacing w:before="2" w:line="249" w:lineRule="auto"/>
        <w:ind w:right="8625"/>
      </w:pPr>
      <w:r>
        <w:t>unhappy 答案：D</w:t>
      </w:r>
    </w:p>
    <w:p>
      <w:pPr>
        <w:pStyle w:val="3"/>
        <w:ind w:left="0"/>
        <w:rPr>
          <w:sz w:val="25"/>
        </w:rPr>
      </w:pPr>
    </w:p>
    <w:p>
      <w:pPr>
        <w:pStyle w:val="3"/>
      </w:pPr>
      <w:r>
        <w:t>19.</w:t>
      </w:r>
    </w:p>
    <w:p>
      <w:pPr>
        <w:pStyle w:val="3"/>
        <w:tabs>
          <w:tab w:val="left" w:pos="6778"/>
        </w:tabs>
        <w:spacing w:before="11"/>
      </w:pPr>
      <w:r>
        <w:t>Last week the writer went to the theatre. He was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the theatre.</w:t>
      </w:r>
    </w:p>
    <w:p>
      <w:pPr>
        <w:pStyle w:val="3"/>
        <w:spacing w:before="12"/>
      </w:pPr>
      <w:r>
        <w:t>\n</w:t>
      </w:r>
    </w:p>
    <w:p>
      <w:pPr>
        <w:pStyle w:val="3"/>
        <w:ind w:left="0"/>
      </w:pPr>
    </w:p>
    <w:p>
      <w:pPr>
        <w:pStyle w:val="3"/>
        <w:spacing w:before="12"/>
        <w:ind w:left="0"/>
        <w:rPr>
          <w:sz w:val="26"/>
        </w:rPr>
      </w:pPr>
    </w:p>
    <w:p>
      <w:pPr>
        <w:pStyle w:val="3"/>
        <w:spacing w:line="252" w:lineRule="auto"/>
        <w:ind w:right="8625"/>
      </w:pPr>
      <w:r>
        <w:t>(2</w:t>
      </w:r>
      <w:r>
        <w:rPr>
          <w:spacing w:val="-6"/>
        </w:rPr>
        <w:t xml:space="preserve"> 分) </w:t>
      </w:r>
      <w:r>
        <w:t>A.</w:t>
      </w:r>
    </w:p>
    <w:p>
      <w:pPr>
        <w:pStyle w:val="3"/>
        <w:spacing w:line="249" w:lineRule="auto"/>
        <w:ind w:right="9211"/>
      </w:pPr>
      <w:r>
        <w:t>to B.</w:t>
      </w:r>
    </w:p>
    <w:p>
      <w:pPr>
        <w:pStyle w:val="3"/>
        <w:spacing w:line="249" w:lineRule="auto"/>
        <w:ind w:right="9211"/>
      </w:pPr>
      <w:r>
        <w:t>at C.</w:t>
      </w:r>
    </w:p>
    <w:p>
      <w:pPr>
        <w:pStyle w:val="3"/>
        <w:spacing w:line="252" w:lineRule="auto"/>
        <w:ind w:right="8971"/>
      </w:pPr>
      <w:r>
        <w:t>into D.</w:t>
      </w:r>
    </w:p>
    <w:p>
      <w:pPr>
        <w:pStyle w:val="3"/>
        <w:spacing w:line="303" w:lineRule="exact"/>
      </w:pPr>
      <w:r>
        <w:t>on</w:t>
      </w:r>
    </w:p>
    <w:p>
      <w:pPr>
        <w:pStyle w:val="3"/>
        <w:spacing w:before="7"/>
      </w:pPr>
      <w:r>
        <w:t>答案：B</w:t>
      </w:r>
    </w:p>
    <w:p>
      <w:pPr>
        <w:pStyle w:val="3"/>
        <w:ind w:left="0"/>
        <w:rPr>
          <w:sz w:val="26"/>
        </w:rPr>
      </w:pPr>
    </w:p>
    <w:p>
      <w:pPr>
        <w:pStyle w:val="3"/>
      </w:pPr>
      <w:r>
        <w:t>20.</w:t>
      </w:r>
    </w:p>
    <w:p>
      <w:pPr>
        <w:pStyle w:val="3"/>
        <w:tabs>
          <w:tab w:val="left" w:pos="778"/>
        </w:tabs>
        <w:spacing w:before="12" w:line="252" w:lineRule="auto"/>
        <w:ind w:right="5505"/>
      </w:pP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</w:rPr>
        <w:t xml:space="preserve"> </w:t>
      </w:r>
      <w:r>
        <w:t xml:space="preserve">did the writer feel? </w:t>
      </w:r>
      <w:r>
        <w:rPr>
          <w:spacing w:val="-3"/>
        </w:rPr>
        <w:t xml:space="preserve">Angry. </w:t>
      </w:r>
      <w:r>
        <w:t>(2 分)</w:t>
      </w:r>
    </w:p>
    <w:p>
      <w:pPr>
        <w:pStyle w:val="3"/>
        <w:spacing w:line="303" w:lineRule="exact"/>
      </w:pPr>
      <w:r>
        <w:t>A.</w:t>
      </w:r>
    </w:p>
    <w:p>
      <w:pPr>
        <w:pStyle w:val="3"/>
        <w:spacing w:before="11" w:line="252" w:lineRule="auto"/>
        <w:ind w:right="8851"/>
      </w:pPr>
      <w:r>
        <w:t>Where B.</w:t>
      </w:r>
    </w:p>
    <w:p>
      <w:pPr>
        <w:pStyle w:val="3"/>
        <w:spacing w:line="249" w:lineRule="auto"/>
        <w:ind w:right="9091"/>
      </w:pPr>
      <w:r>
        <w:t>Why C.</w:t>
      </w:r>
    </w:p>
    <w:p>
      <w:pPr>
        <w:pStyle w:val="3"/>
        <w:spacing w:line="249" w:lineRule="auto"/>
        <w:ind w:right="8971"/>
      </w:pPr>
      <w:r>
        <w:t>When D.</w:t>
      </w:r>
    </w:p>
    <w:p>
      <w:pPr>
        <w:pStyle w:val="3"/>
        <w:spacing w:line="306" w:lineRule="exact"/>
      </w:pPr>
      <w:r>
        <w:t>How</w:t>
      </w:r>
    </w:p>
    <w:p>
      <w:pPr>
        <w:pStyle w:val="3"/>
        <w:spacing w:before="11"/>
      </w:pPr>
      <w:r>
        <w:t>答案：D</w:t>
      </w:r>
    </w:p>
    <w:p>
      <w:pPr>
        <w:pStyle w:val="3"/>
        <w:spacing w:before="10"/>
        <w:ind w:left="0"/>
        <w:rPr>
          <w:sz w:val="25"/>
        </w:rPr>
      </w:pPr>
    </w:p>
    <w:p>
      <w:pPr>
        <w:pStyle w:val="3"/>
      </w:pPr>
      <w:r>
        <w:t>21.</w:t>
      </w:r>
    </w:p>
    <w:p>
      <w:pPr>
        <w:pStyle w:val="3"/>
        <w:tabs>
          <w:tab w:val="left" w:pos="4559"/>
        </w:tabs>
        <w:spacing w:before="14" w:line="249" w:lineRule="auto"/>
        <w:ind w:right="2025"/>
      </w:pPr>
      <w:r>
        <w:t>The writer can’t see Aunt Lucy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 He’s having breakfast. (2 分)</w:t>
      </w:r>
    </w:p>
    <w:p>
      <w:pPr>
        <w:pStyle w:val="3"/>
        <w:spacing w:line="306" w:lineRule="exact"/>
      </w:pPr>
      <w:r>
        <w:t>A.</w:t>
      </w:r>
    </w:p>
    <w:p>
      <w:pPr>
        <w:pStyle w:val="3"/>
        <w:spacing w:before="15" w:line="249" w:lineRule="auto"/>
        <w:ind w:right="9091"/>
      </w:pPr>
      <w:r>
        <w:t>now B.</w:t>
      </w:r>
    </w:p>
    <w:p>
      <w:pPr>
        <w:pStyle w:val="3"/>
        <w:spacing w:line="252" w:lineRule="auto"/>
        <w:ind w:right="8851"/>
      </w:pPr>
      <w:r>
        <w:t>still C.</w:t>
      </w:r>
    </w:p>
    <w:p>
      <w:pPr>
        <w:pStyle w:val="3"/>
        <w:spacing w:line="249" w:lineRule="auto"/>
        <w:ind w:right="8851"/>
      </w:pPr>
      <w:r>
        <w:t>often D.</w:t>
      </w:r>
    </w:p>
    <w:p>
      <w:pPr>
        <w:pStyle w:val="3"/>
        <w:spacing w:line="249" w:lineRule="auto"/>
        <w:ind w:right="8625"/>
      </w:pPr>
      <w:r>
        <w:t>always 答案：A</w:t>
      </w:r>
    </w:p>
    <w:p>
      <w:pPr>
        <w:spacing w:after="0" w:line="249" w:lineRule="auto"/>
        <w:sectPr>
          <w:pgSz w:w="11910" w:h="16840"/>
          <w:pgMar w:top="760" w:right="1160" w:bottom="940" w:left="1160" w:header="0" w:footer="749" w:gutter="0"/>
          <w:cols w:space="720" w:num="1"/>
        </w:sectPr>
      </w:pPr>
    </w:p>
    <w:p>
      <w:pPr>
        <w:pStyle w:val="3"/>
        <w:spacing w:before="49"/>
      </w:pPr>
      <w:r>
        <w:t>22.</w:t>
      </w:r>
    </w:p>
    <w:p>
      <w:pPr>
        <w:pStyle w:val="3"/>
        <w:tabs>
          <w:tab w:val="left" w:pos="1618"/>
          <w:tab w:val="left" w:pos="3658"/>
        </w:tabs>
        <w:spacing w:before="12" w:line="252" w:lineRule="auto"/>
        <w:ind w:right="5265"/>
      </w:pPr>
      <w:r>
        <w:t>I’m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 that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4"/>
        </w:rPr>
        <w:t xml:space="preserve">film. </w:t>
      </w:r>
      <w:r>
        <w:t>(2 分)</w:t>
      </w:r>
    </w:p>
    <w:p>
      <w:pPr>
        <w:pStyle w:val="3"/>
        <w:spacing w:line="303" w:lineRule="exact"/>
      </w:pPr>
      <w:r>
        <w:t>A.</w:t>
      </w:r>
    </w:p>
    <w:p>
      <w:pPr>
        <w:pStyle w:val="3"/>
        <w:spacing w:before="12" w:line="252" w:lineRule="auto"/>
        <w:ind w:right="6451" w:firstLine="240"/>
      </w:pPr>
      <w:r>
        <w:t>interested, interesting B.</w:t>
      </w:r>
    </w:p>
    <w:p>
      <w:pPr>
        <w:pStyle w:val="3"/>
        <w:spacing w:line="249" w:lineRule="auto"/>
        <w:ind w:right="6691"/>
      </w:pPr>
      <w:r>
        <w:t>interesting, interested C.</w:t>
      </w:r>
    </w:p>
    <w:p>
      <w:pPr>
        <w:pStyle w:val="3"/>
        <w:spacing w:line="249" w:lineRule="auto"/>
        <w:ind w:right="6811"/>
      </w:pPr>
      <w:r>
        <w:t>interested, interested D.</w:t>
      </w:r>
    </w:p>
    <w:p>
      <w:pPr>
        <w:pStyle w:val="3"/>
        <w:spacing w:line="252" w:lineRule="auto"/>
        <w:ind w:right="6585"/>
      </w:pPr>
      <w:r>
        <w:t>interesting, interesting 答案：A</w:t>
      </w:r>
    </w:p>
    <w:p>
      <w:pPr>
        <w:pStyle w:val="3"/>
        <w:spacing w:before="2"/>
        <w:ind w:left="0"/>
      </w:pPr>
    </w:p>
    <w:p>
      <w:pPr>
        <w:pStyle w:val="6"/>
        <w:numPr>
          <w:ilvl w:val="0"/>
          <w:numId w:val="4"/>
        </w:numPr>
        <w:tabs>
          <w:tab w:val="left" w:pos="481"/>
          <w:tab w:val="left" w:pos="6119"/>
        </w:tabs>
        <w:spacing w:before="0" w:after="0" w:line="252" w:lineRule="auto"/>
        <w:ind w:left="119" w:right="1665" w:firstLine="0"/>
        <w:jc w:val="left"/>
        <w:rPr>
          <w:sz w:val="24"/>
        </w:rPr>
      </w:pPr>
      <w:r>
        <w:rPr>
          <w:sz w:val="24"/>
        </w:rPr>
        <w:t>Jane has two brothers; one is John, and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is Henry.(2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A.the other</w:t>
      </w:r>
    </w:p>
    <w:p>
      <w:pPr>
        <w:pStyle w:val="3"/>
        <w:spacing w:line="249" w:lineRule="auto"/>
        <w:ind w:right="7891"/>
      </w:pPr>
      <w:r>
        <w:t xml:space="preserve">B.another C.the </w:t>
      </w:r>
      <w:r>
        <w:rPr>
          <w:spacing w:val="-3"/>
        </w:rPr>
        <w:t xml:space="preserve">others </w:t>
      </w:r>
      <w:r>
        <w:t>D.other</w:t>
      </w:r>
    </w:p>
    <w:p>
      <w:pPr>
        <w:pStyle w:val="3"/>
      </w:pPr>
      <w:r>
        <w:t>答案：A</w:t>
      </w:r>
    </w:p>
    <w:p>
      <w:pPr>
        <w:pStyle w:val="3"/>
        <w:spacing w:before="8"/>
        <w:ind w:left="0"/>
        <w:rPr>
          <w:sz w:val="25"/>
        </w:rPr>
      </w:pPr>
    </w:p>
    <w:p>
      <w:pPr>
        <w:pStyle w:val="6"/>
        <w:numPr>
          <w:ilvl w:val="0"/>
          <w:numId w:val="4"/>
        </w:numPr>
        <w:tabs>
          <w:tab w:val="left" w:pos="480"/>
          <w:tab w:val="left" w:pos="2039"/>
        </w:tabs>
        <w:spacing w:before="0" w:after="0" w:line="249" w:lineRule="auto"/>
        <w:ind w:left="119" w:right="5265" w:firstLine="0"/>
        <w:jc w:val="left"/>
        <w:rPr>
          <w:sz w:val="24"/>
        </w:rPr>
      </w:pPr>
      <w:r>
        <w:rPr>
          <w:sz w:val="24"/>
        </w:rPr>
        <w:t>I have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to tell you 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A.something new</w:t>
      </w:r>
    </w:p>
    <w:p>
      <w:pPr>
        <w:pStyle w:val="6"/>
        <w:numPr>
          <w:ilvl w:val="0"/>
          <w:numId w:val="5"/>
        </w:numPr>
        <w:tabs>
          <w:tab w:val="left" w:pos="361"/>
        </w:tabs>
        <w:spacing w:before="0" w:after="0" w:line="306" w:lineRule="exact"/>
        <w:ind w:left="360" w:right="0" w:hanging="242"/>
        <w:jc w:val="left"/>
        <w:rPr>
          <w:sz w:val="24"/>
        </w:rPr>
      </w:pPr>
      <w:r>
        <w:rPr>
          <w:sz w:val="24"/>
        </w:rPr>
        <w:t>new something</w:t>
      </w:r>
    </w:p>
    <w:p>
      <w:pPr>
        <w:pStyle w:val="6"/>
        <w:numPr>
          <w:ilvl w:val="0"/>
          <w:numId w:val="5"/>
        </w:numPr>
        <w:tabs>
          <w:tab w:val="left" w:pos="361"/>
        </w:tabs>
        <w:spacing w:before="14" w:after="0" w:line="249" w:lineRule="auto"/>
        <w:ind w:left="119" w:right="7785" w:firstLine="0"/>
        <w:jc w:val="left"/>
        <w:rPr>
          <w:sz w:val="24"/>
        </w:rPr>
      </w:pPr>
      <w:r>
        <w:rPr>
          <w:sz w:val="24"/>
        </w:rPr>
        <w:t xml:space="preserve">anything </w:t>
      </w:r>
      <w:r>
        <w:rPr>
          <w:spacing w:val="-6"/>
          <w:sz w:val="24"/>
        </w:rPr>
        <w:t xml:space="preserve">new </w:t>
      </w:r>
      <w:r>
        <w:rPr>
          <w:sz w:val="24"/>
        </w:rPr>
        <w:t>答案：A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4"/>
        </w:numPr>
        <w:tabs>
          <w:tab w:val="left" w:pos="481"/>
          <w:tab w:val="left" w:pos="2879"/>
        </w:tabs>
        <w:spacing w:before="1" w:after="0" w:line="249" w:lineRule="auto"/>
        <w:ind w:left="119" w:right="3945" w:firstLine="0"/>
        <w:jc w:val="left"/>
        <w:rPr>
          <w:sz w:val="24"/>
        </w:rPr>
      </w:pPr>
      <w:r>
        <w:rPr>
          <w:sz w:val="24"/>
        </w:rPr>
        <w:t>Great changes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since liberation.(2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A.have taken place</w:t>
      </w:r>
    </w:p>
    <w:p>
      <w:pPr>
        <w:pStyle w:val="6"/>
        <w:numPr>
          <w:ilvl w:val="0"/>
          <w:numId w:val="6"/>
        </w:numPr>
        <w:tabs>
          <w:tab w:val="left" w:pos="361"/>
        </w:tabs>
        <w:spacing w:before="0" w:after="0" w:line="306" w:lineRule="exact"/>
        <w:ind w:left="360" w:right="0" w:hanging="242"/>
        <w:jc w:val="left"/>
        <w:rPr>
          <w:sz w:val="24"/>
        </w:rPr>
      </w:pPr>
      <w:r>
        <w:rPr>
          <w:sz w:val="24"/>
        </w:rPr>
        <w:t>was taken place</w:t>
      </w:r>
    </w:p>
    <w:p>
      <w:pPr>
        <w:pStyle w:val="6"/>
        <w:numPr>
          <w:ilvl w:val="0"/>
          <w:numId w:val="6"/>
        </w:numPr>
        <w:tabs>
          <w:tab w:val="left" w:pos="361"/>
        </w:tabs>
        <w:spacing w:before="14" w:after="0" w:line="249" w:lineRule="auto"/>
        <w:ind w:left="119" w:right="6705" w:firstLine="0"/>
        <w:jc w:val="left"/>
        <w:rPr>
          <w:sz w:val="24"/>
        </w:rPr>
      </w:pPr>
      <w:r>
        <w:rPr>
          <w:sz w:val="24"/>
        </w:rPr>
        <w:t xml:space="preserve">have been taken </w:t>
      </w:r>
      <w:r>
        <w:rPr>
          <w:spacing w:val="-4"/>
          <w:sz w:val="24"/>
        </w:rPr>
        <w:t xml:space="preserve">place </w:t>
      </w:r>
      <w:r>
        <w:rPr>
          <w:sz w:val="24"/>
        </w:rPr>
        <w:t>答案：A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4"/>
        </w:numPr>
        <w:tabs>
          <w:tab w:val="left" w:pos="480"/>
          <w:tab w:val="left" w:pos="1559"/>
        </w:tabs>
        <w:spacing w:before="0" w:after="0" w:line="249" w:lineRule="auto"/>
        <w:ind w:left="119" w:right="2625" w:firstLine="0"/>
        <w:jc w:val="left"/>
        <w:rPr>
          <w:sz w:val="24"/>
        </w:rPr>
      </w:pPr>
      <w:r>
        <w:rPr>
          <w:sz w:val="24"/>
        </w:rPr>
        <w:t>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the CDs to you if I have time tomorrow.(2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A.will return</w:t>
      </w:r>
    </w:p>
    <w:p>
      <w:pPr>
        <w:pStyle w:val="3"/>
        <w:spacing w:line="249" w:lineRule="auto"/>
        <w:ind w:right="7651"/>
      </w:pPr>
      <w:r>
        <w:t>B.returned C.have returned D.return</w:t>
      </w:r>
    </w:p>
    <w:p>
      <w:pPr>
        <w:pStyle w:val="3"/>
      </w:pPr>
      <w:r>
        <w:t>答案：A</w:t>
      </w:r>
    </w:p>
    <w:p>
      <w:pPr>
        <w:pStyle w:val="3"/>
        <w:spacing w:before="12"/>
        <w:ind w:left="0"/>
        <w:rPr>
          <w:sz w:val="25"/>
        </w:rPr>
      </w:pPr>
    </w:p>
    <w:p>
      <w:pPr>
        <w:pStyle w:val="6"/>
        <w:numPr>
          <w:ilvl w:val="0"/>
          <w:numId w:val="4"/>
        </w:numPr>
        <w:tabs>
          <w:tab w:val="left" w:pos="481"/>
          <w:tab w:val="left" w:pos="8307"/>
        </w:tabs>
        <w:spacing w:before="0" w:after="0" w:line="249" w:lineRule="auto"/>
        <w:ind w:left="119" w:right="117" w:firstLine="0"/>
        <w:jc w:val="left"/>
        <w:rPr>
          <w:sz w:val="24"/>
        </w:rPr>
      </w:pPr>
      <w:r>
        <w:rPr>
          <w:sz w:val="24"/>
        </w:rPr>
        <w:t>You</w:t>
      </w:r>
      <w:r>
        <w:rPr>
          <w:spacing w:val="-41"/>
          <w:sz w:val="24"/>
        </w:rPr>
        <w:t xml:space="preserve"> </w:t>
      </w:r>
      <w:r>
        <w:rPr>
          <w:sz w:val="24"/>
        </w:rPr>
        <w:t>have</w:t>
      </w:r>
      <w:r>
        <w:rPr>
          <w:spacing w:val="-41"/>
          <w:sz w:val="24"/>
        </w:rPr>
        <w:t xml:space="preserve"> </w:t>
      </w:r>
      <w:r>
        <w:rPr>
          <w:sz w:val="24"/>
        </w:rPr>
        <w:t>failed</w:t>
      </w:r>
      <w:r>
        <w:rPr>
          <w:spacing w:val="-41"/>
          <w:sz w:val="24"/>
        </w:rPr>
        <w:t xml:space="preserve"> </w:t>
      </w:r>
      <w:r>
        <w:rPr>
          <w:sz w:val="24"/>
        </w:rPr>
        <w:t>two</w:t>
      </w:r>
      <w:r>
        <w:rPr>
          <w:spacing w:val="-41"/>
          <w:sz w:val="24"/>
        </w:rPr>
        <w:t xml:space="preserve"> </w:t>
      </w:r>
      <w:r>
        <w:rPr>
          <w:sz w:val="24"/>
        </w:rPr>
        <w:t>tests.</w:t>
      </w:r>
      <w:r>
        <w:rPr>
          <w:spacing w:val="-44"/>
          <w:sz w:val="24"/>
        </w:rPr>
        <w:t xml:space="preserve"> </w:t>
      </w:r>
      <w:r>
        <w:rPr>
          <w:sz w:val="24"/>
        </w:rPr>
        <w:t>You’d</w:t>
      </w:r>
      <w:r>
        <w:rPr>
          <w:spacing w:val="-41"/>
          <w:sz w:val="24"/>
        </w:rPr>
        <w:t xml:space="preserve"> </w:t>
      </w:r>
      <w:r>
        <w:rPr>
          <w:sz w:val="24"/>
        </w:rPr>
        <w:t>better</w:t>
      </w:r>
      <w:r>
        <w:rPr>
          <w:spacing w:val="-41"/>
          <w:sz w:val="24"/>
        </w:rPr>
        <w:t xml:space="preserve"> </w:t>
      </w:r>
      <w:r>
        <w:rPr>
          <w:sz w:val="24"/>
        </w:rPr>
        <w:t>start</w:t>
      </w:r>
      <w:r>
        <w:rPr>
          <w:spacing w:val="-41"/>
          <w:sz w:val="24"/>
        </w:rPr>
        <w:t xml:space="preserve"> </w:t>
      </w:r>
      <w:r>
        <w:rPr>
          <w:sz w:val="24"/>
        </w:rPr>
        <w:t>working</w:t>
      </w:r>
      <w:r>
        <w:rPr>
          <w:spacing w:val="-41"/>
          <w:sz w:val="24"/>
        </w:rPr>
        <w:t xml:space="preserve"> </w:t>
      </w:r>
      <w:r>
        <w:rPr>
          <w:sz w:val="24"/>
        </w:rPr>
        <w:t>harder</w:t>
      </w:r>
      <w:r>
        <w:rPr>
          <w:spacing w:val="-21"/>
          <w:sz w:val="24"/>
        </w:rPr>
        <w:t xml:space="preserve"> ,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you</w:t>
      </w:r>
      <w:r>
        <w:rPr>
          <w:spacing w:val="-38"/>
          <w:sz w:val="24"/>
        </w:rPr>
        <w:t xml:space="preserve"> </w:t>
      </w:r>
      <w:r>
        <w:rPr>
          <w:spacing w:val="-4"/>
          <w:sz w:val="24"/>
        </w:rPr>
        <w:t xml:space="preserve">won’t </w:t>
      </w:r>
      <w:r>
        <w:rPr>
          <w:sz w:val="24"/>
        </w:rPr>
        <w:t>pass the course.(2 分)</w:t>
      </w:r>
    </w:p>
    <w:p>
      <w:pPr>
        <w:pStyle w:val="3"/>
        <w:spacing w:before="1" w:line="249" w:lineRule="auto"/>
        <w:ind w:right="8625"/>
      </w:pPr>
      <w:r>
        <w:t xml:space="preserve">A.or B.and C.so D.but </w:t>
      </w:r>
      <w:r>
        <w:rPr>
          <w:spacing w:val="-4"/>
        </w:rPr>
        <w:t>答案：</w:t>
      </w:r>
      <w:r>
        <w:rPr>
          <w:spacing w:val="-9"/>
        </w:rPr>
        <w:t>A</w:t>
      </w:r>
    </w:p>
    <w:p>
      <w:pPr>
        <w:spacing w:after="0" w:line="249" w:lineRule="auto"/>
        <w:sectPr>
          <w:pgSz w:w="11910" w:h="16840"/>
          <w:pgMar w:top="760" w:right="1160" w:bottom="940" w:left="1160" w:header="0" w:footer="749" w:gutter="0"/>
          <w:cols w:space="720" w:num="1"/>
        </w:sectPr>
      </w:pPr>
    </w:p>
    <w:p>
      <w:pPr>
        <w:pStyle w:val="6"/>
        <w:numPr>
          <w:ilvl w:val="0"/>
          <w:numId w:val="4"/>
        </w:numPr>
        <w:tabs>
          <w:tab w:val="left" w:pos="481"/>
          <w:tab w:val="left" w:pos="3908"/>
        </w:tabs>
        <w:spacing w:before="49" w:after="0" w:line="249" w:lineRule="auto"/>
        <w:ind w:left="119" w:right="117" w:firstLine="0"/>
        <w:jc w:val="left"/>
        <w:rPr>
          <w:sz w:val="24"/>
        </w:rPr>
      </w:pPr>
      <w:r>
        <w:rPr>
          <w:sz w:val="24"/>
        </w:rPr>
        <w:t>My aunt isn’t</w:t>
      </w:r>
      <w:r>
        <w:rPr>
          <w:spacing w:val="-32"/>
          <w:sz w:val="24"/>
        </w:rPr>
        <w:t xml:space="preserve"> </w:t>
      </w:r>
      <w:r>
        <w:rPr>
          <w:sz w:val="24"/>
        </w:rPr>
        <w:t>here.</w:t>
      </w:r>
      <w:r>
        <w:rPr>
          <w:spacing w:val="-10"/>
          <w:sz w:val="24"/>
        </w:rPr>
        <w:t xml:space="preserve"> </w:t>
      </w:r>
      <w:r>
        <w:rPr>
          <w:sz w:val="24"/>
        </w:rPr>
        <w:t>She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Shanghai on business .She will be back in</w:t>
      </w:r>
      <w:r>
        <w:rPr>
          <w:spacing w:val="-84"/>
          <w:sz w:val="24"/>
        </w:rPr>
        <w:t xml:space="preserve"> </w:t>
      </w:r>
      <w:r>
        <w:rPr>
          <w:spacing w:val="-3"/>
          <w:sz w:val="24"/>
        </w:rPr>
        <w:t xml:space="preserve">three </w:t>
      </w:r>
      <w:r>
        <w:rPr>
          <w:sz w:val="24"/>
        </w:rPr>
        <w:t>days.(2 分)</w:t>
      </w:r>
    </w:p>
    <w:p>
      <w:pPr>
        <w:pStyle w:val="3"/>
        <w:spacing w:before="2" w:line="249" w:lineRule="auto"/>
        <w:ind w:right="7891"/>
      </w:pPr>
      <w:r>
        <w:t>A.has been to B.went</w:t>
      </w:r>
    </w:p>
    <w:p>
      <w:pPr>
        <w:pStyle w:val="6"/>
        <w:numPr>
          <w:ilvl w:val="0"/>
          <w:numId w:val="7"/>
        </w:numPr>
        <w:tabs>
          <w:tab w:val="left" w:pos="361"/>
        </w:tabs>
        <w:spacing w:before="0" w:after="0" w:line="306" w:lineRule="exact"/>
        <w:ind w:left="360" w:right="0" w:hanging="242"/>
        <w:jc w:val="left"/>
        <w:rPr>
          <w:sz w:val="24"/>
        </w:rPr>
      </w:pPr>
      <w:r>
        <w:rPr>
          <w:sz w:val="24"/>
        </w:rPr>
        <w:t>has gone to</w:t>
      </w:r>
    </w:p>
    <w:p>
      <w:pPr>
        <w:pStyle w:val="6"/>
        <w:numPr>
          <w:ilvl w:val="0"/>
          <w:numId w:val="7"/>
        </w:numPr>
        <w:tabs>
          <w:tab w:val="left" w:pos="361"/>
        </w:tabs>
        <w:spacing w:before="14" w:after="0" w:line="249" w:lineRule="auto"/>
        <w:ind w:left="119" w:right="8025" w:firstLine="0"/>
        <w:jc w:val="left"/>
        <w:rPr>
          <w:sz w:val="24"/>
        </w:rPr>
      </w:pPr>
      <w:r>
        <w:rPr>
          <w:sz w:val="24"/>
        </w:rPr>
        <w:t xml:space="preserve">will go </w:t>
      </w:r>
      <w:r>
        <w:rPr>
          <w:spacing w:val="-9"/>
          <w:sz w:val="24"/>
        </w:rPr>
        <w:t xml:space="preserve">to </w:t>
      </w:r>
      <w:r>
        <w:rPr>
          <w:sz w:val="24"/>
        </w:rPr>
        <w:t>答案：C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4"/>
        </w:numPr>
        <w:tabs>
          <w:tab w:val="left" w:pos="481"/>
          <w:tab w:val="left" w:pos="1378"/>
        </w:tabs>
        <w:spacing w:before="0" w:after="0" w:line="249" w:lineRule="auto"/>
        <w:ind w:left="119" w:right="5385" w:firstLine="0"/>
        <w:jc w:val="left"/>
        <w:rPr>
          <w:sz w:val="24"/>
        </w:rPr>
      </w:pPr>
      <w:r>
        <w:rPr>
          <w:rFonts w:ascii="Times New Roman" w:eastAsia="Times New Roman"/>
          <w:sz w:val="24"/>
          <w:u w:val="single"/>
        </w:rPr>
        <w:t xml:space="preserve"> </w:t>
      </w:r>
      <w:r>
        <w:rPr>
          <w:rFonts w:ascii="Times New Roman" w:eastAsia="Times New Roman"/>
          <w:sz w:val="24"/>
          <w:u w:val="single"/>
        </w:rPr>
        <w:tab/>
      </w:r>
      <w:r>
        <w:rPr>
          <w:rFonts w:ascii="Times New Roman" w:eastAsia="Times New Roman"/>
          <w:sz w:val="24"/>
        </w:rPr>
        <w:t xml:space="preserve"> </w:t>
      </w:r>
      <w:r>
        <w:rPr>
          <w:sz w:val="24"/>
        </w:rPr>
        <w:t>fast the boy ran!(2</w:t>
      </w:r>
      <w:r>
        <w:rPr>
          <w:spacing w:val="-6"/>
          <w:sz w:val="24"/>
        </w:rPr>
        <w:t xml:space="preserve"> 分) </w:t>
      </w:r>
      <w:r>
        <w:rPr>
          <w:sz w:val="24"/>
        </w:rPr>
        <w:t>A.How</w:t>
      </w:r>
    </w:p>
    <w:p>
      <w:pPr>
        <w:pStyle w:val="3"/>
        <w:spacing w:line="249" w:lineRule="auto"/>
        <w:ind w:right="8385"/>
      </w:pPr>
      <w:r>
        <w:t>B.How an C.What D.What an 答案：A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4"/>
        </w:numPr>
        <w:tabs>
          <w:tab w:val="left" w:pos="481"/>
          <w:tab w:val="left" w:pos="5399"/>
        </w:tabs>
        <w:spacing w:before="0" w:after="0" w:line="249" w:lineRule="auto"/>
        <w:ind w:left="119" w:right="3345" w:firstLine="0"/>
        <w:jc w:val="left"/>
        <w:rPr>
          <w:sz w:val="24"/>
        </w:rPr>
      </w:pPr>
      <w:r>
        <w:rPr>
          <w:sz w:val="24"/>
        </w:rPr>
        <w:t>Tell Lily to call me as soon as she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A.gets there</w:t>
      </w:r>
    </w:p>
    <w:p>
      <w:pPr>
        <w:pStyle w:val="6"/>
        <w:numPr>
          <w:ilvl w:val="0"/>
          <w:numId w:val="8"/>
        </w:numPr>
        <w:tabs>
          <w:tab w:val="left" w:pos="361"/>
        </w:tabs>
        <w:spacing w:before="1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will arrive</w:t>
      </w:r>
    </w:p>
    <w:p>
      <w:pPr>
        <w:pStyle w:val="6"/>
        <w:numPr>
          <w:ilvl w:val="0"/>
          <w:numId w:val="8"/>
        </w:numPr>
        <w:tabs>
          <w:tab w:val="left" w:pos="361"/>
        </w:tabs>
        <w:spacing w:before="12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has gone</w:t>
      </w:r>
    </w:p>
    <w:p>
      <w:pPr>
        <w:pStyle w:val="6"/>
        <w:numPr>
          <w:ilvl w:val="0"/>
          <w:numId w:val="8"/>
        </w:numPr>
        <w:tabs>
          <w:tab w:val="left" w:pos="361"/>
        </w:tabs>
        <w:spacing w:before="12" w:after="0" w:line="252" w:lineRule="auto"/>
        <w:ind w:left="119" w:right="8025" w:firstLine="0"/>
        <w:jc w:val="left"/>
        <w:rPr>
          <w:sz w:val="24"/>
        </w:rPr>
      </w:pPr>
      <w:r>
        <w:rPr>
          <w:sz w:val="24"/>
        </w:rPr>
        <w:t xml:space="preserve">reach </w:t>
      </w:r>
      <w:r>
        <w:rPr>
          <w:spacing w:val="-5"/>
          <w:sz w:val="24"/>
        </w:rPr>
        <w:t xml:space="preserve">here </w:t>
      </w:r>
      <w:r>
        <w:rPr>
          <w:sz w:val="24"/>
        </w:rPr>
        <w:t>答案：A</w:t>
      </w:r>
    </w:p>
    <w:p>
      <w:pPr>
        <w:pStyle w:val="3"/>
        <w:spacing w:before="6"/>
        <w:ind w:left="0"/>
      </w:pPr>
    </w:p>
    <w:p>
      <w:pPr>
        <w:pStyle w:val="6"/>
        <w:numPr>
          <w:ilvl w:val="0"/>
          <w:numId w:val="4"/>
        </w:numPr>
        <w:tabs>
          <w:tab w:val="left" w:pos="481"/>
          <w:tab w:val="left" w:pos="2039"/>
        </w:tabs>
        <w:spacing w:before="0" w:after="0" w:line="252" w:lineRule="auto"/>
        <w:ind w:left="119" w:right="4305" w:firstLine="0"/>
        <w:jc w:val="left"/>
        <w:rPr>
          <w:sz w:val="24"/>
        </w:rPr>
      </w:pPr>
      <w:r>
        <w:rPr>
          <w:sz w:val="24"/>
        </w:rPr>
        <w:t>He has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since three days ago.(2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A.been away</w:t>
      </w:r>
    </w:p>
    <w:p>
      <w:pPr>
        <w:pStyle w:val="3"/>
        <w:spacing w:line="249" w:lineRule="auto"/>
        <w:ind w:right="8145"/>
      </w:pPr>
      <w:r>
        <w:t>B.gone C.left D.gone away 答案：A</w:t>
      </w:r>
    </w:p>
    <w:p>
      <w:pPr>
        <w:pStyle w:val="3"/>
        <w:spacing w:before="9"/>
        <w:ind w:left="0"/>
      </w:pPr>
    </w:p>
    <w:p>
      <w:pPr>
        <w:pStyle w:val="6"/>
        <w:numPr>
          <w:ilvl w:val="0"/>
          <w:numId w:val="4"/>
        </w:numPr>
        <w:tabs>
          <w:tab w:val="left" w:pos="481"/>
          <w:tab w:val="left" w:pos="4378"/>
        </w:tabs>
        <w:spacing w:before="0" w:after="0" w:line="249" w:lineRule="auto"/>
        <w:ind w:left="119" w:right="3825" w:firstLine="0"/>
        <w:jc w:val="left"/>
        <w:rPr>
          <w:sz w:val="24"/>
        </w:rPr>
      </w:pPr>
      <w:r>
        <w:rPr>
          <w:sz w:val="24"/>
        </w:rPr>
        <w:t>The tables in the office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wood.(2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A.are made of</w:t>
      </w:r>
    </w:p>
    <w:p>
      <w:pPr>
        <w:pStyle w:val="6"/>
        <w:numPr>
          <w:ilvl w:val="0"/>
          <w:numId w:val="9"/>
        </w:numPr>
        <w:tabs>
          <w:tab w:val="left" w:pos="361"/>
        </w:tabs>
        <w:spacing w:before="0" w:after="0" w:line="306" w:lineRule="exact"/>
        <w:ind w:left="360" w:right="0" w:hanging="242"/>
        <w:jc w:val="left"/>
        <w:rPr>
          <w:sz w:val="24"/>
        </w:rPr>
      </w:pPr>
      <w:r>
        <w:rPr>
          <w:sz w:val="24"/>
        </w:rPr>
        <w:t>are made in</w:t>
      </w:r>
    </w:p>
    <w:p>
      <w:pPr>
        <w:pStyle w:val="6"/>
        <w:numPr>
          <w:ilvl w:val="0"/>
          <w:numId w:val="9"/>
        </w:numPr>
        <w:tabs>
          <w:tab w:val="left" w:pos="361"/>
        </w:tabs>
        <w:spacing w:before="15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are made by</w:t>
      </w:r>
    </w:p>
    <w:p>
      <w:pPr>
        <w:pStyle w:val="6"/>
        <w:numPr>
          <w:ilvl w:val="0"/>
          <w:numId w:val="9"/>
        </w:numPr>
        <w:tabs>
          <w:tab w:val="left" w:pos="361"/>
        </w:tabs>
        <w:spacing w:before="11" w:after="0" w:line="249" w:lineRule="auto"/>
        <w:ind w:left="119" w:right="7665" w:firstLine="0"/>
        <w:jc w:val="left"/>
        <w:rPr>
          <w:sz w:val="24"/>
        </w:rPr>
      </w:pPr>
      <w:r>
        <w:rPr>
          <w:sz w:val="24"/>
        </w:rPr>
        <w:t xml:space="preserve">are made </w:t>
      </w:r>
      <w:r>
        <w:rPr>
          <w:spacing w:val="-5"/>
          <w:sz w:val="24"/>
        </w:rPr>
        <w:t xml:space="preserve">from </w:t>
      </w:r>
      <w:r>
        <w:rPr>
          <w:sz w:val="24"/>
        </w:rPr>
        <w:t>答案：A</w:t>
      </w:r>
    </w:p>
    <w:p>
      <w:pPr>
        <w:pStyle w:val="3"/>
        <w:ind w:left="0"/>
        <w:rPr>
          <w:sz w:val="25"/>
        </w:rPr>
      </w:pPr>
    </w:p>
    <w:p>
      <w:pPr>
        <w:pStyle w:val="3"/>
        <w:tabs>
          <w:tab w:val="left" w:pos="2698"/>
        </w:tabs>
        <w:spacing w:line="249" w:lineRule="auto"/>
        <w:ind w:right="3585"/>
      </w:pPr>
      <w:r>
        <w:t>33.A new road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outside my house now.(2</w:t>
      </w:r>
      <w:r>
        <w:rPr>
          <w:spacing w:val="-6"/>
        </w:rPr>
        <w:t xml:space="preserve"> 分) </w:t>
      </w:r>
      <w:r>
        <w:t>A.is being built</w:t>
      </w:r>
    </w:p>
    <w:p>
      <w:pPr>
        <w:pStyle w:val="3"/>
        <w:spacing w:before="2" w:line="249" w:lineRule="auto"/>
        <w:ind w:right="8251"/>
      </w:pPr>
      <w:r>
        <w:t>B.builds C.is built</w:t>
      </w:r>
    </w:p>
    <w:p>
      <w:pPr>
        <w:pStyle w:val="3"/>
        <w:spacing w:line="252" w:lineRule="auto"/>
        <w:ind w:right="7905"/>
      </w:pPr>
      <w:r>
        <w:t xml:space="preserve">D.is </w:t>
      </w:r>
      <w:r>
        <w:rPr>
          <w:spacing w:val="-3"/>
        </w:rPr>
        <w:t xml:space="preserve">building </w:t>
      </w:r>
      <w:r>
        <w:t>答案：A</w:t>
      </w:r>
    </w:p>
    <w:p>
      <w:pPr>
        <w:pStyle w:val="3"/>
        <w:spacing w:before="5"/>
        <w:ind w:left="0"/>
      </w:pPr>
    </w:p>
    <w:p>
      <w:pPr>
        <w:pStyle w:val="6"/>
        <w:numPr>
          <w:ilvl w:val="0"/>
          <w:numId w:val="10"/>
        </w:numPr>
        <w:tabs>
          <w:tab w:val="left" w:pos="481"/>
          <w:tab w:val="left" w:pos="5399"/>
        </w:tabs>
        <w:spacing w:before="0" w:after="0" w:line="252" w:lineRule="auto"/>
        <w:ind w:left="119" w:right="1905" w:firstLine="0"/>
        <w:jc w:val="left"/>
        <w:rPr>
          <w:sz w:val="24"/>
        </w:rPr>
      </w:pPr>
      <w:r>
        <w:rPr>
          <w:sz w:val="24"/>
        </w:rPr>
        <w:t>We have an old musical instrument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 clavichord.(2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A.called</w:t>
      </w:r>
    </w:p>
    <w:p>
      <w:pPr>
        <w:pStyle w:val="3"/>
        <w:spacing w:line="249" w:lineRule="auto"/>
        <w:ind w:right="8371"/>
      </w:pPr>
      <w:r>
        <w:t>B.call C.calling</w:t>
      </w:r>
    </w:p>
    <w:p>
      <w:pPr>
        <w:spacing w:after="0" w:line="249" w:lineRule="auto"/>
        <w:sectPr>
          <w:pgSz w:w="11910" w:h="16840"/>
          <w:pgMar w:top="760" w:right="1160" w:bottom="940" w:left="1160" w:header="0" w:footer="749" w:gutter="0"/>
          <w:cols w:space="720" w:num="1"/>
        </w:sectPr>
      </w:pPr>
    </w:p>
    <w:p>
      <w:pPr>
        <w:pStyle w:val="3"/>
        <w:spacing w:before="49" w:line="249" w:lineRule="auto"/>
        <w:ind w:right="8625"/>
      </w:pPr>
      <w:r>
        <w:t>D.calls 答案：A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10"/>
        </w:numPr>
        <w:tabs>
          <w:tab w:val="left" w:pos="480"/>
          <w:tab w:val="left" w:pos="3959"/>
        </w:tabs>
        <w:spacing w:before="1" w:after="0" w:line="249" w:lineRule="auto"/>
        <w:ind w:left="119" w:right="3105" w:firstLine="0"/>
        <w:jc w:val="left"/>
        <w:rPr>
          <w:sz w:val="24"/>
        </w:rPr>
      </w:pPr>
      <w:r>
        <w:rPr>
          <w:sz w:val="24"/>
        </w:rPr>
        <w:t>I was wet all through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 stormy night.(2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A.on</w:t>
      </w:r>
    </w:p>
    <w:p>
      <w:pPr>
        <w:pStyle w:val="3"/>
        <w:spacing w:before="1" w:line="249" w:lineRule="auto"/>
        <w:ind w:right="8625"/>
      </w:pPr>
      <w:r>
        <w:t xml:space="preserve">B.at C.in D.for </w:t>
      </w:r>
      <w:r>
        <w:rPr>
          <w:spacing w:val="-4"/>
        </w:rPr>
        <w:t>答案：</w:t>
      </w:r>
      <w:r>
        <w:rPr>
          <w:spacing w:val="-9"/>
        </w:rPr>
        <w:t>A</w:t>
      </w:r>
    </w:p>
    <w:p>
      <w:pPr>
        <w:pStyle w:val="3"/>
        <w:spacing w:before="11"/>
        <w:ind w:left="0"/>
      </w:pPr>
    </w:p>
    <w:p>
      <w:pPr>
        <w:pStyle w:val="6"/>
        <w:numPr>
          <w:ilvl w:val="0"/>
          <w:numId w:val="10"/>
        </w:numPr>
        <w:tabs>
          <w:tab w:val="left" w:pos="481"/>
          <w:tab w:val="left" w:pos="5039"/>
        </w:tabs>
        <w:spacing w:before="0" w:after="0" w:line="252" w:lineRule="auto"/>
        <w:ind w:left="119" w:right="705" w:firstLine="0"/>
        <w:jc w:val="left"/>
        <w:rPr>
          <w:sz w:val="24"/>
        </w:rPr>
      </w:pPr>
      <w:r>
        <w:rPr>
          <w:sz w:val="24"/>
        </w:rPr>
        <w:t>Children should not be allowed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in the street because it is </w:t>
      </w:r>
      <w:r>
        <w:rPr>
          <w:spacing w:val="-5"/>
          <w:sz w:val="24"/>
        </w:rPr>
        <w:t xml:space="preserve">very </w:t>
      </w:r>
      <w:r>
        <w:rPr>
          <w:sz w:val="24"/>
        </w:rPr>
        <w:t>dangerous.(2 分)</w:t>
      </w:r>
    </w:p>
    <w:p>
      <w:pPr>
        <w:pStyle w:val="6"/>
        <w:numPr>
          <w:ilvl w:val="0"/>
          <w:numId w:val="11"/>
        </w:numPr>
        <w:tabs>
          <w:tab w:val="left" w:pos="361"/>
        </w:tabs>
        <w:spacing w:before="0" w:after="0" w:line="249" w:lineRule="auto"/>
        <w:ind w:left="119" w:right="8385" w:firstLine="0"/>
        <w:jc w:val="left"/>
        <w:rPr>
          <w:sz w:val="24"/>
        </w:rPr>
      </w:pPr>
      <w:r>
        <w:rPr>
          <w:sz w:val="24"/>
        </w:rPr>
        <w:t xml:space="preserve">to </w:t>
      </w:r>
      <w:r>
        <w:rPr>
          <w:spacing w:val="-5"/>
          <w:sz w:val="24"/>
        </w:rPr>
        <w:t xml:space="preserve">play </w:t>
      </w:r>
      <w:r>
        <w:rPr>
          <w:sz w:val="24"/>
        </w:rPr>
        <w:t>B.playing C.play D.played 答案：A</w:t>
      </w:r>
    </w:p>
    <w:p>
      <w:pPr>
        <w:pStyle w:val="3"/>
        <w:spacing w:before="9"/>
        <w:ind w:left="0"/>
      </w:pPr>
    </w:p>
    <w:p>
      <w:pPr>
        <w:pStyle w:val="6"/>
        <w:numPr>
          <w:ilvl w:val="0"/>
          <w:numId w:val="10"/>
        </w:numPr>
        <w:tabs>
          <w:tab w:val="left" w:pos="481"/>
          <w:tab w:val="left" w:pos="3239"/>
          <w:tab w:val="left" w:pos="5759"/>
        </w:tabs>
        <w:spacing w:before="0" w:after="0" w:line="249" w:lineRule="auto"/>
        <w:ind w:left="119" w:right="1065" w:firstLine="0"/>
        <w:jc w:val="left"/>
        <w:rPr>
          <w:sz w:val="24"/>
        </w:rPr>
      </w:pPr>
      <w:r>
        <w:rPr>
          <w:sz w:val="24"/>
        </w:rPr>
        <w:t>When the teacher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the students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in the classroom.(2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A.came in, were talking and shouting</w:t>
      </w:r>
    </w:p>
    <w:p>
      <w:pPr>
        <w:pStyle w:val="6"/>
        <w:numPr>
          <w:ilvl w:val="0"/>
          <w:numId w:val="11"/>
        </w:numPr>
        <w:tabs>
          <w:tab w:val="left" w:pos="361"/>
        </w:tabs>
        <w:spacing w:before="1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came in, talked and shouted</w:t>
      </w:r>
    </w:p>
    <w:p>
      <w:pPr>
        <w:pStyle w:val="6"/>
        <w:numPr>
          <w:ilvl w:val="0"/>
          <w:numId w:val="11"/>
        </w:numPr>
        <w:tabs>
          <w:tab w:val="left" w:pos="361"/>
        </w:tabs>
        <w:spacing w:before="12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was coming in, were talking and shouting</w:t>
      </w:r>
    </w:p>
    <w:p>
      <w:pPr>
        <w:pStyle w:val="6"/>
        <w:numPr>
          <w:ilvl w:val="0"/>
          <w:numId w:val="11"/>
        </w:numPr>
        <w:tabs>
          <w:tab w:val="left" w:pos="361"/>
        </w:tabs>
        <w:spacing w:before="12" w:after="0" w:line="252" w:lineRule="auto"/>
        <w:ind w:left="119" w:right="5265" w:firstLine="0"/>
        <w:jc w:val="left"/>
        <w:rPr>
          <w:sz w:val="24"/>
        </w:rPr>
      </w:pPr>
      <w:r>
        <w:rPr>
          <w:sz w:val="24"/>
        </w:rPr>
        <w:t xml:space="preserve">was coming in, talked and </w:t>
      </w:r>
      <w:r>
        <w:rPr>
          <w:spacing w:val="-3"/>
          <w:sz w:val="24"/>
        </w:rPr>
        <w:t xml:space="preserve">shouted </w:t>
      </w:r>
      <w:r>
        <w:rPr>
          <w:sz w:val="24"/>
        </w:rPr>
        <w:t>答案：A</w:t>
      </w:r>
    </w:p>
    <w:p>
      <w:pPr>
        <w:pStyle w:val="3"/>
        <w:spacing w:before="6"/>
        <w:ind w:left="0"/>
      </w:pPr>
    </w:p>
    <w:p>
      <w:pPr>
        <w:pStyle w:val="6"/>
        <w:numPr>
          <w:ilvl w:val="0"/>
          <w:numId w:val="10"/>
        </w:numPr>
        <w:tabs>
          <w:tab w:val="left" w:pos="481"/>
          <w:tab w:val="left" w:pos="5639"/>
        </w:tabs>
        <w:spacing w:before="0" w:after="0" w:line="252" w:lineRule="auto"/>
        <w:ind w:left="119" w:right="1905" w:firstLine="0"/>
        <w:jc w:val="left"/>
        <w:rPr>
          <w:sz w:val="24"/>
        </w:rPr>
      </w:pPr>
      <w:r>
        <w:rPr>
          <w:sz w:val="24"/>
        </w:rPr>
        <w:t>Although it rained heavily, he still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as planned.(2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A.sets out</w:t>
      </w:r>
    </w:p>
    <w:p>
      <w:pPr>
        <w:pStyle w:val="6"/>
        <w:numPr>
          <w:ilvl w:val="0"/>
          <w:numId w:val="12"/>
        </w:numPr>
        <w:tabs>
          <w:tab w:val="left" w:pos="361"/>
        </w:tabs>
        <w:spacing w:before="0" w:after="0" w:line="303" w:lineRule="exact"/>
        <w:ind w:left="360" w:right="0" w:hanging="242"/>
        <w:jc w:val="left"/>
        <w:rPr>
          <w:sz w:val="24"/>
        </w:rPr>
      </w:pPr>
      <w:r>
        <w:rPr>
          <w:sz w:val="24"/>
        </w:rPr>
        <w:t>set out for</w:t>
      </w:r>
    </w:p>
    <w:p>
      <w:pPr>
        <w:pStyle w:val="6"/>
        <w:numPr>
          <w:ilvl w:val="0"/>
          <w:numId w:val="12"/>
        </w:numPr>
        <w:tabs>
          <w:tab w:val="left" w:pos="361"/>
        </w:tabs>
        <w:spacing w:before="12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set off</w:t>
      </w:r>
    </w:p>
    <w:p>
      <w:pPr>
        <w:pStyle w:val="6"/>
        <w:numPr>
          <w:ilvl w:val="0"/>
          <w:numId w:val="12"/>
        </w:numPr>
        <w:tabs>
          <w:tab w:val="left" w:pos="361"/>
        </w:tabs>
        <w:spacing w:before="14" w:after="0" w:line="249" w:lineRule="auto"/>
        <w:ind w:left="119" w:right="8505" w:firstLine="0"/>
        <w:jc w:val="left"/>
        <w:rPr>
          <w:sz w:val="24"/>
        </w:rPr>
      </w:pPr>
      <w:r>
        <w:rPr>
          <w:sz w:val="24"/>
        </w:rPr>
        <w:t xml:space="preserve">set </w:t>
      </w:r>
      <w:r>
        <w:rPr>
          <w:spacing w:val="-9"/>
          <w:sz w:val="24"/>
        </w:rPr>
        <w:t xml:space="preserve">in </w:t>
      </w:r>
      <w:r>
        <w:rPr>
          <w:sz w:val="24"/>
        </w:rPr>
        <w:t>答案：C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10"/>
        </w:numPr>
        <w:tabs>
          <w:tab w:val="left" w:pos="481"/>
          <w:tab w:val="left" w:pos="1978"/>
        </w:tabs>
        <w:spacing w:before="0" w:after="0" w:line="249" w:lineRule="auto"/>
        <w:ind w:left="119" w:right="5385" w:firstLine="0"/>
        <w:jc w:val="left"/>
        <w:rPr>
          <w:sz w:val="24"/>
        </w:rPr>
      </w:pPr>
      <w:r>
        <w:rPr>
          <w:sz w:val="24"/>
        </w:rPr>
        <w:t>The milk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in his room.(2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A.was</w:t>
      </w:r>
    </w:p>
    <w:p>
      <w:pPr>
        <w:pStyle w:val="6"/>
        <w:numPr>
          <w:ilvl w:val="0"/>
          <w:numId w:val="13"/>
        </w:numPr>
        <w:tabs>
          <w:tab w:val="left" w:pos="361"/>
        </w:tabs>
        <w:spacing w:before="0" w:after="0" w:line="249" w:lineRule="auto"/>
        <w:ind w:left="119" w:right="8625" w:firstLine="0"/>
        <w:jc w:val="left"/>
        <w:rPr>
          <w:sz w:val="24"/>
        </w:rPr>
      </w:pPr>
      <w:r>
        <w:rPr>
          <w:sz w:val="24"/>
        </w:rPr>
        <w:t xml:space="preserve">were C.are D.has </w:t>
      </w:r>
      <w:r>
        <w:rPr>
          <w:spacing w:val="-4"/>
          <w:sz w:val="24"/>
        </w:rPr>
        <w:t>答案：</w:t>
      </w:r>
      <w:r>
        <w:rPr>
          <w:spacing w:val="-9"/>
          <w:sz w:val="24"/>
        </w:rPr>
        <w:t>A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10"/>
        </w:numPr>
        <w:tabs>
          <w:tab w:val="left" w:pos="481"/>
          <w:tab w:val="left" w:pos="3479"/>
        </w:tabs>
        <w:spacing w:before="0" w:after="0" w:line="249" w:lineRule="auto"/>
        <w:ind w:left="119" w:right="5265" w:firstLine="0"/>
        <w:jc w:val="left"/>
        <w:rPr>
          <w:sz w:val="24"/>
        </w:rPr>
      </w:pPr>
      <w:r>
        <w:rPr>
          <w:sz w:val="24"/>
        </w:rPr>
        <w:t>Men usually wear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A.stockings instead of dress B.dress instead of stockings</w:t>
      </w:r>
    </w:p>
    <w:p>
      <w:pPr>
        <w:pStyle w:val="6"/>
        <w:numPr>
          <w:ilvl w:val="0"/>
          <w:numId w:val="13"/>
        </w:numPr>
        <w:tabs>
          <w:tab w:val="left" w:pos="361"/>
        </w:tabs>
        <w:spacing w:before="1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either dress or stockings</w:t>
      </w:r>
    </w:p>
    <w:p>
      <w:pPr>
        <w:pStyle w:val="6"/>
        <w:numPr>
          <w:ilvl w:val="0"/>
          <w:numId w:val="13"/>
        </w:numPr>
        <w:tabs>
          <w:tab w:val="left" w:pos="361"/>
        </w:tabs>
        <w:spacing w:before="12" w:after="0" w:line="252" w:lineRule="auto"/>
        <w:ind w:left="119" w:right="5985" w:firstLine="0"/>
        <w:jc w:val="left"/>
        <w:rPr>
          <w:sz w:val="24"/>
        </w:rPr>
      </w:pPr>
      <w:r>
        <w:rPr>
          <w:sz w:val="24"/>
        </w:rPr>
        <w:t>neither dress nor stockings 答案：A</w:t>
      </w:r>
    </w:p>
    <w:p>
      <w:pPr>
        <w:spacing w:after="0" w:line="252" w:lineRule="auto"/>
        <w:jc w:val="left"/>
        <w:rPr>
          <w:sz w:val="24"/>
        </w:rPr>
        <w:sectPr>
          <w:pgSz w:w="11910" w:h="16840"/>
          <w:pgMar w:top="760" w:right="1160" w:bottom="940" w:left="1160" w:header="0" w:footer="749" w:gutter="0"/>
          <w:cols w:space="720" w:num="1"/>
        </w:sectPr>
      </w:pPr>
    </w:p>
    <w:p>
      <w:pPr>
        <w:pStyle w:val="2"/>
        <w:spacing w:before="43"/>
      </w:pPr>
      <w:bookmarkStart w:id="2" w:name="三、翻译题"/>
      <w:bookmarkEnd w:id="2"/>
      <w:r>
        <w:t>三、翻译题</w:t>
      </w:r>
    </w:p>
    <w:p>
      <w:pPr>
        <w:pStyle w:val="3"/>
        <w:spacing w:before="3"/>
      </w:pPr>
      <w:r>
        <w:t>选择句子正确的翻译。</w:t>
      </w:r>
    </w:p>
    <w:p>
      <w:pPr>
        <w:pStyle w:val="6"/>
        <w:numPr>
          <w:ilvl w:val="0"/>
          <w:numId w:val="10"/>
        </w:numPr>
        <w:tabs>
          <w:tab w:val="left" w:pos="481"/>
        </w:tabs>
        <w:spacing w:before="14" w:after="0" w:line="249" w:lineRule="auto"/>
        <w:ind w:left="119" w:right="1665" w:firstLine="0"/>
        <w:jc w:val="left"/>
        <w:rPr>
          <w:sz w:val="24"/>
        </w:rPr>
      </w:pPr>
      <w:r>
        <w:rPr>
          <w:sz w:val="24"/>
        </w:rPr>
        <w:t>He answered me, but he spoke neither slowly nor clearly.(2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A.他回答了，但他讲得既不慢也不清楚。</w:t>
      </w:r>
    </w:p>
    <w:p>
      <w:pPr>
        <w:pStyle w:val="6"/>
        <w:numPr>
          <w:ilvl w:val="0"/>
          <w:numId w:val="14"/>
        </w:numPr>
        <w:tabs>
          <w:tab w:val="left" w:pos="361"/>
        </w:tabs>
        <w:spacing w:before="0" w:after="0" w:line="306" w:lineRule="exact"/>
        <w:ind w:left="360" w:right="0" w:hanging="242"/>
        <w:jc w:val="left"/>
        <w:rPr>
          <w:sz w:val="24"/>
        </w:rPr>
      </w:pPr>
      <w:r>
        <w:rPr>
          <w:sz w:val="24"/>
        </w:rPr>
        <w:t>火车站很大，又黑又暗。</w:t>
      </w:r>
    </w:p>
    <w:p>
      <w:pPr>
        <w:pStyle w:val="6"/>
        <w:numPr>
          <w:ilvl w:val="0"/>
          <w:numId w:val="14"/>
        </w:numPr>
        <w:tabs>
          <w:tab w:val="left" w:pos="361"/>
        </w:tabs>
        <w:spacing w:before="14" w:after="0" w:line="249" w:lineRule="auto"/>
        <w:ind w:left="119" w:right="3705" w:firstLine="0"/>
        <w:jc w:val="left"/>
        <w:rPr>
          <w:sz w:val="24"/>
        </w:rPr>
      </w:pPr>
      <w:r>
        <w:rPr>
          <w:spacing w:val="-1"/>
          <w:sz w:val="24"/>
        </w:rPr>
        <w:t>我的英语讲得不但非常认真，而且咬字也非常清楚。</w:t>
      </w:r>
      <w:r>
        <w:rPr>
          <w:sz w:val="24"/>
        </w:rPr>
        <w:t>D.我把问话重复了很多遍。</w:t>
      </w:r>
    </w:p>
    <w:p>
      <w:pPr>
        <w:pStyle w:val="3"/>
        <w:spacing w:line="306" w:lineRule="exact"/>
      </w:pPr>
      <w:r>
        <w:t>答案：A</w:t>
      </w:r>
    </w:p>
    <w:p>
      <w:pPr>
        <w:pStyle w:val="3"/>
        <w:ind w:left="0"/>
        <w:rPr>
          <w:sz w:val="26"/>
        </w:rPr>
      </w:pPr>
    </w:p>
    <w:p>
      <w:pPr>
        <w:pStyle w:val="6"/>
        <w:numPr>
          <w:ilvl w:val="0"/>
          <w:numId w:val="10"/>
        </w:numPr>
        <w:tabs>
          <w:tab w:val="left" w:pos="480"/>
        </w:tabs>
        <w:spacing w:before="0" w:after="0" w:line="249" w:lineRule="auto"/>
        <w:ind w:left="119" w:right="825" w:firstLine="0"/>
        <w:jc w:val="left"/>
        <w:rPr>
          <w:sz w:val="24"/>
        </w:rPr>
      </w:pPr>
      <w:r>
        <w:rPr>
          <w:sz w:val="24"/>
        </w:rPr>
        <w:t>I repeated my question several times and at last he understood.(2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A.我把问话重复了很多遍。</w:t>
      </w:r>
    </w:p>
    <w:p>
      <w:pPr>
        <w:pStyle w:val="6"/>
        <w:numPr>
          <w:ilvl w:val="0"/>
          <w:numId w:val="15"/>
        </w:numPr>
        <w:tabs>
          <w:tab w:val="left" w:pos="361"/>
        </w:tabs>
        <w:spacing w:before="2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火车站很大，又黑又暗。</w:t>
      </w:r>
    </w:p>
    <w:p>
      <w:pPr>
        <w:pStyle w:val="6"/>
        <w:numPr>
          <w:ilvl w:val="0"/>
          <w:numId w:val="15"/>
        </w:numPr>
        <w:tabs>
          <w:tab w:val="left" w:pos="361"/>
        </w:tabs>
        <w:spacing w:before="11" w:after="0" w:line="249" w:lineRule="auto"/>
        <w:ind w:left="119" w:right="3225" w:firstLine="0"/>
        <w:jc w:val="left"/>
        <w:rPr>
          <w:sz w:val="24"/>
        </w:rPr>
      </w:pPr>
      <w:r>
        <w:rPr>
          <w:spacing w:val="-1"/>
          <w:sz w:val="24"/>
        </w:rPr>
        <w:t>我不知道去饭店的路该怎么走，于是向一个搬运工打听。</w:t>
      </w:r>
      <w:r>
        <w:rPr>
          <w:sz w:val="24"/>
        </w:rPr>
        <w:t>D.他回答了，但他讲得既不慢也不清楚。</w:t>
      </w:r>
    </w:p>
    <w:p>
      <w:pPr>
        <w:pStyle w:val="3"/>
        <w:spacing w:before="1"/>
      </w:pPr>
      <w:r>
        <w:t>答案：A</w:t>
      </w:r>
    </w:p>
    <w:p>
      <w:pPr>
        <w:pStyle w:val="3"/>
        <w:spacing w:before="11"/>
        <w:ind w:left="0"/>
        <w:rPr>
          <w:sz w:val="25"/>
        </w:rPr>
      </w:pPr>
    </w:p>
    <w:p>
      <w:pPr>
        <w:pStyle w:val="6"/>
        <w:numPr>
          <w:ilvl w:val="0"/>
          <w:numId w:val="10"/>
        </w:numPr>
        <w:tabs>
          <w:tab w:val="left" w:pos="481"/>
        </w:tabs>
        <w:spacing w:before="0" w:after="0" w:line="252" w:lineRule="auto"/>
        <w:ind w:left="119" w:right="465" w:firstLine="0"/>
        <w:jc w:val="left"/>
        <w:rPr>
          <w:sz w:val="24"/>
        </w:rPr>
      </w:pPr>
      <w:r>
        <w:rPr>
          <w:sz w:val="24"/>
        </w:rPr>
        <w:t>We like them in the same way that we like pretty curtain material.(2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A.我们喜爱它们就像我们喜欢漂亮的窗帘布一样。</w:t>
      </w:r>
    </w:p>
    <w:p>
      <w:pPr>
        <w:pStyle w:val="6"/>
        <w:numPr>
          <w:ilvl w:val="0"/>
          <w:numId w:val="16"/>
        </w:numPr>
        <w:tabs>
          <w:tab w:val="left" w:pos="361"/>
        </w:tabs>
        <w:spacing w:before="0" w:after="0" w:line="303" w:lineRule="exact"/>
        <w:ind w:left="360" w:right="0" w:hanging="242"/>
        <w:jc w:val="left"/>
        <w:rPr>
          <w:sz w:val="24"/>
        </w:rPr>
      </w:pPr>
      <w:r>
        <w:rPr>
          <w:sz w:val="24"/>
        </w:rPr>
        <w:t>有很多人装成很懂现代艺术的样子。</w:t>
      </w:r>
    </w:p>
    <w:p>
      <w:pPr>
        <w:pStyle w:val="6"/>
        <w:numPr>
          <w:ilvl w:val="0"/>
          <w:numId w:val="16"/>
        </w:numPr>
        <w:tabs>
          <w:tab w:val="left" w:pos="361"/>
        </w:tabs>
        <w:spacing w:before="12" w:after="0" w:line="252" w:lineRule="auto"/>
        <w:ind w:left="119" w:right="4665" w:firstLine="0"/>
        <w:jc w:val="left"/>
        <w:rPr>
          <w:sz w:val="24"/>
        </w:rPr>
      </w:pPr>
      <w:r>
        <w:rPr>
          <w:spacing w:val="-1"/>
          <w:sz w:val="24"/>
        </w:rPr>
        <w:t>他们总是告诉你一幅画的“意思”是什么。</w:t>
      </w:r>
      <w:r>
        <w:rPr>
          <w:sz w:val="24"/>
        </w:rPr>
        <w:t>D.它们就是些好看的图案。</w:t>
      </w:r>
    </w:p>
    <w:p>
      <w:pPr>
        <w:pStyle w:val="3"/>
        <w:spacing w:line="303" w:lineRule="exact"/>
      </w:pPr>
      <w:r>
        <w:t>答案：A</w:t>
      </w:r>
    </w:p>
    <w:p>
      <w:pPr>
        <w:pStyle w:val="3"/>
        <w:ind w:left="0"/>
        <w:rPr>
          <w:sz w:val="26"/>
        </w:rPr>
      </w:pPr>
    </w:p>
    <w:p>
      <w:pPr>
        <w:pStyle w:val="6"/>
        <w:numPr>
          <w:ilvl w:val="0"/>
          <w:numId w:val="10"/>
        </w:numPr>
        <w:tabs>
          <w:tab w:val="left" w:pos="481"/>
        </w:tabs>
        <w:spacing w:before="0" w:after="0" w:line="249" w:lineRule="auto"/>
        <w:ind w:left="119" w:right="4785" w:firstLine="0"/>
        <w:jc w:val="left"/>
        <w:rPr>
          <w:sz w:val="24"/>
        </w:rPr>
      </w:pPr>
      <w:r>
        <w:rPr>
          <w:sz w:val="24"/>
        </w:rPr>
        <w:t>They are just pretty patterns.(2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A.它们就是些好看的图案。</w:t>
      </w:r>
    </w:p>
    <w:p>
      <w:pPr>
        <w:pStyle w:val="6"/>
        <w:numPr>
          <w:ilvl w:val="0"/>
          <w:numId w:val="17"/>
        </w:numPr>
        <w:tabs>
          <w:tab w:val="left" w:pos="361"/>
        </w:tabs>
        <w:spacing w:before="0" w:after="0" w:line="306" w:lineRule="exact"/>
        <w:ind w:left="360" w:right="0" w:hanging="242"/>
        <w:jc w:val="left"/>
        <w:rPr>
          <w:sz w:val="24"/>
        </w:rPr>
      </w:pPr>
      <w:r>
        <w:rPr>
          <w:sz w:val="24"/>
        </w:rPr>
        <w:t>他们总是告诉你一幅画的“意思”是什么。</w:t>
      </w:r>
    </w:p>
    <w:p>
      <w:pPr>
        <w:pStyle w:val="6"/>
        <w:numPr>
          <w:ilvl w:val="0"/>
          <w:numId w:val="17"/>
        </w:numPr>
        <w:tabs>
          <w:tab w:val="left" w:pos="361"/>
        </w:tabs>
        <w:spacing w:before="14" w:after="0" w:line="240" w:lineRule="auto"/>
        <w:ind w:left="360" w:right="0" w:hanging="242"/>
        <w:jc w:val="left"/>
        <w:rPr>
          <w:sz w:val="24"/>
        </w:rPr>
      </w:pPr>
      <w:r>
        <w:rPr>
          <w:sz w:val="24"/>
        </w:rPr>
        <w:t>我们喜爱它们就像我们喜欢漂亮的窗帘布一样。</w:t>
      </w:r>
    </w:p>
    <w:p>
      <w:pPr>
        <w:pStyle w:val="6"/>
        <w:numPr>
          <w:ilvl w:val="0"/>
          <w:numId w:val="17"/>
        </w:numPr>
        <w:tabs>
          <w:tab w:val="left" w:pos="361"/>
        </w:tabs>
        <w:spacing w:before="12" w:after="0" w:line="249" w:lineRule="auto"/>
        <w:ind w:left="119" w:right="3585" w:firstLine="0"/>
        <w:jc w:val="left"/>
        <w:rPr>
          <w:sz w:val="24"/>
        </w:rPr>
      </w:pPr>
      <w:r>
        <w:rPr>
          <w:sz w:val="24"/>
        </w:rPr>
        <w:t>我的妹妹只有7</w:t>
      </w:r>
      <w:r>
        <w:rPr>
          <w:spacing w:val="-1"/>
          <w:sz w:val="24"/>
        </w:rPr>
        <w:t>岁，但她总能说出我的画是好还是坏。</w:t>
      </w:r>
      <w:r>
        <w:rPr>
          <w:sz w:val="24"/>
        </w:rPr>
        <w:t>答案：A</w:t>
      </w:r>
    </w:p>
    <w:p>
      <w:pPr>
        <w:pStyle w:val="3"/>
        <w:ind w:left="0"/>
        <w:rPr>
          <w:sz w:val="25"/>
        </w:rPr>
      </w:pPr>
    </w:p>
    <w:p>
      <w:pPr>
        <w:pStyle w:val="6"/>
        <w:numPr>
          <w:ilvl w:val="0"/>
          <w:numId w:val="10"/>
        </w:numPr>
        <w:tabs>
          <w:tab w:val="left" w:pos="481"/>
        </w:tabs>
        <w:spacing w:before="0" w:after="0" w:line="249" w:lineRule="auto"/>
        <w:ind w:left="119" w:right="3945" w:firstLine="0"/>
        <w:jc w:val="left"/>
        <w:rPr>
          <w:sz w:val="24"/>
        </w:rPr>
      </w:pPr>
      <w:r>
        <w:rPr>
          <w:sz w:val="24"/>
        </w:rPr>
        <w:t>But some time later it began to rain.(2</w:t>
      </w:r>
      <w:r>
        <w:rPr>
          <w:spacing w:val="-6"/>
          <w:sz w:val="24"/>
        </w:rPr>
        <w:t xml:space="preserve"> 分) </w:t>
      </w:r>
      <w:r>
        <w:rPr>
          <w:sz w:val="24"/>
        </w:rPr>
        <w:t>A.但过了一阵子,天下起雨来。</w:t>
      </w:r>
    </w:p>
    <w:p>
      <w:pPr>
        <w:pStyle w:val="3"/>
        <w:spacing w:before="1" w:line="249" w:lineRule="auto"/>
        <w:ind w:right="2265"/>
      </w:pPr>
      <w:r>
        <w:t>B.他们美美地吃了一顿饭后，就围在营火旁讲起了故事，唱起了歌。C.于是他们扑灭了篝火，钻进了帐篷。</w:t>
      </w:r>
    </w:p>
    <w:p>
      <w:pPr>
        <w:pStyle w:val="3"/>
        <w:spacing w:line="252" w:lineRule="auto"/>
        <w:ind w:right="4425"/>
      </w:pPr>
      <w:r>
        <w:t>D.睡袋既暖和又舒服，所以，他们都睡得很香。答案：A</w:t>
      </w:r>
    </w:p>
    <w:p>
      <w:pPr>
        <w:pStyle w:val="3"/>
        <w:spacing w:before="12"/>
        <w:ind w:left="0"/>
        <w:rPr>
          <w:sz w:val="23"/>
        </w:rPr>
      </w:pPr>
    </w:p>
    <w:p>
      <w:pPr>
        <w:pStyle w:val="2"/>
      </w:pPr>
      <w:bookmarkStart w:id="3" w:name="四、完形填空"/>
      <w:bookmarkEnd w:id="3"/>
      <w:r>
        <w:t>四、完形填空</w:t>
      </w:r>
    </w:p>
    <w:p>
      <w:pPr>
        <w:pStyle w:val="3"/>
        <w:spacing w:before="5"/>
      </w:pPr>
      <w:r>
        <w:t>读下列短文，选择适当的词语填空。</w:t>
      </w:r>
    </w:p>
    <w:p>
      <w:pPr>
        <w:pStyle w:val="3"/>
        <w:tabs>
          <w:tab w:val="left" w:pos="5799"/>
          <w:tab w:val="left" w:pos="6999"/>
          <w:tab w:val="left" w:pos="8439"/>
          <w:tab w:val="left" w:pos="8799"/>
        </w:tabs>
        <w:spacing w:before="12" w:line="249" w:lineRule="auto"/>
        <w:ind w:right="117" w:firstLine="960"/>
      </w:pPr>
      <w:r>
        <w:t>The</w:t>
      </w:r>
      <w:r>
        <w:rPr>
          <w:spacing w:val="-53"/>
        </w:rPr>
        <w:t xml:space="preserve"> </w:t>
      </w:r>
      <w:r>
        <w:t>plane</w:t>
      </w:r>
      <w:r>
        <w:rPr>
          <w:spacing w:val="-53"/>
        </w:rPr>
        <w:t xml:space="preserve"> </w:t>
      </w:r>
      <w:r>
        <w:t>was</w:t>
      </w:r>
      <w:r>
        <w:rPr>
          <w:spacing w:val="-53"/>
        </w:rPr>
        <w:t xml:space="preserve"> </w:t>
      </w:r>
      <w:r>
        <w:t>late</w:t>
      </w:r>
      <w:r>
        <w:rPr>
          <w:spacing w:val="-56"/>
        </w:rPr>
        <w:t xml:space="preserve"> </w:t>
      </w:r>
      <w:r>
        <w:t>and</w:t>
      </w:r>
      <w:r>
        <w:rPr>
          <w:spacing w:val="-53"/>
        </w:rPr>
        <w:t xml:space="preserve"> </w:t>
      </w:r>
      <w:r>
        <w:t>detectives</w:t>
      </w:r>
      <w:r>
        <w:rPr>
          <w:spacing w:val="-53"/>
        </w:rPr>
        <w:t xml:space="preserve"> </w:t>
      </w:r>
      <w:r>
        <w:t>were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46</w:t>
      </w:r>
      <w:r>
        <w:rPr>
          <w:u w:val="single"/>
        </w:rPr>
        <w:tab/>
      </w:r>
      <w:r>
        <w:tab/>
      </w:r>
      <w:r>
        <w:t>at</w:t>
      </w:r>
      <w:r>
        <w:rPr>
          <w:spacing w:val="-52"/>
        </w:rPr>
        <w:t xml:space="preserve"> </w:t>
      </w:r>
      <w:r>
        <w:rPr>
          <w:spacing w:val="-6"/>
        </w:rPr>
        <w:t xml:space="preserve">the </w:t>
      </w:r>
      <w:r>
        <w:t>airport all morning. They were expecting a valuable parcel of</w:t>
      </w:r>
    </w:p>
    <w:p>
      <w:pPr>
        <w:pStyle w:val="3"/>
        <w:tabs>
          <w:tab w:val="left" w:pos="958"/>
          <w:tab w:val="left" w:pos="1558"/>
          <w:tab w:val="left" w:pos="2159"/>
          <w:tab w:val="left" w:pos="2759"/>
          <w:tab w:val="left" w:pos="3598"/>
          <w:tab w:val="left" w:pos="3959"/>
          <w:tab w:val="left" w:pos="4198"/>
          <w:tab w:val="left" w:pos="4559"/>
          <w:tab w:val="left" w:pos="4918"/>
          <w:tab w:val="left" w:pos="6106"/>
          <w:tab w:val="left" w:pos="7307"/>
          <w:tab w:val="left" w:pos="7558"/>
          <w:tab w:val="left" w:pos="7919"/>
          <w:tab w:val="left" w:pos="8746"/>
          <w:tab w:val="left" w:pos="9107"/>
        </w:tabs>
        <w:spacing w:before="1" w:line="249" w:lineRule="auto"/>
        <w:ind w:right="117"/>
      </w:pPr>
      <w:r>
        <w:t>diamonds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47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>South</w:t>
      </w:r>
      <w:r>
        <w:rPr>
          <w:spacing w:val="-22"/>
        </w:rPr>
        <w:t xml:space="preserve"> </w:t>
      </w:r>
      <w:r>
        <w:t>Africa.</w:t>
      </w:r>
      <w:r>
        <w:rPr>
          <w:spacing w:val="-21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few</w:t>
      </w:r>
      <w:r>
        <w:rPr>
          <w:spacing w:val="-21"/>
        </w:rPr>
        <w:t xml:space="preserve"> </w:t>
      </w:r>
      <w:r>
        <w:t>hours</w:t>
      </w:r>
      <w:r>
        <w:rPr>
          <w:spacing w:val="-21"/>
        </w:rPr>
        <w:t xml:space="preserve"> </w:t>
      </w:r>
      <w:r>
        <w:t>earlier,</w:t>
      </w:r>
      <w:r>
        <w:rPr>
          <w:spacing w:val="-21"/>
        </w:rPr>
        <w:t xml:space="preserve"> </w:t>
      </w:r>
      <w:r>
        <w:rPr>
          <w:spacing w:val="-3"/>
        </w:rPr>
        <w:t xml:space="preserve">someone </w:t>
      </w:r>
      <w:r>
        <w:t>had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48</w:t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 xml:space="preserve">the police that thieves would try to steal </w:t>
      </w:r>
      <w:r>
        <w:rPr>
          <w:spacing w:val="-5"/>
        </w:rPr>
        <w:t xml:space="preserve">the </w:t>
      </w:r>
      <w:r>
        <w:t>diamonds.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49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>the plane arrived, some of the</w:t>
      </w:r>
      <w:r>
        <w:rPr>
          <w:spacing w:val="-29"/>
        </w:rPr>
        <w:t xml:space="preserve"> </w:t>
      </w:r>
      <w:r>
        <w:t>detectives were waiting inside the main building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50</w:t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>others were waiting</w:t>
      </w:r>
      <w:r>
        <w:rPr>
          <w:spacing w:val="-17"/>
        </w:rPr>
        <w:t xml:space="preserve"> </w:t>
      </w:r>
      <w:r>
        <w:t>on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airfield.</w:t>
      </w:r>
      <w:r>
        <w:rPr>
          <w:spacing w:val="-17"/>
        </w:rPr>
        <w:t xml:space="preserve"> </w:t>
      </w:r>
      <w:r>
        <w:t>Two</w:t>
      </w:r>
      <w:r>
        <w:rPr>
          <w:spacing w:val="-17"/>
        </w:rPr>
        <w:t xml:space="preserve"> </w:t>
      </w:r>
      <w:r>
        <w:t>men</w:t>
      </w:r>
      <w:r>
        <w:rPr>
          <w:spacing w:val="-15"/>
        </w:rPr>
        <w:t xml:space="preserve"> </w:t>
      </w:r>
      <w:r>
        <w:t>took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parcel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51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rPr>
          <w:spacing w:val="-6"/>
        </w:rPr>
        <w:t>the</w:t>
      </w:r>
    </w:p>
    <w:p>
      <w:pPr>
        <w:spacing w:after="0" w:line="249" w:lineRule="auto"/>
        <w:sectPr>
          <w:pgSz w:w="11910" w:h="16840"/>
          <w:pgMar w:top="760" w:right="1160" w:bottom="940" w:left="1160" w:header="0" w:footer="749" w:gutter="0"/>
          <w:cols w:space="720" w:num="1"/>
        </w:sectPr>
      </w:pPr>
    </w:p>
    <w:p>
      <w:pPr>
        <w:pStyle w:val="3"/>
        <w:tabs>
          <w:tab w:val="left" w:pos="958"/>
          <w:tab w:val="left" w:pos="1795"/>
          <w:tab w:val="left" w:pos="2159"/>
          <w:tab w:val="left" w:pos="2259"/>
          <w:tab w:val="left" w:pos="2878"/>
          <w:tab w:val="left" w:pos="2996"/>
          <w:tab w:val="left" w:pos="3459"/>
          <w:tab w:val="left" w:pos="3598"/>
          <w:tab w:val="left" w:pos="3959"/>
          <w:tab w:val="left" w:pos="4079"/>
          <w:tab w:val="left" w:pos="4435"/>
          <w:tab w:val="left" w:pos="4796"/>
          <w:tab w:val="left" w:pos="4899"/>
          <w:tab w:val="left" w:pos="5259"/>
          <w:tab w:val="left" w:pos="5518"/>
          <w:tab w:val="left" w:pos="5879"/>
        </w:tabs>
        <w:spacing w:before="49" w:line="249" w:lineRule="auto"/>
        <w:ind w:right="117"/>
      </w:pPr>
      <w:r>
        <w:t>plane and carried it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52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>the Customs House. While two detectives</w:t>
      </w:r>
      <w:r>
        <w:rPr>
          <w:spacing w:val="-20"/>
        </w:rPr>
        <w:t xml:space="preserve"> </w:t>
      </w:r>
      <w:r>
        <w:t>were</w:t>
      </w:r>
      <w: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53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>guard</w:t>
      </w:r>
      <w:r>
        <w:rPr>
          <w:spacing w:val="-22"/>
        </w:rPr>
        <w:t xml:space="preserve"> </w:t>
      </w:r>
      <w:r>
        <w:t>at</w:t>
      </w:r>
      <w:r>
        <w:rPr>
          <w:spacing w:val="-19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door,</w:t>
      </w:r>
      <w:r>
        <w:rPr>
          <w:spacing w:val="-22"/>
        </w:rPr>
        <w:t xml:space="preserve"> </w:t>
      </w:r>
      <w:r>
        <w:t>two</w:t>
      </w:r>
      <w:r>
        <w:rPr>
          <w:spacing w:val="-22"/>
        </w:rPr>
        <w:t xml:space="preserve"> </w:t>
      </w:r>
      <w:r>
        <w:t>others</w:t>
      </w:r>
      <w:r>
        <w:rPr>
          <w:spacing w:val="-22"/>
        </w:rPr>
        <w:t xml:space="preserve"> </w:t>
      </w:r>
      <w:r>
        <w:t>opened the</w:t>
      </w:r>
      <w:r>
        <w:rPr>
          <w:spacing w:val="-3"/>
        </w:rPr>
        <w:t xml:space="preserve"> </w:t>
      </w:r>
      <w:r>
        <w:t>parcel.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54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 xml:space="preserve">their surprise, the precious parcel </w:t>
      </w:r>
      <w:r>
        <w:rPr>
          <w:spacing w:val="-4"/>
        </w:rPr>
        <w:t xml:space="preserve">was </w:t>
      </w:r>
      <w:r>
        <w:t>full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55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>stones and sand!(10分)</w:t>
      </w:r>
    </w:p>
    <w:p>
      <w:pPr>
        <w:pStyle w:val="3"/>
        <w:ind w:left="0"/>
        <w:rPr>
          <w:sz w:val="20"/>
        </w:rPr>
      </w:pPr>
    </w:p>
    <w:p>
      <w:pPr>
        <w:pStyle w:val="3"/>
        <w:spacing w:before="6"/>
        <w:ind w:left="0"/>
        <w:rPr>
          <w:sz w:val="29"/>
        </w:rPr>
      </w:pPr>
    </w:p>
    <w:tbl>
      <w:tblPr>
        <w:tblStyle w:val="4"/>
        <w:tblW w:w="0" w:type="auto"/>
        <w:tblInd w:w="21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1361"/>
        <w:gridCol w:w="1217"/>
        <w:gridCol w:w="11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359" w:type="dxa"/>
          </w:tcPr>
          <w:p>
            <w:pPr>
              <w:pStyle w:val="7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46. A.wait</w:t>
            </w:r>
          </w:p>
        </w:tc>
        <w:tc>
          <w:tcPr>
            <w:tcW w:w="1361" w:type="dxa"/>
          </w:tcPr>
          <w:p>
            <w:pPr>
              <w:pStyle w:val="7"/>
              <w:spacing w:line="250" w:lineRule="exact"/>
              <w:ind w:left="171"/>
              <w:rPr>
                <w:sz w:val="24"/>
              </w:rPr>
            </w:pPr>
            <w:r>
              <w:rPr>
                <w:sz w:val="24"/>
              </w:rPr>
              <w:t>B.waits</w:t>
            </w:r>
          </w:p>
        </w:tc>
        <w:tc>
          <w:tcPr>
            <w:tcW w:w="1217" w:type="dxa"/>
          </w:tcPr>
          <w:p>
            <w:pPr>
              <w:pStyle w:val="7"/>
              <w:spacing w:line="250" w:lineRule="exact"/>
              <w:ind w:left="92"/>
              <w:rPr>
                <w:sz w:val="24"/>
              </w:rPr>
            </w:pPr>
            <w:r>
              <w:rPr>
                <w:sz w:val="24"/>
              </w:rPr>
              <w:t>C.waited</w:t>
            </w:r>
          </w:p>
        </w:tc>
        <w:tc>
          <w:tcPr>
            <w:tcW w:w="1159" w:type="dxa"/>
          </w:tcPr>
          <w:p>
            <w:pPr>
              <w:pStyle w:val="7"/>
              <w:spacing w:line="250" w:lineRule="exact"/>
              <w:ind w:left="118"/>
              <w:rPr>
                <w:sz w:val="24"/>
              </w:rPr>
            </w:pPr>
            <w:r>
              <w:rPr>
                <w:sz w:val="24"/>
              </w:rPr>
              <w:t>D.waiting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359" w:type="dxa"/>
          </w:tcPr>
          <w:p>
            <w:pPr>
              <w:pStyle w:val="7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47. A.from</w:t>
            </w:r>
          </w:p>
        </w:tc>
        <w:tc>
          <w:tcPr>
            <w:tcW w:w="1361" w:type="dxa"/>
          </w:tcPr>
          <w:p>
            <w:pPr>
              <w:pStyle w:val="7"/>
              <w:spacing w:line="255" w:lineRule="exact"/>
              <w:ind w:left="171"/>
              <w:rPr>
                <w:sz w:val="24"/>
              </w:rPr>
            </w:pPr>
            <w:r>
              <w:rPr>
                <w:sz w:val="24"/>
              </w:rPr>
              <w:t>B.in</w:t>
            </w:r>
          </w:p>
        </w:tc>
        <w:tc>
          <w:tcPr>
            <w:tcW w:w="1217" w:type="dxa"/>
          </w:tcPr>
          <w:p>
            <w:pPr>
              <w:pStyle w:val="7"/>
              <w:spacing w:line="255" w:lineRule="exact"/>
              <w:ind w:left="92"/>
              <w:rPr>
                <w:sz w:val="24"/>
              </w:rPr>
            </w:pPr>
            <w:r>
              <w:rPr>
                <w:sz w:val="24"/>
              </w:rPr>
              <w:t>C.across</w:t>
            </w:r>
          </w:p>
        </w:tc>
        <w:tc>
          <w:tcPr>
            <w:tcW w:w="1159" w:type="dxa"/>
          </w:tcPr>
          <w:p>
            <w:pPr>
              <w:pStyle w:val="7"/>
              <w:spacing w:line="255" w:lineRule="exact"/>
              <w:ind w:left="118"/>
              <w:rPr>
                <w:sz w:val="24"/>
              </w:rPr>
            </w:pPr>
            <w:r>
              <w:rPr>
                <w:sz w:val="24"/>
              </w:rPr>
              <w:t>D.over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359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48. A.tell</w:t>
            </w:r>
          </w:p>
        </w:tc>
        <w:tc>
          <w:tcPr>
            <w:tcW w:w="1361" w:type="dxa"/>
          </w:tcPr>
          <w:p>
            <w:pPr>
              <w:pStyle w:val="7"/>
              <w:ind w:left="171"/>
              <w:rPr>
                <w:sz w:val="24"/>
              </w:rPr>
            </w:pPr>
            <w:r>
              <w:rPr>
                <w:sz w:val="24"/>
              </w:rPr>
              <w:t>B.telling</w:t>
            </w:r>
          </w:p>
        </w:tc>
        <w:tc>
          <w:tcPr>
            <w:tcW w:w="1217" w:type="dxa"/>
          </w:tcPr>
          <w:p>
            <w:pPr>
              <w:pStyle w:val="7"/>
              <w:ind w:left="92"/>
              <w:rPr>
                <w:sz w:val="24"/>
              </w:rPr>
            </w:pPr>
            <w:r>
              <w:rPr>
                <w:sz w:val="24"/>
              </w:rPr>
              <w:t>C.told</w:t>
            </w:r>
          </w:p>
        </w:tc>
        <w:tc>
          <w:tcPr>
            <w:tcW w:w="1159" w:type="dxa"/>
          </w:tcPr>
          <w:p>
            <w:pPr>
              <w:pStyle w:val="7"/>
              <w:ind w:left="118"/>
              <w:rPr>
                <w:sz w:val="24"/>
              </w:rPr>
            </w:pPr>
            <w:r>
              <w:rPr>
                <w:sz w:val="24"/>
              </w:rPr>
              <w:t>D.tells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359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49. A.What</w:t>
            </w:r>
          </w:p>
        </w:tc>
        <w:tc>
          <w:tcPr>
            <w:tcW w:w="1361" w:type="dxa"/>
          </w:tcPr>
          <w:p>
            <w:pPr>
              <w:pStyle w:val="7"/>
              <w:ind w:left="171"/>
              <w:rPr>
                <w:sz w:val="24"/>
              </w:rPr>
            </w:pPr>
            <w:r>
              <w:rPr>
                <w:sz w:val="24"/>
              </w:rPr>
              <w:t>B.However</w:t>
            </w:r>
          </w:p>
        </w:tc>
        <w:tc>
          <w:tcPr>
            <w:tcW w:w="1217" w:type="dxa"/>
          </w:tcPr>
          <w:p>
            <w:pPr>
              <w:pStyle w:val="7"/>
              <w:ind w:left="92"/>
              <w:rPr>
                <w:sz w:val="24"/>
              </w:rPr>
            </w:pPr>
            <w:r>
              <w:rPr>
                <w:sz w:val="24"/>
              </w:rPr>
              <w:t>C.When</w:t>
            </w:r>
          </w:p>
        </w:tc>
        <w:tc>
          <w:tcPr>
            <w:tcW w:w="1159" w:type="dxa"/>
          </w:tcPr>
          <w:p>
            <w:pPr>
              <w:pStyle w:val="7"/>
              <w:ind w:left="118"/>
              <w:rPr>
                <w:sz w:val="24"/>
              </w:rPr>
            </w:pPr>
            <w:r>
              <w:rPr>
                <w:sz w:val="24"/>
              </w:rPr>
              <w:t>D.Since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359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50. A.when</w:t>
            </w:r>
          </w:p>
        </w:tc>
        <w:tc>
          <w:tcPr>
            <w:tcW w:w="1361" w:type="dxa"/>
          </w:tcPr>
          <w:p>
            <w:pPr>
              <w:pStyle w:val="7"/>
              <w:ind w:left="171"/>
              <w:rPr>
                <w:sz w:val="24"/>
              </w:rPr>
            </w:pPr>
            <w:r>
              <w:rPr>
                <w:sz w:val="24"/>
              </w:rPr>
              <w:t>B.that</w:t>
            </w:r>
          </w:p>
        </w:tc>
        <w:tc>
          <w:tcPr>
            <w:tcW w:w="1217" w:type="dxa"/>
          </w:tcPr>
          <w:p>
            <w:pPr>
              <w:pStyle w:val="7"/>
              <w:ind w:left="92"/>
              <w:rPr>
                <w:sz w:val="24"/>
              </w:rPr>
            </w:pPr>
            <w:r>
              <w:rPr>
                <w:sz w:val="24"/>
              </w:rPr>
              <w:t>C.which</w:t>
            </w:r>
          </w:p>
        </w:tc>
        <w:tc>
          <w:tcPr>
            <w:tcW w:w="1159" w:type="dxa"/>
          </w:tcPr>
          <w:p>
            <w:pPr>
              <w:pStyle w:val="7"/>
              <w:ind w:left="118"/>
              <w:rPr>
                <w:sz w:val="24"/>
              </w:rPr>
            </w:pPr>
            <w:r>
              <w:rPr>
                <w:sz w:val="24"/>
              </w:rPr>
              <w:t>D.while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359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51. A.on</w:t>
            </w:r>
          </w:p>
        </w:tc>
        <w:tc>
          <w:tcPr>
            <w:tcW w:w="1361" w:type="dxa"/>
          </w:tcPr>
          <w:p>
            <w:pPr>
              <w:pStyle w:val="7"/>
              <w:ind w:left="171"/>
              <w:rPr>
                <w:sz w:val="24"/>
              </w:rPr>
            </w:pPr>
            <w:r>
              <w:rPr>
                <w:sz w:val="24"/>
              </w:rPr>
              <w:t>B.in</w:t>
            </w:r>
          </w:p>
        </w:tc>
        <w:tc>
          <w:tcPr>
            <w:tcW w:w="1217" w:type="dxa"/>
          </w:tcPr>
          <w:p>
            <w:pPr>
              <w:pStyle w:val="7"/>
              <w:ind w:left="92"/>
              <w:rPr>
                <w:sz w:val="24"/>
              </w:rPr>
            </w:pPr>
            <w:r>
              <w:rPr>
                <w:sz w:val="24"/>
              </w:rPr>
              <w:t>C.off</w:t>
            </w:r>
          </w:p>
        </w:tc>
        <w:tc>
          <w:tcPr>
            <w:tcW w:w="1159" w:type="dxa"/>
          </w:tcPr>
          <w:p>
            <w:pPr>
              <w:pStyle w:val="7"/>
              <w:ind w:left="118"/>
              <w:rPr>
                <w:sz w:val="24"/>
              </w:rPr>
            </w:pPr>
            <w:r>
              <w:rPr>
                <w:sz w:val="24"/>
              </w:rPr>
              <w:t>D.down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359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52. A.into</w:t>
            </w:r>
          </w:p>
        </w:tc>
        <w:tc>
          <w:tcPr>
            <w:tcW w:w="1361" w:type="dxa"/>
          </w:tcPr>
          <w:p>
            <w:pPr>
              <w:pStyle w:val="7"/>
              <w:ind w:left="171"/>
              <w:rPr>
                <w:sz w:val="24"/>
              </w:rPr>
            </w:pPr>
            <w:r>
              <w:rPr>
                <w:sz w:val="24"/>
              </w:rPr>
              <w:t>B.off</w:t>
            </w:r>
          </w:p>
        </w:tc>
        <w:tc>
          <w:tcPr>
            <w:tcW w:w="1217" w:type="dxa"/>
          </w:tcPr>
          <w:p>
            <w:pPr>
              <w:pStyle w:val="7"/>
              <w:ind w:left="92"/>
              <w:rPr>
                <w:sz w:val="24"/>
              </w:rPr>
            </w:pPr>
            <w:r>
              <w:rPr>
                <w:sz w:val="24"/>
              </w:rPr>
              <w:t>C.away</w:t>
            </w:r>
          </w:p>
        </w:tc>
        <w:tc>
          <w:tcPr>
            <w:tcW w:w="1159" w:type="dxa"/>
          </w:tcPr>
          <w:p>
            <w:pPr>
              <w:pStyle w:val="7"/>
              <w:ind w:left="118"/>
              <w:rPr>
                <w:sz w:val="24"/>
              </w:rPr>
            </w:pPr>
            <w:r>
              <w:rPr>
                <w:sz w:val="24"/>
              </w:rPr>
              <w:t>D.from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359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53. A.keeps</w:t>
            </w:r>
          </w:p>
        </w:tc>
        <w:tc>
          <w:tcPr>
            <w:tcW w:w="1361" w:type="dxa"/>
          </w:tcPr>
          <w:p>
            <w:pPr>
              <w:pStyle w:val="7"/>
              <w:ind w:left="171"/>
              <w:rPr>
                <w:sz w:val="24"/>
              </w:rPr>
            </w:pPr>
            <w:r>
              <w:rPr>
                <w:sz w:val="24"/>
              </w:rPr>
              <w:t>B.kept</w:t>
            </w:r>
          </w:p>
        </w:tc>
        <w:tc>
          <w:tcPr>
            <w:tcW w:w="1217" w:type="dxa"/>
          </w:tcPr>
          <w:p>
            <w:pPr>
              <w:pStyle w:val="7"/>
              <w:ind w:left="92"/>
              <w:rPr>
                <w:sz w:val="24"/>
              </w:rPr>
            </w:pPr>
            <w:r>
              <w:rPr>
                <w:sz w:val="24"/>
              </w:rPr>
              <w:t>C.keep</w:t>
            </w:r>
          </w:p>
        </w:tc>
        <w:tc>
          <w:tcPr>
            <w:tcW w:w="1159" w:type="dxa"/>
          </w:tcPr>
          <w:p>
            <w:pPr>
              <w:pStyle w:val="7"/>
              <w:ind w:left="118"/>
              <w:rPr>
                <w:sz w:val="24"/>
              </w:rPr>
            </w:pPr>
            <w:r>
              <w:rPr>
                <w:sz w:val="24"/>
              </w:rPr>
              <w:t>D.keeping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359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54. A.With</w:t>
            </w:r>
          </w:p>
        </w:tc>
        <w:tc>
          <w:tcPr>
            <w:tcW w:w="1361" w:type="dxa"/>
          </w:tcPr>
          <w:p>
            <w:pPr>
              <w:pStyle w:val="7"/>
              <w:ind w:left="171"/>
              <w:rPr>
                <w:sz w:val="24"/>
              </w:rPr>
            </w:pPr>
            <w:r>
              <w:rPr>
                <w:sz w:val="24"/>
              </w:rPr>
              <w:t>B.To</w:t>
            </w:r>
          </w:p>
        </w:tc>
        <w:tc>
          <w:tcPr>
            <w:tcW w:w="1217" w:type="dxa"/>
          </w:tcPr>
          <w:p>
            <w:pPr>
              <w:pStyle w:val="7"/>
              <w:ind w:left="92"/>
              <w:rPr>
                <w:sz w:val="24"/>
              </w:rPr>
            </w:pPr>
            <w:r>
              <w:rPr>
                <w:sz w:val="24"/>
              </w:rPr>
              <w:t>C.Without</w:t>
            </w:r>
          </w:p>
        </w:tc>
        <w:tc>
          <w:tcPr>
            <w:tcW w:w="1159" w:type="dxa"/>
          </w:tcPr>
          <w:p>
            <w:pPr>
              <w:pStyle w:val="7"/>
              <w:ind w:left="118"/>
              <w:rPr>
                <w:sz w:val="24"/>
              </w:rPr>
            </w:pPr>
            <w:r>
              <w:rPr>
                <w:sz w:val="24"/>
              </w:rPr>
              <w:t>D.On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59" w:type="dxa"/>
          </w:tcPr>
          <w:p>
            <w:pPr>
              <w:pStyle w:val="7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55. A.with</w:t>
            </w:r>
          </w:p>
        </w:tc>
        <w:tc>
          <w:tcPr>
            <w:tcW w:w="1361" w:type="dxa"/>
          </w:tcPr>
          <w:p>
            <w:pPr>
              <w:pStyle w:val="7"/>
              <w:spacing w:line="251" w:lineRule="exact"/>
              <w:ind w:left="171"/>
              <w:rPr>
                <w:sz w:val="24"/>
              </w:rPr>
            </w:pPr>
            <w:r>
              <w:rPr>
                <w:sz w:val="24"/>
              </w:rPr>
              <w:t>B.of</w:t>
            </w:r>
          </w:p>
        </w:tc>
        <w:tc>
          <w:tcPr>
            <w:tcW w:w="1217" w:type="dxa"/>
          </w:tcPr>
          <w:p>
            <w:pPr>
              <w:pStyle w:val="7"/>
              <w:spacing w:line="251" w:lineRule="exact"/>
              <w:ind w:left="92"/>
              <w:rPr>
                <w:sz w:val="24"/>
              </w:rPr>
            </w:pPr>
            <w:r>
              <w:rPr>
                <w:sz w:val="24"/>
              </w:rPr>
              <w:t>C.off</w:t>
            </w:r>
          </w:p>
        </w:tc>
        <w:tc>
          <w:tcPr>
            <w:tcW w:w="1159" w:type="dxa"/>
          </w:tcPr>
          <w:p>
            <w:pPr>
              <w:pStyle w:val="7"/>
              <w:spacing w:line="251" w:lineRule="exact"/>
              <w:ind w:left="118"/>
              <w:rPr>
                <w:sz w:val="24"/>
              </w:rPr>
            </w:pPr>
            <w:r>
              <w:rPr>
                <w:sz w:val="24"/>
              </w:rPr>
              <w:t>D.in</w:t>
            </w:r>
          </w:p>
        </w:tc>
      </w:tr>
    </w:tbl>
    <w:p>
      <w:pPr>
        <w:pStyle w:val="3"/>
        <w:spacing w:before="5"/>
        <w:ind w:left="0"/>
        <w:rPr>
          <w:sz w:val="19"/>
        </w:rPr>
      </w:pPr>
    </w:p>
    <w:p>
      <w:pPr>
        <w:pStyle w:val="3"/>
        <w:tabs>
          <w:tab w:val="left" w:pos="2519"/>
        </w:tabs>
        <w:spacing w:before="67"/>
      </w:pPr>
      <w:r>
        <w:t>答案：D;A;C;C;D;</w:t>
      </w:r>
      <w:r>
        <w:tab/>
      </w:r>
      <w:r>
        <w:t>C;A;D;B;B;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bookmarkStart w:id="4" w:name="_GoBack"/>
      <w:bookmarkEnd w:id="4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3449320</wp:posOffset>
              </wp:positionH>
              <wp:positionV relativeFrom="page">
                <wp:posOffset>10077450</wp:posOffset>
              </wp:positionV>
              <wp:extent cx="659765" cy="15176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976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39" w:lineRule="exact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>/10 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1.6pt;margin-top:793.5pt;height:11.95pt;width:51.95pt;mso-position-horizontal-relative:page;mso-position-vertical-relative:page;z-index:-251657216;mso-width-relative:page;mso-height-relative:page;" filled="f" stroked="f" coordsize="21600,21600" o:gfxdata="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eT0JtsAAAANAQAADwAAAAAAAAABACAAAAAiAAAAZHJzL2Rvd25yZXYueG1sUEsB&#10;AhQAFAAAAAgAh07iQPi56GG5AQAAcQMAAA4AAAAAAAAAAQAgAAAAK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39" w:lineRule="exact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>/10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34"/>
      <w:numFmt w:val="decimal"/>
      <w:lvlText w:val="%1."/>
      <w:lvlJc w:val="left"/>
      <w:pPr>
        <w:ind w:left="119" w:hanging="361"/>
        <w:jc w:val="left"/>
      </w:pPr>
      <w:rPr>
        <w:rFonts w:hint="default" w:ascii="宋体" w:hAnsi="宋体" w:eastAsia="宋体" w:cs="宋体"/>
        <w:spacing w:val="-17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066" w:hanging="36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013" w:hanging="36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960" w:hanging="36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906" w:hanging="36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853" w:hanging="36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00" w:hanging="36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746" w:hanging="36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693" w:hanging="361"/>
      </w:pPr>
      <w:rPr>
        <w:rFonts w:hint="default"/>
        <w:lang w:val="en-US" w:eastAsia="en-US" w:bidi="en-US"/>
      </w:rPr>
    </w:lvl>
  </w:abstractNum>
  <w:abstractNum w:abstractNumId="1">
    <w:nsid w:val="B5E306ED"/>
    <w:multiLevelType w:val="multilevel"/>
    <w:tmpl w:val="B5E306ED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2">
    <w:nsid w:val="BF205925"/>
    <w:multiLevelType w:val="multilevel"/>
    <w:tmpl w:val="BF205925"/>
    <w:lvl w:ilvl="0" w:tentative="0">
      <w:start w:val="23"/>
      <w:numFmt w:val="decimal"/>
      <w:lvlText w:val="%1."/>
      <w:lvlJc w:val="left"/>
      <w:pPr>
        <w:ind w:left="119" w:hanging="361"/>
        <w:jc w:val="left"/>
      </w:pPr>
      <w:rPr>
        <w:rFonts w:hint="default" w:ascii="宋体" w:hAnsi="宋体" w:eastAsia="宋体" w:cs="宋体"/>
        <w:spacing w:val="-17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066" w:hanging="36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013" w:hanging="36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960" w:hanging="36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906" w:hanging="36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853" w:hanging="36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00" w:hanging="36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746" w:hanging="36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693" w:hanging="361"/>
      </w:pPr>
      <w:rPr>
        <w:rFonts w:hint="default"/>
        <w:lang w:val="en-US" w:eastAsia="en-US" w:bidi="en-US"/>
      </w:rPr>
    </w:lvl>
  </w:abstractNum>
  <w:abstractNum w:abstractNumId="3">
    <w:nsid w:val="C8879AEF"/>
    <w:multiLevelType w:val="multilevel"/>
    <w:tmpl w:val="C8879AEF"/>
    <w:lvl w:ilvl="0" w:tentative="0">
      <w:start w:val="2"/>
      <w:numFmt w:val="upperLetter"/>
      <w:lvlText w:val="%1."/>
      <w:lvlJc w:val="left"/>
      <w:pPr>
        <w:ind w:left="119" w:hanging="241"/>
        <w:jc w:val="left"/>
      </w:pPr>
      <w:rPr>
        <w:rFonts w:hint="default" w:ascii="宋体" w:hAnsi="宋体" w:eastAsia="宋体" w:cs="宋体"/>
        <w:spacing w:val="-9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066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013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960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906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85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00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746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693" w:hanging="241"/>
      </w:pPr>
      <w:rPr>
        <w:rFonts w:hint="default"/>
        <w:lang w:val="en-US" w:eastAsia="en-US" w:bidi="en-US"/>
      </w:rPr>
    </w:lvl>
  </w:abstractNum>
  <w:abstractNum w:abstractNumId="4">
    <w:nsid w:val="CF092B84"/>
    <w:multiLevelType w:val="multilevel"/>
    <w:tmpl w:val="CF092B84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5">
    <w:nsid w:val="DCBA6B53"/>
    <w:multiLevelType w:val="multilevel"/>
    <w:tmpl w:val="DCBA6B53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6">
    <w:nsid w:val="F4B5D9F5"/>
    <w:multiLevelType w:val="multilevel"/>
    <w:tmpl w:val="F4B5D9F5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7">
    <w:nsid w:val="0053208E"/>
    <w:multiLevelType w:val="multilevel"/>
    <w:tmpl w:val="0053208E"/>
    <w:lvl w:ilvl="0" w:tentative="0">
      <w:start w:val="9"/>
      <w:numFmt w:val="decimal"/>
      <w:lvlText w:val="%1."/>
      <w:lvlJc w:val="left"/>
      <w:pPr>
        <w:ind w:left="119" w:hanging="241"/>
        <w:jc w:val="left"/>
      </w:pPr>
      <w:rPr>
        <w:rFonts w:hint="default" w:ascii="宋体" w:hAnsi="宋体" w:eastAsia="宋体" w:cs="宋体"/>
        <w:spacing w:val="-16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066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013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960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906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85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00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746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693" w:hanging="241"/>
      </w:pPr>
      <w:rPr>
        <w:rFonts w:hint="default"/>
        <w:lang w:val="en-US" w:eastAsia="en-US" w:bidi="en-US"/>
      </w:rPr>
    </w:lvl>
  </w:abstractNum>
  <w:abstractNum w:abstractNumId="8">
    <w:nsid w:val="0248C179"/>
    <w:multiLevelType w:val="multilevel"/>
    <w:tmpl w:val="0248C179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9">
    <w:nsid w:val="03D62ECE"/>
    <w:multiLevelType w:val="multilevel"/>
    <w:tmpl w:val="03D62ECE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10">
    <w:nsid w:val="2470EC97"/>
    <w:multiLevelType w:val="multilevel"/>
    <w:tmpl w:val="2470EC97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11">
    <w:nsid w:val="25B654F3"/>
    <w:multiLevelType w:val="multilevel"/>
    <w:tmpl w:val="25B654F3"/>
    <w:lvl w:ilvl="0" w:tentative="0">
      <w:start w:val="3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12">
    <w:nsid w:val="2A8F537B"/>
    <w:multiLevelType w:val="multilevel"/>
    <w:tmpl w:val="2A8F537B"/>
    <w:lvl w:ilvl="0" w:tentative="0">
      <w:start w:val="1"/>
      <w:numFmt w:val="upperLetter"/>
      <w:lvlText w:val="%1."/>
      <w:lvlJc w:val="left"/>
      <w:pPr>
        <w:ind w:left="119" w:hanging="241"/>
        <w:jc w:val="left"/>
      </w:pPr>
      <w:rPr>
        <w:rFonts w:hint="default" w:ascii="宋体" w:hAnsi="宋体" w:eastAsia="宋体" w:cs="宋体"/>
        <w:spacing w:val="-5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066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013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960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906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85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00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746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693" w:hanging="241"/>
      </w:pPr>
      <w:rPr>
        <w:rFonts w:hint="default"/>
        <w:lang w:val="en-US" w:eastAsia="en-US" w:bidi="en-US"/>
      </w:rPr>
    </w:lvl>
  </w:abstractNum>
  <w:abstractNum w:abstractNumId="13">
    <w:nsid w:val="4D4DC07F"/>
    <w:multiLevelType w:val="multilevel"/>
    <w:tmpl w:val="4D4DC07F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14">
    <w:nsid w:val="59ADCABA"/>
    <w:multiLevelType w:val="multilevel"/>
    <w:tmpl w:val="59ADCABA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15">
    <w:nsid w:val="5A241D34"/>
    <w:multiLevelType w:val="multilevel"/>
    <w:tmpl w:val="5A241D34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abstractNum w:abstractNumId="16">
    <w:nsid w:val="72183CF9"/>
    <w:multiLevelType w:val="multilevel"/>
    <w:tmpl w:val="72183CF9"/>
    <w:lvl w:ilvl="0" w:tentative="0">
      <w:start w:val="2"/>
      <w:numFmt w:val="upperLetter"/>
      <w:lvlText w:val="%1."/>
      <w:lvlJc w:val="left"/>
      <w:pPr>
        <w:ind w:left="360" w:hanging="241"/>
        <w:jc w:val="left"/>
      </w:pPr>
      <w:rPr>
        <w:rFonts w:hint="default" w:ascii="宋体" w:hAnsi="宋体" w:eastAsia="宋体" w:cs="宋体"/>
        <w:w w:val="100"/>
        <w:sz w:val="22"/>
        <w:szCs w:val="22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82" w:hanging="241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205" w:hanging="241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128" w:hanging="241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050" w:hanging="241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73" w:hanging="241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896" w:hanging="241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818" w:hanging="241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741" w:hanging="241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2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8"/>
  </w:num>
  <w:num w:numId="10">
    <w:abstractNumId w:val="0"/>
  </w:num>
  <w:num w:numId="11">
    <w:abstractNumId w:val="12"/>
  </w:num>
  <w:num w:numId="12">
    <w:abstractNumId w:val="15"/>
  </w:num>
  <w:num w:numId="13">
    <w:abstractNumId w:val="3"/>
  </w:num>
  <w:num w:numId="14">
    <w:abstractNumId w:val="13"/>
  </w:num>
  <w:num w:numId="15">
    <w:abstractNumId w:val="6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94666"/>
    <w:rsid w:val="00176F49"/>
    <w:rsid w:val="3E11175E"/>
    <w:rsid w:val="76F9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19"/>
      <w:outlineLvl w:val="1"/>
    </w:pPr>
    <w:rPr>
      <w:rFonts w:ascii="黑体" w:hAnsi="黑体" w:eastAsia="黑体" w:cs="黑体"/>
      <w:sz w:val="28"/>
      <w:szCs w:val="28"/>
      <w:lang w:val="en-US" w:eastAsia="en-US" w:bidi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19"/>
    </w:pPr>
    <w:rPr>
      <w:rFonts w:ascii="宋体" w:hAnsi="宋体" w:eastAsia="宋体" w:cs="宋体"/>
      <w:sz w:val="24"/>
      <w:szCs w:val="24"/>
      <w:lang w:val="en-US" w:eastAsia="en-US" w:bidi="en-US"/>
    </w:rPr>
  </w:style>
  <w:style w:type="paragraph" w:styleId="6">
    <w:name w:val="List Paragraph"/>
    <w:basedOn w:val="1"/>
    <w:qFormat/>
    <w:uiPriority w:val="1"/>
    <w:pPr>
      <w:ind w:left="119"/>
    </w:pPr>
    <w:rPr>
      <w:rFonts w:ascii="宋体" w:hAnsi="宋体" w:eastAsia="宋体" w:cs="宋体"/>
      <w:lang w:val="en-US" w:eastAsia="en-US" w:bidi="en-US"/>
    </w:rPr>
  </w:style>
  <w:style w:type="paragraph" w:customStyle="1" w:styleId="7">
    <w:name w:val="Table Paragraph"/>
    <w:basedOn w:val="1"/>
    <w:qFormat/>
    <w:uiPriority w:val="1"/>
    <w:pPr>
      <w:spacing w:line="256" w:lineRule="exact"/>
      <w:ind w:left="50"/>
    </w:pPr>
    <w:rPr>
      <w:rFonts w:ascii="Times New Roman" w:hAnsi="Times New Roman" w:eastAsia="Times New Roman" w:cs="Times New Roman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2021-05-26T02:00:00Z</dcterms:created>
  <dc:creator>Rayna</dc:creator>
  <cp:lastModifiedBy>Rayna</cp:lastModifiedBy>
  <dcterms:modified xsi:type="dcterms:W3CDTF">2021-06-18T07:54:03Z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CC14EBD312D541C2A1F673E54A1BA8DE</vt:lpwstr>
  </property>
</Properties>
</file>