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题干</w:t>
      </w:r>
    </w:p>
    <w:p>
      <w:pPr>
        <w:rPr>
          <w:rFonts w:hint="eastAsia"/>
        </w:rPr>
      </w:pPr>
      <w:r>
        <w:rPr>
          <w:rFonts w:hint="eastAsia"/>
        </w:rPr>
        <w:t>He had a good seat. He was sitting in a goodD</w:t>
      </w:r>
    </w:p>
    <w:p>
      <w:pPr>
        <w:rPr>
          <w:rFonts w:hint="eastAsia"/>
        </w:rPr>
      </w:pPr>
      <w:r>
        <w:rPr>
          <w:rFonts w:hint="eastAsia"/>
        </w:rPr>
        <w:t>.</w:t>
      </w:r>
    </w:p>
    <w:p>
      <w:pPr>
        <w:rPr>
          <w:rFonts w:hint="eastAsia"/>
        </w:rPr>
      </w:pPr>
    </w:p>
    <w:p>
      <w:pPr>
        <w:rPr>
          <w:rFonts w:hint="eastAsia"/>
        </w:rPr>
      </w:pPr>
      <w:r>
        <w:rPr>
          <w:rFonts w:hint="eastAsia"/>
        </w:rPr>
        <w:t>A. chair</w:t>
      </w:r>
    </w:p>
    <w:p>
      <w:pPr>
        <w:rPr>
          <w:rFonts w:hint="eastAsia"/>
        </w:rPr>
      </w:pPr>
    </w:p>
    <w:p>
      <w:pPr>
        <w:rPr>
          <w:rFonts w:hint="eastAsia"/>
        </w:rPr>
      </w:pPr>
      <w:r>
        <w:rPr>
          <w:rFonts w:hint="eastAsia"/>
        </w:rPr>
        <w:t>B. armchair</w:t>
      </w:r>
    </w:p>
    <w:p>
      <w:pPr>
        <w:rPr>
          <w:rFonts w:hint="eastAsia"/>
        </w:rPr>
      </w:pPr>
    </w:p>
    <w:p>
      <w:pPr>
        <w:rPr>
          <w:rFonts w:hint="eastAsia"/>
        </w:rPr>
      </w:pPr>
      <w:r>
        <w:rPr>
          <w:rFonts w:hint="eastAsia"/>
        </w:rPr>
        <w:t>C. class</w:t>
      </w:r>
    </w:p>
    <w:p>
      <w:pPr>
        <w:rPr>
          <w:rFonts w:hint="eastAsia"/>
        </w:rPr>
      </w:pPr>
    </w:p>
    <w:p>
      <w:pPr>
        <w:rPr>
          <w:rFonts w:hint="eastAsia"/>
        </w:rPr>
      </w:pPr>
      <w:r>
        <w:rPr>
          <w:rFonts w:hint="eastAsia"/>
        </w:rPr>
        <w:t>D. place</w:t>
      </w:r>
    </w:p>
    <w:p>
      <w:pPr>
        <w:rPr>
          <w:rFonts w:hint="eastAsia"/>
        </w:rPr>
      </w:pPr>
    </w:p>
    <w:p>
      <w:pPr>
        <w:rPr>
          <w:rFonts w:hint="eastAsia"/>
        </w:rPr>
      </w:pPr>
      <w:r>
        <w:rPr>
          <w:rFonts w:hint="eastAsia"/>
        </w:rPr>
        <w:t>正确答案是：D</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He was a young man. He wasn’t veryD</w:t>
      </w:r>
    </w:p>
    <w:p>
      <w:pPr>
        <w:rPr>
          <w:rFonts w:hint="eastAsia"/>
        </w:rPr>
      </w:pPr>
      <w:r>
        <w:rPr>
          <w:rFonts w:hint="eastAsia"/>
        </w:rPr>
        <w:t>.</w:t>
      </w:r>
    </w:p>
    <w:p>
      <w:pPr>
        <w:rPr>
          <w:rFonts w:hint="eastAsia"/>
        </w:rPr>
      </w:pPr>
    </w:p>
    <w:p>
      <w:pPr>
        <w:rPr>
          <w:rFonts w:hint="eastAsia"/>
        </w:rPr>
      </w:pPr>
      <w:r>
        <w:rPr>
          <w:rFonts w:hint="eastAsia"/>
        </w:rPr>
        <w:t>A.big</w:t>
      </w:r>
    </w:p>
    <w:p>
      <w:pPr>
        <w:rPr>
          <w:rFonts w:hint="eastAsia"/>
        </w:rPr>
      </w:pPr>
    </w:p>
    <w:p>
      <w:pPr>
        <w:rPr>
          <w:rFonts w:hint="eastAsia"/>
        </w:rPr>
      </w:pPr>
      <w:r>
        <w:rPr>
          <w:rFonts w:hint="eastAsia"/>
        </w:rPr>
        <w:t>B.tall</w:t>
      </w:r>
    </w:p>
    <w:p>
      <w:pPr>
        <w:rPr>
          <w:rFonts w:hint="eastAsia"/>
        </w:rPr>
      </w:pPr>
    </w:p>
    <w:p>
      <w:pPr>
        <w:rPr>
          <w:rFonts w:hint="eastAsia"/>
        </w:rPr>
      </w:pPr>
      <w:r>
        <w:rPr>
          <w:rFonts w:hint="eastAsia"/>
        </w:rPr>
        <w:t>C.large</w:t>
      </w:r>
    </w:p>
    <w:p>
      <w:pPr>
        <w:rPr>
          <w:rFonts w:hint="eastAsia"/>
        </w:rPr>
      </w:pPr>
    </w:p>
    <w:p>
      <w:pPr>
        <w:rPr>
          <w:rFonts w:hint="eastAsia"/>
        </w:rPr>
      </w:pPr>
      <w:r>
        <w:rPr>
          <w:rFonts w:hint="eastAsia"/>
        </w:rPr>
        <w:t>D.old</w:t>
      </w:r>
    </w:p>
    <w:p>
      <w:pPr>
        <w:rPr>
          <w:rFonts w:hint="eastAsia"/>
        </w:rPr>
      </w:pPr>
    </w:p>
    <w:p>
      <w:pPr>
        <w:rPr>
          <w:rFonts w:hint="eastAsia"/>
        </w:rPr>
      </w:pPr>
      <w:r>
        <w:rPr>
          <w:rFonts w:hint="eastAsia"/>
        </w:rPr>
        <w:t>正确答案是：D</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The writer could not bear it. He could not ____ it.</w:t>
      </w:r>
    </w:p>
    <w:p>
      <w:pPr>
        <w:rPr>
          <w:rFonts w:hint="eastAsia"/>
        </w:rPr>
      </w:pPr>
    </w:p>
    <w:p>
      <w:pPr>
        <w:rPr>
          <w:rFonts w:hint="eastAsia"/>
        </w:rPr>
      </w:pPr>
      <w:r>
        <w:rPr>
          <w:rFonts w:hint="eastAsia"/>
        </w:rPr>
        <w:t>A. carry</w:t>
      </w:r>
    </w:p>
    <w:p>
      <w:pPr>
        <w:rPr>
          <w:rFonts w:hint="eastAsia"/>
        </w:rPr>
      </w:pPr>
    </w:p>
    <w:p>
      <w:pPr>
        <w:rPr>
          <w:rFonts w:hint="eastAsia"/>
        </w:rPr>
      </w:pPr>
      <w:r>
        <w:rPr>
          <w:rFonts w:hint="eastAsia"/>
        </w:rPr>
        <w:t>B. stand</w:t>
      </w:r>
    </w:p>
    <w:p>
      <w:pPr>
        <w:rPr>
          <w:rFonts w:hint="eastAsia"/>
        </w:rPr>
      </w:pPr>
    </w:p>
    <w:p>
      <w:pPr>
        <w:rPr>
          <w:rFonts w:hint="eastAsia"/>
        </w:rPr>
      </w:pPr>
      <w:r>
        <w:rPr>
          <w:rFonts w:hint="eastAsia"/>
        </w:rPr>
        <w:t>C. lift</w:t>
      </w:r>
    </w:p>
    <w:p>
      <w:pPr>
        <w:rPr>
          <w:rFonts w:hint="eastAsia"/>
        </w:rPr>
      </w:pPr>
    </w:p>
    <w:p>
      <w:pPr>
        <w:rPr>
          <w:rFonts w:hint="eastAsia"/>
        </w:rPr>
      </w:pPr>
      <w:r>
        <w:rPr>
          <w:rFonts w:hint="eastAsia"/>
        </w:rPr>
        <w:t>D. suffer</w:t>
      </w:r>
    </w:p>
    <w:p>
      <w:pPr>
        <w:rPr>
          <w:rFonts w:hint="eastAsia"/>
        </w:rPr>
      </w:pPr>
    </w:p>
    <w:p>
      <w:pPr>
        <w:rPr>
          <w:rFonts w:hint="eastAsia"/>
        </w:rPr>
      </w:pPr>
      <w:r>
        <w:rPr>
          <w:rFonts w:hint="eastAsia"/>
        </w:rPr>
        <w:t>答案：</w:t>
      </w:r>
    </w:p>
    <w:p>
      <w:pPr>
        <w:rPr>
          <w:rFonts w:hint="eastAsia"/>
        </w:rPr>
      </w:pPr>
      <w:r>
        <w:rPr>
          <w:rFonts w:hint="eastAsia"/>
        </w:rPr>
        <w:t>B</w:t>
      </w:r>
    </w:p>
    <w:p>
      <w:pPr>
        <w:rPr>
          <w:rFonts w:hint="eastAsia"/>
        </w:rPr>
      </w:pPr>
      <w:r>
        <w:rPr>
          <w:rFonts w:hint="eastAsia"/>
        </w:rPr>
        <w:t>正确答案是：B</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The young man spoke rudely. He wasn’t veryD</w:t>
      </w:r>
    </w:p>
    <w:p>
      <w:pPr>
        <w:rPr>
          <w:rFonts w:hint="eastAsia"/>
        </w:rPr>
      </w:pPr>
      <w:r>
        <w:rPr>
          <w:rFonts w:hint="eastAsia"/>
        </w:rPr>
        <w:t>.</w:t>
      </w:r>
    </w:p>
    <w:p>
      <w:pPr>
        <w:rPr>
          <w:rFonts w:hint="eastAsia"/>
        </w:rPr>
      </w:pPr>
    </w:p>
    <w:p>
      <w:pPr>
        <w:rPr>
          <w:rFonts w:hint="eastAsia"/>
        </w:rPr>
      </w:pPr>
      <w:r>
        <w:rPr>
          <w:rFonts w:hint="eastAsia"/>
        </w:rPr>
        <w:t>A. clever</w:t>
      </w:r>
    </w:p>
    <w:p>
      <w:pPr>
        <w:rPr>
          <w:rFonts w:hint="eastAsia"/>
        </w:rPr>
      </w:pPr>
    </w:p>
    <w:p>
      <w:pPr>
        <w:rPr>
          <w:rFonts w:hint="eastAsia"/>
        </w:rPr>
      </w:pPr>
      <w:r>
        <w:rPr>
          <w:rFonts w:hint="eastAsia"/>
        </w:rPr>
        <w:t>B. rude</w:t>
      </w:r>
    </w:p>
    <w:p>
      <w:pPr>
        <w:rPr>
          <w:rFonts w:hint="eastAsia"/>
        </w:rPr>
      </w:pPr>
    </w:p>
    <w:p>
      <w:pPr>
        <w:rPr>
          <w:rFonts w:hint="eastAsia"/>
        </w:rPr>
      </w:pPr>
      <w:r>
        <w:rPr>
          <w:rFonts w:hint="eastAsia"/>
        </w:rPr>
        <w:t xml:space="preserve">C. kind </w:t>
      </w:r>
    </w:p>
    <w:p>
      <w:pPr>
        <w:rPr>
          <w:rFonts w:hint="eastAsia"/>
        </w:rPr>
      </w:pPr>
    </w:p>
    <w:p>
      <w:pPr>
        <w:rPr>
          <w:rFonts w:hint="eastAsia"/>
        </w:rPr>
      </w:pPr>
      <w:r>
        <w:rPr>
          <w:rFonts w:hint="eastAsia"/>
        </w:rPr>
        <w:t>D. polite</w:t>
      </w:r>
    </w:p>
    <w:p>
      <w:pPr>
        <w:rPr>
          <w:rFonts w:hint="eastAsia"/>
        </w:rPr>
      </w:pPr>
    </w:p>
    <w:p>
      <w:pPr>
        <w:rPr>
          <w:rFonts w:hint="eastAsia"/>
        </w:rPr>
      </w:pPr>
      <w:r>
        <w:rPr>
          <w:rFonts w:hint="eastAsia"/>
        </w:rPr>
        <w:t>正确答案是：D</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HeA</w:t>
      </w:r>
    </w:p>
    <w:p>
      <w:pPr>
        <w:rPr>
          <w:rFonts w:hint="eastAsia"/>
        </w:rPr>
      </w:pPr>
      <w:r>
        <w:rPr>
          <w:rFonts w:hint="eastAsia"/>
        </w:rPr>
        <w:t xml:space="preserve"> out of the window and saw that it was raining.</w:t>
      </w:r>
    </w:p>
    <w:p>
      <w:pPr>
        <w:rPr>
          <w:rFonts w:hint="eastAsia"/>
        </w:rPr>
      </w:pPr>
    </w:p>
    <w:p>
      <w:pPr>
        <w:rPr>
          <w:rFonts w:hint="eastAsia"/>
        </w:rPr>
      </w:pPr>
      <w:r>
        <w:rPr>
          <w:rFonts w:hint="eastAsia"/>
        </w:rPr>
        <w:t>A. looked</w:t>
      </w:r>
    </w:p>
    <w:p>
      <w:pPr>
        <w:rPr>
          <w:rFonts w:hint="eastAsia"/>
        </w:rPr>
      </w:pPr>
    </w:p>
    <w:p>
      <w:pPr>
        <w:rPr>
          <w:rFonts w:hint="eastAsia"/>
        </w:rPr>
      </w:pPr>
      <w:r>
        <w:rPr>
          <w:rFonts w:hint="eastAsia"/>
        </w:rPr>
        <w:t>B. saw</w:t>
      </w:r>
    </w:p>
    <w:p>
      <w:pPr>
        <w:rPr>
          <w:rFonts w:hint="eastAsia"/>
        </w:rPr>
      </w:pPr>
    </w:p>
    <w:p>
      <w:pPr>
        <w:rPr>
          <w:rFonts w:hint="eastAsia"/>
        </w:rPr>
      </w:pPr>
      <w:r>
        <w:rPr>
          <w:rFonts w:hint="eastAsia"/>
        </w:rPr>
        <w:t>C. remarked</w:t>
      </w:r>
    </w:p>
    <w:p>
      <w:pPr>
        <w:rPr>
          <w:rFonts w:hint="eastAsia"/>
        </w:rPr>
      </w:pPr>
    </w:p>
    <w:p>
      <w:pPr>
        <w:rPr>
          <w:rFonts w:hint="eastAsia"/>
        </w:rPr>
      </w:pPr>
      <w:r>
        <w:rPr>
          <w:rFonts w:hint="eastAsia"/>
        </w:rPr>
        <w:t>D. watched</w:t>
      </w:r>
    </w:p>
    <w:p>
      <w:pPr>
        <w:rPr>
          <w:rFonts w:hint="eastAsia"/>
        </w:rPr>
      </w:pP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Breakfast is the firstA</w:t>
      </w:r>
    </w:p>
    <w:p>
      <w:pPr>
        <w:rPr>
          <w:rFonts w:hint="eastAsia"/>
        </w:rPr>
      </w:pPr>
      <w:r>
        <w:rPr>
          <w:rFonts w:hint="eastAsia"/>
        </w:rPr>
        <w:t xml:space="preserve"> of the day.</w:t>
      </w:r>
    </w:p>
    <w:p>
      <w:pPr>
        <w:rPr>
          <w:rFonts w:hint="eastAsia"/>
        </w:rPr>
      </w:pPr>
    </w:p>
    <w:p>
      <w:pPr>
        <w:rPr>
          <w:rFonts w:hint="eastAsia"/>
        </w:rPr>
      </w:pPr>
      <w:r>
        <w:rPr>
          <w:rFonts w:hint="eastAsia"/>
        </w:rPr>
        <w:t>A. meal</w:t>
      </w:r>
    </w:p>
    <w:p>
      <w:pPr>
        <w:rPr>
          <w:rFonts w:hint="eastAsia"/>
        </w:rPr>
      </w:pPr>
    </w:p>
    <w:p>
      <w:pPr>
        <w:rPr>
          <w:rFonts w:hint="eastAsia"/>
        </w:rPr>
      </w:pPr>
      <w:r>
        <w:rPr>
          <w:rFonts w:hint="eastAsia"/>
        </w:rPr>
        <w:t>B. food</w:t>
      </w:r>
    </w:p>
    <w:p>
      <w:pPr>
        <w:rPr>
          <w:rFonts w:hint="eastAsia"/>
        </w:rPr>
      </w:pPr>
    </w:p>
    <w:p>
      <w:pPr>
        <w:rPr>
          <w:rFonts w:hint="eastAsia"/>
        </w:rPr>
      </w:pPr>
      <w:r>
        <w:rPr>
          <w:rFonts w:hint="eastAsia"/>
        </w:rPr>
        <w:t>C. dinner</w:t>
      </w:r>
    </w:p>
    <w:p>
      <w:pPr>
        <w:rPr>
          <w:rFonts w:hint="eastAsia"/>
        </w:rPr>
      </w:pPr>
    </w:p>
    <w:p>
      <w:pPr>
        <w:rPr>
          <w:rFonts w:hint="eastAsia"/>
        </w:rPr>
      </w:pPr>
      <w:r>
        <w:rPr>
          <w:rFonts w:hint="eastAsia"/>
        </w:rPr>
        <w:t>D. lunch</w:t>
      </w:r>
    </w:p>
    <w:p>
      <w:pPr>
        <w:rPr>
          <w:rFonts w:hint="eastAsia"/>
        </w:rPr>
      </w:pP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Just then, the telephone rang. It rang____.</w:t>
      </w:r>
    </w:p>
    <w:p>
      <w:pPr>
        <w:rPr>
          <w:rFonts w:hint="eastAsia"/>
        </w:rPr>
      </w:pPr>
    </w:p>
    <w:p>
      <w:pPr>
        <w:rPr>
          <w:rFonts w:hint="eastAsia"/>
        </w:rPr>
      </w:pPr>
      <w:r>
        <w:rPr>
          <w:rFonts w:hint="eastAsia"/>
        </w:rPr>
        <w:t>A. at once</w:t>
      </w:r>
    </w:p>
    <w:p>
      <w:pPr>
        <w:rPr>
          <w:rFonts w:hint="eastAsia"/>
        </w:rPr>
      </w:pPr>
    </w:p>
    <w:p>
      <w:pPr>
        <w:rPr>
          <w:rFonts w:hint="eastAsia"/>
        </w:rPr>
      </w:pPr>
      <w:r>
        <w:rPr>
          <w:rFonts w:hint="eastAsia"/>
        </w:rPr>
        <w:t>B. immediately</w:t>
      </w:r>
    </w:p>
    <w:p>
      <w:pPr>
        <w:rPr>
          <w:rFonts w:hint="eastAsia"/>
        </w:rPr>
      </w:pPr>
    </w:p>
    <w:p>
      <w:pPr>
        <w:rPr>
          <w:rFonts w:hint="eastAsia"/>
        </w:rPr>
      </w:pPr>
      <w:r>
        <w:rPr>
          <w:rFonts w:hint="eastAsia"/>
        </w:rPr>
        <w:t>C. again</w:t>
      </w:r>
    </w:p>
    <w:p>
      <w:pPr>
        <w:rPr>
          <w:rFonts w:hint="eastAsia"/>
        </w:rPr>
      </w:pPr>
    </w:p>
    <w:p>
      <w:pPr>
        <w:rPr>
          <w:rFonts w:hint="eastAsia"/>
        </w:rPr>
      </w:pPr>
      <w:r>
        <w:rPr>
          <w:rFonts w:hint="eastAsia"/>
        </w:rPr>
        <w:t>D. at that moment</w:t>
      </w:r>
    </w:p>
    <w:p>
      <w:pPr>
        <w:rPr>
          <w:rFonts w:hint="eastAsia"/>
        </w:rPr>
      </w:pPr>
    </w:p>
    <w:p>
      <w:pPr>
        <w:rPr>
          <w:rFonts w:hint="eastAsia"/>
        </w:rPr>
      </w:pPr>
      <w:r>
        <w:rPr>
          <w:rFonts w:hint="eastAsia"/>
        </w:rPr>
        <w:t>答案：</w:t>
      </w:r>
    </w:p>
    <w:p>
      <w:pPr>
        <w:rPr>
          <w:rFonts w:hint="eastAsia"/>
        </w:rPr>
      </w:pPr>
      <w:r>
        <w:rPr>
          <w:rFonts w:hint="eastAsia"/>
        </w:rPr>
        <w:t>D</w:t>
      </w:r>
    </w:p>
    <w:p>
      <w:pPr>
        <w:rPr>
          <w:rFonts w:hint="eastAsia"/>
        </w:rPr>
      </w:pPr>
      <w:r>
        <w:rPr>
          <w:rFonts w:hint="eastAsia"/>
        </w:rPr>
        <w:t>正确答案是：D</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The shop assistant found some curtain material___me.</w:t>
      </w:r>
    </w:p>
    <w:p>
      <w:pPr>
        <w:rPr>
          <w:rFonts w:hint="eastAsia"/>
        </w:rPr>
      </w:pPr>
    </w:p>
    <w:p>
      <w:pPr>
        <w:rPr>
          <w:rFonts w:hint="eastAsia"/>
        </w:rPr>
      </w:pPr>
      <w:r>
        <w:rPr>
          <w:rFonts w:hint="eastAsia"/>
        </w:rPr>
        <w:t>A. to</w:t>
      </w:r>
    </w:p>
    <w:p>
      <w:pPr>
        <w:rPr>
          <w:rFonts w:hint="eastAsia"/>
        </w:rPr>
      </w:pPr>
    </w:p>
    <w:p>
      <w:pPr>
        <w:rPr>
          <w:rFonts w:hint="eastAsia"/>
        </w:rPr>
      </w:pPr>
      <w:r>
        <w:rPr>
          <w:rFonts w:hint="eastAsia"/>
        </w:rPr>
        <w:t>B. for</w:t>
      </w:r>
    </w:p>
    <w:p>
      <w:pPr>
        <w:rPr>
          <w:rFonts w:hint="eastAsia"/>
        </w:rPr>
      </w:pPr>
    </w:p>
    <w:p>
      <w:pPr>
        <w:rPr>
          <w:rFonts w:hint="eastAsia"/>
        </w:rPr>
      </w:pPr>
      <w:r>
        <w:rPr>
          <w:rFonts w:hint="eastAsia"/>
        </w:rPr>
        <w:t>C. at</w:t>
      </w:r>
    </w:p>
    <w:p>
      <w:pPr>
        <w:rPr>
          <w:rFonts w:hint="eastAsia"/>
        </w:rPr>
      </w:pPr>
    </w:p>
    <w:p>
      <w:pPr>
        <w:rPr>
          <w:rFonts w:hint="eastAsia"/>
        </w:rPr>
      </w:pPr>
      <w:r>
        <w:rPr>
          <w:rFonts w:hint="eastAsia"/>
        </w:rPr>
        <w:t>D. in</w:t>
      </w:r>
    </w:p>
    <w:p>
      <w:pPr>
        <w:rPr>
          <w:rFonts w:hint="eastAsia"/>
        </w:rPr>
      </w:pPr>
    </w:p>
    <w:p>
      <w:pPr>
        <w:rPr>
          <w:rFonts w:hint="eastAsia"/>
        </w:rPr>
      </w:pPr>
      <w:r>
        <w:rPr>
          <w:rFonts w:hint="eastAsia"/>
        </w:rPr>
        <w:t>答案：</w:t>
      </w:r>
    </w:p>
    <w:p>
      <w:pPr>
        <w:rPr>
          <w:rFonts w:hint="eastAsia"/>
        </w:rPr>
      </w:pPr>
      <w:r>
        <w:rPr>
          <w:rFonts w:hint="eastAsia"/>
        </w:rPr>
        <w:t>B</w:t>
      </w:r>
    </w:p>
    <w:p>
      <w:pPr>
        <w:rPr>
          <w:rFonts w:hint="eastAsia"/>
        </w:rPr>
      </w:pPr>
      <w:r>
        <w:rPr>
          <w:rFonts w:hint="eastAsia"/>
        </w:rPr>
        <w:t>正确答案是：B</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 xml:space="preserve"> Pass the knife ___your father.</w:t>
      </w:r>
    </w:p>
    <w:p>
      <w:pPr>
        <w:rPr>
          <w:rFonts w:hint="eastAsia"/>
        </w:rPr>
      </w:pPr>
    </w:p>
    <w:p>
      <w:pPr>
        <w:rPr>
          <w:rFonts w:hint="eastAsia"/>
        </w:rPr>
      </w:pPr>
      <w:r>
        <w:rPr>
          <w:rFonts w:hint="eastAsia"/>
        </w:rPr>
        <w:t>A. for</w:t>
      </w:r>
    </w:p>
    <w:p>
      <w:pPr>
        <w:rPr>
          <w:rFonts w:hint="eastAsia"/>
        </w:rPr>
      </w:pPr>
    </w:p>
    <w:p>
      <w:pPr>
        <w:rPr>
          <w:rFonts w:hint="eastAsia"/>
        </w:rPr>
      </w:pPr>
      <w:r>
        <w:rPr>
          <w:rFonts w:hint="eastAsia"/>
        </w:rPr>
        <w:t>B. into</w:t>
      </w:r>
    </w:p>
    <w:p>
      <w:pPr>
        <w:rPr>
          <w:rFonts w:hint="eastAsia"/>
        </w:rPr>
      </w:pPr>
    </w:p>
    <w:p>
      <w:pPr>
        <w:rPr>
          <w:rFonts w:hint="eastAsia"/>
        </w:rPr>
      </w:pPr>
      <w:r>
        <w:rPr>
          <w:rFonts w:hint="eastAsia"/>
        </w:rPr>
        <w:t>C. to</w:t>
      </w:r>
    </w:p>
    <w:p>
      <w:pPr>
        <w:rPr>
          <w:rFonts w:hint="eastAsia"/>
        </w:rPr>
      </w:pPr>
    </w:p>
    <w:p>
      <w:pPr>
        <w:rPr>
          <w:rFonts w:hint="eastAsia"/>
        </w:rPr>
      </w:pPr>
      <w:r>
        <w:rPr>
          <w:rFonts w:hint="eastAsia"/>
        </w:rPr>
        <w:t>D. from</w:t>
      </w:r>
    </w:p>
    <w:p>
      <w:pPr>
        <w:rPr>
          <w:rFonts w:hint="eastAsia"/>
        </w:rPr>
      </w:pPr>
    </w:p>
    <w:p>
      <w:pPr>
        <w:rPr>
          <w:rFonts w:hint="eastAsia"/>
        </w:rPr>
      </w:pPr>
      <w:r>
        <w:rPr>
          <w:rFonts w:hint="eastAsia"/>
        </w:rPr>
        <w:t>答案：</w:t>
      </w:r>
    </w:p>
    <w:p>
      <w:pPr>
        <w:rPr>
          <w:rFonts w:hint="eastAsia"/>
        </w:rPr>
      </w:pPr>
      <w:r>
        <w:rPr>
          <w:rFonts w:hint="eastAsia"/>
        </w:rPr>
        <w:t>C</w:t>
      </w: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 xml:space="preserve"> Last summer he went to Italy. He was___Italy last summer.</w:t>
      </w:r>
    </w:p>
    <w:p>
      <w:pPr>
        <w:rPr>
          <w:rFonts w:hint="eastAsia"/>
        </w:rPr>
      </w:pPr>
    </w:p>
    <w:p>
      <w:pPr>
        <w:rPr>
          <w:rFonts w:hint="eastAsia"/>
        </w:rPr>
      </w:pPr>
      <w:r>
        <w:rPr>
          <w:rFonts w:hint="eastAsia"/>
        </w:rPr>
        <w:t>A. at</w:t>
      </w:r>
    </w:p>
    <w:p>
      <w:pPr>
        <w:rPr>
          <w:rFonts w:hint="eastAsia"/>
        </w:rPr>
      </w:pPr>
    </w:p>
    <w:p>
      <w:pPr>
        <w:rPr>
          <w:rFonts w:hint="eastAsia"/>
        </w:rPr>
      </w:pPr>
      <w:r>
        <w:rPr>
          <w:rFonts w:hint="eastAsia"/>
        </w:rPr>
        <w:t>B. to</w:t>
      </w:r>
    </w:p>
    <w:p>
      <w:pPr>
        <w:rPr>
          <w:rFonts w:hint="eastAsia"/>
        </w:rPr>
      </w:pPr>
    </w:p>
    <w:p>
      <w:pPr>
        <w:rPr>
          <w:rFonts w:hint="eastAsia"/>
        </w:rPr>
      </w:pPr>
      <w:r>
        <w:rPr>
          <w:rFonts w:hint="eastAsia"/>
        </w:rPr>
        <w:t>C. in</w:t>
      </w:r>
    </w:p>
    <w:p>
      <w:pPr>
        <w:rPr>
          <w:rFonts w:hint="eastAsia"/>
        </w:rPr>
      </w:pPr>
    </w:p>
    <w:p>
      <w:pPr>
        <w:rPr>
          <w:rFonts w:hint="eastAsia"/>
        </w:rPr>
      </w:pPr>
      <w:r>
        <w:rPr>
          <w:rFonts w:hint="eastAsia"/>
        </w:rPr>
        <w:t>D. on</w:t>
      </w:r>
    </w:p>
    <w:p>
      <w:pPr>
        <w:rPr>
          <w:rFonts w:hint="eastAsia"/>
        </w:rPr>
      </w:pPr>
    </w:p>
    <w:p>
      <w:pPr>
        <w:rPr>
          <w:rFonts w:hint="eastAsia"/>
        </w:rPr>
      </w:pPr>
      <w:r>
        <w:rPr>
          <w:rFonts w:hint="eastAsia"/>
        </w:rPr>
        <w:t>答案：</w:t>
      </w:r>
    </w:p>
    <w:p>
      <w:pPr>
        <w:rPr>
          <w:rFonts w:hint="eastAsia"/>
        </w:rPr>
      </w:pPr>
      <w:r>
        <w:rPr>
          <w:rFonts w:hint="eastAsia"/>
        </w:rPr>
        <w:t>C</w:t>
      </w: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___him a few words of Italian? The waiter.</w:t>
      </w:r>
    </w:p>
    <w:p>
      <w:pPr>
        <w:rPr>
          <w:rFonts w:hint="eastAsia"/>
        </w:rPr>
      </w:pPr>
    </w:p>
    <w:p>
      <w:pPr>
        <w:rPr>
          <w:rFonts w:hint="eastAsia"/>
        </w:rPr>
      </w:pPr>
      <w:r>
        <w:rPr>
          <w:rFonts w:hint="eastAsia"/>
        </w:rPr>
        <w:t>A. Who taught</w:t>
      </w:r>
    </w:p>
    <w:p>
      <w:pPr>
        <w:rPr>
          <w:rFonts w:hint="eastAsia"/>
        </w:rPr>
      </w:pPr>
    </w:p>
    <w:p>
      <w:pPr>
        <w:rPr>
          <w:rFonts w:hint="eastAsia"/>
        </w:rPr>
      </w:pPr>
      <w:r>
        <w:rPr>
          <w:rFonts w:hint="eastAsia"/>
        </w:rPr>
        <w:t>B. Who did teach</w:t>
      </w:r>
    </w:p>
    <w:p>
      <w:pPr>
        <w:rPr>
          <w:rFonts w:hint="eastAsia"/>
        </w:rPr>
      </w:pPr>
    </w:p>
    <w:p>
      <w:pPr>
        <w:rPr>
          <w:rFonts w:hint="eastAsia"/>
        </w:rPr>
      </w:pPr>
      <w:r>
        <w:rPr>
          <w:rFonts w:hint="eastAsia"/>
        </w:rPr>
        <w:t>C. What did he teach</w:t>
      </w:r>
    </w:p>
    <w:p>
      <w:pPr>
        <w:rPr>
          <w:rFonts w:hint="eastAsia"/>
        </w:rPr>
      </w:pPr>
    </w:p>
    <w:p>
      <w:pPr>
        <w:rPr>
          <w:rFonts w:hint="eastAsia"/>
        </w:rPr>
      </w:pPr>
      <w:r>
        <w:rPr>
          <w:rFonts w:hint="eastAsia"/>
        </w:rPr>
        <w:t>D. Whom did he teach</w:t>
      </w:r>
    </w:p>
    <w:p>
      <w:pPr>
        <w:rPr>
          <w:rFonts w:hint="eastAsia"/>
        </w:rPr>
      </w:pPr>
    </w:p>
    <w:p>
      <w:pPr>
        <w:rPr>
          <w:rFonts w:hint="eastAsia"/>
        </w:rPr>
      </w:pPr>
      <w:r>
        <w:rPr>
          <w:rFonts w:hint="eastAsia"/>
        </w:rPr>
        <w:t>答案：</w:t>
      </w:r>
    </w:p>
    <w:p>
      <w:pPr>
        <w:rPr>
          <w:rFonts w:hint="eastAsia"/>
        </w:rPr>
      </w:pPr>
      <w:r>
        <w:rPr>
          <w:rFonts w:hint="eastAsia"/>
        </w:rPr>
        <w:t>A</w:t>
      </w: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There are____spelling mistakes in your homework.</w:t>
      </w:r>
    </w:p>
    <w:p>
      <w:pPr>
        <w:rPr>
          <w:rFonts w:hint="eastAsia"/>
        </w:rPr>
      </w:pPr>
    </w:p>
    <w:p>
      <w:pPr>
        <w:rPr>
          <w:rFonts w:hint="eastAsia"/>
        </w:rPr>
      </w:pPr>
      <w:r>
        <w:rPr>
          <w:rFonts w:hint="eastAsia"/>
        </w:rPr>
        <w:t xml:space="preserve">A. a small number of </w:t>
      </w:r>
    </w:p>
    <w:p>
      <w:pPr>
        <w:rPr>
          <w:rFonts w:hint="eastAsia"/>
        </w:rPr>
      </w:pPr>
    </w:p>
    <w:p>
      <w:pPr>
        <w:rPr>
          <w:rFonts w:hint="eastAsia"/>
        </w:rPr>
      </w:pPr>
      <w:r>
        <w:rPr>
          <w:rFonts w:hint="eastAsia"/>
        </w:rPr>
        <w:t>B. a good deal of</w:t>
      </w:r>
    </w:p>
    <w:p>
      <w:pPr>
        <w:rPr>
          <w:rFonts w:hint="eastAsia"/>
        </w:rPr>
      </w:pPr>
    </w:p>
    <w:p>
      <w:pPr>
        <w:rPr>
          <w:rFonts w:hint="eastAsia"/>
        </w:rPr>
      </w:pPr>
      <w:r>
        <w:rPr>
          <w:rFonts w:hint="eastAsia"/>
        </w:rPr>
        <w:t>C. much</w:t>
      </w:r>
    </w:p>
    <w:p>
      <w:pPr>
        <w:rPr>
          <w:rFonts w:hint="eastAsia"/>
        </w:rPr>
      </w:pPr>
    </w:p>
    <w:p>
      <w:pPr>
        <w:rPr>
          <w:rFonts w:hint="eastAsia"/>
        </w:rPr>
      </w:pPr>
      <w:r>
        <w:rPr>
          <w:rFonts w:hint="eastAsia"/>
        </w:rPr>
        <w:t>D. lot of</w:t>
      </w:r>
    </w:p>
    <w:p>
      <w:pPr>
        <w:rPr>
          <w:rFonts w:hint="eastAsia"/>
        </w:rPr>
      </w:pPr>
    </w:p>
    <w:p>
      <w:pPr>
        <w:rPr>
          <w:rFonts w:hint="eastAsia"/>
        </w:rPr>
      </w:pPr>
      <w:r>
        <w:rPr>
          <w:rFonts w:hint="eastAsia"/>
        </w:rPr>
        <w:t>答案：</w:t>
      </w:r>
    </w:p>
    <w:p>
      <w:pPr>
        <w:rPr>
          <w:rFonts w:hint="eastAsia"/>
        </w:rPr>
      </w:pPr>
      <w:r>
        <w:rPr>
          <w:rFonts w:hint="eastAsia"/>
        </w:rPr>
        <w:t>A</w:t>
      </w: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 xml:space="preserve"> I find the filmA</w:t>
      </w:r>
    </w:p>
    <w:p>
      <w:pPr>
        <w:rPr>
          <w:rFonts w:hint="eastAsia"/>
        </w:rPr>
      </w:pPr>
      <w:r>
        <w:rPr>
          <w:rFonts w:hint="eastAsia"/>
        </w:rPr>
        <w:t>.</w:t>
      </w:r>
    </w:p>
    <w:p>
      <w:pPr>
        <w:rPr>
          <w:rFonts w:hint="eastAsia"/>
        </w:rPr>
      </w:pPr>
    </w:p>
    <w:p>
      <w:pPr>
        <w:rPr>
          <w:rFonts w:hint="eastAsia"/>
        </w:rPr>
      </w:pPr>
      <w:r>
        <w:rPr>
          <w:rFonts w:hint="eastAsia"/>
        </w:rPr>
        <w:t>A. very interesting</w:t>
      </w:r>
    </w:p>
    <w:p>
      <w:pPr>
        <w:rPr>
          <w:rFonts w:hint="eastAsia"/>
        </w:rPr>
      </w:pPr>
    </w:p>
    <w:p>
      <w:pPr>
        <w:rPr>
          <w:rFonts w:hint="eastAsia"/>
        </w:rPr>
      </w:pPr>
      <w:r>
        <w:rPr>
          <w:rFonts w:hint="eastAsia"/>
        </w:rPr>
        <w:t>B. very interested</w:t>
      </w:r>
    </w:p>
    <w:p>
      <w:pPr>
        <w:rPr>
          <w:rFonts w:hint="eastAsia"/>
        </w:rPr>
      </w:pPr>
    </w:p>
    <w:p>
      <w:pPr>
        <w:rPr>
          <w:rFonts w:hint="eastAsia"/>
        </w:rPr>
      </w:pPr>
      <w:r>
        <w:rPr>
          <w:rFonts w:hint="eastAsia"/>
        </w:rPr>
        <w:t>C. very interest</w:t>
      </w:r>
    </w:p>
    <w:p>
      <w:pPr>
        <w:rPr>
          <w:rFonts w:hint="eastAsia"/>
        </w:rPr>
      </w:pPr>
    </w:p>
    <w:p>
      <w:pPr>
        <w:rPr>
          <w:rFonts w:hint="eastAsia"/>
        </w:rPr>
      </w:pPr>
      <w:r>
        <w:rPr>
          <w:rFonts w:hint="eastAsia"/>
        </w:rPr>
        <w:t>D. interests</w:t>
      </w:r>
    </w:p>
    <w:p>
      <w:pPr>
        <w:rPr>
          <w:rFonts w:hint="eastAsia"/>
        </w:rPr>
      </w:pP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I have____read the book.</w:t>
      </w:r>
    </w:p>
    <w:p>
      <w:pPr>
        <w:rPr>
          <w:rFonts w:hint="eastAsia"/>
        </w:rPr>
      </w:pPr>
    </w:p>
    <w:p>
      <w:pPr>
        <w:rPr>
          <w:rFonts w:hint="eastAsia"/>
        </w:rPr>
      </w:pPr>
      <w:r>
        <w:rPr>
          <w:rFonts w:hint="eastAsia"/>
        </w:rPr>
        <w:t>A. already</w:t>
      </w:r>
    </w:p>
    <w:p>
      <w:pPr>
        <w:rPr>
          <w:rFonts w:hint="eastAsia"/>
        </w:rPr>
      </w:pPr>
    </w:p>
    <w:p>
      <w:pPr>
        <w:rPr>
          <w:rFonts w:hint="eastAsia"/>
        </w:rPr>
      </w:pPr>
      <w:r>
        <w:rPr>
          <w:rFonts w:hint="eastAsia"/>
        </w:rPr>
        <w:t>B. a year ago</w:t>
      </w:r>
    </w:p>
    <w:p>
      <w:pPr>
        <w:rPr>
          <w:rFonts w:hint="eastAsia"/>
        </w:rPr>
      </w:pPr>
    </w:p>
    <w:p>
      <w:pPr>
        <w:rPr>
          <w:rFonts w:hint="eastAsia"/>
        </w:rPr>
      </w:pPr>
      <w:r>
        <w:rPr>
          <w:rFonts w:hint="eastAsia"/>
        </w:rPr>
        <w:t>C. a short time ago</w:t>
      </w:r>
    </w:p>
    <w:p>
      <w:pPr>
        <w:rPr>
          <w:rFonts w:hint="eastAsia"/>
        </w:rPr>
      </w:pPr>
    </w:p>
    <w:p>
      <w:pPr>
        <w:rPr>
          <w:rFonts w:hint="eastAsia"/>
        </w:rPr>
      </w:pPr>
      <w:r>
        <w:rPr>
          <w:rFonts w:hint="eastAsia"/>
        </w:rPr>
        <w:t>D. last year</w:t>
      </w:r>
    </w:p>
    <w:p>
      <w:pPr>
        <w:rPr>
          <w:rFonts w:hint="eastAsia"/>
        </w:rPr>
      </w:pPr>
    </w:p>
    <w:p>
      <w:pPr>
        <w:rPr>
          <w:rFonts w:hint="eastAsia"/>
        </w:rPr>
      </w:pPr>
      <w:r>
        <w:rPr>
          <w:rFonts w:hint="eastAsia"/>
        </w:rPr>
        <w:t>答案：</w:t>
      </w:r>
    </w:p>
    <w:p>
      <w:pPr>
        <w:rPr>
          <w:rFonts w:hint="eastAsia"/>
        </w:rPr>
      </w:pPr>
      <w:r>
        <w:rPr>
          <w:rFonts w:hint="eastAsia"/>
        </w:rPr>
        <w:t>A</w:t>
      </w:r>
    </w:p>
    <w:p>
      <w:pPr>
        <w:rPr>
          <w:rFonts w:hint="eastAsia"/>
        </w:rPr>
      </w:pPr>
      <w:r>
        <w:rPr>
          <w:rFonts w:hint="eastAsia"/>
        </w:rPr>
        <w:t>正确答案是：A</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When did youC</w:t>
      </w:r>
    </w:p>
    <w:p>
      <w:pPr>
        <w:rPr>
          <w:rFonts w:hint="eastAsia"/>
        </w:rPr>
      </w:pPr>
      <w:r>
        <w:rPr>
          <w:rFonts w:hint="eastAsia"/>
        </w:rPr>
        <w:t>that bag?</w:t>
      </w:r>
    </w:p>
    <w:p>
      <w:pPr>
        <w:rPr>
          <w:rFonts w:hint="eastAsia"/>
        </w:rPr>
      </w:pPr>
    </w:p>
    <w:p>
      <w:pPr>
        <w:rPr>
          <w:rFonts w:hint="eastAsia"/>
        </w:rPr>
      </w:pPr>
      <w:r>
        <w:rPr>
          <w:rFonts w:hint="eastAsia"/>
        </w:rPr>
        <w:t>A. accept</w:t>
      </w:r>
    </w:p>
    <w:p>
      <w:pPr>
        <w:rPr>
          <w:rFonts w:hint="eastAsia"/>
        </w:rPr>
      </w:pPr>
    </w:p>
    <w:p>
      <w:pPr>
        <w:rPr>
          <w:rFonts w:hint="eastAsia"/>
        </w:rPr>
      </w:pPr>
      <w:r>
        <w:rPr>
          <w:rFonts w:hint="eastAsia"/>
        </w:rPr>
        <w:t>B. took</w:t>
      </w:r>
    </w:p>
    <w:p>
      <w:pPr>
        <w:rPr>
          <w:rFonts w:hint="eastAsia"/>
        </w:rPr>
      </w:pPr>
    </w:p>
    <w:p>
      <w:pPr>
        <w:rPr>
          <w:rFonts w:hint="eastAsia"/>
        </w:rPr>
      </w:pPr>
      <w:r>
        <w:rPr>
          <w:rFonts w:hint="eastAsia"/>
        </w:rPr>
        <w:t>C. receive</w:t>
      </w:r>
    </w:p>
    <w:p>
      <w:pPr>
        <w:rPr>
          <w:rFonts w:hint="eastAsia"/>
        </w:rPr>
      </w:pPr>
    </w:p>
    <w:p>
      <w:pPr>
        <w:rPr>
          <w:rFonts w:hint="eastAsia"/>
        </w:rPr>
      </w:pPr>
      <w:r>
        <w:rPr>
          <w:rFonts w:hint="eastAsia"/>
        </w:rPr>
        <w:t>D. bought</w:t>
      </w:r>
    </w:p>
    <w:p>
      <w:pPr>
        <w:rPr>
          <w:rFonts w:hint="eastAsia"/>
        </w:rPr>
      </w:pP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val="en-US" w:eastAsia="zh-CN"/>
        </w:rPr>
      </w:pPr>
    </w:p>
    <w:p>
      <w:pPr>
        <w:rPr>
          <w:rFonts w:hint="eastAsia" w:eastAsiaTheme="minor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He has visited manyA</w:t>
      </w:r>
    </w:p>
    <w:p>
      <w:pPr>
        <w:rPr>
          <w:rFonts w:hint="eastAsia"/>
          <w:lang w:val="en-US" w:eastAsia="zh-CN"/>
        </w:rPr>
      </w:pPr>
      <w:r>
        <w:rPr>
          <w:rFonts w:hint="eastAsia"/>
          <w:lang w:val="en-US" w:eastAsia="zh-CN"/>
        </w:rPr>
        <w:t xml:space="preserve"> places in China.</w:t>
      </w:r>
    </w:p>
    <w:p>
      <w:pPr>
        <w:rPr>
          <w:rFonts w:hint="eastAsia"/>
          <w:lang w:val="en-US" w:eastAsia="zh-CN"/>
        </w:rPr>
      </w:pPr>
    </w:p>
    <w:p>
      <w:pPr>
        <w:rPr>
          <w:rFonts w:hint="eastAsia"/>
          <w:lang w:val="en-US" w:eastAsia="zh-CN"/>
        </w:rPr>
      </w:pPr>
      <w:r>
        <w:rPr>
          <w:rFonts w:hint="eastAsia"/>
          <w:lang w:val="en-US" w:eastAsia="zh-CN"/>
        </w:rPr>
        <w:t xml:space="preserve">A. different </w:t>
      </w:r>
    </w:p>
    <w:p>
      <w:pPr>
        <w:rPr>
          <w:rFonts w:hint="eastAsia"/>
          <w:lang w:val="en-US" w:eastAsia="zh-CN"/>
        </w:rPr>
      </w:pPr>
    </w:p>
    <w:p>
      <w:pPr>
        <w:rPr>
          <w:rFonts w:hint="eastAsia"/>
          <w:lang w:val="en-US" w:eastAsia="zh-CN"/>
        </w:rPr>
      </w:pPr>
      <w:r>
        <w:rPr>
          <w:rFonts w:hint="eastAsia"/>
          <w:lang w:val="en-US" w:eastAsia="zh-CN"/>
        </w:rPr>
        <w:t>B. difference</w:t>
      </w:r>
    </w:p>
    <w:p>
      <w:pPr>
        <w:rPr>
          <w:rFonts w:hint="eastAsia"/>
          <w:lang w:val="en-US" w:eastAsia="zh-CN"/>
        </w:rPr>
      </w:pPr>
    </w:p>
    <w:p>
      <w:pPr>
        <w:rPr>
          <w:rFonts w:hint="eastAsia"/>
          <w:lang w:val="en-US" w:eastAsia="zh-CN"/>
        </w:rPr>
      </w:pPr>
      <w:r>
        <w:rPr>
          <w:rFonts w:hint="eastAsia"/>
          <w:lang w:val="en-US" w:eastAsia="zh-CN"/>
        </w:rPr>
        <w:t>C. differentiate</w:t>
      </w:r>
    </w:p>
    <w:p>
      <w:pPr>
        <w:rPr>
          <w:rFonts w:hint="eastAsia"/>
          <w:lang w:val="en-US" w:eastAsia="zh-CN"/>
        </w:rPr>
      </w:pPr>
    </w:p>
    <w:p>
      <w:pPr>
        <w:rPr>
          <w:rFonts w:hint="eastAsia"/>
          <w:lang w:val="en-US" w:eastAsia="zh-CN"/>
        </w:rPr>
      </w:pPr>
      <w:r>
        <w:rPr>
          <w:rFonts w:hint="eastAsia"/>
          <w:lang w:val="en-US" w:eastAsia="zh-CN"/>
        </w:rPr>
        <w:t>D. differ</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school is a mile (away)A</w:t>
      </w:r>
    </w:p>
    <w:p>
      <w:pPr>
        <w:rPr>
          <w:rFonts w:hint="eastAsia"/>
          <w:lang w:val="en-US" w:eastAsia="zh-CN"/>
        </w:rPr>
      </w:pPr>
      <w:r>
        <w:rPr>
          <w:rFonts w:hint="eastAsia"/>
          <w:lang w:val="en-US" w:eastAsia="zh-CN"/>
        </w:rPr>
        <w:t>my house.</w:t>
      </w:r>
    </w:p>
    <w:p>
      <w:pPr>
        <w:rPr>
          <w:rFonts w:hint="eastAsia"/>
          <w:lang w:val="en-US" w:eastAsia="zh-CN"/>
        </w:rPr>
      </w:pPr>
    </w:p>
    <w:p>
      <w:pPr>
        <w:rPr>
          <w:rFonts w:hint="eastAsia"/>
          <w:lang w:val="en-US" w:eastAsia="zh-CN"/>
        </w:rPr>
      </w:pPr>
      <w:r>
        <w:rPr>
          <w:rFonts w:hint="eastAsia"/>
          <w:lang w:val="en-US" w:eastAsia="zh-CN"/>
        </w:rPr>
        <w:t xml:space="preserve">A. from </w:t>
      </w:r>
    </w:p>
    <w:p>
      <w:pPr>
        <w:rPr>
          <w:rFonts w:hint="eastAsia"/>
          <w:lang w:val="en-US" w:eastAsia="zh-CN"/>
        </w:rPr>
      </w:pPr>
    </w:p>
    <w:p>
      <w:pPr>
        <w:rPr>
          <w:rFonts w:hint="eastAsia"/>
          <w:lang w:val="en-US" w:eastAsia="zh-CN"/>
        </w:rPr>
      </w:pPr>
      <w:r>
        <w:rPr>
          <w:rFonts w:hint="eastAsia"/>
          <w:lang w:val="en-US" w:eastAsia="zh-CN"/>
        </w:rPr>
        <w:t>B. at</w:t>
      </w:r>
    </w:p>
    <w:p>
      <w:pPr>
        <w:rPr>
          <w:rFonts w:hint="eastAsia"/>
          <w:lang w:val="en-US" w:eastAsia="zh-CN"/>
        </w:rPr>
      </w:pPr>
    </w:p>
    <w:p>
      <w:pPr>
        <w:rPr>
          <w:rFonts w:hint="eastAsia"/>
          <w:lang w:val="en-US" w:eastAsia="zh-CN"/>
        </w:rPr>
      </w:pPr>
      <w:r>
        <w:rPr>
          <w:rFonts w:hint="eastAsia"/>
          <w:lang w:val="en-US" w:eastAsia="zh-CN"/>
        </w:rPr>
        <w:t>C. in</w:t>
      </w:r>
    </w:p>
    <w:p>
      <w:pPr>
        <w:rPr>
          <w:rFonts w:hint="eastAsia"/>
          <w:lang w:val="en-US" w:eastAsia="zh-CN"/>
        </w:rPr>
      </w:pPr>
    </w:p>
    <w:p>
      <w:pPr>
        <w:rPr>
          <w:rFonts w:hint="eastAsia"/>
          <w:lang w:val="en-US" w:eastAsia="zh-CN"/>
        </w:rPr>
      </w:pPr>
      <w:r>
        <w:rPr>
          <w:rFonts w:hint="eastAsia"/>
          <w:lang w:val="en-US" w:eastAsia="zh-CN"/>
        </w:rPr>
        <w:t>D. by</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 xml:space="preserve"> Up to now, heA</w:t>
      </w:r>
    </w:p>
    <w:p>
      <w:pPr>
        <w:rPr>
          <w:rFonts w:hint="eastAsia"/>
          <w:lang w:val="en-US" w:eastAsia="zh-CN"/>
        </w:rPr>
      </w:pPr>
      <w:r>
        <w:rPr>
          <w:rFonts w:hint="eastAsia"/>
          <w:lang w:val="en-US" w:eastAsia="zh-CN"/>
        </w:rPr>
        <w:t>very hard-working.</w:t>
      </w:r>
    </w:p>
    <w:p>
      <w:pPr>
        <w:rPr>
          <w:rFonts w:hint="eastAsia"/>
          <w:lang w:val="en-US" w:eastAsia="zh-CN"/>
        </w:rPr>
      </w:pPr>
    </w:p>
    <w:p>
      <w:pPr>
        <w:rPr>
          <w:rFonts w:hint="eastAsia"/>
          <w:lang w:val="en-US" w:eastAsia="zh-CN"/>
        </w:rPr>
      </w:pPr>
      <w:r>
        <w:rPr>
          <w:rFonts w:hint="eastAsia"/>
          <w:lang w:val="en-US" w:eastAsia="zh-CN"/>
        </w:rPr>
        <w:t xml:space="preserve">A. has  been </w:t>
      </w:r>
    </w:p>
    <w:p>
      <w:pPr>
        <w:rPr>
          <w:rFonts w:hint="eastAsia"/>
          <w:lang w:val="en-US" w:eastAsia="zh-CN"/>
        </w:rPr>
      </w:pPr>
    </w:p>
    <w:p>
      <w:pPr>
        <w:rPr>
          <w:rFonts w:hint="eastAsia"/>
          <w:lang w:val="en-US" w:eastAsia="zh-CN"/>
        </w:rPr>
      </w:pPr>
      <w:r>
        <w:rPr>
          <w:rFonts w:hint="eastAsia"/>
          <w:lang w:val="en-US" w:eastAsia="zh-CN"/>
        </w:rPr>
        <w:t>B. is</w:t>
      </w:r>
    </w:p>
    <w:p>
      <w:pPr>
        <w:rPr>
          <w:rFonts w:hint="eastAsia"/>
          <w:lang w:val="en-US" w:eastAsia="zh-CN"/>
        </w:rPr>
      </w:pPr>
    </w:p>
    <w:p>
      <w:pPr>
        <w:rPr>
          <w:rFonts w:hint="eastAsia"/>
          <w:lang w:val="en-US" w:eastAsia="zh-CN"/>
        </w:rPr>
      </w:pPr>
      <w:r>
        <w:rPr>
          <w:rFonts w:hint="eastAsia"/>
          <w:lang w:val="en-US" w:eastAsia="zh-CN"/>
        </w:rPr>
        <w:t>C. has</w:t>
      </w:r>
    </w:p>
    <w:p>
      <w:pPr>
        <w:rPr>
          <w:rFonts w:hint="eastAsia"/>
          <w:lang w:val="en-US" w:eastAsia="zh-CN"/>
        </w:rPr>
      </w:pPr>
    </w:p>
    <w:p>
      <w:pPr>
        <w:rPr>
          <w:rFonts w:hint="eastAsia"/>
          <w:lang w:val="en-US" w:eastAsia="zh-CN"/>
        </w:rPr>
      </w:pPr>
      <w:r>
        <w:rPr>
          <w:rFonts w:hint="eastAsia"/>
          <w:lang w:val="en-US" w:eastAsia="zh-CN"/>
        </w:rPr>
        <w:t>D. was</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He granted my request____more time.</w:t>
      </w:r>
    </w:p>
    <w:p>
      <w:pPr>
        <w:rPr>
          <w:rFonts w:hint="eastAsia"/>
          <w:lang w:val="en-US" w:eastAsia="zh-CN"/>
        </w:rPr>
      </w:pPr>
    </w:p>
    <w:p>
      <w:pPr>
        <w:rPr>
          <w:rFonts w:hint="eastAsia"/>
          <w:lang w:val="en-US" w:eastAsia="zh-CN"/>
        </w:rPr>
      </w:pPr>
      <w:r>
        <w:rPr>
          <w:rFonts w:hint="eastAsia"/>
          <w:lang w:val="en-US" w:eastAsia="zh-CN"/>
        </w:rPr>
        <w:t xml:space="preserve">A. for </w:t>
      </w:r>
    </w:p>
    <w:p>
      <w:pPr>
        <w:rPr>
          <w:rFonts w:hint="eastAsia"/>
          <w:lang w:val="en-US" w:eastAsia="zh-CN"/>
        </w:rPr>
      </w:pPr>
    </w:p>
    <w:p>
      <w:pPr>
        <w:rPr>
          <w:rFonts w:hint="eastAsia"/>
          <w:lang w:val="en-US" w:eastAsia="zh-CN"/>
        </w:rPr>
      </w:pPr>
      <w:r>
        <w:rPr>
          <w:rFonts w:hint="eastAsia"/>
          <w:lang w:val="en-US" w:eastAsia="zh-CN"/>
        </w:rPr>
        <w:t>B. on</w:t>
      </w:r>
    </w:p>
    <w:p>
      <w:pPr>
        <w:rPr>
          <w:rFonts w:hint="eastAsia"/>
          <w:lang w:val="en-US" w:eastAsia="zh-CN"/>
        </w:rPr>
      </w:pPr>
    </w:p>
    <w:p>
      <w:pPr>
        <w:rPr>
          <w:rFonts w:hint="eastAsia"/>
          <w:lang w:val="en-US" w:eastAsia="zh-CN"/>
        </w:rPr>
      </w:pPr>
      <w:r>
        <w:rPr>
          <w:rFonts w:hint="eastAsia"/>
          <w:lang w:val="en-US" w:eastAsia="zh-CN"/>
        </w:rPr>
        <w:t>C. in</w:t>
      </w:r>
    </w:p>
    <w:p>
      <w:pPr>
        <w:rPr>
          <w:rFonts w:hint="eastAsia"/>
          <w:lang w:val="en-US" w:eastAsia="zh-CN"/>
        </w:rPr>
      </w:pPr>
    </w:p>
    <w:p>
      <w:pPr>
        <w:rPr>
          <w:rFonts w:hint="eastAsia"/>
          <w:lang w:val="en-US" w:eastAsia="zh-CN"/>
        </w:rPr>
      </w:pPr>
      <w:r>
        <w:rPr>
          <w:rFonts w:hint="eastAsia"/>
          <w:lang w:val="en-US" w:eastAsia="zh-CN"/>
        </w:rPr>
        <w:t>D. at</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A</w:t>
      </w: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Yesterday, a pigeon____the first message from Pinhurst to Silbury.</w:t>
      </w:r>
    </w:p>
    <w:p>
      <w:pPr>
        <w:rPr>
          <w:rFonts w:hint="eastAsia"/>
          <w:lang w:val="en-US" w:eastAsia="zh-CN"/>
        </w:rPr>
      </w:pPr>
    </w:p>
    <w:p>
      <w:pPr>
        <w:rPr>
          <w:rFonts w:hint="eastAsia"/>
          <w:lang w:val="en-US" w:eastAsia="zh-CN"/>
        </w:rPr>
      </w:pPr>
      <w:r>
        <w:rPr>
          <w:rFonts w:hint="eastAsia"/>
          <w:lang w:val="en-US" w:eastAsia="zh-CN"/>
        </w:rPr>
        <w:t xml:space="preserve">A. carried </w:t>
      </w:r>
    </w:p>
    <w:p>
      <w:pPr>
        <w:rPr>
          <w:rFonts w:hint="eastAsia"/>
          <w:lang w:val="en-US" w:eastAsia="zh-CN"/>
        </w:rPr>
      </w:pPr>
    </w:p>
    <w:p>
      <w:pPr>
        <w:rPr>
          <w:rFonts w:hint="eastAsia"/>
          <w:lang w:val="en-US" w:eastAsia="zh-CN"/>
        </w:rPr>
      </w:pPr>
      <w:r>
        <w:rPr>
          <w:rFonts w:hint="eastAsia"/>
          <w:lang w:val="en-US" w:eastAsia="zh-CN"/>
        </w:rPr>
        <w:t>B. carry</w:t>
      </w:r>
    </w:p>
    <w:p>
      <w:pPr>
        <w:rPr>
          <w:rFonts w:hint="eastAsia"/>
          <w:lang w:val="en-US" w:eastAsia="zh-CN"/>
        </w:rPr>
      </w:pPr>
    </w:p>
    <w:p>
      <w:pPr>
        <w:rPr>
          <w:rFonts w:hint="eastAsia"/>
          <w:lang w:val="en-US" w:eastAsia="zh-CN"/>
        </w:rPr>
      </w:pPr>
      <w:r>
        <w:rPr>
          <w:rFonts w:hint="eastAsia"/>
          <w:lang w:val="en-US" w:eastAsia="zh-CN"/>
        </w:rPr>
        <w:t>C. carries</w:t>
      </w:r>
    </w:p>
    <w:p>
      <w:pPr>
        <w:rPr>
          <w:rFonts w:hint="eastAsia"/>
          <w:lang w:val="en-US" w:eastAsia="zh-CN"/>
        </w:rPr>
      </w:pPr>
    </w:p>
    <w:p>
      <w:pPr>
        <w:rPr>
          <w:rFonts w:hint="eastAsia"/>
          <w:lang w:val="en-US" w:eastAsia="zh-CN"/>
        </w:rPr>
      </w:pPr>
      <w:r>
        <w:rPr>
          <w:rFonts w:hint="eastAsia"/>
          <w:lang w:val="en-US" w:eastAsia="zh-CN"/>
        </w:rPr>
        <w:t>D. has carried</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A</w:t>
      </w: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 xml:space="preserve"> Have you got five minutes toA</w:t>
      </w:r>
    </w:p>
    <w:p>
      <w:pPr>
        <w:rPr>
          <w:rFonts w:hint="eastAsia"/>
          <w:lang w:val="en-US" w:eastAsia="zh-CN"/>
        </w:rPr>
      </w:pPr>
      <w:r>
        <w:rPr>
          <w:rFonts w:hint="eastAsia"/>
          <w:lang w:val="en-US" w:eastAsia="zh-CN"/>
        </w:rPr>
        <w:t>?</w:t>
      </w:r>
    </w:p>
    <w:p>
      <w:pPr>
        <w:rPr>
          <w:rFonts w:hint="eastAsia"/>
          <w:lang w:val="en-US" w:eastAsia="zh-CN"/>
        </w:rPr>
      </w:pPr>
    </w:p>
    <w:p>
      <w:pPr>
        <w:rPr>
          <w:rFonts w:hint="eastAsia"/>
          <w:lang w:val="en-US" w:eastAsia="zh-CN"/>
        </w:rPr>
      </w:pPr>
      <w:r>
        <w:rPr>
          <w:rFonts w:hint="eastAsia"/>
          <w:lang w:val="en-US" w:eastAsia="zh-CN"/>
        </w:rPr>
        <w:t>A. spare</w:t>
      </w:r>
    </w:p>
    <w:p>
      <w:pPr>
        <w:rPr>
          <w:rFonts w:hint="eastAsia"/>
          <w:lang w:val="en-US" w:eastAsia="zh-CN"/>
        </w:rPr>
      </w:pPr>
    </w:p>
    <w:p>
      <w:pPr>
        <w:rPr>
          <w:rFonts w:hint="eastAsia"/>
          <w:lang w:val="en-US" w:eastAsia="zh-CN"/>
        </w:rPr>
      </w:pPr>
      <w:r>
        <w:rPr>
          <w:rFonts w:hint="eastAsia"/>
          <w:lang w:val="en-US" w:eastAsia="zh-CN"/>
        </w:rPr>
        <w:t>B. spared</w:t>
      </w:r>
    </w:p>
    <w:p>
      <w:pPr>
        <w:rPr>
          <w:rFonts w:hint="eastAsia"/>
          <w:lang w:val="en-US" w:eastAsia="zh-CN"/>
        </w:rPr>
      </w:pPr>
    </w:p>
    <w:p>
      <w:pPr>
        <w:rPr>
          <w:rFonts w:hint="eastAsia"/>
          <w:lang w:val="en-US" w:eastAsia="zh-CN"/>
        </w:rPr>
      </w:pPr>
      <w:r>
        <w:rPr>
          <w:rFonts w:hint="eastAsia"/>
          <w:lang w:val="en-US" w:eastAsia="zh-CN"/>
        </w:rPr>
        <w:t>C. has spared</w:t>
      </w:r>
    </w:p>
    <w:p>
      <w:pPr>
        <w:rPr>
          <w:rFonts w:hint="eastAsia"/>
          <w:lang w:val="en-US" w:eastAsia="zh-CN"/>
        </w:rPr>
      </w:pPr>
    </w:p>
    <w:p>
      <w:pPr>
        <w:rPr>
          <w:rFonts w:hint="eastAsia"/>
          <w:lang w:val="en-US" w:eastAsia="zh-CN"/>
        </w:rPr>
      </w:pPr>
      <w:r>
        <w:rPr>
          <w:rFonts w:hint="eastAsia"/>
          <w:lang w:val="en-US" w:eastAsia="zh-CN"/>
        </w:rPr>
        <w:t>D. spares</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 xml:space="preserve"> Don't always ask others ____ help.</w:t>
      </w:r>
    </w:p>
    <w:p>
      <w:pPr>
        <w:rPr>
          <w:rFonts w:hint="eastAsia"/>
          <w:lang w:val="en-US" w:eastAsia="zh-CN"/>
        </w:rPr>
      </w:pPr>
    </w:p>
    <w:p>
      <w:pPr>
        <w:rPr>
          <w:rFonts w:hint="eastAsia"/>
          <w:lang w:val="en-US" w:eastAsia="zh-CN"/>
        </w:rPr>
      </w:pPr>
      <w:r>
        <w:rPr>
          <w:rFonts w:hint="eastAsia"/>
          <w:lang w:val="en-US" w:eastAsia="zh-CN"/>
        </w:rPr>
        <w:t>A. for</w:t>
      </w:r>
    </w:p>
    <w:p>
      <w:pPr>
        <w:rPr>
          <w:rFonts w:hint="eastAsia"/>
          <w:lang w:val="en-US" w:eastAsia="zh-CN"/>
        </w:rPr>
      </w:pPr>
    </w:p>
    <w:p>
      <w:pPr>
        <w:rPr>
          <w:rFonts w:hint="eastAsia"/>
          <w:lang w:val="en-US" w:eastAsia="zh-CN"/>
        </w:rPr>
      </w:pPr>
      <w:r>
        <w:rPr>
          <w:rFonts w:hint="eastAsia"/>
          <w:lang w:val="en-US" w:eastAsia="zh-CN"/>
        </w:rPr>
        <w:t>B. from</w:t>
      </w:r>
    </w:p>
    <w:p>
      <w:pPr>
        <w:rPr>
          <w:rFonts w:hint="eastAsia"/>
          <w:lang w:val="en-US" w:eastAsia="zh-CN"/>
        </w:rPr>
      </w:pPr>
    </w:p>
    <w:p>
      <w:pPr>
        <w:rPr>
          <w:rFonts w:hint="eastAsia"/>
          <w:lang w:val="en-US" w:eastAsia="zh-CN"/>
        </w:rPr>
      </w:pPr>
      <w:r>
        <w:rPr>
          <w:rFonts w:hint="eastAsia"/>
          <w:lang w:val="en-US" w:eastAsia="zh-CN"/>
        </w:rPr>
        <w:t>C. into</w:t>
      </w:r>
    </w:p>
    <w:p>
      <w:pPr>
        <w:rPr>
          <w:rFonts w:hint="eastAsia"/>
          <w:lang w:val="en-US" w:eastAsia="zh-CN"/>
        </w:rPr>
      </w:pPr>
    </w:p>
    <w:p>
      <w:pPr>
        <w:rPr>
          <w:rFonts w:hint="eastAsia"/>
          <w:lang w:val="en-US" w:eastAsia="zh-CN"/>
        </w:rPr>
      </w:pPr>
      <w:r>
        <w:rPr>
          <w:rFonts w:hint="eastAsia"/>
          <w:lang w:val="en-US" w:eastAsia="zh-CN"/>
        </w:rPr>
        <w:t>D. at</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A</w:t>
      </w: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In return____your help, I invite you to spend the weekend with my family.</w:t>
      </w:r>
    </w:p>
    <w:p>
      <w:pPr>
        <w:rPr>
          <w:rFonts w:hint="eastAsia"/>
          <w:lang w:val="en-US" w:eastAsia="zh-CN"/>
        </w:rPr>
      </w:pPr>
    </w:p>
    <w:p>
      <w:pPr>
        <w:rPr>
          <w:rFonts w:hint="eastAsia"/>
          <w:lang w:val="en-US" w:eastAsia="zh-CN"/>
        </w:rPr>
      </w:pPr>
      <w:r>
        <w:rPr>
          <w:rFonts w:hint="eastAsia"/>
          <w:lang w:val="en-US" w:eastAsia="zh-CN"/>
        </w:rPr>
        <w:t xml:space="preserve">A. for </w:t>
      </w:r>
    </w:p>
    <w:p>
      <w:pPr>
        <w:rPr>
          <w:rFonts w:hint="eastAsia"/>
          <w:lang w:val="en-US" w:eastAsia="zh-CN"/>
        </w:rPr>
      </w:pPr>
    </w:p>
    <w:p>
      <w:pPr>
        <w:rPr>
          <w:rFonts w:hint="eastAsia"/>
          <w:lang w:val="en-US" w:eastAsia="zh-CN"/>
        </w:rPr>
      </w:pPr>
      <w:r>
        <w:rPr>
          <w:rFonts w:hint="eastAsia"/>
          <w:lang w:val="en-US" w:eastAsia="zh-CN"/>
        </w:rPr>
        <w:t>B. by</w:t>
      </w:r>
    </w:p>
    <w:p>
      <w:pPr>
        <w:rPr>
          <w:rFonts w:hint="eastAsia"/>
          <w:lang w:val="en-US" w:eastAsia="zh-CN"/>
        </w:rPr>
      </w:pPr>
    </w:p>
    <w:p>
      <w:pPr>
        <w:rPr>
          <w:rFonts w:hint="eastAsia"/>
          <w:lang w:val="en-US" w:eastAsia="zh-CN"/>
        </w:rPr>
      </w:pPr>
      <w:r>
        <w:rPr>
          <w:rFonts w:hint="eastAsia"/>
          <w:lang w:val="en-US" w:eastAsia="zh-CN"/>
        </w:rPr>
        <w:t>C. at</w:t>
      </w:r>
    </w:p>
    <w:p>
      <w:pPr>
        <w:rPr>
          <w:rFonts w:hint="eastAsia"/>
          <w:lang w:val="en-US" w:eastAsia="zh-CN"/>
        </w:rPr>
      </w:pPr>
    </w:p>
    <w:p>
      <w:pPr>
        <w:rPr>
          <w:rFonts w:hint="eastAsia"/>
          <w:lang w:val="en-US" w:eastAsia="zh-CN"/>
        </w:rPr>
      </w:pPr>
      <w:r>
        <w:rPr>
          <w:rFonts w:hint="eastAsia"/>
          <w:lang w:val="en-US" w:eastAsia="zh-CN"/>
        </w:rPr>
        <w:t>D. in</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A</w:t>
      </w: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 xml:space="preserve"> ____does Jane write to her parents?  Once a week</w:t>
      </w:r>
    </w:p>
    <w:p>
      <w:pPr>
        <w:rPr>
          <w:rFonts w:hint="eastAsia"/>
          <w:lang w:val="en-US" w:eastAsia="zh-CN"/>
        </w:rPr>
      </w:pPr>
    </w:p>
    <w:p>
      <w:pPr>
        <w:rPr>
          <w:rFonts w:hint="eastAsia"/>
          <w:lang w:val="en-US" w:eastAsia="zh-CN"/>
        </w:rPr>
      </w:pPr>
      <w:r>
        <w:rPr>
          <w:rFonts w:hint="eastAsia"/>
          <w:lang w:val="en-US" w:eastAsia="zh-CN"/>
        </w:rPr>
        <w:t>A. How seldom</w:t>
      </w:r>
    </w:p>
    <w:p>
      <w:pPr>
        <w:rPr>
          <w:rFonts w:hint="eastAsia"/>
          <w:lang w:val="en-US" w:eastAsia="zh-CN"/>
        </w:rPr>
      </w:pPr>
    </w:p>
    <w:p>
      <w:pPr>
        <w:rPr>
          <w:rFonts w:hint="eastAsia"/>
          <w:lang w:val="en-US" w:eastAsia="zh-CN"/>
        </w:rPr>
      </w:pPr>
      <w:r>
        <w:rPr>
          <w:rFonts w:hint="eastAsia"/>
          <w:lang w:val="en-US" w:eastAsia="zh-CN"/>
        </w:rPr>
        <w:t>B. How often</w:t>
      </w:r>
    </w:p>
    <w:p>
      <w:pPr>
        <w:rPr>
          <w:rFonts w:hint="eastAsia"/>
          <w:lang w:val="en-US" w:eastAsia="zh-CN"/>
        </w:rPr>
      </w:pPr>
    </w:p>
    <w:p>
      <w:pPr>
        <w:rPr>
          <w:rFonts w:hint="eastAsia"/>
          <w:lang w:val="en-US" w:eastAsia="zh-CN"/>
        </w:rPr>
      </w:pPr>
      <w:r>
        <w:rPr>
          <w:rFonts w:hint="eastAsia"/>
          <w:lang w:val="en-US" w:eastAsia="zh-CN"/>
        </w:rPr>
        <w:t>C. How long</w:t>
      </w:r>
    </w:p>
    <w:p>
      <w:pPr>
        <w:rPr>
          <w:rFonts w:hint="eastAsia"/>
          <w:lang w:val="en-US" w:eastAsia="zh-CN"/>
        </w:rPr>
      </w:pPr>
    </w:p>
    <w:p>
      <w:pPr>
        <w:rPr>
          <w:rFonts w:hint="eastAsia"/>
          <w:lang w:val="en-US" w:eastAsia="zh-CN"/>
        </w:rPr>
      </w:pPr>
      <w:r>
        <w:rPr>
          <w:rFonts w:hint="eastAsia"/>
          <w:lang w:val="en-US" w:eastAsia="zh-CN"/>
        </w:rPr>
        <w:t>D. How soon</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B</w:t>
      </w: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It is cold outside.___your coat.</w:t>
      </w:r>
    </w:p>
    <w:p>
      <w:pPr>
        <w:rPr>
          <w:rFonts w:hint="eastAsia"/>
          <w:lang w:val="en-US" w:eastAsia="zh-CN"/>
        </w:rPr>
      </w:pPr>
    </w:p>
    <w:p>
      <w:pPr>
        <w:rPr>
          <w:rFonts w:hint="eastAsia"/>
          <w:lang w:val="en-US" w:eastAsia="zh-CN"/>
        </w:rPr>
      </w:pPr>
      <w:r>
        <w:rPr>
          <w:rFonts w:hint="eastAsia"/>
          <w:lang w:val="en-US" w:eastAsia="zh-CN"/>
        </w:rPr>
        <w:t xml:space="preserve">A. Put on </w:t>
      </w:r>
    </w:p>
    <w:p>
      <w:pPr>
        <w:rPr>
          <w:rFonts w:hint="eastAsia"/>
          <w:lang w:val="en-US" w:eastAsia="zh-CN"/>
        </w:rPr>
      </w:pPr>
    </w:p>
    <w:p>
      <w:pPr>
        <w:rPr>
          <w:rFonts w:hint="eastAsia"/>
          <w:lang w:val="en-US" w:eastAsia="zh-CN"/>
        </w:rPr>
      </w:pPr>
      <w:r>
        <w:rPr>
          <w:rFonts w:hint="eastAsia"/>
          <w:lang w:val="en-US" w:eastAsia="zh-CN"/>
        </w:rPr>
        <w:t>B. Put in</w:t>
      </w:r>
    </w:p>
    <w:p>
      <w:pPr>
        <w:rPr>
          <w:rFonts w:hint="eastAsia"/>
          <w:lang w:val="en-US" w:eastAsia="zh-CN"/>
        </w:rPr>
      </w:pPr>
    </w:p>
    <w:p>
      <w:pPr>
        <w:rPr>
          <w:rFonts w:hint="eastAsia"/>
          <w:lang w:val="en-US" w:eastAsia="zh-CN"/>
        </w:rPr>
      </w:pPr>
      <w:r>
        <w:rPr>
          <w:rFonts w:hint="eastAsia"/>
          <w:lang w:val="en-US" w:eastAsia="zh-CN"/>
        </w:rPr>
        <w:t>C. Put down</w:t>
      </w:r>
    </w:p>
    <w:p>
      <w:pPr>
        <w:rPr>
          <w:rFonts w:hint="eastAsia"/>
          <w:lang w:val="en-US" w:eastAsia="zh-CN"/>
        </w:rPr>
      </w:pPr>
    </w:p>
    <w:p>
      <w:pPr>
        <w:rPr>
          <w:rFonts w:hint="eastAsia"/>
          <w:lang w:val="en-US" w:eastAsia="zh-CN"/>
        </w:rPr>
      </w:pPr>
      <w:r>
        <w:rPr>
          <w:rFonts w:hint="eastAsia"/>
          <w:lang w:val="en-US" w:eastAsia="zh-CN"/>
        </w:rPr>
        <w:t>D. Put off</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A</w:t>
      </w: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She ____ the sick baby for three days.</w:t>
      </w:r>
    </w:p>
    <w:p>
      <w:pPr>
        <w:rPr>
          <w:rFonts w:hint="eastAsia"/>
          <w:lang w:val="en-US" w:eastAsia="zh-CN"/>
        </w:rPr>
      </w:pPr>
    </w:p>
    <w:p>
      <w:pPr>
        <w:rPr>
          <w:rFonts w:hint="eastAsia"/>
          <w:lang w:val="en-US" w:eastAsia="zh-CN"/>
        </w:rPr>
      </w:pPr>
      <w:r>
        <w:rPr>
          <w:rFonts w:hint="eastAsia"/>
          <w:lang w:val="en-US" w:eastAsia="zh-CN"/>
        </w:rPr>
        <w:t>A. looked down</w:t>
      </w:r>
    </w:p>
    <w:p>
      <w:pPr>
        <w:rPr>
          <w:rFonts w:hint="eastAsia"/>
          <w:lang w:val="en-US" w:eastAsia="zh-CN"/>
        </w:rPr>
      </w:pPr>
    </w:p>
    <w:p>
      <w:pPr>
        <w:rPr>
          <w:rFonts w:hint="eastAsia"/>
          <w:lang w:val="en-US" w:eastAsia="zh-CN"/>
        </w:rPr>
      </w:pPr>
      <w:r>
        <w:rPr>
          <w:rFonts w:hint="eastAsia"/>
          <w:lang w:val="en-US" w:eastAsia="zh-CN"/>
        </w:rPr>
        <w:t>B. looked for</w:t>
      </w:r>
    </w:p>
    <w:p>
      <w:pPr>
        <w:rPr>
          <w:rFonts w:hint="eastAsia"/>
          <w:lang w:val="en-US" w:eastAsia="zh-CN"/>
        </w:rPr>
      </w:pPr>
    </w:p>
    <w:p>
      <w:pPr>
        <w:rPr>
          <w:rFonts w:hint="eastAsia"/>
          <w:lang w:val="en-US" w:eastAsia="zh-CN"/>
        </w:rPr>
      </w:pPr>
      <w:r>
        <w:rPr>
          <w:rFonts w:hint="eastAsia"/>
          <w:lang w:val="en-US" w:eastAsia="zh-CN"/>
        </w:rPr>
        <w:t>C. looked into</w:t>
      </w:r>
    </w:p>
    <w:p>
      <w:pPr>
        <w:rPr>
          <w:rFonts w:hint="eastAsia"/>
          <w:lang w:val="en-US" w:eastAsia="zh-CN"/>
        </w:rPr>
      </w:pPr>
    </w:p>
    <w:p>
      <w:pPr>
        <w:rPr>
          <w:rFonts w:hint="eastAsia"/>
          <w:lang w:val="en-US" w:eastAsia="zh-CN"/>
        </w:rPr>
      </w:pPr>
      <w:r>
        <w:rPr>
          <w:rFonts w:hint="eastAsia"/>
          <w:lang w:val="en-US" w:eastAsia="zh-CN"/>
        </w:rPr>
        <w:t>D. looked after</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D</w:t>
      </w:r>
    </w:p>
    <w:p>
      <w:pPr>
        <w:rPr>
          <w:rFonts w:hint="eastAsia"/>
          <w:lang w:val="en-US" w:eastAsia="zh-CN"/>
        </w:rPr>
      </w:pPr>
      <w:r>
        <w:rPr>
          <w:rFonts w:hint="eastAsia"/>
          <w:lang w:val="en-US" w:eastAsia="zh-CN"/>
        </w:rPr>
        <w:t>正确答案是：D</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thieves wanted toA</w:t>
      </w:r>
    </w:p>
    <w:p>
      <w:pPr>
        <w:rPr>
          <w:rFonts w:hint="eastAsia"/>
          <w:lang w:val="en-US" w:eastAsia="zh-CN"/>
        </w:rPr>
      </w:pPr>
      <w:r>
        <w:rPr>
          <w:rFonts w:hint="eastAsia"/>
          <w:lang w:val="en-US" w:eastAsia="zh-CN"/>
        </w:rPr>
        <w:t xml:space="preserve"> the diamonds.</w:t>
      </w:r>
    </w:p>
    <w:p>
      <w:pPr>
        <w:rPr>
          <w:rFonts w:hint="eastAsia"/>
          <w:lang w:val="en-US" w:eastAsia="zh-CN"/>
        </w:rPr>
      </w:pPr>
    </w:p>
    <w:p>
      <w:pPr>
        <w:rPr>
          <w:rFonts w:hint="eastAsia"/>
          <w:lang w:val="en-US" w:eastAsia="zh-CN"/>
        </w:rPr>
      </w:pPr>
      <w:r>
        <w:rPr>
          <w:rFonts w:hint="eastAsia"/>
          <w:lang w:val="en-US" w:eastAsia="zh-CN"/>
        </w:rPr>
        <w:t>A. steal</w:t>
      </w:r>
    </w:p>
    <w:p>
      <w:pPr>
        <w:rPr>
          <w:rFonts w:hint="eastAsia"/>
          <w:lang w:val="en-US" w:eastAsia="zh-CN"/>
        </w:rPr>
      </w:pPr>
    </w:p>
    <w:p>
      <w:pPr>
        <w:rPr>
          <w:rFonts w:hint="eastAsia"/>
          <w:lang w:val="en-US" w:eastAsia="zh-CN"/>
        </w:rPr>
      </w:pPr>
      <w:r>
        <w:rPr>
          <w:rFonts w:hint="eastAsia"/>
          <w:lang w:val="en-US" w:eastAsia="zh-CN"/>
        </w:rPr>
        <w:t>B. rob</w:t>
      </w:r>
    </w:p>
    <w:p>
      <w:pPr>
        <w:rPr>
          <w:rFonts w:hint="eastAsia"/>
          <w:lang w:val="en-US" w:eastAsia="zh-CN"/>
        </w:rPr>
      </w:pPr>
    </w:p>
    <w:p>
      <w:pPr>
        <w:rPr>
          <w:rFonts w:hint="eastAsia"/>
          <w:lang w:val="en-US" w:eastAsia="zh-CN"/>
        </w:rPr>
      </w:pPr>
      <w:r>
        <w:rPr>
          <w:rFonts w:hint="eastAsia"/>
          <w:lang w:val="en-US" w:eastAsia="zh-CN"/>
        </w:rPr>
        <w:t>C. take from</w:t>
      </w:r>
    </w:p>
    <w:p>
      <w:pPr>
        <w:rPr>
          <w:rFonts w:hint="eastAsia"/>
          <w:lang w:val="en-US" w:eastAsia="zh-CN"/>
        </w:rPr>
      </w:pPr>
    </w:p>
    <w:p>
      <w:pPr>
        <w:rPr>
          <w:rFonts w:hint="eastAsia"/>
          <w:lang w:val="en-US" w:eastAsia="zh-CN"/>
        </w:rPr>
      </w:pPr>
      <w:r>
        <w:rPr>
          <w:rFonts w:hint="eastAsia"/>
          <w:lang w:val="en-US" w:eastAsia="zh-CN"/>
        </w:rPr>
        <w:t>D. take to</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Others were waiting____the airfield.</w:t>
      </w:r>
    </w:p>
    <w:p>
      <w:pPr>
        <w:rPr>
          <w:rFonts w:hint="eastAsia"/>
          <w:lang w:val="en-US" w:eastAsia="zh-CN"/>
        </w:rPr>
      </w:pPr>
    </w:p>
    <w:p>
      <w:pPr>
        <w:rPr>
          <w:rFonts w:hint="eastAsia"/>
          <w:lang w:val="en-US" w:eastAsia="zh-CN"/>
        </w:rPr>
      </w:pPr>
      <w:r>
        <w:rPr>
          <w:rFonts w:hint="eastAsia"/>
          <w:lang w:val="en-US" w:eastAsia="zh-CN"/>
        </w:rPr>
        <w:t>A. in</w:t>
      </w:r>
    </w:p>
    <w:p>
      <w:pPr>
        <w:rPr>
          <w:rFonts w:hint="eastAsia"/>
          <w:lang w:val="en-US" w:eastAsia="zh-CN"/>
        </w:rPr>
      </w:pPr>
    </w:p>
    <w:p>
      <w:pPr>
        <w:rPr>
          <w:rFonts w:hint="eastAsia"/>
          <w:lang w:val="en-US" w:eastAsia="zh-CN"/>
        </w:rPr>
      </w:pPr>
      <w:r>
        <w:rPr>
          <w:rFonts w:hint="eastAsia"/>
          <w:lang w:val="en-US" w:eastAsia="zh-CN"/>
        </w:rPr>
        <w:t>B. at</w:t>
      </w:r>
    </w:p>
    <w:p>
      <w:pPr>
        <w:rPr>
          <w:rFonts w:hint="eastAsia"/>
          <w:lang w:val="en-US" w:eastAsia="zh-CN"/>
        </w:rPr>
      </w:pPr>
    </w:p>
    <w:p>
      <w:pPr>
        <w:rPr>
          <w:rFonts w:hint="eastAsia"/>
          <w:lang w:val="en-US" w:eastAsia="zh-CN"/>
        </w:rPr>
      </w:pPr>
      <w:r>
        <w:rPr>
          <w:rFonts w:hint="eastAsia"/>
          <w:lang w:val="en-US" w:eastAsia="zh-CN"/>
        </w:rPr>
        <w:t>C. on</w:t>
      </w:r>
    </w:p>
    <w:p>
      <w:pPr>
        <w:rPr>
          <w:rFonts w:hint="eastAsia"/>
          <w:lang w:val="en-US" w:eastAsia="zh-CN"/>
        </w:rPr>
      </w:pPr>
    </w:p>
    <w:p>
      <w:pPr>
        <w:rPr>
          <w:rFonts w:hint="eastAsia"/>
          <w:lang w:val="en-US" w:eastAsia="zh-CN"/>
        </w:rPr>
      </w:pPr>
      <w:r>
        <w:rPr>
          <w:rFonts w:hint="eastAsia"/>
          <w:lang w:val="en-US" w:eastAsia="zh-CN"/>
        </w:rPr>
        <w:t>D. from</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C</w:t>
      </w: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Some students were dancing and singingA</w:t>
      </w:r>
    </w:p>
    <w:p>
      <w:pPr>
        <w:rPr>
          <w:rFonts w:hint="eastAsia"/>
          <w:lang w:val="en-US" w:eastAsia="zh-CN"/>
        </w:rPr>
      </w:pPr>
      <w:r>
        <w:rPr>
          <w:rFonts w:hint="eastAsia"/>
          <w:lang w:val="en-US" w:eastAsia="zh-CN"/>
        </w:rPr>
        <w:t xml:space="preserve"> others were eating and drinking.</w:t>
      </w:r>
    </w:p>
    <w:p>
      <w:pPr>
        <w:rPr>
          <w:rFonts w:hint="eastAsia"/>
          <w:lang w:val="en-US" w:eastAsia="zh-CN"/>
        </w:rPr>
      </w:pPr>
    </w:p>
    <w:p>
      <w:pPr>
        <w:rPr>
          <w:rFonts w:hint="eastAsia"/>
          <w:lang w:val="en-US" w:eastAsia="zh-CN"/>
        </w:rPr>
      </w:pPr>
      <w:r>
        <w:rPr>
          <w:rFonts w:hint="eastAsia"/>
          <w:lang w:val="en-US" w:eastAsia="zh-CN"/>
        </w:rPr>
        <w:t>A. while</w:t>
      </w:r>
    </w:p>
    <w:p>
      <w:pPr>
        <w:rPr>
          <w:rFonts w:hint="eastAsia"/>
          <w:lang w:val="en-US" w:eastAsia="zh-CN"/>
        </w:rPr>
      </w:pPr>
    </w:p>
    <w:p>
      <w:pPr>
        <w:rPr>
          <w:rFonts w:hint="eastAsia"/>
          <w:lang w:val="en-US" w:eastAsia="zh-CN"/>
        </w:rPr>
      </w:pPr>
      <w:r>
        <w:rPr>
          <w:rFonts w:hint="eastAsia"/>
          <w:lang w:val="en-US" w:eastAsia="zh-CN"/>
        </w:rPr>
        <w:t>B. when</w:t>
      </w:r>
    </w:p>
    <w:p>
      <w:pPr>
        <w:rPr>
          <w:rFonts w:hint="eastAsia"/>
          <w:lang w:val="en-US" w:eastAsia="zh-CN"/>
        </w:rPr>
      </w:pPr>
    </w:p>
    <w:p>
      <w:pPr>
        <w:rPr>
          <w:rFonts w:hint="eastAsia"/>
          <w:lang w:val="en-US" w:eastAsia="zh-CN"/>
        </w:rPr>
      </w:pPr>
      <w:r>
        <w:rPr>
          <w:rFonts w:hint="eastAsia"/>
          <w:lang w:val="en-US" w:eastAsia="zh-CN"/>
        </w:rPr>
        <w:t>C. just as</w:t>
      </w:r>
    </w:p>
    <w:p>
      <w:pPr>
        <w:rPr>
          <w:rFonts w:hint="eastAsia"/>
          <w:lang w:val="en-US" w:eastAsia="zh-CN"/>
        </w:rPr>
      </w:pPr>
    </w:p>
    <w:p>
      <w:pPr>
        <w:rPr>
          <w:rFonts w:hint="eastAsia"/>
          <w:lang w:val="en-US" w:eastAsia="zh-CN"/>
        </w:rPr>
      </w:pPr>
      <w:r>
        <w:rPr>
          <w:rFonts w:hint="eastAsia"/>
          <w:lang w:val="en-US" w:eastAsia="zh-CN"/>
        </w:rPr>
        <w:t>D. as</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I'm expecting a letter____Jimmy.</w:t>
      </w:r>
    </w:p>
    <w:p>
      <w:pPr>
        <w:rPr>
          <w:rFonts w:hint="eastAsia"/>
          <w:lang w:val="en-US" w:eastAsia="zh-CN"/>
        </w:rPr>
      </w:pPr>
    </w:p>
    <w:p>
      <w:pPr>
        <w:rPr>
          <w:rFonts w:hint="eastAsia"/>
          <w:lang w:val="en-US" w:eastAsia="zh-CN"/>
        </w:rPr>
      </w:pPr>
      <w:r>
        <w:rPr>
          <w:rFonts w:hint="eastAsia"/>
          <w:lang w:val="en-US" w:eastAsia="zh-CN"/>
        </w:rPr>
        <w:t>A. for</w:t>
      </w:r>
    </w:p>
    <w:p>
      <w:pPr>
        <w:rPr>
          <w:rFonts w:hint="eastAsia"/>
          <w:lang w:val="en-US" w:eastAsia="zh-CN"/>
        </w:rPr>
      </w:pPr>
    </w:p>
    <w:p>
      <w:pPr>
        <w:rPr>
          <w:rFonts w:hint="eastAsia"/>
          <w:lang w:val="en-US" w:eastAsia="zh-CN"/>
        </w:rPr>
      </w:pPr>
      <w:r>
        <w:rPr>
          <w:rFonts w:hint="eastAsia"/>
          <w:lang w:val="en-US" w:eastAsia="zh-CN"/>
        </w:rPr>
        <w:t>B. from</w:t>
      </w:r>
    </w:p>
    <w:p>
      <w:pPr>
        <w:rPr>
          <w:rFonts w:hint="eastAsia"/>
          <w:lang w:val="en-US" w:eastAsia="zh-CN"/>
        </w:rPr>
      </w:pPr>
    </w:p>
    <w:p>
      <w:pPr>
        <w:rPr>
          <w:rFonts w:hint="eastAsia"/>
          <w:lang w:val="en-US" w:eastAsia="zh-CN"/>
        </w:rPr>
      </w:pPr>
      <w:r>
        <w:rPr>
          <w:rFonts w:hint="eastAsia"/>
          <w:lang w:val="en-US" w:eastAsia="zh-CN"/>
        </w:rPr>
        <w:t>C. with</w:t>
      </w:r>
    </w:p>
    <w:p>
      <w:pPr>
        <w:rPr>
          <w:rFonts w:hint="eastAsia"/>
          <w:lang w:val="en-US" w:eastAsia="zh-CN"/>
        </w:rPr>
      </w:pPr>
    </w:p>
    <w:p>
      <w:pPr>
        <w:rPr>
          <w:rFonts w:hint="eastAsia"/>
          <w:lang w:val="en-US" w:eastAsia="zh-CN"/>
        </w:rPr>
      </w:pPr>
      <w:r>
        <w:rPr>
          <w:rFonts w:hint="eastAsia"/>
          <w:lang w:val="en-US" w:eastAsia="zh-CN"/>
        </w:rPr>
        <w:t>D. into</w:t>
      </w:r>
    </w:p>
    <w:p>
      <w:pPr>
        <w:rPr>
          <w:rFonts w:hint="eastAsia"/>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B</w:t>
      </w: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How much did youc</w:t>
      </w:r>
    </w:p>
    <w:p>
      <w:pPr>
        <w:rPr>
          <w:rFonts w:hint="eastAsia"/>
          <w:lang w:val="en-US" w:eastAsia="zh-CN"/>
        </w:rPr>
      </w:pPr>
      <w:r>
        <w:rPr>
          <w:rFonts w:hint="eastAsia"/>
          <w:lang w:val="en-US" w:eastAsia="zh-CN"/>
        </w:rPr>
        <w:t xml:space="preserve"> for that dress?</w:t>
      </w:r>
    </w:p>
    <w:p>
      <w:pPr>
        <w:rPr>
          <w:rFonts w:hint="eastAsia"/>
          <w:lang w:val="en-US" w:eastAsia="zh-CN"/>
        </w:rPr>
      </w:pPr>
    </w:p>
    <w:p>
      <w:pPr>
        <w:rPr>
          <w:rFonts w:hint="eastAsia"/>
          <w:lang w:val="en-US" w:eastAsia="zh-CN"/>
        </w:rPr>
      </w:pPr>
      <w:r>
        <w:rPr>
          <w:rFonts w:hint="eastAsia"/>
          <w:lang w:val="en-US" w:eastAsia="zh-CN"/>
        </w:rPr>
        <w:t>A. spend</w:t>
      </w:r>
    </w:p>
    <w:p>
      <w:pPr>
        <w:rPr>
          <w:rFonts w:hint="eastAsia"/>
          <w:lang w:val="en-US" w:eastAsia="zh-CN"/>
        </w:rPr>
      </w:pPr>
    </w:p>
    <w:p>
      <w:pPr>
        <w:rPr>
          <w:rFonts w:hint="eastAsia"/>
          <w:lang w:val="en-US" w:eastAsia="zh-CN"/>
        </w:rPr>
      </w:pPr>
      <w:r>
        <w:rPr>
          <w:rFonts w:hint="eastAsia"/>
          <w:lang w:val="en-US" w:eastAsia="zh-CN"/>
        </w:rPr>
        <w:t>B. take</w:t>
      </w:r>
    </w:p>
    <w:p>
      <w:pPr>
        <w:rPr>
          <w:rFonts w:hint="eastAsia"/>
          <w:lang w:val="en-US" w:eastAsia="zh-CN"/>
        </w:rPr>
      </w:pPr>
    </w:p>
    <w:p>
      <w:pPr>
        <w:rPr>
          <w:rFonts w:hint="eastAsia"/>
          <w:lang w:val="en-US" w:eastAsia="zh-CN"/>
        </w:rPr>
      </w:pPr>
      <w:r>
        <w:rPr>
          <w:rFonts w:hint="eastAsia"/>
          <w:lang w:val="en-US" w:eastAsia="zh-CN"/>
        </w:rPr>
        <w:t>C. pay</w:t>
      </w:r>
    </w:p>
    <w:p>
      <w:pPr>
        <w:rPr>
          <w:rFonts w:hint="eastAsia"/>
          <w:lang w:val="en-US" w:eastAsia="zh-CN"/>
        </w:rPr>
      </w:pPr>
    </w:p>
    <w:p>
      <w:pPr>
        <w:rPr>
          <w:rFonts w:hint="eastAsia"/>
          <w:lang w:val="en-US" w:eastAsia="zh-CN"/>
        </w:rPr>
      </w:pPr>
      <w:r>
        <w:rPr>
          <w:rFonts w:hint="eastAsia"/>
          <w:lang w:val="en-US" w:eastAsia="zh-CN"/>
        </w:rPr>
        <w:t>D. get</w:t>
      </w:r>
    </w:p>
    <w:p>
      <w:pPr>
        <w:rPr>
          <w:rFonts w:hint="eastAsia"/>
          <w:lang w:val="en-US" w:eastAsia="zh-CN"/>
        </w:rPr>
      </w:pP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MyA</w:t>
      </w:r>
    </w:p>
    <w:p>
      <w:pPr>
        <w:rPr>
          <w:rFonts w:hint="eastAsia"/>
          <w:lang w:val="en-US" w:eastAsia="zh-CN"/>
        </w:rPr>
      </w:pPr>
      <w:r>
        <w:rPr>
          <w:rFonts w:hint="eastAsia"/>
          <w:lang w:val="en-US" w:eastAsia="zh-CN"/>
        </w:rPr>
        <w:t xml:space="preserve">is paid on the 28th of the month. </w:t>
      </w:r>
    </w:p>
    <w:p>
      <w:pPr>
        <w:rPr>
          <w:rFonts w:hint="eastAsia"/>
          <w:lang w:val="en-US" w:eastAsia="zh-CN"/>
        </w:rPr>
      </w:pPr>
    </w:p>
    <w:p>
      <w:pPr>
        <w:rPr>
          <w:rFonts w:hint="eastAsia"/>
          <w:lang w:val="en-US" w:eastAsia="zh-CN"/>
        </w:rPr>
      </w:pPr>
      <w:r>
        <w:rPr>
          <w:rFonts w:hint="eastAsia"/>
          <w:lang w:val="en-US" w:eastAsia="zh-CN"/>
        </w:rPr>
        <w:t>A. salary</w:t>
      </w:r>
    </w:p>
    <w:p>
      <w:pPr>
        <w:rPr>
          <w:rFonts w:hint="eastAsia"/>
          <w:lang w:val="en-US" w:eastAsia="zh-CN"/>
        </w:rPr>
      </w:pPr>
    </w:p>
    <w:p>
      <w:pPr>
        <w:rPr>
          <w:rFonts w:hint="eastAsia"/>
          <w:lang w:val="en-US" w:eastAsia="zh-CN"/>
        </w:rPr>
      </w:pPr>
      <w:r>
        <w:rPr>
          <w:rFonts w:hint="eastAsia"/>
          <w:lang w:val="en-US" w:eastAsia="zh-CN"/>
        </w:rPr>
        <w:t>B. money</w:t>
      </w:r>
    </w:p>
    <w:p>
      <w:pPr>
        <w:rPr>
          <w:rFonts w:hint="eastAsia"/>
          <w:lang w:val="en-US" w:eastAsia="zh-CN"/>
        </w:rPr>
      </w:pPr>
    </w:p>
    <w:p>
      <w:pPr>
        <w:rPr>
          <w:rFonts w:hint="eastAsia"/>
          <w:lang w:val="en-US" w:eastAsia="zh-CN"/>
        </w:rPr>
      </w:pPr>
      <w:r>
        <w:rPr>
          <w:rFonts w:hint="eastAsia"/>
          <w:lang w:val="en-US" w:eastAsia="zh-CN"/>
        </w:rPr>
        <w:t>C. wage</w:t>
      </w:r>
    </w:p>
    <w:p>
      <w:pPr>
        <w:rPr>
          <w:rFonts w:hint="eastAsia"/>
          <w:lang w:val="en-US" w:eastAsia="zh-CN"/>
        </w:rPr>
      </w:pPr>
    </w:p>
    <w:p>
      <w:pPr>
        <w:rPr>
          <w:rFonts w:hint="eastAsia"/>
          <w:lang w:val="en-US" w:eastAsia="zh-CN"/>
        </w:rPr>
      </w:pPr>
      <w:r>
        <w:rPr>
          <w:rFonts w:hint="eastAsia"/>
          <w:lang w:val="en-US" w:eastAsia="zh-CN"/>
        </w:rPr>
        <w:t>D. salaries</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Can youA</w:t>
      </w:r>
    </w:p>
    <w:p>
      <w:pPr>
        <w:rPr>
          <w:rFonts w:hint="eastAsia"/>
          <w:lang w:val="en-US" w:eastAsia="zh-CN"/>
        </w:rPr>
      </w:pPr>
      <w:r>
        <w:rPr>
          <w:rFonts w:hint="eastAsia"/>
          <w:lang w:val="en-US" w:eastAsia="zh-CN"/>
        </w:rPr>
        <w:t xml:space="preserve"> your car to me this afternoon?</w:t>
      </w:r>
    </w:p>
    <w:p>
      <w:pPr>
        <w:rPr>
          <w:rFonts w:hint="eastAsia"/>
          <w:lang w:val="en-US" w:eastAsia="zh-CN"/>
        </w:rPr>
      </w:pPr>
    </w:p>
    <w:p>
      <w:pPr>
        <w:rPr>
          <w:rFonts w:hint="eastAsia"/>
          <w:lang w:val="en-US" w:eastAsia="zh-CN"/>
        </w:rPr>
      </w:pPr>
      <w:r>
        <w:rPr>
          <w:rFonts w:hint="eastAsia"/>
          <w:lang w:val="en-US" w:eastAsia="zh-CN"/>
        </w:rPr>
        <w:t>A. lend</w:t>
      </w:r>
    </w:p>
    <w:p>
      <w:pPr>
        <w:rPr>
          <w:rFonts w:hint="eastAsia"/>
          <w:lang w:val="en-US" w:eastAsia="zh-CN"/>
        </w:rPr>
      </w:pPr>
    </w:p>
    <w:p>
      <w:pPr>
        <w:rPr>
          <w:rFonts w:hint="eastAsia"/>
          <w:lang w:val="en-US" w:eastAsia="zh-CN"/>
        </w:rPr>
      </w:pPr>
      <w:r>
        <w:rPr>
          <w:rFonts w:hint="eastAsia"/>
          <w:lang w:val="en-US" w:eastAsia="zh-CN"/>
        </w:rPr>
        <w:t>B. borrow</w:t>
      </w:r>
    </w:p>
    <w:p>
      <w:pPr>
        <w:rPr>
          <w:rFonts w:hint="eastAsia"/>
          <w:lang w:val="en-US" w:eastAsia="zh-CN"/>
        </w:rPr>
      </w:pPr>
    </w:p>
    <w:p>
      <w:pPr>
        <w:rPr>
          <w:rFonts w:hint="eastAsia"/>
          <w:lang w:val="en-US" w:eastAsia="zh-CN"/>
        </w:rPr>
      </w:pPr>
      <w:r>
        <w:rPr>
          <w:rFonts w:hint="eastAsia"/>
          <w:lang w:val="en-US" w:eastAsia="zh-CN"/>
        </w:rPr>
        <w:t>C. to lend</w:t>
      </w:r>
    </w:p>
    <w:p>
      <w:pPr>
        <w:rPr>
          <w:rFonts w:hint="eastAsia"/>
          <w:lang w:val="en-US" w:eastAsia="zh-CN"/>
        </w:rPr>
      </w:pPr>
    </w:p>
    <w:p>
      <w:pPr>
        <w:rPr>
          <w:rFonts w:hint="eastAsia"/>
          <w:lang w:val="en-US" w:eastAsia="zh-CN"/>
        </w:rPr>
      </w:pPr>
      <w:r>
        <w:rPr>
          <w:rFonts w:hint="eastAsia"/>
          <w:lang w:val="en-US" w:eastAsia="zh-CN"/>
        </w:rPr>
        <w:t>D. to borrow</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You are not allowC</w:t>
      </w:r>
    </w:p>
    <w:p>
      <w:pPr>
        <w:rPr>
          <w:rFonts w:hint="eastAsia"/>
          <w:lang w:val="en-US" w:eastAsia="zh-CN"/>
        </w:rPr>
      </w:pPr>
      <w:r>
        <w:rPr>
          <w:rFonts w:hint="eastAsia"/>
          <w:lang w:val="en-US" w:eastAsia="zh-CN"/>
        </w:rPr>
        <w:t>the room if you don't take the card with you</w:t>
      </w:r>
    </w:p>
    <w:p>
      <w:pPr>
        <w:rPr>
          <w:rFonts w:hint="eastAsia"/>
          <w:lang w:val="en-US" w:eastAsia="zh-CN"/>
        </w:rPr>
      </w:pPr>
    </w:p>
    <w:p>
      <w:pPr>
        <w:rPr>
          <w:rFonts w:hint="eastAsia"/>
          <w:lang w:val="en-US" w:eastAsia="zh-CN"/>
        </w:rPr>
      </w:pPr>
      <w:r>
        <w:rPr>
          <w:rFonts w:hint="eastAsia"/>
          <w:lang w:val="en-US" w:eastAsia="zh-CN"/>
        </w:rPr>
        <w:t>A. entered</w:t>
      </w:r>
    </w:p>
    <w:p>
      <w:pPr>
        <w:rPr>
          <w:rFonts w:hint="eastAsia"/>
          <w:lang w:val="en-US" w:eastAsia="zh-CN"/>
        </w:rPr>
      </w:pPr>
    </w:p>
    <w:p>
      <w:pPr>
        <w:rPr>
          <w:rFonts w:hint="eastAsia"/>
          <w:lang w:val="en-US" w:eastAsia="zh-CN"/>
        </w:rPr>
      </w:pPr>
      <w:r>
        <w:rPr>
          <w:rFonts w:hint="eastAsia"/>
          <w:lang w:val="en-US" w:eastAsia="zh-CN"/>
        </w:rPr>
        <w:t>B. enter</w:t>
      </w:r>
    </w:p>
    <w:p>
      <w:pPr>
        <w:rPr>
          <w:rFonts w:hint="eastAsia"/>
          <w:lang w:val="en-US" w:eastAsia="zh-CN"/>
        </w:rPr>
      </w:pPr>
    </w:p>
    <w:p>
      <w:pPr>
        <w:rPr>
          <w:rFonts w:hint="eastAsia"/>
          <w:lang w:val="en-US" w:eastAsia="zh-CN"/>
        </w:rPr>
      </w:pPr>
      <w:r>
        <w:rPr>
          <w:rFonts w:hint="eastAsia"/>
          <w:lang w:val="en-US" w:eastAsia="zh-CN"/>
        </w:rPr>
        <w:t>C. to enter</w:t>
      </w:r>
    </w:p>
    <w:p>
      <w:pPr>
        <w:rPr>
          <w:rFonts w:hint="eastAsia"/>
          <w:lang w:val="en-US" w:eastAsia="zh-CN"/>
        </w:rPr>
      </w:pPr>
    </w:p>
    <w:p>
      <w:pPr>
        <w:rPr>
          <w:rFonts w:hint="eastAsia"/>
          <w:lang w:val="en-US" w:eastAsia="zh-CN"/>
        </w:rPr>
      </w:pPr>
      <w:r>
        <w:rPr>
          <w:rFonts w:hint="eastAsia"/>
          <w:lang w:val="en-US" w:eastAsia="zh-CN"/>
        </w:rPr>
        <w:t>D. enters</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She tried to playB</w:t>
      </w:r>
    </w:p>
    <w:p>
      <w:pPr>
        <w:rPr>
          <w:rFonts w:hint="eastAsia"/>
          <w:lang w:val="en-US" w:eastAsia="zh-CN"/>
        </w:rPr>
      </w:pPr>
      <w:r>
        <w:rPr>
          <w:rFonts w:hint="eastAsia"/>
          <w:lang w:val="en-US" w:eastAsia="zh-CN"/>
        </w:rPr>
        <w:t xml:space="preserve"> jazz on it!</w:t>
      </w:r>
    </w:p>
    <w:p>
      <w:pPr>
        <w:rPr>
          <w:rFonts w:hint="eastAsia"/>
          <w:lang w:val="en-US" w:eastAsia="zh-CN"/>
        </w:rPr>
      </w:pPr>
    </w:p>
    <w:p>
      <w:pPr>
        <w:rPr>
          <w:rFonts w:hint="eastAsia"/>
          <w:lang w:val="en-US" w:eastAsia="zh-CN"/>
        </w:rPr>
      </w:pPr>
      <w:r>
        <w:rPr>
          <w:rFonts w:hint="eastAsia"/>
          <w:lang w:val="en-US" w:eastAsia="zh-CN"/>
        </w:rPr>
        <w:t>A. the</w:t>
      </w:r>
    </w:p>
    <w:p>
      <w:pPr>
        <w:rPr>
          <w:rFonts w:hint="eastAsia"/>
          <w:lang w:val="en-US" w:eastAsia="zh-CN"/>
        </w:rPr>
      </w:pPr>
    </w:p>
    <w:p>
      <w:pPr>
        <w:rPr>
          <w:rFonts w:hint="eastAsia"/>
          <w:lang w:val="en-US" w:eastAsia="zh-CN"/>
        </w:rPr>
      </w:pPr>
      <w:r>
        <w:rPr>
          <w:rFonts w:hint="eastAsia"/>
          <w:lang w:val="en-US" w:eastAsia="zh-CN"/>
        </w:rPr>
        <w:t>B. *</w:t>
      </w:r>
    </w:p>
    <w:p>
      <w:pPr>
        <w:rPr>
          <w:rFonts w:hint="eastAsia"/>
          <w:lang w:val="en-US" w:eastAsia="zh-CN"/>
        </w:rPr>
      </w:pPr>
    </w:p>
    <w:p>
      <w:pPr>
        <w:rPr>
          <w:rFonts w:hint="eastAsia"/>
          <w:lang w:val="en-US" w:eastAsia="zh-CN"/>
        </w:rPr>
      </w:pPr>
      <w:r>
        <w:rPr>
          <w:rFonts w:hint="eastAsia"/>
          <w:lang w:val="en-US" w:eastAsia="zh-CN"/>
        </w:rPr>
        <w:t>C. a</w:t>
      </w:r>
    </w:p>
    <w:p>
      <w:pPr>
        <w:rPr>
          <w:rFonts w:hint="eastAsia"/>
          <w:lang w:val="en-US" w:eastAsia="zh-CN"/>
        </w:rPr>
      </w:pPr>
    </w:p>
    <w:p>
      <w:pPr>
        <w:rPr>
          <w:rFonts w:hint="eastAsia"/>
          <w:lang w:val="en-US" w:eastAsia="zh-CN"/>
        </w:rPr>
      </w:pPr>
      <w:r>
        <w:rPr>
          <w:rFonts w:hint="eastAsia"/>
          <w:lang w:val="en-US" w:eastAsia="zh-CN"/>
        </w:rPr>
        <w:t>D. an</w:t>
      </w:r>
    </w:p>
    <w:p>
      <w:pPr>
        <w:rPr>
          <w:rFonts w:hint="eastAsia"/>
          <w:lang w:val="en-US" w:eastAsia="zh-CN"/>
        </w:rPr>
      </w:pP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Mr. Jackson hasB</w:t>
      </w:r>
    </w:p>
    <w:p>
      <w:pPr>
        <w:rPr>
          <w:rFonts w:hint="default"/>
          <w:lang w:val="en-US" w:eastAsia="zh-CN"/>
        </w:rPr>
      </w:pPr>
      <w:r>
        <w:rPr>
          <w:rFonts w:hint="default"/>
          <w:lang w:val="en-US" w:eastAsia="zh-CN"/>
        </w:rPr>
        <w:t>a school in the village.</w:t>
      </w:r>
    </w:p>
    <w:p>
      <w:pPr>
        <w:rPr>
          <w:rFonts w:hint="default"/>
          <w:lang w:val="en-US" w:eastAsia="zh-CN"/>
        </w:rPr>
      </w:pPr>
    </w:p>
    <w:p>
      <w:pPr>
        <w:rPr>
          <w:rFonts w:hint="default"/>
          <w:lang w:val="en-US" w:eastAsia="zh-CN"/>
        </w:rPr>
      </w:pPr>
      <w:r>
        <w:rPr>
          <w:rFonts w:hint="default"/>
          <w:lang w:val="en-US" w:eastAsia="zh-CN"/>
        </w:rPr>
        <w:t>A. set out</w:t>
      </w:r>
    </w:p>
    <w:p>
      <w:pPr>
        <w:rPr>
          <w:rFonts w:hint="default"/>
          <w:lang w:val="en-US" w:eastAsia="zh-CN"/>
        </w:rPr>
      </w:pPr>
    </w:p>
    <w:p>
      <w:pPr>
        <w:rPr>
          <w:rFonts w:hint="default"/>
          <w:lang w:val="en-US" w:eastAsia="zh-CN"/>
        </w:rPr>
      </w:pPr>
      <w:r>
        <w:rPr>
          <w:rFonts w:hint="default"/>
          <w:lang w:val="en-US" w:eastAsia="zh-CN"/>
        </w:rPr>
        <w:t>B. set up</w:t>
      </w:r>
    </w:p>
    <w:p>
      <w:pPr>
        <w:rPr>
          <w:rFonts w:hint="default"/>
          <w:lang w:val="en-US" w:eastAsia="zh-CN"/>
        </w:rPr>
      </w:pPr>
    </w:p>
    <w:p>
      <w:pPr>
        <w:rPr>
          <w:rFonts w:hint="default"/>
          <w:lang w:val="en-US" w:eastAsia="zh-CN"/>
        </w:rPr>
      </w:pPr>
      <w:r>
        <w:rPr>
          <w:rFonts w:hint="default"/>
          <w:lang w:val="en-US" w:eastAsia="zh-CN"/>
        </w:rPr>
        <w:t>C. set off</w:t>
      </w:r>
    </w:p>
    <w:p>
      <w:pPr>
        <w:rPr>
          <w:rFonts w:hint="default"/>
          <w:lang w:val="en-US" w:eastAsia="zh-CN"/>
        </w:rPr>
      </w:pPr>
    </w:p>
    <w:p>
      <w:pPr>
        <w:rPr>
          <w:rFonts w:hint="default"/>
          <w:lang w:val="en-US" w:eastAsia="zh-CN"/>
        </w:rPr>
      </w:pPr>
      <w:r>
        <w:rPr>
          <w:rFonts w:hint="default"/>
          <w:lang w:val="en-US" w:eastAsia="zh-CN"/>
        </w:rPr>
        <w:t xml:space="preserve">D. set in </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want to sailA</w:t>
      </w:r>
    </w:p>
    <w:p>
      <w:pPr>
        <w:rPr>
          <w:rFonts w:hint="default"/>
          <w:lang w:val="en-US" w:eastAsia="zh-CN"/>
        </w:rPr>
      </w:pPr>
      <w:r>
        <w:rPr>
          <w:rFonts w:hint="default"/>
          <w:lang w:val="en-US" w:eastAsia="zh-CN"/>
        </w:rPr>
        <w:t xml:space="preserve">the world. </w:t>
      </w:r>
    </w:p>
    <w:p>
      <w:pPr>
        <w:rPr>
          <w:rFonts w:hint="default"/>
          <w:lang w:val="en-US" w:eastAsia="zh-CN"/>
        </w:rPr>
      </w:pPr>
    </w:p>
    <w:p>
      <w:pPr>
        <w:rPr>
          <w:rFonts w:hint="default"/>
          <w:lang w:val="en-US" w:eastAsia="zh-CN"/>
        </w:rPr>
      </w:pPr>
      <w:r>
        <w:rPr>
          <w:rFonts w:hint="default"/>
          <w:lang w:val="en-US" w:eastAsia="zh-CN"/>
        </w:rPr>
        <w:t>A. around</w:t>
      </w:r>
    </w:p>
    <w:p>
      <w:pPr>
        <w:rPr>
          <w:rFonts w:hint="default"/>
          <w:lang w:val="en-US" w:eastAsia="zh-CN"/>
        </w:rPr>
      </w:pPr>
    </w:p>
    <w:p>
      <w:pPr>
        <w:rPr>
          <w:rFonts w:hint="default"/>
          <w:lang w:val="en-US" w:eastAsia="zh-CN"/>
        </w:rPr>
      </w:pPr>
      <w:r>
        <w:rPr>
          <w:rFonts w:hint="default"/>
          <w:lang w:val="en-US" w:eastAsia="zh-CN"/>
        </w:rPr>
        <w:t>B. from</w:t>
      </w:r>
    </w:p>
    <w:p>
      <w:pPr>
        <w:rPr>
          <w:rFonts w:hint="default"/>
          <w:lang w:val="en-US" w:eastAsia="zh-CN"/>
        </w:rPr>
      </w:pPr>
    </w:p>
    <w:p>
      <w:pPr>
        <w:rPr>
          <w:rFonts w:hint="default"/>
          <w:lang w:val="en-US" w:eastAsia="zh-CN"/>
        </w:rPr>
      </w:pPr>
      <w:r>
        <w:rPr>
          <w:rFonts w:hint="default"/>
          <w:lang w:val="en-US" w:eastAsia="zh-CN"/>
        </w:rPr>
        <w:t>C. to</w:t>
      </w:r>
    </w:p>
    <w:p>
      <w:pPr>
        <w:rPr>
          <w:rFonts w:hint="default"/>
          <w:lang w:val="en-US" w:eastAsia="zh-CN"/>
        </w:rPr>
      </w:pPr>
    </w:p>
    <w:p>
      <w:pPr>
        <w:rPr>
          <w:rFonts w:hint="default"/>
          <w:lang w:val="en-US" w:eastAsia="zh-CN"/>
        </w:rPr>
      </w:pPr>
      <w:r>
        <w:rPr>
          <w:rFonts w:hint="default"/>
          <w:lang w:val="en-US" w:eastAsia="zh-CN"/>
        </w:rPr>
        <w:t>D. in</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That filmA</w:t>
      </w:r>
    </w:p>
    <w:p>
      <w:pPr>
        <w:rPr>
          <w:rFonts w:hint="default"/>
          <w:lang w:val="en-US" w:eastAsia="zh-CN"/>
        </w:rPr>
      </w:pPr>
      <w:r>
        <w:rPr>
          <w:rFonts w:hint="default"/>
          <w:lang w:val="en-US" w:eastAsia="zh-CN"/>
        </w:rPr>
        <w:t xml:space="preserve">on next Sunday. </w:t>
      </w:r>
    </w:p>
    <w:p>
      <w:pPr>
        <w:rPr>
          <w:rFonts w:hint="default"/>
          <w:lang w:val="en-US" w:eastAsia="zh-CN"/>
        </w:rPr>
      </w:pPr>
    </w:p>
    <w:p>
      <w:pPr>
        <w:rPr>
          <w:rFonts w:hint="default"/>
          <w:lang w:val="en-US" w:eastAsia="zh-CN"/>
        </w:rPr>
      </w:pPr>
      <w:r>
        <w:rPr>
          <w:rFonts w:hint="default"/>
          <w:lang w:val="en-US" w:eastAsia="zh-CN"/>
        </w:rPr>
        <w:t>A. will be</w:t>
      </w:r>
    </w:p>
    <w:p>
      <w:pPr>
        <w:rPr>
          <w:rFonts w:hint="default"/>
          <w:lang w:val="en-US" w:eastAsia="zh-CN"/>
        </w:rPr>
      </w:pPr>
    </w:p>
    <w:p>
      <w:pPr>
        <w:rPr>
          <w:rFonts w:hint="default"/>
          <w:lang w:val="en-US" w:eastAsia="zh-CN"/>
        </w:rPr>
      </w:pPr>
      <w:r>
        <w:rPr>
          <w:rFonts w:hint="default"/>
          <w:lang w:val="en-US" w:eastAsia="zh-CN"/>
        </w:rPr>
        <w:t>B. was</w:t>
      </w:r>
    </w:p>
    <w:p>
      <w:pPr>
        <w:rPr>
          <w:rFonts w:hint="default"/>
          <w:lang w:val="en-US" w:eastAsia="zh-CN"/>
        </w:rPr>
      </w:pPr>
    </w:p>
    <w:p>
      <w:pPr>
        <w:rPr>
          <w:rFonts w:hint="default"/>
          <w:lang w:val="en-US" w:eastAsia="zh-CN"/>
        </w:rPr>
      </w:pPr>
      <w:r>
        <w:rPr>
          <w:rFonts w:hint="default"/>
          <w:lang w:val="en-US" w:eastAsia="zh-CN"/>
        </w:rPr>
        <w:t>C. is</w:t>
      </w:r>
    </w:p>
    <w:p>
      <w:pPr>
        <w:rPr>
          <w:rFonts w:hint="default"/>
          <w:lang w:val="en-US" w:eastAsia="zh-CN"/>
        </w:rPr>
      </w:pPr>
    </w:p>
    <w:p>
      <w:pPr>
        <w:rPr>
          <w:rFonts w:hint="default"/>
          <w:lang w:val="en-US" w:eastAsia="zh-CN"/>
        </w:rPr>
      </w:pPr>
      <w:r>
        <w:rPr>
          <w:rFonts w:hint="default"/>
          <w:lang w:val="en-US" w:eastAsia="zh-CN"/>
        </w:rPr>
        <w:t>D. shall be</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have come to say goodbyeB</w:t>
      </w:r>
    </w:p>
    <w:p>
      <w:pPr>
        <w:rPr>
          <w:rFonts w:hint="default"/>
          <w:lang w:val="en-US" w:eastAsia="zh-CN"/>
        </w:rPr>
      </w:pPr>
      <w:r>
        <w:rPr>
          <w:rFonts w:hint="default"/>
          <w:lang w:val="en-US" w:eastAsia="zh-CN"/>
        </w:rPr>
        <w:t xml:space="preserve">you. </w:t>
      </w:r>
    </w:p>
    <w:p>
      <w:pPr>
        <w:rPr>
          <w:rFonts w:hint="default"/>
          <w:lang w:val="en-US" w:eastAsia="zh-CN"/>
        </w:rPr>
      </w:pPr>
    </w:p>
    <w:p>
      <w:pPr>
        <w:rPr>
          <w:rFonts w:hint="default"/>
          <w:lang w:val="en-US" w:eastAsia="zh-CN"/>
        </w:rPr>
      </w:pPr>
      <w:r>
        <w:rPr>
          <w:rFonts w:hint="default"/>
          <w:lang w:val="en-US" w:eastAsia="zh-CN"/>
        </w:rPr>
        <w:t>A. for</w:t>
      </w:r>
    </w:p>
    <w:p>
      <w:pPr>
        <w:rPr>
          <w:rFonts w:hint="default"/>
          <w:lang w:val="en-US" w:eastAsia="zh-CN"/>
        </w:rPr>
      </w:pPr>
    </w:p>
    <w:p>
      <w:pPr>
        <w:rPr>
          <w:rFonts w:hint="default"/>
          <w:lang w:val="en-US" w:eastAsia="zh-CN"/>
        </w:rPr>
      </w:pPr>
      <w:r>
        <w:rPr>
          <w:rFonts w:hint="default"/>
          <w:lang w:val="en-US" w:eastAsia="zh-CN"/>
        </w:rPr>
        <w:t>B. to</w:t>
      </w:r>
    </w:p>
    <w:p>
      <w:pPr>
        <w:rPr>
          <w:rFonts w:hint="default"/>
          <w:lang w:val="en-US" w:eastAsia="zh-CN"/>
        </w:rPr>
      </w:pPr>
    </w:p>
    <w:p>
      <w:pPr>
        <w:rPr>
          <w:rFonts w:hint="default"/>
          <w:lang w:val="en-US" w:eastAsia="zh-CN"/>
        </w:rPr>
      </w:pPr>
      <w:r>
        <w:rPr>
          <w:rFonts w:hint="default"/>
          <w:lang w:val="en-US" w:eastAsia="zh-CN"/>
        </w:rPr>
        <w:t>C. about</w:t>
      </w:r>
    </w:p>
    <w:p>
      <w:pPr>
        <w:rPr>
          <w:rFonts w:hint="default"/>
          <w:lang w:val="en-US" w:eastAsia="zh-CN"/>
        </w:rPr>
      </w:pPr>
    </w:p>
    <w:p>
      <w:pPr>
        <w:rPr>
          <w:rFonts w:hint="default"/>
          <w:lang w:val="en-US" w:eastAsia="zh-CN"/>
        </w:rPr>
      </w:pPr>
      <w:r>
        <w:rPr>
          <w:rFonts w:hint="default"/>
          <w:lang w:val="en-US" w:eastAsia="zh-CN"/>
        </w:rPr>
        <w:t>D. at</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Mr. Baker is proudD</w:t>
      </w:r>
    </w:p>
    <w:p>
      <w:pPr>
        <w:rPr>
          <w:rFonts w:hint="default"/>
          <w:lang w:val="en-US" w:eastAsia="zh-CN"/>
        </w:rPr>
      </w:pPr>
      <w:r>
        <w:rPr>
          <w:rFonts w:hint="default"/>
          <w:lang w:val="en-US" w:eastAsia="zh-CN"/>
        </w:rPr>
        <w:t xml:space="preserve">his son. </w:t>
      </w:r>
    </w:p>
    <w:p>
      <w:pPr>
        <w:rPr>
          <w:rFonts w:hint="default"/>
          <w:lang w:val="en-US" w:eastAsia="zh-CN"/>
        </w:rPr>
      </w:pPr>
    </w:p>
    <w:p>
      <w:pPr>
        <w:rPr>
          <w:rFonts w:hint="default"/>
          <w:lang w:val="en-US" w:eastAsia="zh-CN"/>
        </w:rPr>
      </w:pPr>
      <w:r>
        <w:rPr>
          <w:rFonts w:hint="default"/>
          <w:lang w:val="en-US" w:eastAsia="zh-CN"/>
        </w:rPr>
        <w:t>A. in</w:t>
      </w:r>
    </w:p>
    <w:p>
      <w:pPr>
        <w:rPr>
          <w:rFonts w:hint="default"/>
          <w:lang w:val="en-US" w:eastAsia="zh-CN"/>
        </w:rPr>
      </w:pPr>
    </w:p>
    <w:p>
      <w:pPr>
        <w:rPr>
          <w:rFonts w:hint="default"/>
          <w:lang w:val="en-US" w:eastAsia="zh-CN"/>
        </w:rPr>
      </w:pPr>
      <w:r>
        <w:rPr>
          <w:rFonts w:hint="default"/>
          <w:lang w:val="en-US" w:eastAsia="zh-CN"/>
        </w:rPr>
        <w:t>B. with</w:t>
      </w:r>
    </w:p>
    <w:p>
      <w:pPr>
        <w:rPr>
          <w:rFonts w:hint="default"/>
          <w:lang w:val="en-US" w:eastAsia="zh-CN"/>
        </w:rPr>
      </w:pPr>
    </w:p>
    <w:p>
      <w:pPr>
        <w:rPr>
          <w:rFonts w:hint="default"/>
          <w:lang w:val="en-US" w:eastAsia="zh-CN"/>
        </w:rPr>
      </w:pPr>
      <w:r>
        <w:rPr>
          <w:rFonts w:hint="default"/>
          <w:lang w:val="en-US" w:eastAsia="zh-CN"/>
        </w:rPr>
        <w:t>C. at</w:t>
      </w:r>
    </w:p>
    <w:p>
      <w:pPr>
        <w:rPr>
          <w:rFonts w:hint="default"/>
          <w:lang w:val="en-US" w:eastAsia="zh-CN"/>
        </w:rPr>
      </w:pPr>
    </w:p>
    <w:p>
      <w:pPr>
        <w:rPr>
          <w:rFonts w:hint="default"/>
          <w:lang w:val="en-US" w:eastAsia="zh-CN"/>
        </w:rPr>
      </w:pPr>
      <w:r>
        <w:rPr>
          <w:rFonts w:hint="default"/>
          <w:lang w:val="en-US" w:eastAsia="zh-CN"/>
        </w:rPr>
        <w:t>D. of</w:t>
      </w:r>
    </w:p>
    <w:p>
      <w:pPr>
        <w:rPr>
          <w:rFonts w:hint="default"/>
          <w:lang w:val="en-US" w:eastAsia="zh-CN"/>
        </w:rPr>
      </w:pPr>
    </w:p>
    <w:p>
      <w:pPr>
        <w:rPr>
          <w:rFonts w:hint="default"/>
          <w:lang w:val="en-US" w:eastAsia="zh-CN"/>
        </w:rPr>
      </w:pPr>
      <w:r>
        <w:rPr>
          <w:rFonts w:hint="default"/>
          <w:lang w:val="en-US" w:eastAsia="zh-CN"/>
        </w:rPr>
        <w:t>正确答案是：D</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You can findB</w:t>
      </w:r>
    </w:p>
    <w:p>
      <w:pPr>
        <w:rPr>
          <w:rFonts w:hint="default"/>
          <w:lang w:val="en-US" w:eastAsia="zh-CN"/>
        </w:rPr>
      </w:pPr>
      <w:r>
        <w:rPr>
          <w:rFonts w:hint="default"/>
          <w:lang w:val="en-US" w:eastAsia="zh-CN"/>
        </w:rPr>
        <w:t xml:space="preserve"> kinds of shoes in this store. </w:t>
      </w:r>
    </w:p>
    <w:p>
      <w:pPr>
        <w:rPr>
          <w:rFonts w:hint="default"/>
          <w:lang w:val="en-US" w:eastAsia="zh-CN"/>
        </w:rPr>
      </w:pPr>
    </w:p>
    <w:p>
      <w:pPr>
        <w:rPr>
          <w:rFonts w:hint="default"/>
          <w:lang w:val="en-US" w:eastAsia="zh-CN"/>
        </w:rPr>
      </w:pPr>
      <w:r>
        <w:rPr>
          <w:rFonts w:hint="default"/>
          <w:lang w:val="en-US" w:eastAsia="zh-CN"/>
        </w:rPr>
        <w:t>A. whole</w:t>
      </w:r>
    </w:p>
    <w:p>
      <w:pPr>
        <w:rPr>
          <w:rFonts w:hint="default"/>
          <w:lang w:val="en-US" w:eastAsia="zh-CN"/>
        </w:rPr>
      </w:pPr>
    </w:p>
    <w:p>
      <w:pPr>
        <w:rPr>
          <w:rFonts w:hint="default"/>
          <w:lang w:val="en-US" w:eastAsia="zh-CN"/>
        </w:rPr>
      </w:pPr>
      <w:r>
        <w:rPr>
          <w:rFonts w:hint="default"/>
          <w:lang w:val="en-US" w:eastAsia="zh-CN"/>
        </w:rPr>
        <w:t>B. all</w:t>
      </w:r>
    </w:p>
    <w:p>
      <w:pPr>
        <w:rPr>
          <w:rFonts w:hint="default"/>
          <w:lang w:val="en-US" w:eastAsia="zh-CN"/>
        </w:rPr>
      </w:pPr>
    </w:p>
    <w:p>
      <w:pPr>
        <w:rPr>
          <w:rFonts w:hint="default"/>
          <w:lang w:val="en-US" w:eastAsia="zh-CN"/>
        </w:rPr>
      </w:pPr>
      <w:r>
        <w:rPr>
          <w:rFonts w:hint="default"/>
          <w:lang w:val="en-US" w:eastAsia="zh-CN"/>
        </w:rPr>
        <w:t>C. the whole</w:t>
      </w:r>
    </w:p>
    <w:p>
      <w:pPr>
        <w:rPr>
          <w:rFonts w:hint="default"/>
          <w:lang w:val="en-US" w:eastAsia="zh-CN"/>
        </w:rPr>
      </w:pPr>
    </w:p>
    <w:p>
      <w:pPr>
        <w:rPr>
          <w:rFonts w:hint="default"/>
          <w:lang w:val="en-US" w:eastAsia="zh-CN"/>
        </w:rPr>
      </w:pPr>
      <w:r>
        <w:rPr>
          <w:rFonts w:hint="default"/>
          <w:lang w:val="en-US" w:eastAsia="zh-CN"/>
        </w:rPr>
        <w:t>D. all the</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On that day, he was late for workC</w:t>
      </w:r>
    </w:p>
    <w:p>
      <w:pPr>
        <w:rPr>
          <w:rFonts w:hint="default"/>
          <w:lang w:val="en-US" w:eastAsia="zh-CN"/>
        </w:rPr>
      </w:pPr>
      <w:r>
        <w:rPr>
          <w:rFonts w:hint="default"/>
          <w:lang w:val="en-US" w:eastAsia="zh-CN"/>
        </w:rPr>
        <w:t xml:space="preserve"> usual. </w:t>
      </w:r>
    </w:p>
    <w:p>
      <w:pPr>
        <w:rPr>
          <w:rFonts w:hint="default"/>
          <w:lang w:val="en-US" w:eastAsia="zh-CN"/>
        </w:rPr>
      </w:pPr>
    </w:p>
    <w:p>
      <w:pPr>
        <w:rPr>
          <w:rFonts w:hint="default"/>
          <w:lang w:val="en-US" w:eastAsia="zh-CN"/>
        </w:rPr>
      </w:pPr>
      <w:r>
        <w:rPr>
          <w:rFonts w:hint="default"/>
          <w:lang w:val="en-US" w:eastAsia="zh-CN"/>
        </w:rPr>
        <w:t>A. like</w:t>
      </w:r>
    </w:p>
    <w:p>
      <w:pPr>
        <w:rPr>
          <w:rFonts w:hint="default"/>
          <w:lang w:val="en-US" w:eastAsia="zh-CN"/>
        </w:rPr>
      </w:pPr>
    </w:p>
    <w:p>
      <w:pPr>
        <w:rPr>
          <w:rFonts w:hint="default"/>
          <w:lang w:val="en-US" w:eastAsia="zh-CN"/>
        </w:rPr>
      </w:pPr>
      <w:r>
        <w:rPr>
          <w:rFonts w:hint="default"/>
          <w:lang w:val="en-US" w:eastAsia="zh-CN"/>
        </w:rPr>
        <w:t>B. as well</w:t>
      </w:r>
    </w:p>
    <w:p>
      <w:pPr>
        <w:rPr>
          <w:rFonts w:hint="default"/>
          <w:lang w:val="en-US" w:eastAsia="zh-CN"/>
        </w:rPr>
      </w:pPr>
    </w:p>
    <w:p>
      <w:pPr>
        <w:rPr>
          <w:rFonts w:hint="default"/>
          <w:lang w:val="en-US" w:eastAsia="zh-CN"/>
        </w:rPr>
      </w:pPr>
      <w:r>
        <w:rPr>
          <w:rFonts w:hint="default"/>
          <w:lang w:val="en-US" w:eastAsia="zh-CN"/>
        </w:rPr>
        <w:t>C. as</w:t>
      </w:r>
    </w:p>
    <w:p>
      <w:pPr>
        <w:rPr>
          <w:rFonts w:hint="default"/>
          <w:lang w:val="en-US" w:eastAsia="zh-CN"/>
        </w:rPr>
      </w:pPr>
    </w:p>
    <w:p>
      <w:pPr>
        <w:rPr>
          <w:rFonts w:hint="default"/>
          <w:lang w:val="en-US" w:eastAsia="zh-CN"/>
        </w:rPr>
      </w:pPr>
      <w:r>
        <w:rPr>
          <w:rFonts w:hint="default"/>
          <w:lang w:val="en-US" w:eastAsia="zh-CN"/>
        </w:rPr>
        <w:t>D. at</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MyC</w:t>
      </w:r>
    </w:p>
    <w:p>
      <w:pPr>
        <w:rPr>
          <w:rFonts w:hint="default"/>
          <w:lang w:val="en-US" w:eastAsia="zh-CN"/>
        </w:rPr>
      </w:pPr>
      <w:r>
        <w:rPr>
          <w:rFonts w:hint="default"/>
          <w:lang w:val="en-US" w:eastAsia="zh-CN"/>
        </w:rPr>
        <w:t xml:space="preserve"> neighbour's sister is a nurse. </w:t>
      </w:r>
    </w:p>
    <w:p>
      <w:pPr>
        <w:rPr>
          <w:rFonts w:hint="default"/>
          <w:lang w:val="en-US" w:eastAsia="zh-CN"/>
        </w:rPr>
      </w:pPr>
    </w:p>
    <w:p>
      <w:pPr>
        <w:rPr>
          <w:rFonts w:hint="default"/>
          <w:lang w:val="en-US" w:eastAsia="zh-CN"/>
        </w:rPr>
      </w:pPr>
      <w:r>
        <w:rPr>
          <w:rFonts w:hint="default"/>
          <w:lang w:val="en-US" w:eastAsia="zh-CN"/>
        </w:rPr>
        <w:t>A. brother</w:t>
      </w:r>
    </w:p>
    <w:p>
      <w:pPr>
        <w:rPr>
          <w:rFonts w:hint="default"/>
          <w:lang w:val="en-US" w:eastAsia="zh-CN"/>
        </w:rPr>
      </w:pPr>
    </w:p>
    <w:p>
      <w:pPr>
        <w:rPr>
          <w:rFonts w:hint="default"/>
          <w:lang w:val="en-US" w:eastAsia="zh-CN"/>
        </w:rPr>
      </w:pPr>
      <w:r>
        <w:rPr>
          <w:rFonts w:hint="default"/>
          <w:lang w:val="en-US" w:eastAsia="zh-CN"/>
        </w:rPr>
        <w:t>B. brother of</w:t>
      </w:r>
    </w:p>
    <w:p>
      <w:pPr>
        <w:rPr>
          <w:rFonts w:hint="default"/>
          <w:lang w:val="en-US" w:eastAsia="zh-CN"/>
        </w:rPr>
      </w:pPr>
    </w:p>
    <w:p>
      <w:pPr>
        <w:rPr>
          <w:rFonts w:hint="default"/>
          <w:lang w:val="en-US" w:eastAsia="zh-CN"/>
        </w:rPr>
      </w:pPr>
      <w:r>
        <w:rPr>
          <w:rFonts w:hint="default"/>
          <w:lang w:val="en-US" w:eastAsia="zh-CN"/>
        </w:rPr>
        <w:t>C. brother's</w:t>
      </w:r>
    </w:p>
    <w:p>
      <w:pPr>
        <w:rPr>
          <w:rFonts w:hint="default"/>
          <w:lang w:val="en-US" w:eastAsia="zh-CN"/>
        </w:rPr>
      </w:pPr>
    </w:p>
    <w:p>
      <w:pPr>
        <w:rPr>
          <w:rFonts w:hint="default"/>
          <w:lang w:val="en-US" w:eastAsia="zh-CN"/>
        </w:rPr>
      </w:pPr>
      <w:r>
        <w:rPr>
          <w:rFonts w:hint="default"/>
          <w:lang w:val="en-US" w:eastAsia="zh-CN"/>
        </w:rPr>
        <w:t>D. brotherhood</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His performanceA</w:t>
      </w:r>
    </w:p>
    <w:p>
      <w:pPr>
        <w:rPr>
          <w:rFonts w:hint="default"/>
          <w:lang w:val="en-US" w:eastAsia="zh-CN"/>
        </w:rPr>
      </w:pPr>
      <w:r>
        <w:rPr>
          <w:rFonts w:hint="default"/>
          <w:lang w:val="en-US" w:eastAsia="zh-CN"/>
        </w:rPr>
        <w:t xml:space="preserve">the mathematics exam is not very good. </w:t>
      </w:r>
    </w:p>
    <w:p>
      <w:pPr>
        <w:rPr>
          <w:rFonts w:hint="default"/>
          <w:lang w:val="en-US" w:eastAsia="zh-CN"/>
        </w:rPr>
      </w:pPr>
    </w:p>
    <w:p>
      <w:pPr>
        <w:rPr>
          <w:rFonts w:hint="default"/>
          <w:lang w:val="en-US" w:eastAsia="zh-CN"/>
        </w:rPr>
      </w:pPr>
      <w:r>
        <w:rPr>
          <w:rFonts w:hint="default"/>
          <w:lang w:val="en-US" w:eastAsia="zh-CN"/>
        </w:rPr>
        <w:t>A. in</w:t>
      </w:r>
    </w:p>
    <w:p>
      <w:pPr>
        <w:rPr>
          <w:rFonts w:hint="default"/>
          <w:lang w:val="en-US" w:eastAsia="zh-CN"/>
        </w:rPr>
      </w:pPr>
    </w:p>
    <w:p>
      <w:pPr>
        <w:rPr>
          <w:rFonts w:hint="default"/>
          <w:lang w:val="en-US" w:eastAsia="zh-CN"/>
        </w:rPr>
      </w:pPr>
      <w:r>
        <w:rPr>
          <w:rFonts w:hint="default"/>
          <w:lang w:val="en-US" w:eastAsia="zh-CN"/>
        </w:rPr>
        <w:t>B. with</w:t>
      </w:r>
    </w:p>
    <w:p>
      <w:pPr>
        <w:rPr>
          <w:rFonts w:hint="default"/>
          <w:lang w:val="en-US" w:eastAsia="zh-CN"/>
        </w:rPr>
      </w:pPr>
    </w:p>
    <w:p>
      <w:pPr>
        <w:rPr>
          <w:rFonts w:hint="default"/>
          <w:lang w:val="en-US" w:eastAsia="zh-CN"/>
        </w:rPr>
      </w:pPr>
      <w:r>
        <w:rPr>
          <w:rFonts w:hint="default"/>
          <w:lang w:val="en-US" w:eastAsia="zh-CN"/>
        </w:rPr>
        <w:t>C. on</w:t>
      </w:r>
    </w:p>
    <w:p>
      <w:pPr>
        <w:rPr>
          <w:rFonts w:hint="default"/>
          <w:lang w:val="en-US" w:eastAsia="zh-CN"/>
        </w:rPr>
      </w:pPr>
    </w:p>
    <w:p>
      <w:pPr>
        <w:rPr>
          <w:rFonts w:hint="default"/>
          <w:lang w:val="en-US" w:eastAsia="zh-CN"/>
        </w:rPr>
      </w:pPr>
      <w:r>
        <w:rPr>
          <w:rFonts w:hint="default"/>
          <w:lang w:val="en-US" w:eastAsia="zh-CN"/>
        </w:rPr>
        <w:t>D. at</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You cannot fail to obey it. You can’tC</w:t>
      </w:r>
    </w:p>
    <w:p>
      <w:pPr>
        <w:rPr>
          <w:rFonts w:hint="default"/>
          <w:lang w:val="en-US" w:eastAsia="zh-CN"/>
        </w:rPr>
      </w:pPr>
      <w:r>
        <w:rPr>
          <w:rFonts w:hint="default"/>
          <w:lang w:val="en-US" w:eastAsia="zh-CN"/>
        </w:rPr>
        <w:t>to do this.</w:t>
      </w:r>
    </w:p>
    <w:p>
      <w:pPr>
        <w:rPr>
          <w:rFonts w:hint="default"/>
          <w:lang w:val="en-US" w:eastAsia="zh-CN"/>
        </w:rPr>
      </w:pPr>
    </w:p>
    <w:p>
      <w:pPr>
        <w:rPr>
          <w:rFonts w:hint="default"/>
          <w:lang w:val="en-US" w:eastAsia="zh-CN"/>
        </w:rPr>
      </w:pPr>
      <w:r>
        <w:rPr>
          <w:rFonts w:hint="default"/>
          <w:lang w:val="en-US" w:eastAsia="zh-CN"/>
        </w:rPr>
        <w:t xml:space="preserve">A. deny </w:t>
      </w:r>
    </w:p>
    <w:p>
      <w:pPr>
        <w:rPr>
          <w:rFonts w:hint="default"/>
          <w:lang w:val="en-US" w:eastAsia="zh-CN"/>
        </w:rPr>
      </w:pPr>
    </w:p>
    <w:p>
      <w:pPr>
        <w:rPr>
          <w:rFonts w:hint="default"/>
          <w:lang w:val="en-US" w:eastAsia="zh-CN"/>
        </w:rPr>
      </w:pPr>
      <w:r>
        <w:rPr>
          <w:rFonts w:hint="default"/>
          <w:lang w:val="en-US" w:eastAsia="zh-CN"/>
        </w:rPr>
        <w:t>B. refuse</w:t>
      </w:r>
    </w:p>
    <w:p>
      <w:pPr>
        <w:rPr>
          <w:rFonts w:hint="default"/>
          <w:lang w:val="en-US" w:eastAsia="zh-CN"/>
        </w:rPr>
      </w:pPr>
    </w:p>
    <w:p>
      <w:pPr>
        <w:rPr>
          <w:rFonts w:hint="default"/>
          <w:lang w:val="en-US" w:eastAsia="zh-CN"/>
        </w:rPr>
      </w:pPr>
      <w:r>
        <w:rPr>
          <w:rFonts w:hint="default"/>
          <w:lang w:val="en-US" w:eastAsia="zh-CN"/>
        </w:rPr>
        <w:t>C. resist</w:t>
      </w:r>
    </w:p>
    <w:p>
      <w:pPr>
        <w:rPr>
          <w:rFonts w:hint="default"/>
          <w:lang w:val="en-US" w:eastAsia="zh-CN"/>
        </w:rPr>
      </w:pPr>
    </w:p>
    <w:p>
      <w:pPr>
        <w:rPr>
          <w:rFonts w:hint="default"/>
          <w:lang w:val="en-US" w:eastAsia="zh-CN"/>
        </w:rPr>
      </w:pPr>
      <w:r>
        <w:rPr>
          <w:rFonts w:hint="default"/>
          <w:lang w:val="en-US" w:eastAsia="zh-CN"/>
        </w:rPr>
        <w:t>D. withdraw</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was readingB</w:t>
      </w:r>
    </w:p>
    <w:p>
      <w:pPr>
        <w:rPr>
          <w:rFonts w:hint="default"/>
          <w:lang w:val="en-US" w:eastAsia="zh-CN"/>
        </w:rPr>
      </w:pPr>
      <w:r>
        <w:rPr>
          <w:rFonts w:hint="default"/>
          <w:lang w:val="en-US" w:eastAsia="zh-CN"/>
        </w:rPr>
        <w:t xml:space="preserve">my friend called. </w:t>
      </w:r>
    </w:p>
    <w:p>
      <w:pPr>
        <w:rPr>
          <w:rFonts w:hint="default"/>
          <w:lang w:val="en-US" w:eastAsia="zh-CN"/>
        </w:rPr>
      </w:pPr>
    </w:p>
    <w:p>
      <w:pPr>
        <w:rPr>
          <w:rFonts w:hint="default"/>
          <w:lang w:val="en-US" w:eastAsia="zh-CN"/>
        </w:rPr>
      </w:pPr>
      <w:r>
        <w:rPr>
          <w:rFonts w:hint="default"/>
          <w:lang w:val="en-US" w:eastAsia="zh-CN"/>
        </w:rPr>
        <w:t>A. after</w:t>
      </w:r>
    </w:p>
    <w:p>
      <w:pPr>
        <w:rPr>
          <w:rFonts w:hint="default"/>
          <w:lang w:val="en-US" w:eastAsia="zh-CN"/>
        </w:rPr>
      </w:pPr>
    </w:p>
    <w:p>
      <w:pPr>
        <w:rPr>
          <w:rFonts w:hint="default"/>
          <w:lang w:val="en-US" w:eastAsia="zh-CN"/>
        </w:rPr>
      </w:pPr>
      <w:r>
        <w:rPr>
          <w:rFonts w:hint="default"/>
          <w:lang w:val="en-US" w:eastAsia="zh-CN"/>
        </w:rPr>
        <w:t>B. when</w:t>
      </w:r>
    </w:p>
    <w:p>
      <w:pPr>
        <w:rPr>
          <w:rFonts w:hint="default"/>
          <w:lang w:val="en-US" w:eastAsia="zh-CN"/>
        </w:rPr>
      </w:pPr>
    </w:p>
    <w:p>
      <w:pPr>
        <w:rPr>
          <w:rFonts w:hint="default"/>
          <w:lang w:val="en-US" w:eastAsia="zh-CN"/>
        </w:rPr>
      </w:pPr>
      <w:r>
        <w:rPr>
          <w:rFonts w:hint="default"/>
          <w:lang w:val="en-US" w:eastAsia="zh-CN"/>
        </w:rPr>
        <w:t>C. before</w:t>
      </w:r>
    </w:p>
    <w:p>
      <w:pPr>
        <w:rPr>
          <w:rFonts w:hint="default"/>
          <w:lang w:val="en-US" w:eastAsia="zh-CN"/>
        </w:rPr>
      </w:pPr>
    </w:p>
    <w:p>
      <w:pPr>
        <w:rPr>
          <w:rFonts w:hint="default"/>
          <w:lang w:val="en-US" w:eastAsia="zh-CN"/>
        </w:rPr>
      </w:pPr>
      <w:r>
        <w:rPr>
          <w:rFonts w:hint="default"/>
          <w:lang w:val="en-US" w:eastAsia="zh-CN"/>
        </w:rPr>
        <w:t>D. as soon as</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Beijing isD</w:t>
      </w:r>
    </w:p>
    <w:p>
      <w:pPr>
        <w:rPr>
          <w:rFonts w:hint="default"/>
          <w:lang w:val="en-US" w:eastAsia="zh-CN"/>
        </w:rPr>
      </w:pPr>
      <w:r>
        <w:rPr>
          <w:rFonts w:hint="default"/>
          <w:lang w:val="en-US" w:eastAsia="zh-CN"/>
        </w:rPr>
        <w:t xml:space="preserve">the north of China. </w:t>
      </w:r>
    </w:p>
    <w:p>
      <w:pPr>
        <w:rPr>
          <w:rFonts w:hint="default"/>
          <w:lang w:val="en-US" w:eastAsia="zh-CN"/>
        </w:rPr>
      </w:pPr>
    </w:p>
    <w:p>
      <w:pPr>
        <w:rPr>
          <w:rFonts w:hint="default"/>
          <w:lang w:val="en-US" w:eastAsia="zh-CN"/>
        </w:rPr>
      </w:pPr>
      <w:r>
        <w:rPr>
          <w:rFonts w:hint="default"/>
          <w:lang w:val="en-US" w:eastAsia="zh-CN"/>
        </w:rPr>
        <w:t>A. on</w:t>
      </w:r>
    </w:p>
    <w:p>
      <w:pPr>
        <w:rPr>
          <w:rFonts w:hint="default"/>
          <w:lang w:val="en-US" w:eastAsia="zh-CN"/>
        </w:rPr>
      </w:pPr>
    </w:p>
    <w:p>
      <w:pPr>
        <w:rPr>
          <w:rFonts w:hint="default"/>
          <w:lang w:val="en-US" w:eastAsia="zh-CN"/>
        </w:rPr>
      </w:pPr>
      <w:r>
        <w:rPr>
          <w:rFonts w:hint="default"/>
          <w:lang w:val="en-US" w:eastAsia="zh-CN"/>
        </w:rPr>
        <w:t>B. at</w:t>
      </w:r>
    </w:p>
    <w:p>
      <w:pPr>
        <w:rPr>
          <w:rFonts w:hint="default"/>
          <w:lang w:val="en-US" w:eastAsia="zh-CN"/>
        </w:rPr>
      </w:pPr>
    </w:p>
    <w:p>
      <w:pPr>
        <w:rPr>
          <w:rFonts w:hint="default"/>
          <w:lang w:val="en-US" w:eastAsia="zh-CN"/>
        </w:rPr>
      </w:pPr>
      <w:r>
        <w:rPr>
          <w:rFonts w:hint="default"/>
          <w:lang w:val="en-US" w:eastAsia="zh-CN"/>
        </w:rPr>
        <w:t>C. across</w:t>
      </w:r>
    </w:p>
    <w:p>
      <w:pPr>
        <w:rPr>
          <w:rFonts w:hint="default"/>
          <w:lang w:val="en-US" w:eastAsia="zh-CN"/>
        </w:rPr>
      </w:pPr>
    </w:p>
    <w:p>
      <w:pPr>
        <w:rPr>
          <w:rFonts w:hint="default"/>
          <w:lang w:val="en-US" w:eastAsia="zh-CN"/>
        </w:rPr>
      </w:pPr>
      <w:r>
        <w:rPr>
          <w:rFonts w:hint="default"/>
          <w:lang w:val="en-US" w:eastAsia="zh-CN"/>
        </w:rPr>
        <w:t>D. in</w:t>
      </w:r>
    </w:p>
    <w:p>
      <w:pPr>
        <w:rPr>
          <w:rFonts w:hint="default"/>
          <w:lang w:val="en-US" w:eastAsia="zh-CN"/>
        </w:rPr>
      </w:pPr>
    </w:p>
    <w:p>
      <w:pPr>
        <w:rPr>
          <w:rFonts w:hint="default"/>
          <w:lang w:val="en-US" w:eastAsia="zh-CN"/>
        </w:rPr>
      </w:pPr>
      <w:r>
        <w:rPr>
          <w:rFonts w:hint="default"/>
          <w:lang w:val="en-US" w:eastAsia="zh-CN"/>
        </w:rPr>
        <w:t>正确答案是：D</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He neverB</w:t>
      </w:r>
    </w:p>
    <w:p>
      <w:pPr>
        <w:rPr>
          <w:rFonts w:hint="default"/>
          <w:lang w:val="en-US" w:eastAsia="zh-CN"/>
        </w:rPr>
      </w:pPr>
      <w:r>
        <w:rPr>
          <w:rFonts w:hint="default"/>
          <w:lang w:val="en-US" w:eastAsia="zh-CN"/>
        </w:rPr>
        <w:t>any fish.</w:t>
      </w:r>
    </w:p>
    <w:p>
      <w:pPr>
        <w:rPr>
          <w:rFonts w:hint="default"/>
          <w:lang w:val="en-US" w:eastAsia="zh-CN"/>
        </w:rPr>
      </w:pPr>
    </w:p>
    <w:p>
      <w:pPr>
        <w:rPr>
          <w:rFonts w:hint="default"/>
          <w:lang w:val="en-US" w:eastAsia="zh-CN"/>
        </w:rPr>
      </w:pPr>
      <w:r>
        <w:rPr>
          <w:rFonts w:hint="default"/>
          <w:lang w:val="en-US" w:eastAsia="zh-CN"/>
        </w:rPr>
        <w:t xml:space="preserve">A. holds </w:t>
      </w:r>
    </w:p>
    <w:p>
      <w:pPr>
        <w:rPr>
          <w:rFonts w:hint="default"/>
          <w:lang w:val="en-US" w:eastAsia="zh-CN"/>
        </w:rPr>
      </w:pPr>
    </w:p>
    <w:p>
      <w:pPr>
        <w:rPr>
          <w:rFonts w:hint="default"/>
          <w:lang w:val="en-US" w:eastAsia="zh-CN"/>
        </w:rPr>
      </w:pPr>
      <w:r>
        <w:rPr>
          <w:rFonts w:hint="default"/>
          <w:lang w:val="en-US" w:eastAsia="zh-CN"/>
        </w:rPr>
        <w:t>B. catches</w:t>
      </w:r>
    </w:p>
    <w:p>
      <w:pPr>
        <w:rPr>
          <w:rFonts w:hint="default"/>
          <w:lang w:val="en-US" w:eastAsia="zh-CN"/>
        </w:rPr>
      </w:pPr>
    </w:p>
    <w:p>
      <w:pPr>
        <w:rPr>
          <w:rFonts w:hint="default"/>
          <w:lang w:val="en-US" w:eastAsia="zh-CN"/>
        </w:rPr>
      </w:pPr>
      <w:r>
        <w:rPr>
          <w:rFonts w:hint="default"/>
          <w:lang w:val="en-US" w:eastAsia="zh-CN"/>
        </w:rPr>
        <w:t>C. takes hold of</w:t>
      </w:r>
    </w:p>
    <w:p>
      <w:pPr>
        <w:rPr>
          <w:rFonts w:hint="default"/>
          <w:lang w:val="en-US" w:eastAsia="zh-CN"/>
        </w:rPr>
      </w:pPr>
    </w:p>
    <w:p>
      <w:pPr>
        <w:rPr>
          <w:rFonts w:hint="default"/>
          <w:lang w:val="en-US" w:eastAsia="zh-CN"/>
        </w:rPr>
      </w:pPr>
      <w:r>
        <w:rPr>
          <w:rFonts w:hint="default"/>
          <w:lang w:val="en-US" w:eastAsia="zh-CN"/>
        </w:rPr>
        <w:t>D. takes</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Last night, I had to walk home. No one would give meA</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A. a lift</w:t>
      </w:r>
    </w:p>
    <w:p>
      <w:pPr>
        <w:rPr>
          <w:rFonts w:hint="default"/>
          <w:lang w:val="en-US" w:eastAsia="zh-CN"/>
        </w:rPr>
      </w:pPr>
    </w:p>
    <w:p>
      <w:pPr>
        <w:rPr>
          <w:rFonts w:hint="default"/>
          <w:lang w:val="en-US" w:eastAsia="zh-CN"/>
        </w:rPr>
      </w:pPr>
      <w:r>
        <w:rPr>
          <w:rFonts w:hint="default"/>
          <w:lang w:val="en-US" w:eastAsia="zh-CN"/>
        </w:rPr>
        <w:t>B. a book</w:t>
      </w:r>
    </w:p>
    <w:p>
      <w:pPr>
        <w:rPr>
          <w:rFonts w:hint="default"/>
          <w:lang w:val="en-US" w:eastAsia="zh-CN"/>
        </w:rPr>
      </w:pPr>
    </w:p>
    <w:p>
      <w:pPr>
        <w:rPr>
          <w:rFonts w:hint="default"/>
          <w:lang w:val="en-US" w:eastAsia="zh-CN"/>
        </w:rPr>
      </w:pPr>
      <w:r>
        <w:rPr>
          <w:rFonts w:hint="default"/>
          <w:lang w:val="en-US" w:eastAsia="zh-CN"/>
        </w:rPr>
        <w:t>C. a car</w:t>
      </w:r>
    </w:p>
    <w:p>
      <w:pPr>
        <w:rPr>
          <w:rFonts w:hint="default"/>
          <w:lang w:val="en-US" w:eastAsia="zh-CN"/>
        </w:rPr>
      </w:pPr>
    </w:p>
    <w:p>
      <w:pPr>
        <w:rPr>
          <w:rFonts w:hint="default"/>
          <w:lang w:val="en-US" w:eastAsia="zh-CN"/>
        </w:rPr>
      </w:pPr>
      <w:r>
        <w:rPr>
          <w:rFonts w:hint="default"/>
          <w:lang w:val="en-US" w:eastAsia="zh-CN"/>
        </w:rPr>
        <w:t>D. a bus</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He replied the questionB</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A. in the English</w:t>
      </w:r>
    </w:p>
    <w:p>
      <w:pPr>
        <w:rPr>
          <w:rFonts w:hint="default"/>
          <w:lang w:val="en-US" w:eastAsia="zh-CN"/>
        </w:rPr>
      </w:pPr>
    </w:p>
    <w:p>
      <w:pPr>
        <w:rPr>
          <w:rFonts w:hint="default"/>
          <w:lang w:val="en-US" w:eastAsia="zh-CN"/>
        </w:rPr>
      </w:pPr>
      <w:r>
        <w:rPr>
          <w:rFonts w:hint="default"/>
          <w:lang w:val="en-US" w:eastAsia="zh-CN"/>
        </w:rPr>
        <w:t>B. in  English</w:t>
      </w:r>
    </w:p>
    <w:p>
      <w:pPr>
        <w:rPr>
          <w:rFonts w:hint="default"/>
          <w:lang w:val="en-US" w:eastAsia="zh-CN"/>
        </w:rPr>
      </w:pPr>
    </w:p>
    <w:p>
      <w:pPr>
        <w:rPr>
          <w:rFonts w:hint="default"/>
          <w:lang w:val="en-US" w:eastAsia="zh-CN"/>
        </w:rPr>
      </w:pPr>
      <w:r>
        <w:rPr>
          <w:rFonts w:hint="default"/>
          <w:lang w:val="en-US" w:eastAsia="zh-CN"/>
        </w:rPr>
        <w:t>C. with English</w:t>
      </w:r>
    </w:p>
    <w:p>
      <w:pPr>
        <w:rPr>
          <w:rFonts w:hint="default"/>
          <w:lang w:val="en-US" w:eastAsia="zh-CN"/>
        </w:rPr>
      </w:pPr>
    </w:p>
    <w:p>
      <w:pPr>
        <w:rPr>
          <w:rFonts w:hint="default"/>
          <w:lang w:val="en-US" w:eastAsia="zh-CN"/>
        </w:rPr>
      </w:pPr>
      <w:r>
        <w:rPr>
          <w:rFonts w:hint="default"/>
          <w:lang w:val="en-US" w:eastAsia="zh-CN"/>
        </w:rPr>
        <w:t>D. at English</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didn't know that she was a famous actressB</w:t>
      </w:r>
    </w:p>
    <w:p>
      <w:pPr>
        <w:rPr>
          <w:rFonts w:hint="default"/>
          <w:lang w:val="en-US" w:eastAsia="zh-CN"/>
        </w:rPr>
      </w:pPr>
      <w:r>
        <w:rPr>
          <w:rFonts w:hint="default"/>
          <w:lang w:val="en-US" w:eastAsia="zh-CN"/>
        </w:rPr>
        <w:t xml:space="preserve">you had told me. </w:t>
      </w:r>
    </w:p>
    <w:p>
      <w:pPr>
        <w:rPr>
          <w:rFonts w:hint="default"/>
          <w:lang w:val="en-US" w:eastAsia="zh-CN"/>
        </w:rPr>
      </w:pPr>
    </w:p>
    <w:p>
      <w:pPr>
        <w:rPr>
          <w:rFonts w:hint="default"/>
          <w:lang w:val="en-US" w:eastAsia="zh-CN"/>
        </w:rPr>
      </w:pPr>
      <w:r>
        <w:rPr>
          <w:rFonts w:hint="default"/>
          <w:lang w:val="en-US" w:eastAsia="zh-CN"/>
        </w:rPr>
        <w:t>A. since</w:t>
      </w:r>
    </w:p>
    <w:p>
      <w:pPr>
        <w:rPr>
          <w:rFonts w:hint="default"/>
          <w:lang w:val="en-US" w:eastAsia="zh-CN"/>
        </w:rPr>
      </w:pPr>
    </w:p>
    <w:p>
      <w:pPr>
        <w:rPr>
          <w:rFonts w:hint="default"/>
          <w:lang w:val="en-US" w:eastAsia="zh-CN"/>
        </w:rPr>
      </w:pPr>
      <w:r>
        <w:rPr>
          <w:rFonts w:hint="default"/>
          <w:lang w:val="en-US" w:eastAsia="zh-CN"/>
        </w:rPr>
        <w:t xml:space="preserve">B. until </w:t>
      </w:r>
    </w:p>
    <w:p>
      <w:pPr>
        <w:rPr>
          <w:rFonts w:hint="default"/>
          <w:lang w:val="en-US" w:eastAsia="zh-CN"/>
        </w:rPr>
      </w:pPr>
    </w:p>
    <w:p>
      <w:pPr>
        <w:rPr>
          <w:rFonts w:hint="default"/>
          <w:lang w:val="en-US" w:eastAsia="zh-CN"/>
        </w:rPr>
      </w:pPr>
      <w:r>
        <w:rPr>
          <w:rFonts w:hint="default"/>
          <w:lang w:val="en-US" w:eastAsia="zh-CN"/>
        </w:rPr>
        <w:t>C. when</w:t>
      </w:r>
    </w:p>
    <w:p>
      <w:pPr>
        <w:rPr>
          <w:rFonts w:hint="default"/>
          <w:lang w:val="en-US" w:eastAsia="zh-CN"/>
        </w:rPr>
      </w:pPr>
    </w:p>
    <w:p>
      <w:pPr>
        <w:rPr>
          <w:rFonts w:hint="default"/>
          <w:lang w:val="en-US" w:eastAsia="zh-CN"/>
        </w:rPr>
      </w:pPr>
      <w:r>
        <w:rPr>
          <w:rFonts w:hint="default"/>
          <w:lang w:val="en-US" w:eastAsia="zh-CN"/>
        </w:rPr>
        <w:t>D. while</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 boys loved the zoo. TheyA</w:t>
      </w:r>
    </w:p>
    <w:p>
      <w:pPr>
        <w:rPr>
          <w:rFonts w:hint="default"/>
          <w:lang w:val="en-US" w:eastAsia="zh-CN"/>
        </w:rPr>
      </w:pPr>
      <w:r>
        <w:rPr>
          <w:rFonts w:hint="default"/>
          <w:lang w:val="en-US" w:eastAsia="zh-CN"/>
        </w:rPr>
        <w:t xml:space="preserve"> wild animals before. </w:t>
      </w:r>
    </w:p>
    <w:p>
      <w:pPr>
        <w:rPr>
          <w:rFonts w:hint="default"/>
          <w:lang w:val="en-US" w:eastAsia="zh-CN"/>
        </w:rPr>
      </w:pPr>
    </w:p>
    <w:p>
      <w:pPr>
        <w:rPr>
          <w:rFonts w:hint="default"/>
          <w:lang w:val="en-US" w:eastAsia="zh-CN"/>
        </w:rPr>
      </w:pPr>
      <w:r>
        <w:rPr>
          <w:rFonts w:hint="default"/>
          <w:lang w:val="en-US" w:eastAsia="zh-CN"/>
        </w:rPr>
        <w:t>A. had never seen</w:t>
      </w:r>
    </w:p>
    <w:p>
      <w:pPr>
        <w:rPr>
          <w:rFonts w:hint="default"/>
          <w:lang w:val="en-US" w:eastAsia="zh-CN"/>
        </w:rPr>
      </w:pPr>
    </w:p>
    <w:p>
      <w:pPr>
        <w:rPr>
          <w:rFonts w:hint="default"/>
          <w:lang w:val="en-US" w:eastAsia="zh-CN"/>
        </w:rPr>
      </w:pPr>
      <w:r>
        <w:rPr>
          <w:rFonts w:hint="default"/>
          <w:lang w:val="en-US" w:eastAsia="zh-CN"/>
        </w:rPr>
        <w:t>B. never see</w:t>
      </w:r>
    </w:p>
    <w:p>
      <w:pPr>
        <w:rPr>
          <w:rFonts w:hint="default"/>
          <w:lang w:val="en-US" w:eastAsia="zh-CN"/>
        </w:rPr>
      </w:pPr>
    </w:p>
    <w:p>
      <w:pPr>
        <w:rPr>
          <w:rFonts w:hint="default"/>
          <w:lang w:val="en-US" w:eastAsia="zh-CN"/>
        </w:rPr>
      </w:pPr>
      <w:r>
        <w:rPr>
          <w:rFonts w:hint="default"/>
          <w:lang w:val="en-US" w:eastAsia="zh-CN"/>
        </w:rPr>
        <w:t>C. never saw</w:t>
      </w:r>
    </w:p>
    <w:p>
      <w:pPr>
        <w:rPr>
          <w:rFonts w:hint="default"/>
          <w:lang w:val="en-US" w:eastAsia="zh-CN"/>
        </w:rPr>
      </w:pPr>
    </w:p>
    <w:p>
      <w:pPr>
        <w:rPr>
          <w:rFonts w:hint="default"/>
          <w:lang w:val="en-US" w:eastAsia="zh-CN"/>
        </w:rPr>
      </w:pPr>
      <w:r>
        <w:rPr>
          <w:rFonts w:hint="default"/>
          <w:lang w:val="en-US" w:eastAsia="zh-CN"/>
        </w:rPr>
        <w:t>D. had ever saw</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IC</w:t>
      </w:r>
    </w:p>
    <w:p>
      <w:pPr>
        <w:rPr>
          <w:rFonts w:hint="default"/>
          <w:lang w:val="en-US" w:eastAsia="zh-CN"/>
        </w:rPr>
      </w:pPr>
      <w:r>
        <w:rPr>
          <w:rFonts w:hint="default"/>
          <w:lang w:val="en-US" w:eastAsia="zh-CN"/>
        </w:rPr>
        <w:t xml:space="preserve"> a cup of coffee, but they gave me a cup of tea. </w:t>
      </w:r>
    </w:p>
    <w:p>
      <w:pPr>
        <w:rPr>
          <w:rFonts w:hint="default"/>
          <w:lang w:val="en-US" w:eastAsia="zh-CN"/>
        </w:rPr>
      </w:pPr>
    </w:p>
    <w:p>
      <w:pPr>
        <w:rPr>
          <w:rFonts w:hint="default"/>
          <w:lang w:val="en-US" w:eastAsia="zh-CN"/>
        </w:rPr>
      </w:pPr>
      <w:r>
        <w:rPr>
          <w:rFonts w:hint="default"/>
          <w:lang w:val="en-US" w:eastAsia="zh-CN"/>
        </w:rPr>
        <w:t>A. asked about</w:t>
      </w:r>
    </w:p>
    <w:p>
      <w:pPr>
        <w:rPr>
          <w:rFonts w:hint="default"/>
          <w:lang w:val="en-US" w:eastAsia="zh-CN"/>
        </w:rPr>
      </w:pPr>
    </w:p>
    <w:p>
      <w:pPr>
        <w:rPr>
          <w:rFonts w:hint="default"/>
          <w:lang w:val="en-US" w:eastAsia="zh-CN"/>
        </w:rPr>
      </w:pPr>
      <w:r>
        <w:rPr>
          <w:rFonts w:hint="default"/>
          <w:lang w:val="en-US" w:eastAsia="zh-CN"/>
        </w:rPr>
        <w:t>B. asked</w:t>
      </w:r>
    </w:p>
    <w:p>
      <w:pPr>
        <w:rPr>
          <w:rFonts w:hint="default"/>
          <w:lang w:val="en-US" w:eastAsia="zh-CN"/>
        </w:rPr>
      </w:pPr>
    </w:p>
    <w:p>
      <w:pPr>
        <w:rPr>
          <w:rFonts w:hint="default"/>
          <w:lang w:val="en-US" w:eastAsia="zh-CN"/>
        </w:rPr>
      </w:pPr>
      <w:r>
        <w:rPr>
          <w:rFonts w:hint="default"/>
          <w:lang w:val="en-US" w:eastAsia="zh-CN"/>
        </w:rPr>
        <w:t>C. asked for</w:t>
      </w:r>
    </w:p>
    <w:p>
      <w:pPr>
        <w:rPr>
          <w:rFonts w:hint="default"/>
          <w:lang w:val="en-US" w:eastAsia="zh-CN"/>
        </w:rPr>
      </w:pPr>
    </w:p>
    <w:p>
      <w:pPr>
        <w:rPr>
          <w:rFonts w:hint="default"/>
          <w:lang w:val="en-US" w:eastAsia="zh-CN"/>
        </w:rPr>
      </w:pPr>
      <w:r>
        <w:rPr>
          <w:rFonts w:hint="default"/>
          <w:lang w:val="en-US" w:eastAsia="zh-CN"/>
        </w:rPr>
        <w:t>D. asked with</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 milk____ in his room.</w:t>
      </w:r>
    </w:p>
    <w:p>
      <w:pPr>
        <w:rPr>
          <w:rFonts w:hint="default"/>
          <w:lang w:val="en-US" w:eastAsia="zh-CN"/>
        </w:rPr>
      </w:pPr>
    </w:p>
    <w:p>
      <w:pPr>
        <w:rPr>
          <w:rFonts w:hint="default"/>
          <w:lang w:val="en-US" w:eastAsia="zh-CN"/>
        </w:rPr>
      </w:pPr>
      <w:r>
        <w:rPr>
          <w:rFonts w:hint="default"/>
          <w:lang w:val="en-US" w:eastAsia="zh-CN"/>
        </w:rPr>
        <w:t>A. are</w:t>
      </w:r>
    </w:p>
    <w:p>
      <w:pPr>
        <w:rPr>
          <w:rFonts w:hint="default"/>
          <w:lang w:val="en-US" w:eastAsia="zh-CN"/>
        </w:rPr>
      </w:pPr>
    </w:p>
    <w:p>
      <w:pPr>
        <w:rPr>
          <w:rFonts w:hint="default"/>
          <w:lang w:val="en-US" w:eastAsia="zh-CN"/>
        </w:rPr>
      </w:pPr>
      <w:r>
        <w:rPr>
          <w:rFonts w:hint="default"/>
          <w:lang w:val="en-US" w:eastAsia="zh-CN"/>
        </w:rPr>
        <w:t>B. were</w:t>
      </w:r>
    </w:p>
    <w:p>
      <w:pPr>
        <w:rPr>
          <w:rFonts w:hint="default"/>
          <w:lang w:val="en-US" w:eastAsia="zh-CN"/>
        </w:rPr>
      </w:pPr>
    </w:p>
    <w:p>
      <w:pPr>
        <w:rPr>
          <w:rFonts w:hint="default"/>
          <w:lang w:val="en-US" w:eastAsia="zh-CN"/>
        </w:rPr>
      </w:pPr>
      <w:r>
        <w:rPr>
          <w:rFonts w:hint="default"/>
          <w:lang w:val="en-US" w:eastAsia="zh-CN"/>
        </w:rPr>
        <w:t>C. was</w:t>
      </w:r>
    </w:p>
    <w:p>
      <w:pPr>
        <w:rPr>
          <w:rFonts w:hint="default"/>
          <w:lang w:val="en-US" w:eastAsia="zh-CN"/>
        </w:rPr>
      </w:pPr>
    </w:p>
    <w:p>
      <w:pPr>
        <w:rPr>
          <w:rFonts w:hint="default"/>
          <w:lang w:val="en-US" w:eastAsia="zh-CN"/>
        </w:rPr>
      </w:pPr>
      <w:r>
        <w:rPr>
          <w:rFonts w:hint="default"/>
          <w:lang w:val="en-US" w:eastAsia="zh-CN"/>
        </w:rPr>
        <w:t>D. has</w:t>
      </w:r>
    </w:p>
    <w:p>
      <w:pPr>
        <w:rPr>
          <w:rFonts w:hint="default"/>
          <w:lang w:val="en-US" w:eastAsia="zh-CN"/>
        </w:rPr>
      </w:pPr>
    </w:p>
    <w:p>
      <w:pPr>
        <w:rPr>
          <w:rFonts w:hint="default"/>
          <w:lang w:val="en-US" w:eastAsia="zh-CN"/>
        </w:rPr>
      </w:pPr>
      <w:r>
        <w:rPr>
          <w:rFonts w:hint="default"/>
          <w:lang w:val="en-US" w:eastAsia="zh-CN"/>
        </w:rPr>
        <w:t>答案：</w:t>
      </w:r>
    </w:p>
    <w:p>
      <w:pPr>
        <w:rPr>
          <w:rFonts w:hint="default"/>
          <w:lang w:val="en-US" w:eastAsia="zh-CN"/>
        </w:rPr>
      </w:pPr>
      <w:r>
        <w:rPr>
          <w:rFonts w:hint="default"/>
          <w:lang w:val="en-US" w:eastAsia="zh-CN"/>
        </w:rPr>
        <w:t>C</w:t>
      </w: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 xml:space="preserve"> D</w:t>
      </w:r>
    </w:p>
    <w:p>
      <w:pPr>
        <w:rPr>
          <w:rFonts w:hint="default"/>
          <w:lang w:val="en-US" w:eastAsia="zh-CN"/>
        </w:rPr>
      </w:pPr>
      <w:r>
        <w:rPr>
          <w:rFonts w:hint="default"/>
          <w:lang w:val="en-US" w:eastAsia="zh-CN"/>
        </w:rPr>
        <w:t xml:space="preserve"> us/ them left early. </w:t>
      </w:r>
    </w:p>
    <w:p>
      <w:pPr>
        <w:rPr>
          <w:rFonts w:hint="default"/>
          <w:lang w:val="en-US" w:eastAsia="zh-CN"/>
        </w:rPr>
      </w:pPr>
    </w:p>
    <w:p>
      <w:pPr>
        <w:rPr>
          <w:rFonts w:hint="default"/>
          <w:lang w:val="en-US" w:eastAsia="zh-CN"/>
        </w:rPr>
      </w:pPr>
      <w:r>
        <w:rPr>
          <w:rFonts w:hint="default"/>
          <w:lang w:val="en-US" w:eastAsia="zh-CN"/>
        </w:rPr>
        <w:t>A. Each</w:t>
      </w:r>
    </w:p>
    <w:p>
      <w:pPr>
        <w:rPr>
          <w:rFonts w:hint="default"/>
          <w:lang w:val="en-US" w:eastAsia="zh-CN"/>
        </w:rPr>
      </w:pPr>
    </w:p>
    <w:p>
      <w:pPr>
        <w:rPr>
          <w:rFonts w:hint="default"/>
          <w:lang w:val="en-US" w:eastAsia="zh-CN"/>
        </w:rPr>
      </w:pPr>
      <w:r>
        <w:rPr>
          <w:rFonts w:hint="default"/>
          <w:lang w:val="en-US" w:eastAsia="zh-CN"/>
        </w:rPr>
        <w:t>B. Every</w:t>
      </w:r>
    </w:p>
    <w:p>
      <w:pPr>
        <w:rPr>
          <w:rFonts w:hint="default"/>
          <w:lang w:val="en-US" w:eastAsia="zh-CN"/>
        </w:rPr>
      </w:pPr>
    </w:p>
    <w:p>
      <w:pPr>
        <w:rPr>
          <w:rFonts w:hint="default"/>
          <w:lang w:val="en-US" w:eastAsia="zh-CN"/>
        </w:rPr>
      </w:pPr>
      <w:r>
        <w:rPr>
          <w:rFonts w:hint="default"/>
          <w:lang w:val="en-US" w:eastAsia="zh-CN"/>
        </w:rPr>
        <w:t xml:space="preserve">C. Both </w:t>
      </w:r>
    </w:p>
    <w:p>
      <w:pPr>
        <w:rPr>
          <w:rFonts w:hint="default"/>
          <w:lang w:val="en-US" w:eastAsia="zh-CN"/>
        </w:rPr>
      </w:pPr>
    </w:p>
    <w:p>
      <w:pPr>
        <w:rPr>
          <w:rFonts w:hint="default"/>
          <w:lang w:val="en-US" w:eastAsia="zh-CN"/>
        </w:rPr>
      </w:pPr>
      <w:r>
        <w:rPr>
          <w:rFonts w:hint="default"/>
          <w:lang w:val="en-US" w:eastAsia="zh-CN"/>
        </w:rPr>
        <w:t>D. Both of</w:t>
      </w:r>
    </w:p>
    <w:p>
      <w:pPr>
        <w:rPr>
          <w:rFonts w:hint="default"/>
          <w:lang w:val="en-US" w:eastAsia="zh-CN"/>
        </w:rPr>
      </w:pPr>
    </w:p>
    <w:p>
      <w:pPr>
        <w:rPr>
          <w:rFonts w:hint="default"/>
          <w:lang w:val="en-US" w:eastAsia="zh-CN"/>
        </w:rPr>
      </w:pPr>
      <w:r>
        <w:rPr>
          <w:rFonts w:hint="default"/>
          <w:lang w:val="en-US" w:eastAsia="zh-CN"/>
        </w:rPr>
        <w:t>正确答案是：D</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Mrs. Browers told her children toA</w:t>
      </w:r>
    </w:p>
    <w:p>
      <w:pPr>
        <w:rPr>
          <w:rFonts w:hint="eastAsia"/>
          <w:lang w:val="en-US" w:eastAsia="zh-CN"/>
        </w:rPr>
      </w:pPr>
      <w:r>
        <w:rPr>
          <w:rFonts w:hint="eastAsia"/>
          <w:lang w:val="en-US" w:eastAsia="zh-CN"/>
        </w:rPr>
        <w:t xml:space="preserve">their toys __________and go to bed. </w:t>
      </w:r>
    </w:p>
    <w:p>
      <w:pPr>
        <w:rPr>
          <w:rFonts w:hint="eastAsia"/>
          <w:lang w:val="en-US" w:eastAsia="zh-CN"/>
        </w:rPr>
      </w:pPr>
    </w:p>
    <w:p>
      <w:pPr>
        <w:rPr>
          <w:rFonts w:hint="eastAsia"/>
          <w:lang w:val="en-US" w:eastAsia="zh-CN"/>
        </w:rPr>
      </w:pPr>
      <w:r>
        <w:rPr>
          <w:rFonts w:hint="eastAsia"/>
          <w:lang w:val="en-US" w:eastAsia="zh-CN"/>
        </w:rPr>
        <w:t>A. put. . . away</w:t>
      </w:r>
    </w:p>
    <w:p>
      <w:pPr>
        <w:rPr>
          <w:rFonts w:hint="eastAsia"/>
          <w:lang w:val="en-US" w:eastAsia="zh-CN"/>
        </w:rPr>
      </w:pPr>
    </w:p>
    <w:p>
      <w:pPr>
        <w:rPr>
          <w:rFonts w:hint="eastAsia"/>
          <w:lang w:val="en-US" w:eastAsia="zh-CN"/>
        </w:rPr>
      </w:pPr>
      <w:r>
        <w:rPr>
          <w:rFonts w:hint="eastAsia"/>
          <w:lang w:val="en-US" w:eastAsia="zh-CN"/>
        </w:rPr>
        <w:t>B. put. . . up</w:t>
      </w:r>
    </w:p>
    <w:p>
      <w:pPr>
        <w:rPr>
          <w:rFonts w:hint="eastAsia"/>
          <w:lang w:val="en-US" w:eastAsia="zh-CN"/>
        </w:rPr>
      </w:pPr>
    </w:p>
    <w:p>
      <w:pPr>
        <w:rPr>
          <w:rFonts w:hint="eastAsia"/>
          <w:lang w:val="en-US" w:eastAsia="zh-CN"/>
        </w:rPr>
      </w:pPr>
      <w:r>
        <w:rPr>
          <w:rFonts w:hint="eastAsia"/>
          <w:lang w:val="en-US" w:eastAsia="zh-CN"/>
        </w:rPr>
        <w:t>C. put. . . down</w:t>
      </w:r>
    </w:p>
    <w:p>
      <w:pPr>
        <w:rPr>
          <w:rFonts w:hint="eastAsia"/>
          <w:lang w:val="en-US" w:eastAsia="zh-CN"/>
        </w:rPr>
      </w:pPr>
    </w:p>
    <w:p>
      <w:pPr>
        <w:rPr>
          <w:rFonts w:hint="eastAsia"/>
          <w:lang w:val="en-US" w:eastAsia="zh-CN"/>
        </w:rPr>
      </w:pPr>
      <w:r>
        <w:rPr>
          <w:rFonts w:hint="eastAsia"/>
          <w:lang w:val="en-US" w:eastAsia="zh-CN"/>
        </w:rPr>
        <w:t>D. put. . . on</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 was wet all throughA</w:t>
      </w:r>
    </w:p>
    <w:p>
      <w:pPr>
        <w:rPr>
          <w:rFonts w:hint="eastAsia"/>
          <w:lang w:val="en-US" w:eastAsia="zh-CN"/>
        </w:rPr>
      </w:pPr>
      <w:r>
        <w:rPr>
          <w:rFonts w:hint="eastAsia"/>
          <w:lang w:val="en-US" w:eastAsia="zh-CN"/>
        </w:rPr>
        <w:t>a stormy night.(2 分)</w:t>
      </w:r>
    </w:p>
    <w:p>
      <w:pPr>
        <w:rPr>
          <w:rFonts w:hint="eastAsia"/>
          <w:lang w:val="en-US" w:eastAsia="zh-CN"/>
        </w:rPr>
      </w:pPr>
    </w:p>
    <w:p>
      <w:pPr>
        <w:rPr>
          <w:rFonts w:hint="eastAsia"/>
          <w:lang w:val="en-US" w:eastAsia="zh-CN"/>
        </w:rPr>
      </w:pPr>
      <w:r>
        <w:rPr>
          <w:rFonts w:hint="eastAsia"/>
          <w:lang w:val="en-US" w:eastAsia="zh-CN"/>
        </w:rPr>
        <w:t>A. on</w:t>
      </w:r>
    </w:p>
    <w:p>
      <w:pPr>
        <w:rPr>
          <w:rFonts w:hint="eastAsia"/>
          <w:lang w:val="en-US" w:eastAsia="zh-CN"/>
        </w:rPr>
      </w:pPr>
    </w:p>
    <w:p>
      <w:pPr>
        <w:rPr>
          <w:rFonts w:hint="eastAsia"/>
          <w:lang w:val="en-US" w:eastAsia="zh-CN"/>
        </w:rPr>
      </w:pPr>
      <w:r>
        <w:rPr>
          <w:rFonts w:hint="eastAsia"/>
          <w:lang w:val="en-US" w:eastAsia="zh-CN"/>
        </w:rPr>
        <w:t>B. at</w:t>
      </w:r>
    </w:p>
    <w:p>
      <w:pPr>
        <w:rPr>
          <w:rFonts w:hint="eastAsia"/>
          <w:lang w:val="en-US" w:eastAsia="zh-CN"/>
        </w:rPr>
      </w:pPr>
    </w:p>
    <w:p>
      <w:pPr>
        <w:rPr>
          <w:rFonts w:hint="eastAsia"/>
          <w:lang w:val="en-US" w:eastAsia="zh-CN"/>
        </w:rPr>
      </w:pPr>
      <w:r>
        <w:rPr>
          <w:rFonts w:hint="eastAsia"/>
          <w:lang w:val="en-US" w:eastAsia="zh-CN"/>
        </w:rPr>
        <w:t>C. in</w:t>
      </w:r>
    </w:p>
    <w:p>
      <w:pPr>
        <w:rPr>
          <w:rFonts w:hint="eastAsia"/>
          <w:lang w:val="en-US" w:eastAsia="zh-CN"/>
        </w:rPr>
      </w:pPr>
    </w:p>
    <w:p>
      <w:pPr>
        <w:rPr>
          <w:rFonts w:hint="eastAsia"/>
          <w:lang w:val="en-US" w:eastAsia="zh-CN"/>
        </w:rPr>
      </w:pPr>
      <w:r>
        <w:rPr>
          <w:rFonts w:hint="eastAsia"/>
          <w:lang w:val="en-US" w:eastAsia="zh-CN"/>
        </w:rPr>
        <w:t>D. for</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We have an old musical instrumentD</w:t>
      </w:r>
    </w:p>
    <w:p>
      <w:pPr>
        <w:rPr>
          <w:rFonts w:hint="eastAsia"/>
          <w:lang w:val="en-US" w:eastAsia="zh-CN"/>
        </w:rPr>
      </w:pPr>
      <w:r>
        <w:rPr>
          <w:rFonts w:hint="eastAsia"/>
          <w:lang w:val="en-US" w:eastAsia="zh-CN"/>
        </w:rPr>
        <w:t>a clavichord.</w:t>
      </w:r>
    </w:p>
    <w:p>
      <w:pPr>
        <w:rPr>
          <w:rFonts w:hint="eastAsia"/>
          <w:lang w:val="en-US" w:eastAsia="zh-CN"/>
        </w:rPr>
      </w:pPr>
    </w:p>
    <w:p>
      <w:pPr>
        <w:rPr>
          <w:rFonts w:hint="eastAsia"/>
          <w:lang w:val="en-US" w:eastAsia="zh-CN"/>
        </w:rPr>
      </w:pPr>
      <w:r>
        <w:rPr>
          <w:rFonts w:hint="eastAsia"/>
          <w:lang w:val="en-US" w:eastAsia="zh-CN"/>
        </w:rPr>
        <w:t>A. calls</w:t>
      </w:r>
    </w:p>
    <w:p>
      <w:pPr>
        <w:rPr>
          <w:rFonts w:hint="eastAsia"/>
          <w:lang w:val="en-US" w:eastAsia="zh-CN"/>
        </w:rPr>
      </w:pPr>
    </w:p>
    <w:p>
      <w:pPr>
        <w:rPr>
          <w:rFonts w:hint="eastAsia"/>
          <w:lang w:val="en-US" w:eastAsia="zh-CN"/>
        </w:rPr>
      </w:pPr>
      <w:r>
        <w:rPr>
          <w:rFonts w:hint="eastAsia"/>
          <w:lang w:val="en-US" w:eastAsia="zh-CN"/>
        </w:rPr>
        <w:t>B. call</w:t>
      </w:r>
    </w:p>
    <w:p>
      <w:pPr>
        <w:rPr>
          <w:rFonts w:hint="eastAsia"/>
          <w:lang w:val="en-US" w:eastAsia="zh-CN"/>
        </w:rPr>
      </w:pPr>
    </w:p>
    <w:p>
      <w:pPr>
        <w:rPr>
          <w:rFonts w:hint="eastAsia"/>
          <w:lang w:val="en-US" w:eastAsia="zh-CN"/>
        </w:rPr>
      </w:pPr>
      <w:r>
        <w:rPr>
          <w:rFonts w:hint="eastAsia"/>
          <w:lang w:val="en-US" w:eastAsia="zh-CN"/>
        </w:rPr>
        <w:t>C. calling</w:t>
      </w:r>
    </w:p>
    <w:p>
      <w:pPr>
        <w:rPr>
          <w:rFonts w:hint="eastAsia"/>
          <w:lang w:val="en-US" w:eastAsia="zh-CN"/>
        </w:rPr>
      </w:pPr>
    </w:p>
    <w:p>
      <w:pPr>
        <w:rPr>
          <w:rFonts w:hint="eastAsia"/>
          <w:lang w:val="en-US" w:eastAsia="zh-CN"/>
        </w:rPr>
      </w:pPr>
      <w:r>
        <w:rPr>
          <w:rFonts w:hint="eastAsia"/>
          <w:lang w:val="en-US" w:eastAsia="zh-CN"/>
        </w:rPr>
        <w:t>D. called</w:t>
      </w:r>
    </w:p>
    <w:p>
      <w:pPr>
        <w:rPr>
          <w:rFonts w:hint="eastAsia"/>
          <w:lang w:val="en-US" w:eastAsia="zh-CN"/>
        </w:rPr>
      </w:pPr>
    </w:p>
    <w:p>
      <w:pPr>
        <w:rPr>
          <w:rFonts w:hint="eastAsia"/>
          <w:lang w:val="en-US" w:eastAsia="zh-CN"/>
        </w:rPr>
      </w:pPr>
      <w:r>
        <w:rPr>
          <w:rFonts w:hint="eastAsia"/>
          <w:lang w:val="en-US" w:eastAsia="zh-CN"/>
        </w:rPr>
        <w:t>正确答案是：D</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A new roadA</w:t>
      </w:r>
    </w:p>
    <w:p>
      <w:pPr>
        <w:rPr>
          <w:rFonts w:hint="eastAsia"/>
          <w:lang w:val="en-US" w:eastAsia="zh-CN"/>
        </w:rPr>
      </w:pPr>
      <w:r>
        <w:rPr>
          <w:rFonts w:hint="eastAsia"/>
          <w:lang w:val="en-US" w:eastAsia="zh-CN"/>
        </w:rPr>
        <w:t xml:space="preserve"> outside my house now.</w:t>
      </w:r>
    </w:p>
    <w:p>
      <w:pPr>
        <w:rPr>
          <w:rFonts w:hint="eastAsia"/>
          <w:lang w:val="en-US" w:eastAsia="zh-CN"/>
        </w:rPr>
      </w:pPr>
    </w:p>
    <w:p>
      <w:pPr>
        <w:rPr>
          <w:rFonts w:hint="eastAsia"/>
          <w:lang w:val="en-US" w:eastAsia="zh-CN"/>
        </w:rPr>
      </w:pPr>
      <w:r>
        <w:rPr>
          <w:rFonts w:hint="eastAsia"/>
          <w:lang w:val="en-US" w:eastAsia="zh-CN"/>
        </w:rPr>
        <w:t>A.is being built</w:t>
      </w:r>
    </w:p>
    <w:p>
      <w:pPr>
        <w:rPr>
          <w:rFonts w:hint="eastAsia"/>
          <w:lang w:val="en-US" w:eastAsia="zh-CN"/>
        </w:rPr>
      </w:pPr>
    </w:p>
    <w:p>
      <w:pPr>
        <w:rPr>
          <w:rFonts w:hint="eastAsia"/>
          <w:lang w:val="en-US" w:eastAsia="zh-CN"/>
        </w:rPr>
      </w:pPr>
      <w:r>
        <w:rPr>
          <w:rFonts w:hint="eastAsia"/>
          <w:lang w:val="en-US" w:eastAsia="zh-CN"/>
        </w:rPr>
        <w:t>B. builds</w:t>
      </w:r>
    </w:p>
    <w:p>
      <w:pPr>
        <w:rPr>
          <w:rFonts w:hint="eastAsia"/>
          <w:lang w:val="en-US" w:eastAsia="zh-CN"/>
        </w:rPr>
      </w:pPr>
    </w:p>
    <w:p>
      <w:pPr>
        <w:rPr>
          <w:rFonts w:hint="eastAsia"/>
          <w:lang w:val="en-US" w:eastAsia="zh-CN"/>
        </w:rPr>
      </w:pPr>
      <w:r>
        <w:rPr>
          <w:rFonts w:hint="eastAsia"/>
          <w:lang w:val="en-US" w:eastAsia="zh-CN"/>
        </w:rPr>
        <w:t>C.is built</w:t>
      </w:r>
    </w:p>
    <w:p>
      <w:pPr>
        <w:rPr>
          <w:rFonts w:hint="eastAsia"/>
          <w:lang w:val="en-US" w:eastAsia="zh-CN"/>
        </w:rPr>
      </w:pPr>
    </w:p>
    <w:p>
      <w:pPr>
        <w:rPr>
          <w:rFonts w:hint="eastAsia"/>
          <w:lang w:val="en-US" w:eastAsia="zh-CN"/>
        </w:rPr>
      </w:pPr>
      <w:r>
        <w:rPr>
          <w:rFonts w:hint="eastAsia"/>
          <w:lang w:val="en-US" w:eastAsia="zh-CN"/>
        </w:rPr>
        <w:t>D.is building</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"Open your exercise books andA</w:t>
      </w:r>
    </w:p>
    <w:p>
      <w:pPr>
        <w:rPr>
          <w:rFonts w:hint="eastAsia"/>
          <w:lang w:val="en-US" w:eastAsia="zh-CN"/>
        </w:rPr>
      </w:pPr>
      <w:r>
        <w:rPr>
          <w:rFonts w:hint="eastAsia"/>
          <w:lang w:val="en-US" w:eastAsia="zh-CN"/>
        </w:rPr>
        <w:t xml:space="preserve">the following," the teacher said. </w:t>
      </w:r>
    </w:p>
    <w:p>
      <w:pPr>
        <w:rPr>
          <w:rFonts w:hint="eastAsia"/>
          <w:lang w:val="en-US" w:eastAsia="zh-CN"/>
        </w:rPr>
      </w:pPr>
    </w:p>
    <w:p>
      <w:pPr>
        <w:rPr>
          <w:rFonts w:hint="eastAsia"/>
          <w:lang w:val="en-US" w:eastAsia="zh-CN"/>
        </w:rPr>
      </w:pPr>
      <w:r>
        <w:rPr>
          <w:rFonts w:hint="eastAsia"/>
          <w:lang w:val="en-US" w:eastAsia="zh-CN"/>
        </w:rPr>
        <w:t>A. put down</w:t>
      </w:r>
    </w:p>
    <w:p>
      <w:pPr>
        <w:rPr>
          <w:rFonts w:hint="eastAsia"/>
          <w:lang w:val="en-US" w:eastAsia="zh-CN"/>
        </w:rPr>
      </w:pPr>
    </w:p>
    <w:p>
      <w:pPr>
        <w:rPr>
          <w:rFonts w:hint="eastAsia"/>
          <w:lang w:val="en-US" w:eastAsia="zh-CN"/>
        </w:rPr>
      </w:pPr>
      <w:r>
        <w:rPr>
          <w:rFonts w:hint="eastAsia"/>
          <w:lang w:val="en-US" w:eastAsia="zh-CN"/>
        </w:rPr>
        <w:t>B. put on</w:t>
      </w:r>
    </w:p>
    <w:p>
      <w:pPr>
        <w:rPr>
          <w:rFonts w:hint="eastAsia"/>
          <w:lang w:val="en-US" w:eastAsia="zh-CN"/>
        </w:rPr>
      </w:pPr>
    </w:p>
    <w:p>
      <w:pPr>
        <w:rPr>
          <w:rFonts w:hint="eastAsia"/>
          <w:lang w:val="en-US" w:eastAsia="zh-CN"/>
        </w:rPr>
      </w:pPr>
      <w:r>
        <w:rPr>
          <w:rFonts w:hint="eastAsia"/>
          <w:lang w:val="en-US" w:eastAsia="zh-CN"/>
        </w:rPr>
        <w:t>C. put off</w:t>
      </w:r>
    </w:p>
    <w:p>
      <w:pPr>
        <w:rPr>
          <w:rFonts w:hint="eastAsia"/>
          <w:lang w:val="en-US" w:eastAsia="zh-CN"/>
        </w:rPr>
      </w:pPr>
    </w:p>
    <w:p>
      <w:pPr>
        <w:rPr>
          <w:rFonts w:hint="eastAsia"/>
          <w:lang w:val="en-US" w:eastAsia="zh-CN"/>
        </w:rPr>
      </w:pPr>
      <w:r>
        <w:rPr>
          <w:rFonts w:hint="eastAsia"/>
          <w:lang w:val="en-US" w:eastAsia="zh-CN"/>
        </w:rPr>
        <w:t>D. put up</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When they haveC</w:t>
      </w:r>
    </w:p>
    <w:p>
      <w:pPr>
        <w:rPr>
          <w:rFonts w:hint="eastAsia"/>
          <w:lang w:val="en-US" w:eastAsia="zh-CN"/>
        </w:rPr>
      </w:pPr>
      <w:r>
        <w:rPr>
          <w:rFonts w:hint="eastAsia"/>
          <w:lang w:val="en-US" w:eastAsia="zh-CN"/>
        </w:rPr>
        <w:t xml:space="preserve">that new building, it will spoil the view. </w:t>
      </w:r>
    </w:p>
    <w:p>
      <w:pPr>
        <w:rPr>
          <w:rFonts w:hint="eastAsia"/>
          <w:lang w:val="en-US" w:eastAsia="zh-CN"/>
        </w:rPr>
      </w:pPr>
    </w:p>
    <w:p>
      <w:pPr>
        <w:rPr>
          <w:rFonts w:hint="eastAsia"/>
          <w:lang w:val="en-US" w:eastAsia="zh-CN"/>
        </w:rPr>
      </w:pPr>
      <w:r>
        <w:rPr>
          <w:rFonts w:hint="eastAsia"/>
          <w:lang w:val="en-US" w:eastAsia="zh-CN"/>
        </w:rPr>
        <w:t>A. put off</w:t>
      </w:r>
    </w:p>
    <w:p>
      <w:pPr>
        <w:rPr>
          <w:rFonts w:hint="eastAsia"/>
          <w:lang w:val="en-US" w:eastAsia="zh-CN"/>
        </w:rPr>
      </w:pPr>
    </w:p>
    <w:p>
      <w:pPr>
        <w:rPr>
          <w:rFonts w:hint="eastAsia"/>
          <w:lang w:val="en-US" w:eastAsia="zh-CN"/>
        </w:rPr>
      </w:pPr>
      <w:r>
        <w:rPr>
          <w:rFonts w:hint="eastAsia"/>
          <w:lang w:val="en-US" w:eastAsia="zh-CN"/>
        </w:rPr>
        <w:t>B. put on</w:t>
      </w:r>
    </w:p>
    <w:p>
      <w:pPr>
        <w:rPr>
          <w:rFonts w:hint="eastAsia"/>
          <w:lang w:val="en-US" w:eastAsia="zh-CN"/>
        </w:rPr>
      </w:pPr>
    </w:p>
    <w:p>
      <w:pPr>
        <w:rPr>
          <w:rFonts w:hint="eastAsia"/>
          <w:lang w:val="en-US" w:eastAsia="zh-CN"/>
        </w:rPr>
      </w:pPr>
      <w:r>
        <w:rPr>
          <w:rFonts w:hint="eastAsia"/>
          <w:lang w:val="en-US" w:eastAsia="zh-CN"/>
        </w:rPr>
        <w:t>C. put up</w:t>
      </w:r>
    </w:p>
    <w:p>
      <w:pPr>
        <w:rPr>
          <w:rFonts w:hint="eastAsia"/>
          <w:lang w:val="en-US" w:eastAsia="zh-CN"/>
        </w:rPr>
      </w:pPr>
    </w:p>
    <w:p>
      <w:pPr>
        <w:rPr>
          <w:rFonts w:hint="eastAsia"/>
          <w:lang w:val="en-US" w:eastAsia="zh-CN"/>
        </w:rPr>
      </w:pPr>
      <w:r>
        <w:rPr>
          <w:rFonts w:hint="eastAsia"/>
          <w:lang w:val="en-US" w:eastAsia="zh-CN"/>
        </w:rPr>
        <w:t>D. put down</w:t>
      </w:r>
    </w:p>
    <w:p>
      <w:pPr>
        <w:rPr>
          <w:rFonts w:hint="eastAsia"/>
          <w:lang w:val="en-US" w:eastAsia="zh-CN"/>
        </w:rPr>
      </w:pP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TheyA</w:t>
      </w:r>
    </w:p>
    <w:p>
      <w:pPr>
        <w:rPr>
          <w:rFonts w:hint="eastAsia"/>
          <w:lang w:val="en-US" w:eastAsia="zh-CN"/>
        </w:rPr>
      </w:pPr>
      <w:r>
        <w:rPr>
          <w:rFonts w:hint="eastAsia"/>
          <w:lang w:val="en-US" w:eastAsia="zh-CN"/>
        </w:rPr>
        <w:t xml:space="preserve">the fire and crept into their tent. </w:t>
      </w:r>
    </w:p>
    <w:p>
      <w:pPr>
        <w:rPr>
          <w:rFonts w:hint="eastAsia"/>
          <w:lang w:val="en-US" w:eastAsia="zh-CN"/>
        </w:rPr>
      </w:pPr>
    </w:p>
    <w:p>
      <w:pPr>
        <w:rPr>
          <w:rFonts w:hint="eastAsia"/>
          <w:lang w:val="en-US" w:eastAsia="zh-CN"/>
        </w:rPr>
      </w:pPr>
      <w:r>
        <w:rPr>
          <w:rFonts w:hint="eastAsia"/>
          <w:lang w:val="en-US" w:eastAsia="zh-CN"/>
        </w:rPr>
        <w:t>A. put out</w:t>
      </w:r>
    </w:p>
    <w:p>
      <w:pPr>
        <w:rPr>
          <w:rFonts w:hint="eastAsia"/>
          <w:lang w:val="en-US" w:eastAsia="zh-CN"/>
        </w:rPr>
      </w:pPr>
    </w:p>
    <w:p>
      <w:pPr>
        <w:rPr>
          <w:rFonts w:hint="eastAsia"/>
          <w:lang w:val="en-US" w:eastAsia="zh-CN"/>
        </w:rPr>
      </w:pPr>
      <w:r>
        <w:rPr>
          <w:rFonts w:hint="eastAsia"/>
          <w:lang w:val="en-US" w:eastAsia="zh-CN"/>
        </w:rPr>
        <w:t>B. put up with</w:t>
      </w:r>
    </w:p>
    <w:p>
      <w:pPr>
        <w:rPr>
          <w:rFonts w:hint="eastAsia"/>
          <w:lang w:val="en-US" w:eastAsia="zh-CN"/>
        </w:rPr>
      </w:pPr>
    </w:p>
    <w:p>
      <w:pPr>
        <w:rPr>
          <w:rFonts w:hint="eastAsia"/>
          <w:lang w:val="en-US" w:eastAsia="zh-CN"/>
        </w:rPr>
      </w:pPr>
      <w:r>
        <w:rPr>
          <w:rFonts w:hint="eastAsia"/>
          <w:lang w:val="en-US" w:eastAsia="zh-CN"/>
        </w:rPr>
        <w:t>C. put up</w:t>
      </w:r>
    </w:p>
    <w:p>
      <w:pPr>
        <w:rPr>
          <w:rFonts w:hint="eastAsia"/>
          <w:lang w:val="en-US" w:eastAsia="zh-CN"/>
        </w:rPr>
      </w:pPr>
    </w:p>
    <w:p>
      <w:pPr>
        <w:rPr>
          <w:rFonts w:hint="eastAsia"/>
          <w:lang w:val="en-US" w:eastAsia="zh-CN"/>
        </w:rPr>
      </w:pPr>
      <w:r>
        <w:rPr>
          <w:rFonts w:hint="eastAsia"/>
          <w:lang w:val="en-US" w:eastAsia="zh-CN"/>
        </w:rPr>
        <w:t>D. put off</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ID</w:t>
      </w:r>
    </w:p>
    <w:p>
      <w:pPr>
        <w:rPr>
          <w:rFonts w:hint="eastAsia"/>
          <w:lang w:val="en-US" w:eastAsia="zh-CN"/>
        </w:rPr>
      </w:pPr>
      <w:r>
        <w:rPr>
          <w:rFonts w:hint="eastAsia"/>
          <w:lang w:val="en-US" w:eastAsia="zh-CN"/>
        </w:rPr>
        <w:t xml:space="preserve">my coat and left the house. </w:t>
      </w:r>
    </w:p>
    <w:p>
      <w:pPr>
        <w:rPr>
          <w:rFonts w:hint="eastAsia"/>
          <w:lang w:val="en-US" w:eastAsia="zh-CN"/>
        </w:rPr>
      </w:pPr>
    </w:p>
    <w:p>
      <w:pPr>
        <w:rPr>
          <w:rFonts w:hint="eastAsia"/>
          <w:lang w:val="en-US" w:eastAsia="zh-CN"/>
        </w:rPr>
      </w:pPr>
      <w:r>
        <w:rPr>
          <w:rFonts w:hint="eastAsia"/>
          <w:lang w:val="en-US" w:eastAsia="zh-CN"/>
        </w:rPr>
        <w:t>A. put up</w:t>
      </w:r>
    </w:p>
    <w:p>
      <w:pPr>
        <w:rPr>
          <w:rFonts w:hint="eastAsia"/>
          <w:lang w:val="en-US" w:eastAsia="zh-CN"/>
        </w:rPr>
      </w:pPr>
    </w:p>
    <w:p>
      <w:pPr>
        <w:rPr>
          <w:rFonts w:hint="eastAsia"/>
          <w:lang w:val="en-US" w:eastAsia="zh-CN"/>
        </w:rPr>
      </w:pPr>
      <w:r>
        <w:rPr>
          <w:rFonts w:hint="eastAsia"/>
          <w:lang w:val="en-US" w:eastAsia="zh-CN"/>
        </w:rPr>
        <w:t>B. put away</w:t>
      </w:r>
    </w:p>
    <w:p>
      <w:pPr>
        <w:rPr>
          <w:rFonts w:hint="eastAsia"/>
          <w:lang w:val="en-US" w:eastAsia="zh-CN"/>
        </w:rPr>
      </w:pPr>
    </w:p>
    <w:p>
      <w:pPr>
        <w:rPr>
          <w:rFonts w:hint="eastAsia"/>
          <w:lang w:val="en-US" w:eastAsia="zh-CN"/>
        </w:rPr>
      </w:pPr>
      <w:r>
        <w:rPr>
          <w:rFonts w:hint="eastAsia"/>
          <w:lang w:val="en-US" w:eastAsia="zh-CN"/>
        </w:rPr>
        <w:t>C. put up with</w:t>
      </w:r>
    </w:p>
    <w:p>
      <w:pPr>
        <w:rPr>
          <w:rFonts w:hint="eastAsia"/>
          <w:lang w:val="en-US" w:eastAsia="zh-CN"/>
        </w:rPr>
      </w:pPr>
    </w:p>
    <w:p>
      <w:pPr>
        <w:rPr>
          <w:rFonts w:hint="eastAsia"/>
          <w:lang w:val="en-US" w:eastAsia="zh-CN"/>
        </w:rPr>
      </w:pPr>
      <w:r>
        <w:rPr>
          <w:rFonts w:hint="eastAsia"/>
          <w:lang w:val="en-US" w:eastAsia="zh-CN"/>
        </w:rPr>
        <w:t>D. put on</w:t>
      </w:r>
    </w:p>
    <w:p>
      <w:pPr>
        <w:rPr>
          <w:rFonts w:hint="eastAsia"/>
          <w:lang w:val="en-US" w:eastAsia="zh-CN"/>
        </w:rPr>
      </w:pPr>
    </w:p>
    <w:p>
      <w:pPr>
        <w:rPr>
          <w:rFonts w:hint="eastAsia"/>
          <w:lang w:val="en-US" w:eastAsia="zh-CN"/>
        </w:rPr>
      </w:pPr>
      <w:r>
        <w:rPr>
          <w:rFonts w:hint="eastAsia"/>
          <w:lang w:val="en-US" w:eastAsia="zh-CN"/>
        </w:rPr>
        <w:t>正确答案是：D</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 am getting a divorce. I can'tA</w:t>
      </w:r>
    </w:p>
    <w:p>
      <w:pPr>
        <w:rPr>
          <w:rFonts w:hint="eastAsia"/>
          <w:lang w:val="en-US" w:eastAsia="zh-CN"/>
        </w:rPr>
      </w:pPr>
      <w:r>
        <w:rPr>
          <w:rFonts w:hint="eastAsia"/>
          <w:lang w:val="en-US" w:eastAsia="zh-CN"/>
        </w:rPr>
        <w:t xml:space="preserve">him any longer. </w:t>
      </w:r>
    </w:p>
    <w:p>
      <w:pPr>
        <w:rPr>
          <w:rFonts w:hint="eastAsia"/>
          <w:lang w:val="en-US" w:eastAsia="zh-CN"/>
        </w:rPr>
      </w:pPr>
    </w:p>
    <w:p>
      <w:pPr>
        <w:rPr>
          <w:rFonts w:hint="eastAsia"/>
          <w:lang w:val="en-US" w:eastAsia="zh-CN"/>
        </w:rPr>
      </w:pPr>
      <w:r>
        <w:rPr>
          <w:rFonts w:hint="eastAsia"/>
          <w:lang w:val="en-US" w:eastAsia="zh-CN"/>
        </w:rPr>
        <w:t>A. put up with</w:t>
      </w:r>
    </w:p>
    <w:p>
      <w:pPr>
        <w:rPr>
          <w:rFonts w:hint="eastAsia"/>
          <w:lang w:val="en-US" w:eastAsia="zh-CN"/>
        </w:rPr>
      </w:pPr>
    </w:p>
    <w:p>
      <w:pPr>
        <w:rPr>
          <w:rFonts w:hint="eastAsia"/>
          <w:lang w:val="en-US" w:eastAsia="zh-CN"/>
        </w:rPr>
      </w:pPr>
      <w:r>
        <w:rPr>
          <w:rFonts w:hint="eastAsia"/>
          <w:lang w:val="en-US" w:eastAsia="zh-CN"/>
        </w:rPr>
        <w:t>B. put up</w:t>
      </w:r>
    </w:p>
    <w:p>
      <w:pPr>
        <w:rPr>
          <w:rFonts w:hint="eastAsia"/>
          <w:lang w:val="en-US" w:eastAsia="zh-CN"/>
        </w:rPr>
      </w:pPr>
    </w:p>
    <w:p>
      <w:pPr>
        <w:rPr>
          <w:rFonts w:hint="eastAsia"/>
          <w:lang w:val="en-US" w:eastAsia="zh-CN"/>
        </w:rPr>
      </w:pPr>
      <w:r>
        <w:rPr>
          <w:rFonts w:hint="eastAsia"/>
          <w:lang w:val="en-US" w:eastAsia="zh-CN"/>
        </w:rPr>
        <w:t>C. put out</w:t>
      </w:r>
    </w:p>
    <w:p>
      <w:pPr>
        <w:rPr>
          <w:rFonts w:hint="eastAsia"/>
          <w:lang w:val="en-US" w:eastAsia="zh-CN"/>
        </w:rPr>
      </w:pPr>
    </w:p>
    <w:p>
      <w:pPr>
        <w:rPr>
          <w:rFonts w:hint="eastAsia"/>
          <w:lang w:val="en-US" w:eastAsia="zh-CN"/>
        </w:rPr>
      </w:pPr>
      <w:r>
        <w:rPr>
          <w:rFonts w:hint="eastAsia"/>
          <w:lang w:val="en-US" w:eastAsia="zh-CN"/>
        </w:rPr>
        <w:t>D. put down</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tables in the officeC</w:t>
      </w:r>
    </w:p>
    <w:p>
      <w:pPr>
        <w:rPr>
          <w:rFonts w:hint="eastAsia"/>
          <w:lang w:val="en-US" w:eastAsia="zh-CN"/>
        </w:rPr>
      </w:pPr>
      <w:r>
        <w:rPr>
          <w:rFonts w:hint="eastAsia"/>
          <w:lang w:val="en-US" w:eastAsia="zh-CN"/>
        </w:rPr>
        <w:t xml:space="preserve"> wood.</w:t>
      </w:r>
    </w:p>
    <w:p>
      <w:pPr>
        <w:rPr>
          <w:rFonts w:hint="eastAsia"/>
          <w:lang w:val="en-US" w:eastAsia="zh-CN"/>
        </w:rPr>
      </w:pPr>
    </w:p>
    <w:p>
      <w:pPr>
        <w:rPr>
          <w:rFonts w:hint="eastAsia"/>
          <w:lang w:val="en-US" w:eastAsia="zh-CN"/>
        </w:rPr>
      </w:pPr>
      <w:r>
        <w:rPr>
          <w:rFonts w:hint="eastAsia"/>
          <w:lang w:val="en-US" w:eastAsia="zh-CN"/>
        </w:rPr>
        <w:t>A. are made by</w:t>
      </w:r>
    </w:p>
    <w:p>
      <w:pPr>
        <w:rPr>
          <w:rFonts w:hint="eastAsia"/>
          <w:lang w:val="en-US" w:eastAsia="zh-CN"/>
        </w:rPr>
      </w:pPr>
    </w:p>
    <w:p>
      <w:pPr>
        <w:rPr>
          <w:rFonts w:hint="eastAsia"/>
          <w:lang w:val="en-US" w:eastAsia="zh-CN"/>
        </w:rPr>
      </w:pPr>
      <w:r>
        <w:rPr>
          <w:rFonts w:hint="eastAsia"/>
          <w:lang w:val="en-US" w:eastAsia="zh-CN"/>
        </w:rPr>
        <w:t>B. are made in</w:t>
      </w:r>
    </w:p>
    <w:p>
      <w:pPr>
        <w:rPr>
          <w:rFonts w:hint="eastAsia"/>
          <w:lang w:val="en-US" w:eastAsia="zh-CN"/>
        </w:rPr>
      </w:pPr>
    </w:p>
    <w:p>
      <w:pPr>
        <w:rPr>
          <w:rFonts w:hint="eastAsia"/>
          <w:lang w:val="en-US" w:eastAsia="zh-CN"/>
        </w:rPr>
      </w:pPr>
      <w:r>
        <w:rPr>
          <w:rFonts w:hint="eastAsia"/>
          <w:lang w:val="en-US" w:eastAsia="zh-CN"/>
        </w:rPr>
        <w:t>C. are made of</w:t>
      </w:r>
    </w:p>
    <w:p>
      <w:pPr>
        <w:rPr>
          <w:rFonts w:hint="eastAsia"/>
          <w:lang w:val="en-US" w:eastAsia="zh-CN"/>
        </w:rPr>
      </w:pPr>
    </w:p>
    <w:p>
      <w:pPr>
        <w:rPr>
          <w:rFonts w:hint="eastAsia"/>
          <w:lang w:val="en-US" w:eastAsia="zh-CN"/>
        </w:rPr>
      </w:pPr>
      <w:r>
        <w:rPr>
          <w:rFonts w:hint="eastAsia"/>
          <w:lang w:val="en-US" w:eastAsia="zh-CN"/>
        </w:rPr>
        <w:t>D. are made from</w:t>
      </w:r>
    </w:p>
    <w:p>
      <w:pPr>
        <w:rPr>
          <w:rFonts w:hint="eastAsia"/>
          <w:lang w:val="en-US" w:eastAsia="zh-CN"/>
        </w:rPr>
      </w:pP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only gamesB</w:t>
      </w:r>
    </w:p>
    <w:p>
      <w:pPr>
        <w:rPr>
          <w:rFonts w:hint="eastAsia"/>
          <w:lang w:val="en-US" w:eastAsia="zh-CN"/>
        </w:rPr>
      </w:pPr>
      <w:r>
        <w:rPr>
          <w:rFonts w:hint="eastAsia"/>
          <w:lang w:val="en-US" w:eastAsia="zh-CN"/>
        </w:rPr>
        <w:t xml:space="preserve"> I play are football and tennis. </w:t>
      </w:r>
    </w:p>
    <w:p>
      <w:pPr>
        <w:rPr>
          <w:rFonts w:hint="eastAsia"/>
          <w:lang w:val="en-US" w:eastAsia="zh-CN"/>
        </w:rPr>
      </w:pPr>
    </w:p>
    <w:p>
      <w:pPr>
        <w:rPr>
          <w:rFonts w:hint="eastAsia"/>
          <w:lang w:val="en-US" w:eastAsia="zh-CN"/>
        </w:rPr>
      </w:pPr>
      <w:r>
        <w:rPr>
          <w:rFonts w:hint="eastAsia"/>
          <w:lang w:val="en-US" w:eastAsia="zh-CN"/>
        </w:rPr>
        <w:t>A. who</w:t>
      </w:r>
    </w:p>
    <w:p>
      <w:pPr>
        <w:rPr>
          <w:rFonts w:hint="eastAsia"/>
          <w:lang w:val="en-US" w:eastAsia="zh-CN"/>
        </w:rPr>
      </w:pPr>
    </w:p>
    <w:p>
      <w:pPr>
        <w:rPr>
          <w:rFonts w:hint="eastAsia"/>
          <w:lang w:val="en-US" w:eastAsia="zh-CN"/>
        </w:rPr>
      </w:pPr>
      <w:r>
        <w:rPr>
          <w:rFonts w:hint="eastAsia"/>
          <w:lang w:val="en-US" w:eastAsia="zh-CN"/>
        </w:rPr>
        <w:t>B. which</w:t>
      </w:r>
    </w:p>
    <w:p>
      <w:pPr>
        <w:rPr>
          <w:rFonts w:hint="eastAsia"/>
          <w:lang w:val="en-US" w:eastAsia="zh-CN"/>
        </w:rPr>
      </w:pPr>
    </w:p>
    <w:p>
      <w:pPr>
        <w:rPr>
          <w:rFonts w:hint="eastAsia"/>
          <w:lang w:val="en-US" w:eastAsia="zh-CN"/>
        </w:rPr>
      </w:pPr>
      <w:r>
        <w:rPr>
          <w:rFonts w:hint="eastAsia"/>
          <w:lang w:val="en-US" w:eastAsia="zh-CN"/>
        </w:rPr>
        <w:t>C. what</w:t>
      </w:r>
    </w:p>
    <w:p>
      <w:pPr>
        <w:rPr>
          <w:rFonts w:hint="eastAsia"/>
          <w:lang w:val="en-US" w:eastAsia="zh-CN"/>
        </w:rPr>
      </w:pPr>
    </w:p>
    <w:p>
      <w:pPr>
        <w:rPr>
          <w:rFonts w:hint="eastAsia"/>
          <w:lang w:val="en-US" w:eastAsia="zh-CN"/>
        </w:rPr>
      </w:pPr>
      <w:r>
        <w:rPr>
          <w:rFonts w:hint="eastAsia"/>
          <w:lang w:val="en-US" w:eastAsia="zh-CN"/>
        </w:rPr>
        <w:t>D. when</w:t>
      </w:r>
    </w:p>
    <w:p>
      <w:pPr>
        <w:rPr>
          <w:rFonts w:hint="eastAsia"/>
          <w:lang w:val="en-US" w:eastAsia="zh-CN"/>
        </w:rPr>
      </w:pP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You can't remember his name,A</w:t>
      </w:r>
    </w:p>
    <w:p>
      <w:pPr>
        <w:rPr>
          <w:rFonts w:hint="eastAsia"/>
          <w:lang w:val="en-US" w:eastAsia="zh-CN"/>
        </w:rPr>
      </w:pPr>
      <w:r>
        <w:rPr>
          <w:rFonts w:hint="eastAsia"/>
          <w:lang w:val="en-US" w:eastAsia="zh-CN"/>
        </w:rPr>
        <w:t xml:space="preserve">you aren't really thinking. </w:t>
      </w:r>
    </w:p>
    <w:p>
      <w:pPr>
        <w:rPr>
          <w:rFonts w:hint="eastAsia"/>
          <w:lang w:val="en-US" w:eastAsia="zh-CN"/>
        </w:rPr>
      </w:pPr>
    </w:p>
    <w:p>
      <w:pPr>
        <w:rPr>
          <w:rFonts w:hint="eastAsia"/>
          <w:lang w:val="en-US" w:eastAsia="zh-CN"/>
        </w:rPr>
      </w:pPr>
      <w:r>
        <w:rPr>
          <w:rFonts w:hint="eastAsia"/>
          <w:lang w:val="en-US" w:eastAsia="zh-CN"/>
        </w:rPr>
        <w:t>A. because</w:t>
      </w:r>
    </w:p>
    <w:p>
      <w:pPr>
        <w:rPr>
          <w:rFonts w:hint="eastAsia"/>
          <w:lang w:val="en-US" w:eastAsia="zh-CN"/>
        </w:rPr>
      </w:pPr>
    </w:p>
    <w:p>
      <w:pPr>
        <w:rPr>
          <w:rFonts w:hint="eastAsia"/>
          <w:lang w:val="en-US" w:eastAsia="zh-CN"/>
        </w:rPr>
      </w:pPr>
      <w:r>
        <w:rPr>
          <w:rFonts w:hint="eastAsia"/>
          <w:lang w:val="en-US" w:eastAsia="zh-CN"/>
        </w:rPr>
        <w:t>B. because of</w:t>
      </w:r>
    </w:p>
    <w:p>
      <w:pPr>
        <w:rPr>
          <w:rFonts w:hint="eastAsia"/>
          <w:lang w:val="en-US" w:eastAsia="zh-CN"/>
        </w:rPr>
      </w:pPr>
    </w:p>
    <w:p>
      <w:pPr>
        <w:rPr>
          <w:rFonts w:hint="eastAsia"/>
          <w:lang w:val="en-US" w:eastAsia="zh-CN"/>
        </w:rPr>
      </w:pPr>
      <w:r>
        <w:rPr>
          <w:rFonts w:hint="eastAsia"/>
          <w:lang w:val="en-US" w:eastAsia="zh-CN"/>
        </w:rPr>
        <w:t>C. what</w:t>
      </w:r>
    </w:p>
    <w:p>
      <w:pPr>
        <w:rPr>
          <w:rFonts w:hint="eastAsia"/>
          <w:lang w:val="en-US" w:eastAsia="zh-CN"/>
        </w:rPr>
      </w:pPr>
    </w:p>
    <w:p>
      <w:pPr>
        <w:rPr>
          <w:rFonts w:hint="eastAsia"/>
          <w:lang w:val="en-US" w:eastAsia="zh-CN"/>
        </w:rPr>
      </w:pPr>
      <w:r>
        <w:rPr>
          <w:rFonts w:hint="eastAsia"/>
          <w:lang w:val="en-US" w:eastAsia="zh-CN"/>
        </w:rPr>
        <w:t>D. that</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Do youA</w:t>
      </w:r>
    </w:p>
    <w:p>
      <w:pPr>
        <w:rPr>
          <w:rFonts w:hint="eastAsia"/>
          <w:lang w:val="en-US" w:eastAsia="zh-CN"/>
        </w:rPr>
      </w:pPr>
      <w:r>
        <w:rPr>
          <w:rFonts w:hint="eastAsia"/>
          <w:lang w:val="en-US" w:eastAsia="zh-CN"/>
        </w:rPr>
        <w:t>that cats eat grass?</w:t>
      </w:r>
    </w:p>
    <w:p>
      <w:pPr>
        <w:rPr>
          <w:rFonts w:hint="eastAsia"/>
          <w:lang w:val="en-US" w:eastAsia="zh-CN"/>
        </w:rPr>
      </w:pPr>
    </w:p>
    <w:p>
      <w:pPr>
        <w:rPr>
          <w:rFonts w:hint="eastAsia"/>
          <w:lang w:val="en-US" w:eastAsia="zh-CN"/>
        </w:rPr>
      </w:pPr>
      <w:r>
        <w:rPr>
          <w:rFonts w:hint="eastAsia"/>
          <w:lang w:val="en-US" w:eastAsia="zh-CN"/>
        </w:rPr>
        <w:t>A. believe</w:t>
      </w:r>
    </w:p>
    <w:p>
      <w:pPr>
        <w:rPr>
          <w:rFonts w:hint="eastAsia"/>
          <w:lang w:val="en-US" w:eastAsia="zh-CN"/>
        </w:rPr>
      </w:pPr>
    </w:p>
    <w:p>
      <w:pPr>
        <w:rPr>
          <w:rFonts w:hint="eastAsia"/>
          <w:lang w:val="en-US" w:eastAsia="zh-CN"/>
        </w:rPr>
      </w:pPr>
      <w:r>
        <w:rPr>
          <w:rFonts w:hint="eastAsia"/>
          <w:lang w:val="en-US" w:eastAsia="zh-CN"/>
        </w:rPr>
        <w:t>B. believe in</w:t>
      </w:r>
    </w:p>
    <w:p>
      <w:pPr>
        <w:rPr>
          <w:rFonts w:hint="eastAsia"/>
          <w:lang w:val="en-US" w:eastAsia="zh-CN"/>
        </w:rPr>
      </w:pPr>
    </w:p>
    <w:p>
      <w:pPr>
        <w:rPr>
          <w:rFonts w:hint="eastAsia"/>
          <w:lang w:val="en-US" w:eastAsia="zh-CN"/>
        </w:rPr>
      </w:pPr>
      <w:r>
        <w:rPr>
          <w:rFonts w:hint="eastAsia"/>
          <w:lang w:val="en-US" w:eastAsia="zh-CN"/>
        </w:rPr>
        <w:t>C. believe that</w:t>
      </w:r>
    </w:p>
    <w:p>
      <w:pPr>
        <w:rPr>
          <w:rFonts w:hint="eastAsia"/>
          <w:lang w:val="en-US" w:eastAsia="zh-CN"/>
        </w:rPr>
      </w:pPr>
    </w:p>
    <w:p>
      <w:pPr>
        <w:rPr>
          <w:rFonts w:hint="eastAsia"/>
          <w:lang w:val="en-US" w:eastAsia="zh-CN"/>
        </w:rPr>
      </w:pPr>
      <w:r>
        <w:rPr>
          <w:rFonts w:hint="eastAsia"/>
          <w:lang w:val="en-US" w:eastAsia="zh-CN"/>
        </w:rPr>
        <w:t>D. believe at</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manD</w:t>
      </w:r>
    </w:p>
    <w:p>
      <w:pPr>
        <w:rPr>
          <w:rFonts w:hint="eastAsia"/>
          <w:lang w:val="en-US" w:eastAsia="zh-CN"/>
        </w:rPr>
      </w:pPr>
      <w:r>
        <w:rPr>
          <w:rFonts w:hint="eastAsia"/>
          <w:lang w:val="en-US" w:eastAsia="zh-CN"/>
        </w:rPr>
        <w:t xml:space="preserve">I served was wearing a hat. </w:t>
      </w:r>
    </w:p>
    <w:p>
      <w:pPr>
        <w:rPr>
          <w:rFonts w:hint="eastAsia"/>
          <w:lang w:val="en-US" w:eastAsia="zh-CN"/>
        </w:rPr>
      </w:pPr>
    </w:p>
    <w:p>
      <w:pPr>
        <w:rPr>
          <w:rFonts w:hint="eastAsia"/>
          <w:lang w:val="en-US" w:eastAsia="zh-CN"/>
        </w:rPr>
      </w:pPr>
      <w:r>
        <w:rPr>
          <w:rFonts w:hint="eastAsia"/>
          <w:lang w:val="en-US" w:eastAsia="zh-CN"/>
        </w:rPr>
        <w:t>A.when</w:t>
      </w:r>
    </w:p>
    <w:p>
      <w:pPr>
        <w:rPr>
          <w:rFonts w:hint="eastAsia"/>
          <w:lang w:val="en-US" w:eastAsia="zh-CN"/>
        </w:rPr>
      </w:pPr>
    </w:p>
    <w:p>
      <w:pPr>
        <w:rPr>
          <w:rFonts w:hint="eastAsia"/>
          <w:lang w:val="en-US" w:eastAsia="zh-CN"/>
        </w:rPr>
      </w:pPr>
      <w:r>
        <w:rPr>
          <w:rFonts w:hint="eastAsia"/>
          <w:lang w:val="en-US" w:eastAsia="zh-CN"/>
        </w:rPr>
        <w:t>B. what</w:t>
      </w:r>
    </w:p>
    <w:p>
      <w:pPr>
        <w:rPr>
          <w:rFonts w:hint="eastAsia"/>
          <w:lang w:val="en-US" w:eastAsia="zh-CN"/>
        </w:rPr>
      </w:pPr>
    </w:p>
    <w:p>
      <w:pPr>
        <w:rPr>
          <w:rFonts w:hint="eastAsia"/>
          <w:lang w:val="en-US" w:eastAsia="zh-CN"/>
        </w:rPr>
      </w:pPr>
      <w:r>
        <w:rPr>
          <w:rFonts w:hint="eastAsia"/>
          <w:lang w:val="en-US" w:eastAsia="zh-CN"/>
        </w:rPr>
        <w:t>C. which</w:t>
      </w:r>
    </w:p>
    <w:p>
      <w:pPr>
        <w:rPr>
          <w:rFonts w:hint="eastAsia"/>
          <w:lang w:val="en-US" w:eastAsia="zh-CN"/>
        </w:rPr>
      </w:pPr>
    </w:p>
    <w:p>
      <w:pPr>
        <w:rPr>
          <w:rFonts w:hint="eastAsia"/>
          <w:lang w:val="en-US" w:eastAsia="zh-CN"/>
        </w:rPr>
      </w:pPr>
      <w:r>
        <w:rPr>
          <w:rFonts w:hint="eastAsia"/>
          <w:lang w:val="en-US" w:eastAsia="zh-CN"/>
        </w:rPr>
        <w:t>D. who</w:t>
      </w:r>
    </w:p>
    <w:p>
      <w:pPr>
        <w:rPr>
          <w:rFonts w:hint="eastAsia"/>
          <w:lang w:val="en-US" w:eastAsia="zh-CN"/>
        </w:rPr>
      </w:pPr>
    </w:p>
    <w:p>
      <w:pPr>
        <w:rPr>
          <w:rFonts w:hint="eastAsia"/>
          <w:lang w:val="en-US" w:eastAsia="zh-CN"/>
        </w:rPr>
      </w:pPr>
      <w:r>
        <w:rPr>
          <w:rFonts w:hint="eastAsia"/>
          <w:lang w:val="en-US" w:eastAsia="zh-CN"/>
        </w:rPr>
        <w:t>正确答案是：D</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I've been a doctorB</w:t>
      </w:r>
    </w:p>
    <w:p>
      <w:pPr>
        <w:rPr>
          <w:rFonts w:hint="eastAsia"/>
          <w:lang w:val="en-US" w:eastAsia="zh-CN"/>
        </w:rPr>
      </w:pPr>
      <w:r>
        <w:rPr>
          <w:rFonts w:hint="eastAsia"/>
          <w:lang w:val="en-US" w:eastAsia="zh-CN"/>
        </w:rPr>
        <w:t xml:space="preserve">1989. </w:t>
      </w:r>
    </w:p>
    <w:p>
      <w:pPr>
        <w:rPr>
          <w:rFonts w:hint="eastAsia"/>
          <w:lang w:val="en-US" w:eastAsia="zh-CN"/>
        </w:rPr>
      </w:pPr>
    </w:p>
    <w:p>
      <w:pPr>
        <w:rPr>
          <w:rFonts w:hint="eastAsia"/>
          <w:lang w:val="en-US" w:eastAsia="zh-CN"/>
        </w:rPr>
      </w:pPr>
      <w:r>
        <w:rPr>
          <w:rFonts w:hint="eastAsia"/>
          <w:lang w:val="en-US" w:eastAsia="zh-CN"/>
        </w:rPr>
        <w:t>A. in</w:t>
      </w:r>
    </w:p>
    <w:p>
      <w:pPr>
        <w:rPr>
          <w:rFonts w:hint="eastAsia"/>
          <w:lang w:val="en-US" w:eastAsia="zh-CN"/>
        </w:rPr>
      </w:pPr>
    </w:p>
    <w:p>
      <w:pPr>
        <w:rPr>
          <w:rFonts w:hint="eastAsia"/>
          <w:lang w:val="en-US" w:eastAsia="zh-CN"/>
        </w:rPr>
      </w:pPr>
      <w:r>
        <w:rPr>
          <w:rFonts w:hint="eastAsia"/>
          <w:lang w:val="en-US" w:eastAsia="zh-CN"/>
        </w:rPr>
        <w:t>B. since</w:t>
      </w:r>
    </w:p>
    <w:p>
      <w:pPr>
        <w:rPr>
          <w:rFonts w:hint="eastAsia"/>
          <w:lang w:val="en-US" w:eastAsia="zh-CN"/>
        </w:rPr>
      </w:pPr>
    </w:p>
    <w:p>
      <w:pPr>
        <w:rPr>
          <w:rFonts w:hint="eastAsia"/>
          <w:lang w:val="en-US" w:eastAsia="zh-CN"/>
        </w:rPr>
      </w:pPr>
      <w:r>
        <w:rPr>
          <w:rFonts w:hint="eastAsia"/>
          <w:lang w:val="en-US" w:eastAsia="zh-CN"/>
        </w:rPr>
        <w:t>C. for</w:t>
      </w:r>
    </w:p>
    <w:p>
      <w:pPr>
        <w:rPr>
          <w:rFonts w:hint="eastAsia"/>
          <w:lang w:val="en-US" w:eastAsia="zh-CN"/>
        </w:rPr>
      </w:pPr>
    </w:p>
    <w:p>
      <w:pPr>
        <w:rPr>
          <w:rFonts w:hint="eastAsia"/>
          <w:lang w:val="en-US" w:eastAsia="zh-CN"/>
        </w:rPr>
      </w:pPr>
      <w:r>
        <w:rPr>
          <w:rFonts w:hint="eastAsia"/>
          <w:lang w:val="en-US" w:eastAsia="zh-CN"/>
        </w:rPr>
        <w:t>D. from</w:t>
      </w:r>
    </w:p>
    <w:p>
      <w:pPr>
        <w:rPr>
          <w:rFonts w:hint="eastAsia"/>
          <w:lang w:val="en-US" w:eastAsia="zh-CN"/>
        </w:rPr>
      </w:pP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This bus is goingA</w:t>
      </w:r>
    </w:p>
    <w:p>
      <w:pPr>
        <w:rPr>
          <w:rFonts w:hint="eastAsia"/>
          <w:lang w:val="en-US" w:eastAsia="zh-CN"/>
        </w:rPr>
      </w:pPr>
      <w:r>
        <w:rPr>
          <w:rFonts w:hint="eastAsia"/>
          <w:lang w:val="en-US" w:eastAsia="zh-CN"/>
        </w:rPr>
        <w:t xml:space="preserve">slowly. I'll miss the train. </w:t>
      </w:r>
    </w:p>
    <w:p>
      <w:pPr>
        <w:rPr>
          <w:rFonts w:hint="eastAsia"/>
          <w:lang w:val="en-US" w:eastAsia="zh-CN"/>
        </w:rPr>
      </w:pPr>
    </w:p>
    <w:p>
      <w:pPr>
        <w:rPr>
          <w:rFonts w:hint="eastAsia"/>
          <w:lang w:val="en-US" w:eastAsia="zh-CN"/>
        </w:rPr>
      </w:pPr>
      <w:r>
        <w:rPr>
          <w:rFonts w:hint="eastAsia"/>
          <w:lang w:val="en-US" w:eastAsia="zh-CN"/>
        </w:rPr>
        <w:t>A. too</w:t>
      </w:r>
    </w:p>
    <w:p>
      <w:pPr>
        <w:rPr>
          <w:rFonts w:hint="eastAsia"/>
          <w:lang w:val="en-US" w:eastAsia="zh-CN"/>
        </w:rPr>
      </w:pPr>
    </w:p>
    <w:p>
      <w:pPr>
        <w:rPr>
          <w:rFonts w:hint="eastAsia"/>
          <w:lang w:val="en-US" w:eastAsia="zh-CN"/>
        </w:rPr>
      </w:pPr>
      <w:r>
        <w:rPr>
          <w:rFonts w:hint="eastAsia"/>
          <w:lang w:val="en-US" w:eastAsia="zh-CN"/>
        </w:rPr>
        <w:t>B. very</w:t>
      </w:r>
    </w:p>
    <w:p>
      <w:pPr>
        <w:rPr>
          <w:rFonts w:hint="eastAsia"/>
          <w:lang w:val="en-US" w:eastAsia="zh-CN"/>
        </w:rPr>
      </w:pPr>
    </w:p>
    <w:p>
      <w:pPr>
        <w:rPr>
          <w:rFonts w:hint="eastAsia"/>
          <w:lang w:val="en-US" w:eastAsia="zh-CN"/>
        </w:rPr>
      </w:pPr>
      <w:r>
        <w:rPr>
          <w:rFonts w:hint="eastAsia"/>
          <w:lang w:val="en-US" w:eastAsia="zh-CN"/>
        </w:rPr>
        <w:t>C. quite</w:t>
      </w:r>
    </w:p>
    <w:p>
      <w:pPr>
        <w:rPr>
          <w:rFonts w:hint="eastAsia"/>
          <w:lang w:val="en-US" w:eastAsia="zh-CN"/>
        </w:rPr>
      </w:pPr>
    </w:p>
    <w:p>
      <w:pPr>
        <w:rPr>
          <w:rFonts w:hint="eastAsia"/>
          <w:lang w:val="en-US" w:eastAsia="zh-CN"/>
        </w:rPr>
      </w:pPr>
      <w:r>
        <w:rPr>
          <w:rFonts w:hint="eastAsia"/>
          <w:lang w:val="en-US" w:eastAsia="zh-CN"/>
        </w:rPr>
        <w:t>D. a little</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Did heD</w:t>
      </w:r>
    </w:p>
    <w:p>
      <w:pPr>
        <w:rPr>
          <w:rFonts w:hint="eastAsia"/>
          <w:lang w:val="en-US" w:eastAsia="zh-CN"/>
        </w:rPr>
      </w:pPr>
      <w:r>
        <w:rPr>
          <w:rFonts w:hint="eastAsia"/>
          <w:lang w:val="en-US" w:eastAsia="zh-CN"/>
        </w:rPr>
        <w:t xml:space="preserve"> you a gift last Sunday?</w:t>
      </w:r>
    </w:p>
    <w:p>
      <w:pPr>
        <w:rPr>
          <w:rFonts w:hint="eastAsia"/>
          <w:lang w:val="en-US" w:eastAsia="zh-CN"/>
        </w:rPr>
      </w:pPr>
    </w:p>
    <w:p>
      <w:pPr>
        <w:rPr>
          <w:rFonts w:hint="eastAsia"/>
          <w:lang w:val="en-US" w:eastAsia="zh-CN"/>
        </w:rPr>
      </w:pPr>
      <w:r>
        <w:rPr>
          <w:rFonts w:hint="eastAsia"/>
          <w:lang w:val="en-US" w:eastAsia="zh-CN"/>
        </w:rPr>
        <w:t>A. carry</w:t>
      </w:r>
    </w:p>
    <w:p>
      <w:pPr>
        <w:rPr>
          <w:rFonts w:hint="eastAsia"/>
          <w:lang w:val="en-US" w:eastAsia="zh-CN"/>
        </w:rPr>
      </w:pPr>
    </w:p>
    <w:p>
      <w:pPr>
        <w:rPr>
          <w:rFonts w:hint="eastAsia"/>
          <w:lang w:val="en-US" w:eastAsia="zh-CN"/>
        </w:rPr>
      </w:pPr>
      <w:r>
        <w:rPr>
          <w:rFonts w:hint="eastAsia"/>
          <w:lang w:val="en-US" w:eastAsia="zh-CN"/>
        </w:rPr>
        <w:t>B. fetch</w:t>
      </w:r>
    </w:p>
    <w:p>
      <w:pPr>
        <w:rPr>
          <w:rFonts w:hint="eastAsia"/>
          <w:lang w:val="en-US" w:eastAsia="zh-CN"/>
        </w:rPr>
      </w:pPr>
    </w:p>
    <w:p>
      <w:pPr>
        <w:rPr>
          <w:rFonts w:hint="eastAsia"/>
          <w:lang w:val="en-US" w:eastAsia="zh-CN"/>
        </w:rPr>
      </w:pPr>
      <w:r>
        <w:rPr>
          <w:rFonts w:hint="eastAsia"/>
          <w:lang w:val="en-US" w:eastAsia="zh-CN"/>
        </w:rPr>
        <w:t>C. take</w:t>
      </w:r>
    </w:p>
    <w:p>
      <w:pPr>
        <w:rPr>
          <w:rFonts w:hint="eastAsia"/>
          <w:lang w:val="en-US" w:eastAsia="zh-CN"/>
        </w:rPr>
      </w:pPr>
    </w:p>
    <w:p>
      <w:pPr>
        <w:rPr>
          <w:rFonts w:hint="eastAsia"/>
          <w:lang w:val="en-US" w:eastAsia="zh-CN"/>
        </w:rPr>
      </w:pPr>
      <w:r>
        <w:rPr>
          <w:rFonts w:hint="eastAsia"/>
          <w:lang w:val="en-US" w:eastAsia="zh-CN"/>
        </w:rPr>
        <w:t>D. bring</w:t>
      </w:r>
    </w:p>
    <w:p>
      <w:pPr>
        <w:rPr>
          <w:rFonts w:hint="eastAsia"/>
          <w:lang w:val="en-US" w:eastAsia="zh-CN"/>
        </w:rPr>
      </w:pPr>
    </w:p>
    <w:p>
      <w:pPr>
        <w:rPr>
          <w:rFonts w:hint="eastAsia"/>
          <w:lang w:val="en-US" w:eastAsia="zh-CN"/>
        </w:rPr>
      </w:pPr>
      <w:r>
        <w:rPr>
          <w:rFonts w:hint="eastAsia"/>
          <w:lang w:val="en-US" w:eastAsia="zh-CN"/>
        </w:rPr>
        <w:t>正确答案是：D</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The secretaryC</w:t>
      </w:r>
    </w:p>
    <w:p>
      <w:pPr>
        <w:rPr>
          <w:rFonts w:hint="eastAsia"/>
          <w:lang w:val="en-US" w:eastAsia="zh-CN"/>
        </w:rPr>
      </w:pPr>
      <w:r>
        <w:rPr>
          <w:rFonts w:hint="eastAsia"/>
          <w:lang w:val="en-US" w:eastAsia="zh-CN"/>
        </w:rPr>
        <w:t xml:space="preserve"> that she has stolen the letter. </w:t>
      </w:r>
    </w:p>
    <w:p>
      <w:pPr>
        <w:rPr>
          <w:rFonts w:hint="eastAsia"/>
          <w:lang w:val="en-US" w:eastAsia="zh-CN"/>
        </w:rPr>
      </w:pPr>
    </w:p>
    <w:p>
      <w:pPr>
        <w:rPr>
          <w:rFonts w:hint="eastAsia"/>
          <w:lang w:val="en-US" w:eastAsia="zh-CN"/>
        </w:rPr>
      </w:pPr>
      <w:r>
        <w:rPr>
          <w:rFonts w:hint="eastAsia"/>
          <w:lang w:val="en-US" w:eastAsia="zh-CN"/>
        </w:rPr>
        <w:t>A. rejects</w:t>
      </w:r>
    </w:p>
    <w:p>
      <w:pPr>
        <w:rPr>
          <w:rFonts w:hint="eastAsia"/>
          <w:lang w:val="en-US" w:eastAsia="zh-CN"/>
        </w:rPr>
      </w:pPr>
    </w:p>
    <w:p>
      <w:pPr>
        <w:rPr>
          <w:rFonts w:hint="eastAsia"/>
          <w:lang w:val="en-US" w:eastAsia="zh-CN"/>
        </w:rPr>
      </w:pPr>
      <w:r>
        <w:rPr>
          <w:rFonts w:hint="eastAsia"/>
          <w:lang w:val="en-US" w:eastAsia="zh-CN"/>
        </w:rPr>
        <w:t>B. refuses</w:t>
      </w:r>
    </w:p>
    <w:p>
      <w:pPr>
        <w:rPr>
          <w:rFonts w:hint="eastAsia"/>
          <w:lang w:val="en-US" w:eastAsia="zh-CN"/>
        </w:rPr>
      </w:pPr>
    </w:p>
    <w:p>
      <w:pPr>
        <w:rPr>
          <w:rFonts w:hint="eastAsia"/>
          <w:lang w:val="en-US" w:eastAsia="zh-CN"/>
        </w:rPr>
      </w:pPr>
      <w:r>
        <w:rPr>
          <w:rFonts w:hint="eastAsia"/>
          <w:lang w:val="en-US" w:eastAsia="zh-CN"/>
        </w:rPr>
        <w:t>C. denies</w:t>
      </w:r>
    </w:p>
    <w:p>
      <w:pPr>
        <w:rPr>
          <w:rFonts w:hint="eastAsia"/>
          <w:lang w:val="en-US" w:eastAsia="zh-CN"/>
        </w:rPr>
      </w:pPr>
    </w:p>
    <w:p>
      <w:pPr>
        <w:rPr>
          <w:rFonts w:hint="eastAsia"/>
          <w:lang w:val="en-US" w:eastAsia="zh-CN"/>
        </w:rPr>
      </w:pPr>
      <w:r>
        <w:rPr>
          <w:rFonts w:hint="eastAsia"/>
          <w:lang w:val="en-US" w:eastAsia="zh-CN"/>
        </w:rPr>
        <w:t>D. accepts</w:t>
      </w:r>
    </w:p>
    <w:p>
      <w:pPr>
        <w:rPr>
          <w:rFonts w:hint="eastAsia"/>
          <w:lang w:val="en-US" w:eastAsia="zh-CN"/>
        </w:rPr>
      </w:pPr>
    </w:p>
    <w:p>
      <w:pPr>
        <w:rPr>
          <w:rFonts w:hint="eastAsia"/>
          <w:lang w:val="en-US" w:eastAsia="zh-CN"/>
        </w:rPr>
      </w:pPr>
      <w:r>
        <w:rPr>
          <w:rFonts w:hint="eastAsia"/>
          <w:lang w:val="en-US" w:eastAsia="zh-CN"/>
        </w:rPr>
        <w:t>正确答案是：C</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IA</w:t>
      </w:r>
    </w:p>
    <w:p>
      <w:pPr>
        <w:rPr>
          <w:rFonts w:hint="eastAsia"/>
          <w:lang w:val="en-US" w:eastAsia="zh-CN"/>
        </w:rPr>
      </w:pPr>
      <w:r>
        <w:rPr>
          <w:rFonts w:hint="eastAsia"/>
          <w:lang w:val="en-US" w:eastAsia="zh-CN"/>
        </w:rPr>
        <w:t xml:space="preserve"> the picture last month. </w:t>
      </w:r>
    </w:p>
    <w:p>
      <w:pPr>
        <w:rPr>
          <w:rFonts w:hint="eastAsia"/>
          <w:lang w:val="en-US" w:eastAsia="zh-CN"/>
        </w:rPr>
      </w:pPr>
    </w:p>
    <w:p>
      <w:pPr>
        <w:rPr>
          <w:rFonts w:hint="eastAsia"/>
          <w:lang w:val="en-US" w:eastAsia="zh-CN"/>
        </w:rPr>
      </w:pPr>
      <w:r>
        <w:rPr>
          <w:rFonts w:hint="eastAsia"/>
          <w:lang w:val="en-US" w:eastAsia="zh-CN"/>
        </w:rPr>
        <w:t>A. painted</w:t>
      </w:r>
    </w:p>
    <w:p>
      <w:pPr>
        <w:rPr>
          <w:rFonts w:hint="eastAsia"/>
          <w:lang w:val="en-US" w:eastAsia="zh-CN"/>
        </w:rPr>
      </w:pPr>
    </w:p>
    <w:p>
      <w:pPr>
        <w:rPr>
          <w:rFonts w:hint="eastAsia"/>
          <w:lang w:val="en-US" w:eastAsia="zh-CN"/>
        </w:rPr>
      </w:pPr>
      <w:r>
        <w:rPr>
          <w:rFonts w:hint="eastAsia"/>
          <w:lang w:val="en-US" w:eastAsia="zh-CN"/>
        </w:rPr>
        <w:t>B. have painted</w:t>
      </w:r>
    </w:p>
    <w:p>
      <w:pPr>
        <w:rPr>
          <w:rFonts w:hint="eastAsia"/>
          <w:lang w:val="en-US" w:eastAsia="zh-CN"/>
        </w:rPr>
      </w:pPr>
    </w:p>
    <w:p>
      <w:pPr>
        <w:rPr>
          <w:rFonts w:hint="eastAsia"/>
          <w:lang w:val="en-US" w:eastAsia="zh-CN"/>
        </w:rPr>
      </w:pPr>
      <w:r>
        <w:rPr>
          <w:rFonts w:hint="eastAsia"/>
          <w:lang w:val="en-US" w:eastAsia="zh-CN"/>
        </w:rPr>
        <w:t>C. had painted</w:t>
      </w:r>
    </w:p>
    <w:p>
      <w:pPr>
        <w:rPr>
          <w:rFonts w:hint="eastAsia"/>
          <w:lang w:val="en-US" w:eastAsia="zh-CN"/>
        </w:rPr>
      </w:pPr>
    </w:p>
    <w:p>
      <w:pPr>
        <w:rPr>
          <w:rFonts w:hint="eastAsia"/>
          <w:lang w:val="en-US" w:eastAsia="zh-CN"/>
        </w:rPr>
      </w:pPr>
      <w:r>
        <w:rPr>
          <w:rFonts w:hint="eastAsia"/>
          <w:lang w:val="en-US" w:eastAsia="zh-CN"/>
        </w:rPr>
        <w:t>D. was painting</w:t>
      </w:r>
    </w:p>
    <w:p>
      <w:pPr>
        <w:rPr>
          <w:rFonts w:hint="eastAsia"/>
          <w:lang w:val="en-US" w:eastAsia="zh-CN"/>
        </w:rPr>
      </w:pPr>
    </w:p>
    <w:p>
      <w:pPr>
        <w:rPr>
          <w:rFonts w:hint="eastAsia"/>
          <w:lang w:val="en-US" w:eastAsia="zh-CN"/>
        </w:rPr>
      </w:pPr>
      <w:r>
        <w:rPr>
          <w:rFonts w:hint="eastAsia"/>
          <w:lang w:val="en-US" w:eastAsia="zh-CN"/>
        </w:rPr>
        <w:t>正确答案是：A</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It can land on aB</w:t>
      </w:r>
    </w:p>
    <w:p>
      <w:pPr>
        <w:rPr>
          <w:rFonts w:hint="eastAsia"/>
          <w:lang w:val="en-US" w:eastAsia="zh-CN"/>
        </w:rPr>
      </w:pPr>
      <w:r>
        <w:rPr>
          <w:rFonts w:hint="eastAsia"/>
          <w:lang w:val="en-US" w:eastAsia="zh-CN"/>
        </w:rPr>
        <w:t xml:space="preserve">field. </w:t>
      </w:r>
    </w:p>
    <w:p>
      <w:pPr>
        <w:rPr>
          <w:rFonts w:hint="eastAsia"/>
          <w:lang w:val="en-US" w:eastAsia="zh-CN"/>
        </w:rPr>
      </w:pPr>
    </w:p>
    <w:p>
      <w:pPr>
        <w:rPr>
          <w:rFonts w:hint="eastAsia"/>
          <w:lang w:val="en-US" w:eastAsia="zh-CN"/>
        </w:rPr>
      </w:pPr>
      <w:r>
        <w:rPr>
          <w:rFonts w:hint="eastAsia"/>
          <w:lang w:val="en-US" w:eastAsia="zh-CN"/>
        </w:rPr>
        <w:t>A. ploughing</w:t>
      </w:r>
    </w:p>
    <w:p>
      <w:pPr>
        <w:rPr>
          <w:rFonts w:hint="eastAsia"/>
          <w:lang w:val="en-US" w:eastAsia="zh-CN"/>
        </w:rPr>
      </w:pPr>
    </w:p>
    <w:p>
      <w:pPr>
        <w:rPr>
          <w:rFonts w:hint="eastAsia"/>
          <w:lang w:val="en-US" w:eastAsia="zh-CN"/>
        </w:rPr>
      </w:pPr>
      <w:r>
        <w:rPr>
          <w:rFonts w:hint="eastAsia"/>
          <w:lang w:val="en-US" w:eastAsia="zh-CN"/>
        </w:rPr>
        <w:t>B. ploughed</w:t>
      </w:r>
    </w:p>
    <w:p>
      <w:pPr>
        <w:rPr>
          <w:rFonts w:hint="eastAsia"/>
          <w:lang w:val="en-US" w:eastAsia="zh-CN"/>
        </w:rPr>
      </w:pPr>
    </w:p>
    <w:p>
      <w:pPr>
        <w:rPr>
          <w:rFonts w:hint="eastAsia"/>
          <w:lang w:val="en-US" w:eastAsia="zh-CN"/>
        </w:rPr>
      </w:pPr>
      <w:r>
        <w:rPr>
          <w:rFonts w:hint="eastAsia"/>
          <w:lang w:val="en-US" w:eastAsia="zh-CN"/>
        </w:rPr>
        <w:t>C. is ploughing</w:t>
      </w:r>
    </w:p>
    <w:p>
      <w:pPr>
        <w:rPr>
          <w:rFonts w:hint="eastAsia"/>
          <w:lang w:val="en-US" w:eastAsia="zh-CN"/>
        </w:rPr>
      </w:pPr>
    </w:p>
    <w:p>
      <w:pPr>
        <w:rPr>
          <w:rFonts w:hint="eastAsia"/>
          <w:lang w:val="en-US" w:eastAsia="zh-CN"/>
        </w:rPr>
      </w:pPr>
      <w:r>
        <w:rPr>
          <w:rFonts w:hint="eastAsia"/>
          <w:lang w:val="en-US" w:eastAsia="zh-CN"/>
        </w:rPr>
        <w:t>D. has ploughed</w:t>
      </w:r>
    </w:p>
    <w:p>
      <w:pPr>
        <w:rPr>
          <w:rFonts w:hint="eastAsia"/>
          <w:lang w:val="en-US" w:eastAsia="zh-CN"/>
        </w:rPr>
      </w:pPr>
    </w:p>
    <w:p>
      <w:pPr>
        <w:rPr>
          <w:rFonts w:hint="eastAsia"/>
          <w:lang w:val="en-US" w:eastAsia="zh-CN"/>
        </w:rPr>
      </w:pPr>
      <w:r>
        <w:rPr>
          <w:rFonts w:hint="eastAsia"/>
          <w:lang w:val="en-US" w:eastAsia="zh-CN"/>
        </w:rPr>
        <w:t>正确答案是：B</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Fans are necessary inA</w:t>
      </w:r>
    </w:p>
    <w:p>
      <w:pPr>
        <w:rPr>
          <w:rFonts w:hint="default"/>
          <w:lang w:val="en-US" w:eastAsia="zh-CN"/>
        </w:rPr>
      </w:pPr>
      <w:r>
        <w:rPr>
          <w:rFonts w:hint="default"/>
          <w:lang w:val="en-US" w:eastAsia="zh-CN"/>
        </w:rPr>
        <w:t>hot country.</w:t>
      </w:r>
    </w:p>
    <w:p>
      <w:pPr>
        <w:rPr>
          <w:rFonts w:hint="default"/>
          <w:lang w:val="en-US" w:eastAsia="zh-CN"/>
        </w:rPr>
      </w:pPr>
    </w:p>
    <w:p>
      <w:pPr>
        <w:rPr>
          <w:rFonts w:hint="default"/>
          <w:lang w:val="en-US" w:eastAsia="zh-CN"/>
        </w:rPr>
      </w:pPr>
      <w:r>
        <w:rPr>
          <w:rFonts w:hint="default"/>
          <w:lang w:val="en-US" w:eastAsia="zh-CN"/>
        </w:rPr>
        <w:t>A. a</w:t>
      </w:r>
    </w:p>
    <w:p>
      <w:pPr>
        <w:rPr>
          <w:rFonts w:hint="default"/>
          <w:lang w:val="en-US" w:eastAsia="zh-CN"/>
        </w:rPr>
      </w:pPr>
    </w:p>
    <w:p>
      <w:pPr>
        <w:rPr>
          <w:rFonts w:hint="default"/>
          <w:lang w:val="en-US" w:eastAsia="zh-CN"/>
        </w:rPr>
      </w:pPr>
      <w:r>
        <w:rPr>
          <w:rFonts w:hint="default"/>
          <w:lang w:val="en-US" w:eastAsia="zh-CN"/>
        </w:rPr>
        <w:t>B. an</w:t>
      </w:r>
    </w:p>
    <w:p>
      <w:pPr>
        <w:rPr>
          <w:rFonts w:hint="default"/>
          <w:lang w:val="en-US" w:eastAsia="zh-CN"/>
        </w:rPr>
      </w:pPr>
    </w:p>
    <w:p>
      <w:pPr>
        <w:rPr>
          <w:rFonts w:hint="default"/>
          <w:lang w:val="en-US" w:eastAsia="zh-CN"/>
        </w:rPr>
      </w:pPr>
      <w:r>
        <w:rPr>
          <w:rFonts w:hint="default"/>
          <w:lang w:val="en-US" w:eastAsia="zh-CN"/>
        </w:rPr>
        <w:t>C. /</w:t>
      </w:r>
    </w:p>
    <w:p>
      <w:pPr>
        <w:rPr>
          <w:rFonts w:hint="default"/>
          <w:lang w:val="en-US" w:eastAsia="zh-CN"/>
        </w:rPr>
      </w:pPr>
    </w:p>
    <w:p>
      <w:pPr>
        <w:rPr>
          <w:rFonts w:hint="default"/>
          <w:lang w:val="en-US" w:eastAsia="zh-CN"/>
        </w:rPr>
      </w:pPr>
      <w:r>
        <w:rPr>
          <w:rFonts w:hint="default"/>
          <w:lang w:val="en-US" w:eastAsia="zh-CN"/>
        </w:rPr>
        <w:t>D. the</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Which river isC</w:t>
      </w:r>
    </w:p>
    <w:p>
      <w:pPr>
        <w:rPr>
          <w:rFonts w:hint="default"/>
          <w:lang w:val="en-US" w:eastAsia="zh-CN"/>
        </w:rPr>
      </w:pPr>
      <w:r>
        <w:rPr>
          <w:rFonts w:hint="default"/>
          <w:lang w:val="en-US" w:eastAsia="zh-CN"/>
        </w:rPr>
        <w:t xml:space="preserve">shortest, the Nile, the Amazon, or the Mississippi? </w:t>
      </w:r>
    </w:p>
    <w:p>
      <w:pPr>
        <w:rPr>
          <w:rFonts w:hint="default"/>
          <w:lang w:val="en-US" w:eastAsia="zh-CN"/>
        </w:rPr>
      </w:pPr>
    </w:p>
    <w:p>
      <w:pPr>
        <w:rPr>
          <w:rFonts w:hint="default"/>
          <w:lang w:val="en-US" w:eastAsia="zh-CN"/>
        </w:rPr>
      </w:pPr>
      <w:r>
        <w:rPr>
          <w:rFonts w:hint="default"/>
          <w:lang w:val="en-US" w:eastAsia="zh-CN"/>
        </w:rPr>
        <w:t xml:space="preserve">A. a </w:t>
      </w:r>
    </w:p>
    <w:p>
      <w:pPr>
        <w:rPr>
          <w:rFonts w:hint="default"/>
          <w:lang w:val="en-US" w:eastAsia="zh-CN"/>
        </w:rPr>
      </w:pPr>
    </w:p>
    <w:p>
      <w:pPr>
        <w:rPr>
          <w:rFonts w:hint="default"/>
          <w:lang w:val="en-US" w:eastAsia="zh-CN"/>
        </w:rPr>
      </w:pPr>
      <w:r>
        <w:rPr>
          <w:rFonts w:hint="default"/>
          <w:lang w:val="en-US" w:eastAsia="zh-CN"/>
        </w:rPr>
        <w:t>B. an</w:t>
      </w:r>
    </w:p>
    <w:p>
      <w:pPr>
        <w:rPr>
          <w:rFonts w:hint="default"/>
          <w:lang w:val="en-US" w:eastAsia="zh-CN"/>
        </w:rPr>
      </w:pPr>
    </w:p>
    <w:p>
      <w:pPr>
        <w:rPr>
          <w:rFonts w:hint="default"/>
          <w:lang w:val="en-US" w:eastAsia="zh-CN"/>
        </w:rPr>
      </w:pPr>
      <w:r>
        <w:rPr>
          <w:rFonts w:hint="default"/>
          <w:lang w:val="en-US" w:eastAsia="zh-CN"/>
        </w:rPr>
        <w:t>C. the</w:t>
      </w:r>
    </w:p>
    <w:p>
      <w:pPr>
        <w:rPr>
          <w:rFonts w:hint="default"/>
          <w:lang w:val="en-US" w:eastAsia="zh-CN"/>
        </w:rPr>
      </w:pPr>
    </w:p>
    <w:p>
      <w:pPr>
        <w:rPr>
          <w:rFonts w:hint="default"/>
          <w:lang w:val="en-US" w:eastAsia="zh-CN"/>
        </w:rPr>
      </w:pPr>
      <w:r>
        <w:rPr>
          <w:rFonts w:hint="default"/>
          <w:lang w:val="en-US" w:eastAsia="zh-CN"/>
        </w:rPr>
        <w:t>D. /</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This great team crossed the ocean onA</w:t>
      </w:r>
    </w:p>
    <w:p>
      <w:pPr>
        <w:rPr>
          <w:rFonts w:hint="default"/>
          <w:lang w:val="en-US" w:eastAsia="zh-CN"/>
        </w:rPr>
      </w:pPr>
      <w:r>
        <w:rPr>
          <w:rFonts w:hint="default"/>
          <w:lang w:val="en-US" w:eastAsia="zh-CN"/>
        </w:rPr>
        <w:t xml:space="preserve">raft. </w:t>
      </w:r>
    </w:p>
    <w:p>
      <w:pPr>
        <w:rPr>
          <w:rFonts w:hint="default"/>
          <w:lang w:val="en-US" w:eastAsia="zh-CN"/>
        </w:rPr>
      </w:pPr>
    </w:p>
    <w:p>
      <w:pPr>
        <w:rPr>
          <w:rFonts w:hint="default"/>
          <w:lang w:val="en-US" w:eastAsia="zh-CN"/>
        </w:rPr>
      </w:pPr>
      <w:r>
        <w:rPr>
          <w:rFonts w:hint="default"/>
          <w:lang w:val="en-US" w:eastAsia="zh-CN"/>
        </w:rPr>
        <w:t>A. a</w:t>
      </w:r>
    </w:p>
    <w:p>
      <w:pPr>
        <w:rPr>
          <w:rFonts w:hint="default"/>
          <w:lang w:val="en-US" w:eastAsia="zh-CN"/>
        </w:rPr>
      </w:pPr>
    </w:p>
    <w:p>
      <w:pPr>
        <w:rPr>
          <w:rFonts w:hint="default"/>
          <w:lang w:val="en-US" w:eastAsia="zh-CN"/>
        </w:rPr>
      </w:pPr>
      <w:r>
        <w:rPr>
          <w:rFonts w:hint="default"/>
          <w:lang w:val="en-US" w:eastAsia="zh-CN"/>
        </w:rPr>
        <w:t>B. an</w:t>
      </w:r>
    </w:p>
    <w:p>
      <w:pPr>
        <w:rPr>
          <w:rFonts w:hint="default"/>
          <w:lang w:val="en-US" w:eastAsia="zh-CN"/>
        </w:rPr>
      </w:pPr>
    </w:p>
    <w:p>
      <w:pPr>
        <w:rPr>
          <w:rFonts w:hint="default"/>
          <w:lang w:val="en-US" w:eastAsia="zh-CN"/>
        </w:rPr>
      </w:pPr>
      <w:r>
        <w:rPr>
          <w:rFonts w:hint="default"/>
          <w:lang w:val="en-US" w:eastAsia="zh-CN"/>
        </w:rPr>
        <w:t>C. the</w:t>
      </w:r>
    </w:p>
    <w:p>
      <w:pPr>
        <w:rPr>
          <w:rFonts w:hint="default"/>
          <w:lang w:val="en-US" w:eastAsia="zh-CN"/>
        </w:rPr>
      </w:pPr>
    </w:p>
    <w:p>
      <w:pPr>
        <w:rPr>
          <w:rFonts w:hint="default"/>
          <w:lang w:val="en-US" w:eastAsia="zh-CN"/>
        </w:rPr>
      </w:pPr>
      <w:r>
        <w:rPr>
          <w:rFonts w:hint="default"/>
          <w:lang w:val="en-US" w:eastAsia="zh-CN"/>
        </w:rPr>
        <w:t>D. /</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Why is America calledC</w:t>
      </w:r>
    </w:p>
    <w:p>
      <w:pPr>
        <w:rPr>
          <w:rFonts w:hint="default"/>
          <w:lang w:val="en-US" w:eastAsia="zh-CN"/>
        </w:rPr>
      </w:pPr>
      <w:r>
        <w:rPr>
          <w:rFonts w:hint="default"/>
          <w:lang w:val="en-US" w:eastAsia="zh-CN"/>
        </w:rPr>
        <w:t>United States?</w:t>
      </w:r>
    </w:p>
    <w:p>
      <w:pPr>
        <w:rPr>
          <w:rFonts w:hint="default"/>
          <w:lang w:val="en-US" w:eastAsia="zh-CN"/>
        </w:rPr>
      </w:pPr>
    </w:p>
    <w:p>
      <w:pPr>
        <w:rPr>
          <w:rFonts w:hint="default"/>
          <w:lang w:val="en-US" w:eastAsia="zh-CN"/>
        </w:rPr>
      </w:pPr>
      <w:r>
        <w:rPr>
          <w:rFonts w:hint="default"/>
          <w:lang w:val="en-US" w:eastAsia="zh-CN"/>
        </w:rPr>
        <w:t>A. a</w:t>
      </w:r>
    </w:p>
    <w:p>
      <w:pPr>
        <w:rPr>
          <w:rFonts w:hint="default"/>
          <w:lang w:val="en-US" w:eastAsia="zh-CN"/>
        </w:rPr>
      </w:pPr>
    </w:p>
    <w:p>
      <w:pPr>
        <w:rPr>
          <w:rFonts w:hint="default"/>
          <w:lang w:val="en-US" w:eastAsia="zh-CN"/>
        </w:rPr>
      </w:pPr>
      <w:r>
        <w:rPr>
          <w:rFonts w:hint="default"/>
          <w:lang w:val="en-US" w:eastAsia="zh-CN"/>
        </w:rPr>
        <w:t>B. an</w:t>
      </w:r>
    </w:p>
    <w:p>
      <w:pPr>
        <w:rPr>
          <w:rFonts w:hint="default"/>
          <w:lang w:val="en-US" w:eastAsia="zh-CN"/>
        </w:rPr>
      </w:pPr>
    </w:p>
    <w:p>
      <w:pPr>
        <w:rPr>
          <w:rFonts w:hint="default"/>
          <w:lang w:val="en-US" w:eastAsia="zh-CN"/>
        </w:rPr>
      </w:pPr>
      <w:r>
        <w:rPr>
          <w:rFonts w:hint="default"/>
          <w:lang w:val="en-US" w:eastAsia="zh-CN"/>
        </w:rPr>
        <w:t>C. the</w:t>
      </w:r>
    </w:p>
    <w:p>
      <w:pPr>
        <w:rPr>
          <w:rFonts w:hint="default"/>
          <w:lang w:val="en-US" w:eastAsia="zh-CN"/>
        </w:rPr>
      </w:pPr>
    </w:p>
    <w:p>
      <w:pPr>
        <w:rPr>
          <w:rFonts w:hint="default"/>
          <w:lang w:val="en-US" w:eastAsia="zh-CN"/>
        </w:rPr>
      </w:pPr>
      <w:r>
        <w:rPr>
          <w:rFonts w:hint="default"/>
          <w:lang w:val="en-US" w:eastAsia="zh-CN"/>
        </w:rPr>
        <w:t>D. /</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Tell Lily to call me as soon as sheA</w:t>
      </w:r>
    </w:p>
    <w:p>
      <w:pPr>
        <w:rPr>
          <w:rFonts w:hint="default"/>
          <w:lang w:val="en-US" w:eastAsia="zh-CN"/>
        </w:rPr>
      </w:pPr>
      <w:r>
        <w:rPr>
          <w:rFonts w:hint="default"/>
          <w:lang w:val="en-US" w:eastAsia="zh-CN"/>
        </w:rPr>
        <w:t>.</w:t>
      </w:r>
    </w:p>
    <w:p>
      <w:pPr>
        <w:rPr>
          <w:rFonts w:hint="default"/>
          <w:lang w:val="en-US" w:eastAsia="zh-CN"/>
        </w:rPr>
      </w:pPr>
    </w:p>
    <w:p>
      <w:pPr>
        <w:rPr>
          <w:rFonts w:hint="default"/>
          <w:lang w:val="en-US" w:eastAsia="zh-CN"/>
        </w:rPr>
      </w:pPr>
      <w:r>
        <w:rPr>
          <w:rFonts w:hint="default"/>
          <w:lang w:val="en-US" w:eastAsia="zh-CN"/>
        </w:rPr>
        <w:t>A. gets there</w:t>
      </w:r>
    </w:p>
    <w:p>
      <w:pPr>
        <w:rPr>
          <w:rFonts w:hint="default"/>
          <w:lang w:val="en-US" w:eastAsia="zh-CN"/>
        </w:rPr>
      </w:pPr>
    </w:p>
    <w:p>
      <w:pPr>
        <w:rPr>
          <w:rFonts w:hint="default"/>
          <w:lang w:val="en-US" w:eastAsia="zh-CN"/>
        </w:rPr>
      </w:pPr>
      <w:r>
        <w:rPr>
          <w:rFonts w:hint="default"/>
          <w:lang w:val="en-US" w:eastAsia="zh-CN"/>
        </w:rPr>
        <w:t>B. will arrive</w:t>
      </w:r>
    </w:p>
    <w:p>
      <w:pPr>
        <w:rPr>
          <w:rFonts w:hint="default"/>
          <w:lang w:val="en-US" w:eastAsia="zh-CN"/>
        </w:rPr>
      </w:pPr>
    </w:p>
    <w:p>
      <w:pPr>
        <w:rPr>
          <w:rFonts w:hint="default"/>
          <w:lang w:val="en-US" w:eastAsia="zh-CN"/>
        </w:rPr>
      </w:pPr>
      <w:r>
        <w:rPr>
          <w:rFonts w:hint="default"/>
          <w:lang w:val="en-US" w:eastAsia="zh-CN"/>
        </w:rPr>
        <w:t>C. has gone</w:t>
      </w:r>
    </w:p>
    <w:p>
      <w:pPr>
        <w:rPr>
          <w:rFonts w:hint="default"/>
          <w:lang w:val="en-US" w:eastAsia="zh-CN"/>
        </w:rPr>
      </w:pPr>
    </w:p>
    <w:p>
      <w:pPr>
        <w:rPr>
          <w:rFonts w:hint="default"/>
          <w:lang w:val="en-US" w:eastAsia="zh-CN"/>
        </w:rPr>
      </w:pPr>
      <w:r>
        <w:rPr>
          <w:rFonts w:hint="default"/>
          <w:lang w:val="en-US" w:eastAsia="zh-CN"/>
        </w:rPr>
        <w:t>D. reach here</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He hasC</w:t>
      </w:r>
    </w:p>
    <w:p>
      <w:pPr>
        <w:rPr>
          <w:rFonts w:hint="default"/>
          <w:lang w:val="en-US" w:eastAsia="zh-CN"/>
        </w:rPr>
      </w:pPr>
      <w:r>
        <w:rPr>
          <w:rFonts w:hint="default"/>
          <w:lang w:val="en-US" w:eastAsia="zh-CN"/>
        </w:rPr>
        <w:t xml:space="preserve"> for three days.</w:t>
      </w:r>
    </w:p>
    <w:p>
      <w:pPr>
        <w:rPr>
          <w:rFonts w:hint="default"/>
          <w:lang w:val="en-US" w:eastAsia="zh-CN"/>
        </w:rPr>
      </w:pPr>
    </w:p>
    <w:p>
      <w:pPr>
        <w:rPr>
          <w:rFonts w:hint="default"/>
          <w:lang w:val="en-US" w:eastAsia="zh-CN"/>
        </w:rPr>
      </w:pPr>
      <w:r>
        <w:rPr>
          <w:rFonts w:hint="default"/>
          <w:lang w:val="en-US" w:eastAsia="zh-CN"/>
        </w:rPr>
        <w:t>A. left</w:t>
      </w:r>
    </w:p>
    <w:p>
      <w:pPr>
        <w:rPr>
          <w:rFonts w:hint="default"/>
          <w:lang w:val="en-US" w:eastAsia="zh-CN"/>
        </w:rPr>
      </w:pPr>
    </w:p>
    <w:p>
      <w:pPr>
        <w:rPr>
          <w:rFonts w:hint="default"/>
          <w:lang w:val="en-US" w:eastAsia="zh-CN"/>
        </w:rPr>
      </w:pPr>
      <w:r>
        <w:rPr>
          <w:rFonts w:hint="default"/>
          <w:lang w:val="en-US" w:eastAsia="zh-CN"/>
        </w:rPr>
        <w:t>B. gone</w:t>
      </w:r>
    </w:p>
    <w:p>
      <w:pPr>
        <w:rPr>
          <w:rFonts w:hint="default"/>
          <w:lang w:val="en-US" w:eastAsia="zh-CN"/>
        </w:rPr>
      </w:pPr>
    </w:p>
    <w:p>
      <w:pPr>
        <w:rPr>
          <w:rFonts w:hint="default"/>
          <w:lang w:val="en-US" w:eastAsia="zh-CN"/>
        </w:rPr>
      </w:pPr>
      <w:r>
        <w:rPr>
          <w:rFonts w:hint="default"/>
          <w:lang w:val="en-US" w:eastAsia="zh-CN"/>
        </w:rPr>
        <w:t>C. been away</w:t>
      </w:r>
    </w:p>
    <w:p>
      <w:pPr>
        <w:rPr>
          <w:rFonts w:hint="default"/>
          <w:lang w:val="en-US" w:eastAsia="zh-CN"/>
        </w:rPr>
      </w:pPr>
    </w:p>
    <w:p>
      <w:pPr>
        <w:rPr>
          <w:rFonts w:hint="default"/>
          <w:lang w:val="en-US" w:eastAsia="zh-CN"/>
        </w:rPr>
      </w:pPr>
      <w:r>
        <w:rPr>
          <w:rFonts w:hint="default"/>
          <w:lang w:val="en-US" w:eastAsia="zh-CN"/>
        </w:rPr>
        <w:t>D. gone away</w:t>
      </w:r>
    </w:p>
    <w:p>
      <w:pPr>
        <w:rPr>
          <w:rFonts w:hint="default"/>
          <w:lang w:val="en-US" w:eastAsia="zh-CN"/>
        </w:rPr>
      </w:pPr>
    </w:p>
    <w:p>
      <w:pPr>
        <w:rPr>
          <w:rFonts w:hint="default"/>
          <w:lang w:val="en-US" w:eastAsia="zh-CN"/>
        </w:rPr>
      </w:pPr>
      <w:r>
        <w:rPr>
          <w:rFonts w:hint="default"/>
          <w:lang w:val="en-US" w:eastAsia="zh-CN"/>
        </w:rPr>
        <w:t>正确答案是：C</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You have failed two tests. You’d better start working harder ,D</w:t>
      </w:r>
    </w:p>
    <w:p>
      <w:pPr>
        <w:rPr>
          <w:rFonts w:hint="default"/>
          <w:lang w:val="en-US" w:eastAsia="zh-CN"/>
        </w:rPr>
      </w:pPr>
      <w:r>
        <w:rPr>
          <w:rFonts w:hint="default"/>
          <w:lang w:val="en-US" w:eastAsia="zh-CN"/>
        </w:rPr>
        <w:t>you won’t pass the course.</w:t>
      </w:r>
    </w:p>
    <w:p>
      <w:pPr>
        <w:rPr>
          <w:rFonts w:hint="default"/>
          <w:lang w:val="en-US" w:eastAsia="zh-CN"/>
        </w:rPr>
      </w:pPr>
    </w:p>
    <w:p>
      <w:pPr>
        <w:rPr>
          <w:rFonts w:hint="default"/>
          <w:lang w:val="en-US" w:eastAsia="zh-CN"/>
        </w:rPr>
      </w:pPr>
      <w:r>
        <w:rPr>
          <w:rFonts w:hint="default"/>
          <w:lang w:val="en-US" w:eastAsia="zh-CN"/>
        </w:rPr>
        <w:t xml:space="preserve"> A. and             </w:t>
      </w:r>
    </w:p>
    <w:p>
      <w:pPr>
        <w:rPr>
          <w:rFonts w:hint="default"/>
          <w:lang w:val="en-US" w:eastAsia="zh-CN"/>
        </w:rPr>
      </w:pPr>
    </w:p>
    <w:p>
      <w:pPr>
        <w:rPr>
          <w:rFonts w:hint="default"/>
          <w:lang w:val="en-US" w:eastAsia="zh-CN"/>
        </w:rPr>
      </w:pPr>
      <w:r>
        <w:rPr>
          <w:rFonts w:hint="default"/>
          <w:lang w:val="en-US" w:eastAsia="zh-CN"/>
        </w:rPr>
        <w:t xml:space="preserve">B. so                </w:t>
      </w:r>
    </w:p>
    <w:p>
      <w:pPr>
        <w:rPr>
          <w:rFonts w:hint="default"/>
          <w:lang w:val="en-US" w:eastAsia="zh-CN"/>
        </w:rPr>
      </w:pPr>
    </w:p>
    <w:p>
      <w:pPr>
        <w:rPr>
          <w:rFonts w:hint="default"/>
          <w:lang w:val="en-US" w:eastAsia="zh-CN"/>
        </w:rPr>
      </w:pPr>
      <w:r>
        <w:rPr>
          <w:rFonts w:hint="default"/>
          <w:lang w:val="en-US" w:eastAsia="zh-CN"/>
        </w:rPr>
        <w:t xml:space="preserve">C. but               </w:t>
      </w:r>
    </w:p>
    <w:p>
      <w:pPr>
        <w:rPr>
          <w:rFonts w:hint="default"/>
          <w:lang w:val="en-US" w:eastAsia="zh-CN"/>
        </w:rPr>
      </w:pPr>
    </w:p>
    <w:p>
      <w:pPr>
        <w:rPr>
          <w:rFonts w:hint="default"/>
          <w:lang w:val="en-US" w:eastAsia="zh-CN"/>
        </w:rPr>
      </w:pPr>
      <w:r>
        <w:rPr>
          <w:rFonts w:hint="default"/>
          <w:lang w:val="en-US" w:eastAsia="zh-CN"/>
        </w:rPr>
        <w:t>D. or</w:t>
      </w:r>
    </w:p>
    <w:p>
      <w:pPr>
        <w:rPr>
          <w:rFonts w:hint="default"/>
          <w:lang w:val="en-US" w:eastAsia="zh-CN"/>
        </w:rPr>
      </w:pPr>
    </w:p>
    <w:p>
      <w:pPr>
        <w:rPr>
          <w:rFonts w:hint="default"/>
          <w:lang w:val="en-US" w:eastAsia="zh-CN"/>
        </w:rPr>
      </w:pPr>
      <w:r>
        <w:rPr>
          <w:rFonts w:hint="default"/>
          <w:lang w:val="en-US" w:eastAsia="zh-CN"/>
        </w:rPr>
        <w:t>正确答案是：D</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There isn'tA</w:t>
      </w:r>
    </w:p>
    <w:p>
      <w:pPr>
        <w:rPr>
          <w:rFonts w:hint="default"/>
          <w:lang w:val="en-US" w:eastAsia="zh-CN"/>
        </w:rPr>
      </w:pPr>
      <w:r>
        <w:rPr>
          <w:rFonts w:hint="default"/>
          <w:lang w:val="en-US" w:eastAsia="zh-CN"/>
        </w:rPr>
        <w:t xml:space="preserve"> water in the bottle. </w:t>
      </w:r>
    </w:p>
    <w:p>
      <w:pPr>
        <w:rPr>
          <w:rFonts w:hint="default"/>
          <w:lang w:val="en-US" w:eastAsia="zh-CN"/>
        </w:rPr>
      </w:pPr>
    </w:p>
    <w:p>
      <w:pPr>
        <w:rPr>
          <w:rFonts w:hint="default"/>
          <w:lang w:val="en-US" w:eastAsia="zh-CN"/>
        </w:rPr>
      </w:pPr>
      <w:r>
        <w:rPr>
          <w:rFonts w:hint="default"/>
          <w:lang w:val="en-US" w:eastAsia="zh-CN"/>
        </w:rPr>
        <w:t>A. any</w:t>
      </w:r>
    </w:p>
    <w:p>
      <w:pPr>
        <w:rPr>
          <w:rFonts w:hint="default"/>
          <w:lang w:val="en-US" w:eastAsia="zh-CN"/>
        </w:rPr>
      </w:pPr>
    </w:p>
    <w:p>
      <w:pPr>
        <w:rPr>
          <w:rFonts w:hint="default"/>
          <w:lang w:val="en-US" w:eastAsia="zh-CN"/>
        </w:rPr>
      </w:pPr>
      <w:r>
        <w:rPr>
          <w:rFonts w:hint="default"/>
          <w:lang w:val="en-US" w:eastAsia="zh-CN"/>
        </w:rPr>
        <w:t>B. some</w:t>
      </w:r>
    </w:p>
    <w:p>
      <w:pPr>
        <w:rPr>
          <w:rFonts w:hint="default"/>
          <w:lang w:val="en-US" w:eastAsia="zh-CN"/>
        </w:rPr>
      </w:pPr>
    </w:p>
    <w:p>
      <w:pPr>
        <w:rPr>
          <w:rFonts w:hint="default"/>
          <w:lang w:val="en-US" w:eastAsia="zh-CN"/>
        </w:rPr>
      </w:pPr>
      <w:r>
        <w:rPr>
          <w:rFonts w:hint="default"/>
          <w:lang w:val="en-US" w:eastAsia="zh-CN"/>
        </w:rPr>
        <w:t>C. no</w:t>
      </w:r>
    </w:p>
    <w:p>
      <w:pPr>
        <w:rPr>
          <w:rFonts w:hint="default"/>
          <w:lang w:val="en-US" w:eastAsia="zh-CN"/>
        </w:rPr>
      </w:pPr>
    </w:p>
    <w:p>
      <w:pPr>
        <w:rPr>
          <w:rFonts w:hint="default"/>
          <w:lang w:val="en-US" w:eastAsia="zh-CN"/>
        </w:rPr>
      </w:pPr>
      <w:r>
        <w:rPr>
          <w:rFonts w:hint="default"/>
          <w:lang w:val="en-US" w:eastAsia="zh-CN"/>
        </w:rPr>
        <w:t>D. not. . any</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George left the house and was soonA</w:t>
      </w:r>
    </w:p>
    <w:p>
      <w:pPr>
        <w:rPr>
          <w:rFonts w:hint="default"/>
          <w:lang w:val="en-US" w:eastAsia="zh-CN"/>
        </w:rPr>
      </w:pPr>
      <w:r>
        <w:rPr>
          <w:rFonts w:hint="default"/>
          <w:lang w:val="en-US" w:eastAsia="zh-CN"/>
        </w:rPr>
        <w:t xml:space="preserve">sight. </w:t>
      </w:r>
    </w:p>
    <w:p>
      <w:pPr>
        <w:rPr>
          <w:rFonts w:hint="default"/>
          <w:lang w:val="en-US" w:eastAsia="zh-CN"/>
        </w:rPr>
      </w:pPr>
    </w:p>
    <w:p>
      <w:pPr>
        <w:rPr>
          <w:rFonts w:hint="default"/>
          <w:lang w:val="en-US" w:eastAsia="zh-CN"/>
        </w:rPr>
      </w:pPr>
      <w:r>
        <w:rPr>
          <w:rFonts w:hint="default"/>
          <w:lang w:val="en-US" w:eastAsia="zh-CN"/>
        </w:rPr>
        <w:t>A. out of</w:t>
      </w:r>
    </w:p>
    <w:p>
      <w:pPr>
        <w:rPr>
          <w:rFonts w:hint="default"/>
          <w:lang w:val="en-US" w:eastAsia="zh-CN"/>
        </w:rPr>
      </w:pPr>
    </w:p>
    <w:p>
      <w:pPr>
        <w:rPr>
          <w:rFonts w:hint="default"/>
          <w:lang w:val="en-US" w:eastAsia="zh-CN"/>
        </w:rPr>
      </w:pPr>
      <w:r>
        <w:rPr>
          <w:rFonts w:hint="default"/>
          <w:lang w:val="en-US" w:eastAsia="zh-CN"/>
        </w:rPr>
        <w:t>B. out</w:t>
      </w:r>
    </w:p>
    <w:p>
      <w:pPr>
        <w:rPr>
          <w:rFonts w:hint="default"/>
          <w:lang w:val="en-US" w:eastAsia="zh-CN"/>
        </w:rPr>
      </w:pPr>
    </w:p>
    <w:p>
      <w:pPr>
        <w:rPr>
          <w:rFonts w:hint="default"/>
          <w:lang w:val="en-US" w:eastAsia="zh-CN"/>
        </w:rPr>
      </w:pPr>
      <w:r>
        <w:rPr>
          <w:rFonts w:hint="default"/>
          <w:lang w:val="en-US" w:eastAsia="zh-CN"/>
        </w:rPr>
        <w:t>C. of</w:t>
      </w:r>
    </w:p>
    <w:p>
      <w:pPr>
        <w:rPr>
          <w:rFonts w:hint="default"/>
          <w:lang w:val="en-US" w:eastAsia="zh-CN"/>
        </w:rPr>
      </w:pPr>
    </w:p>
    <w:p>
      <w:pPr>
        <w:rPr>
          <w:rFonts w:hint="default"/>
          <w:lang w:val="en-US" w:eastAsia="zh-CN"/>
        </w:rPr>
      </w:pPr>
      <w:r>
        <w:rPr>
          <w:rFonts w:hint="default"/>
          <w:lang w:val="en-US" w:eastAsia="zh-CN"/>
        </w:rPr>
        <w:t>D. at</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 story wasB</w:t>
      </w:r>
    </w:p>
    <w:p>
      <w:pPr>
        <w:rPr>
          <w:rFonts w:hint="default"/>
          <w:lang w:val="en-US" w:eastAsia="zh-CN"/>
        </w:rPr>
      </w:pPr>
      <w:r>
        <w:rPr>
          <w:rFonts w:hint="default"/>
          <w:lang w:val="en-US" w:eastAsia="zh-CN"/>
        </w:rPr>
        <w:t xml:space="preserve">interesting that I told it to my friends. </w:t>
      </w:r>
    </w:p>
    <w:p>
      <w:pPr>
        <w:rPr>
          <w:rFonts w:hint="default"/>
          <w:lang w:val="en-US" w:eastAsia="zh-CN"/>
        </w:rPr>
      </w:pPr>
    </w:p>
    <w:p>
      <w:pPr>
        <w:rPr>
          <w:rFonts w:hint="default"/>
          <w:lang w:val="en-US" w:eastAsia="zh-CN"/>
        </w:rPr>
      </w:pPr>
      <w:r>
        <w:rPr>
          <w:rFonts w:hint="default"/>
          <w:lang w:val="en-US" w:eastAsia="zh-CN"/>
        </w:rPr>
        <w:t>A. very</w:t>
      </w:r>
    </w:p>
    <w:p>
      <w:pPr>
        <w:rPr>
          <w:rFonts w:hint="default"/>
          <w:lang w:val="en-US" w:eastAsia="zh-CN"/>
        </w:rPr>
      </w:pPr>
    </w:p>
    <w:p>
      <w:pPr>
        <w:rPr>
          <w:rFonts w:hint="default"/>
          <w:lang w:val="en-US" w:eastAsia="zh-CN"/>
        </w:rPr>
      </w:pPr>
      <w:r>
        <w:rPr>
          <w:rFonts w:hint="default"/>
          <w:lang w:val="en-US" w:eastAsia="zh-CN"/>
        </w:rPr>
        <w:t>B. so</w:t>
      </w:r>
    </w:p>
    <w:p>
      <w:pPr>
        <w:rPr>
          <w:rFonts w:hint="default"/>
          <w:lang w:val="en-US" w:eastAsia="zh-CN"/>
        </w:rPr>
      </w:pPr>
    </w:p>
    <w:p>
      <w:pPr>
        <w:rPr>
          <w:rFonts w:hint="default"/>
          <w:lang w:val="en-US" w:eastAsia="zh-CN"/>
        </w:rPr>
      </w:pPr>
      <w:r>
        <w:rPr>
          <w:rFonts w:hint="default"/>
          <w:lang w:val="en-US" w:eastAsia="zh-CN"/>
        </w:rPr>
        <w:t>C. such</w:t>
      </w:r>
    </w:p>
    <w:p>
      <w:pPr>
        <w:rPr>
          <w:rFonts w:hint="default"/>
          <w:lang w:val="en-US" w:eastAsia="zh-CN"/>
        </w:rPr>
      </w:pPr>
    </w:p>
    <w:p>
      <w:pPr>
        <w:rPr>
          <w:rFonts w:hint="default"/>
          <w:lang w:val="en-US" w:eastAsia="zh-CN"/>
        </w:rPr>
      </w:pPr>
      <w:r>
        <w:rPr>
          <w:rFonts w:hint="default"/>
          <w:lang w:val="en-US" w:eastAsia="zh-CN"/>
        </w:rPr>
        <w:t>D. quite</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 xml:space="preserve"> fast the boy ran!</w:t>
      </w:r>
    </w:p>
    <w:p>
      <w:pPr>
        <w:rPr>
          <w:rFonts w:hint="default"/>
          <w:lang w:val="en-US" w:eastAsia="zh-CN"/>
        </w:rPr>
      </w:pPr>
    </w:p>
    <w:p>
      <w:pPr>
        <w:rPr>
          <w:rFonts w:hint="default"/>
          <w:lang w:val="en-US" w:eastAsia="zh-CN"/>
        </w:rPr>
      </w:pPr>
      <w:r>
        <w:rPr>
          <w:rFonts w:hint="default"/>
          <w:lang w:val="en-US" w:eastAsia="zh-CN"/>
        </w:rPr>
        <w:t xml:space="preserve">A. How        </w:t>
      </w:r>
    </w:p>
    <w:p>
      <w:pPr>
        <w:rPr>
          <w:rFonts w:hint="default"/>
          <w:lang w:val="en-US" w:eastAsia="zh-CN"/>
        </w:rPr>
      </w:pPr>
    </w:p>
    <w:p>
      <w:pPr>
        <w:rPr>
          <w:rFonts w:hint="default"/>
          <w:lang w:val="en-US" w:eastAsia="zh-CN"/>
        </w:rPr>
      </w:pPr>
      <w:r>
        <w:rPr>
          <w:rFonts w:hint="default"/>
          <w:lang w:val="en-US" w:eastAsia="zh-CN"/>
        </w:rPr>
        <w:t xml:space="preserve">B. How an     </w:t>
      </w:r>
    </w:p>
    <w:p>
      <w:pPr>
        <w:rPr>
          <w:rFonts w:hint="default"/>
          <w:lang w:val="en-US" w:eastAsia="zh-CN"/>
        </w:rPr>
      </w:pPr>
    </w:p>
    <w:p>
      <w:pPr>
        <w:rPr>
          <w:rFonts w:hint="default"/>
          <w:lang w:val="en-US" w:eastAsia="zh-CN"/>
        </w:rPr>
      </w:pPr>
      <w:r>
        <w:rPr>
          <w:rFonts w:hint="default"/>
          <w:lang w:val="en-US" w:eastAsia="zh-CN"/>
        </w:rPr>
        <w:t xml:space="preserve">C. What         </w:t>
      </w:r>
    </w:p>
    <w:p>
      <w:pPr>
        <w:rPr>
          <w:rFonts w:hint="default"/>
          <w:lang w:val="en-US" w:eastAsia="zh-CN"/>
        </w:rPr>
      </w:pPr>
    </w:p>
    <w:p>
      <w:pPr>
        <w:rPr>
          <w:rFonts w:hint="default"/>
          <w:lang w:val="en-US" w:eastAsia="zh-CN"/>
        </w:rPr>
      </w:pPr>
      <w:r>
        <w:rPr>
          <w:rFonts w:hint="default"/>
          <w:lang w:val="en-US" w:eastAsia="zh-CN"/>
        </w:rPr>
        <w:t>D. What an</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They saved the girlA</w:t>
      </w:r>
    </w:p>
    <w:p>
      <w:pPr>
        <w:rPr>
          <w:rFonts w:hint="default"/>
          <w:lang w:val="en-US" w:eastAsia="zh-CN"/>
        </w:rPr>
      </w:pPr>
      <w:r>
        <w:rPr>
          <w:rFonts w:hint="default"/>
          <w:lang w:val="en-US" w:eastAsia="zh-CN"/>
        </w:rPr>
        <w:t xml:space="preserve">the fire. </w:t>
      </w:r>
    </w:p>
    <w:p>
      <w:pPr>
        <w:rPr>
          <w:rFonts w:hint="default"/>
          <w:lang w:val="en-US" w:eastAsia="zh-CN"/>
        </w:rPr>
      </w:pPr>
    </w:p>
    <w:p>
      <w:pPr>
        <w:rPr>
          <w:rFonts w:hint="default"/>
          <w:lang w:val="en-US" w:eastAsia="zh-CN"/>
        </w:rPr>
      </w:pPr>
      <w:r>
        <w:rPr>
          <w:rFonts w:hint="default"/>
          <w:lang w:val="en-US" w:eastAsia="zh-CN"/>
        </w:rPr>
        <w:t>A. from</w:t>
      </w:r>
    </w:p>
    <w:p>
      <w:pPr>
        <w:rPr>
          <w:rFonts w:hint="default"/>
          <w:lang w:val="en-US" w:eastAsia="zh-CN"/>
        </w:rPr>
      </w:pPr>
    </w:p>
    <w:p>
      <w:pPr>
        <w:rPr>
          <w:rFonts w:hint="default"/>
          <w:lang w:val="en-US" w:eastAsia="zh-CN"/>
        </w:rPr>
      </w:pPr>
      <w:r>
        <w:rPr>
          <w:rFonts w:hint="default"/>
          <w:lang w:val="en-US" w:eastAsia="zh-CN"/>
        </w:rPr>
        <w:t>B. in</w:t>
      </w:r>
    </w:p>
    <w:p>
      <w:pPr>
        <w:rPr>
          <w:rFonts w:hint="default"/>
          <w:lang w:val="en-US" w:eastAsia="zh-CN"/>
        </w:rPr>
      </w:pPr>
    </w:p>
    <w:p>
      <w:pPr>
        <w:rPr>
          <w:rFonts w:hint="default"/>
          <w:lang w:val="en-US" w:eastAsia="zh-CN"/>
        </w:rPr>
      </w:pPr>
      <w:r>
        <w:rPr>
          <w:rFonts w:hint="default"/>
          <w:lang w:val="en-US" w:eastAsia="zh-CN"/>
        </w:rPr>
        <w:t>C. at</w:t>
      </w:r>
    </w:p>
    <w:p>
      <w:pPr>
        <w:rPr>
          <w:rFonts w:hint="default"/>
          <w:lang w:val="en-US" w:eastAsia="zh-CN"/>
        </w:rPr>
      </w:pPr>
    </w:p>
    <w:p>
      <w:pPr>
        <w:rPr>
          <w:rFonts w:hint="default"/>
          <w:lang w:val="en-US" w:eastAsia="zh-CN"/>
        </w:rPr>
      </w:pPr>
      <w:r>
        <w:rPr>
          <w:rFonts w:hint="default"/>
          <w:lang w:val="en-US" w:eastAsia="zh-CN"/>
        </w:rPr>
        <w:t>D. during</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IB</w:t>
      </w:r>
    </w:p>
    <w:p>
      <w:pPr>
        <w:rPr>
          <w:rFonts w:hint="default"/>
          <w:lang w:val="en-US" w:eastAsia="zh-CN"/>
        </w:rPr>
      </w:pPr>
      <w:r>
        <w:rPr>
          <w:rFonts w:hint="default"/>
          <w:lang w:val="en-US" w:eastAsia="zh-CN"/>
        </w:rPr>
        <w:t>the CDs to you if I have time tomorrow.</w:t>
      </w:r>
    </w:p>
    <w:p>
      <w:pPr>
        <w:rPr>
          <w:rFonts w:hint="default"/>
          <w:lang w:val="en-US" w:eastAsia="zh-CN"/>
        </w:rPr>
      </w:pPr>
    </w:p>
    <w:p>
      <w:pPr>
        <w:rPr>
          <w:rFonts w:hint="default"/>
          <w:lang w:val="en-US" w:eastAsia="zh-CN"/>
        </w:rPr>
      </w:pPr>
      <w:r>
        <w:rPr>
          <w:rFonts w:hint="default"/>
          <w:lang w:val="en-US" w:eastAsia="zh-CN"/>
        </w:rPr>
        <w:t>A. returned</w:t>
      </w:r>
    </w:p>
    <w:p>
      <w:pPr>
        <w:rPr>
          <w:rFonts w:hint="default"/>
          <w:lang w:val="en-US" w:eastAsia="zh-CN"/>
        </w:rPr>
      </w:pPr>
    </w:p>
    <w:p>
      <w:pPr>
        <w:rPr>
          <w:rFonts w:hint="default"/>
          <w:lang w:val="en-US" w:eastAsia="zh-CN"/>
        </w:rPr>
      </w:pPr>
      <w:r>
        <w:rPr>
          <w:rFonts w:hint="default"/>
          <w:lang w:val="en-US" w:eastAsia="zh-CN"/>
        </w:rPr>
        <w:t>B. will return</w:t>
      </w:r>
    </w:p>
    <w:p>
      <w:pPr>
        <w:rPr>
          <w:rFonts w:hint="default"/>
          <w:lang w:val="en-US" w:eastAsia="zh-CN"/>
        </w:rPr>
      </w:pPr>
    </w:p>
    <w:p>
      <w:pPr>
        <w:rPr>
          <w:rFonts w:hint="default"/>
          <w:lang w:val="en-US" w:eastAsia="zh-CN"/>
        </w:rPr>
      </w:pPr>
      <w:r>
        <w:rPr>
          <w:rFonts w:hint="default"/>
          <w:lang w:val="en-US" w:eastAsia="zh-CN"/>
        </w:rPr>
        <w:t>C. have returned</w:t>
      </w:r>
    </w:p>
    <w:p>
      <w:pPr>
        <w:rPr>
          <w:rFonts w:hint="default"/>
          <w:lang w:val="en-US" w:eastAsia="zh-CN"/>
        </w:rPr>
      </w:pPr>
    </w:p>
    <w:p>
      <w:pPr>
        <w:rPr>
          <w:rFonts w:hint="default"/>
          <w:lang w:val="en-US" w:eastAsia="zh-CN"/>
        </w:rPr>
      </w:pPr>
      <w:r>
        <w:rPr>
          <w:rFonts w:hint="default"/>
          <w:lang w:val="en-US" w:eastAsia="zh-CN"/>
        </w:rPr>
        <w:t>D. return</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I've a lot ofA</w:t>
      </w:r>
    </w:p>
    <w:p>
      <w:pPr>
        <w:rPr>
          <w:rFonts w:hint="default"/>
          <w:lang w:val="en-US" w:eastAsia="zh-CN"/>
        </w:rPr>
      </w:pPr>
      <w:r>
        <w:rPr>
          <w:rFonts w:hint="default"/>
          <w:lang w:val="en-US" w:eastAsia="zh-CN"/>
        </w:rPr>
        <w:t xml:space="preserve"> to do during the holiday. </w:t>
      </w:r>
    </w:p>
    <w:p>
      <w:pPr>
        <w:rPr>
          <w:rFonts w:hint="default"/>
          <w:lang w:val="en-US" w:eastAsia="zh-CN"/>
        </w:rPr>
      </w:pPr>
    </w:p>
    <w:p>
      <w:pPr>
        <w:rPr>
          <w:rFonts w:hint="default"/>
          <w:lang w:val="en-US" w:eastAsia="zh-CN"/>
        </w:rPr>
      </w:pPr>
      <w:r>
        <w:rPr>
          <w:rFonts w:hint="default"/>
          <w:lang w:val="en-US" w:eastAsia="zh-CN"/>
        </w:rPr>
        <w:t>A. work</w:t>
      </w:r>
    </w:p>
    <w:p>
      <w:pPr>
        <w:rPr>
          <w:rFonts w:hint="default"/>
          <w:lang w:val="en-US" w:eastAsia="zh-CN"/>
        </w:rPr>
      </w:pPr>
    </w:p>
    <w:p>
      <w:pPr>
        <w:rPr>
          <w:rFonts w:hint="default"/>
          <w:lang w:val="en-US" w:eastAsia="zh-CN"/>
        </w:rPr>
      </w:pPr>
      <w:r>
        <w:rPr>
          <w:rFonts w:hint="default"/>
          <w:lang w:val="en-US" w:eastAsia="zh-CN"/>
        </w:rPr>
        <w:t>B. job</w:t>
      </w:r>
    </w:p>
    <w:p>
      <w:pPr>
        <w:rPr>
          <w:rFonts w:hint="default"/>
          <w:lang w:val="en-US" w:eastAsia="zh-CN"/>
        </w:rPr>
      </w:pPr>
    </w:p>
    <w:p>
      <w:pPr>
        <w:rPr>
          <w:rFonts w:hint="default"/>
          <w:lang w:val="en-US" w:eastAsia="zh-CN"/>
        </w:rPr>
      </w:pPr>
      <w:r>
        <w:rPr>
          <w:rFonts w:hint="default"/>
          <w:lang w:val="en-US" w:eastAsia="zh-CN"/>
        </w:rPr>
        <w:t>C. profession</w:t>
      </w:r>
    </w:p>
    <w:p>
      <w:pPr>
        <w:rPr>
          <w:rFonts w:hint="default"/>
          <w:lang w:val="en-US" w:eastAsia="zh-CN"/>
        </w:rPr>
      </w:pPr>
    </w:p>
    <w:p>
      <w:pPr>
        <w:rPr>
          <w:rFonts w:hint="default"/>
          <w:lang w:val="en-US" w:eastAsia="zh-CN"/>
        </w:rPr>
      </w:pPr>
      <w:r>
        <w:rPr>
          <w:rFonts w:hint="default"/>
          <w:lang w:val="en-US" w:eastAsia="zh-CN"/>
        </w:rPr>
        <w:t>D. career</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HeA</w:t>
      </w:r>
    </w:p>
    <w:p>
      <w:pPr>
        <w:rPr>
          <w:rFonts w:hint="default"/>
          <w:lang w:val="en-US" w:eastAsia="zh-CN"/>
        </w:rPr>
      </w:pPr>
      <w:r>
        <w:rPr>
          <w:rFonts w:hint="default"/>
          <w:lang w:val="en-US" w:eastAsia="zh-CN"/>
        </w:rPr>
        <w:t xml:space="preserve">when the door opened and the manager came in. </w:t>
      </w:r>
    </w:p>
    <w:p>
      <w:pPr>
        <w:rPr>
          <w:rFonts w:hint="default"/>
          <w:lang w:val="en-US" w:eastAsia="zh-CN"/>
        </w:rPr>
      </w:pPr>
    </w:p>
    <w:p>
      <w:pPr>
        <w:rPr>
          <w:rFonts w:hint="default"/>
          <w:lang w:val="en-US" w:eastAsia="zh-CN"/>
        </w:rPr>
      </w:pPr>
      <w:r>
        <w:rPr>
          <w:rFonts w:hint="default"/>
          <w:lang w:val="en-US" w:eastAsia="zh-CN"/>
        </w:rPr>
        <w:t>A. was smiling</w:t>
      </w:r>
    </w:p>
    <w:p>
      <w:pPr>
        <w:rPr>
          <w:rFonts w:hint="default"/>
          <w:lang w:val="en-US" w:eastAsia="zh-CN"/>
        </w:rPr>
      </w:pPr>
    </w:p>
    <w:p>
      <w:pPr>
        <w:rPr>
          <w:rFonts w:hint="default"/>
          <w:lang w:val="en-US" w:eastAsia="zh-CN"/>
        </w:rPr>
      </w:pPr>
      <w:r>
        <w:rPr>
          <w:rFonts w:hint="default"/>
          <w:lang w:val="en-US" w:eastAsia="zh-CN"/>
        </w:rPr>
        <w:t>B. smiled</w:t>
      </w:r>
    </w:p>
    <w:p>
      <w:pPr>
        <w:rPr>
          <w:rFonts w:hint="default"/>
          <w:lang w:val="en-US" w:eastAsia="zh-CN"/>
        </w:rPr>
      </w:pPr>
    </w:p>
    <w:p>
      <w:pPr>
        <w:rPr>
          <w:rFonts w:hint="default"/>
          <w:lang w:val="en-US" w:eastAsia="zh-CN"/>
        </w:rPr>
      </w:pPr>
      <w:r>
        <w:rPr>
          <w:rFonts w:hint="default"/>
          <w:lang w:val="en-US" w:eastAsia="zh-CN"/>
        </w:rPr>
        <w:t>C. is smiling</w:t>
      </w:r>
    </w:p>
    <w:p>
      <w:pPr>
        <w:rPr>
          <w:rFonts w:hint="default"/>
          <w:lang w:val="en-US" w:eastAsia="zh-CN"/>
        </w:rPr>
      </w:pPr>
    </w:p>
    <w:p>
      <w:pPr>
        <w:rPr>
          <w:rFonts w:hint="default"/>
          <w:lang w:val="en-US" w:eastAsia="zh-CN"/>
        </w:rPr>
      </w:pPr>
      <w:r>
        <w:rPr>
          <w:rFonts w:hint="default"/>
          <w:lang w:val="en-US" w:eastAsia="zh-CN"/>
        </w:rPr>
        <w:t>D. has smiled</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 day, a woman came to his house. </w:t>
      </w:r>
    </w:p>
    <w:p>
      <w:pPr>
        <w:rPr>
          <w:rFonts w:hint="default"/>
          <w:lang w:val="en-US" w:eastAsia="zh-CN"/>
        </w:rPr>
      </w:pPr>
    </w:p>
    <w:p>
      <w:pPr>
        <w:rPr>
          <w:rFonts w:hint="default"/>
          <w:lang w:val="en-US" w:eastAsia="zh-CN"/>
        </w:rPr>
      </w:pPr>
      <w:r>
        <w:rPr>
          <w:rFonts w:hint="default"/>
          <w:lang w:val="en-US" w:eastAsia="zh-CN"/>
        </w:rPr>
        <w:t>A. A</w:t>
      </w:r>
    </w:p>
    <w:p>
      <w:pPr>
        <w:rPr>
          <w:rFonts w:hint="default"/>
          <w:lang w:val="en-US" w:eastAsia="zh-CN"/>
        </w:rPr>
      </w:pPr>
    </w:p>
    <w:p>
      <w:pPr>
        <w:rPr>
          <w:rFonts w:hint="default"/>
          <w:lang w:val="en-US" w:eastAsia="zh-CN"/>
        </w:rPr>
      </w:pPr>
      <w:r>
        <w:rPr>
          <w:rFonts w:hint="default"/>
          <w:lang w:val="en-US" w:eastAsia="zh-CN"/>
        </w:rPr>
        <w:t>B. One</w:t>
      </w:r>
    </w:p>
    <w:p>
      <w:pPr>
        <w:rPr>
          <w:rFonts w:hint="default"/>
          <w:lang w:val="en-US" w:eastAsia="zh-CN"/>
        </w:rPr>
      </w:pPr>
    </w:p>
    <w:p>
      <w:pPr>
        <w:rPr>
          <w:rFonts w:hint="default"/>
          <w:lang w:val="en-US" w:eastAsia="zh-CN"/>
        </w:rPr>
      </w:pPr>
      <w:r>
        <w:rPr>
          <w:rFonts w:hint="default"/>
          <w:lang w:val="en-US" w:eastAsia="zh-CN"/>
        </w:rPr>
        <w:t>C. The</w:t>
      </w:r>
    </w:p>
    <w:p>
      <w:pPr>
        <w:rPr>
          <w:rFonts w:hint="default"/>
          <w:lang w:val="en-US" w:eastAsia="zh-CN"/>
        </w:rPr>
      </w:pPr>
    </w:p>
    <w:p>
      <w:pPr>
        <w:rPr>
          <w:rFonts w:hint="default"/>
          <w:lang w:val="en-US" w:eastAsia="zh-CN"/>
        </w:rPr>
      </w:pPr>
      <w:r>
        <w:rPr>
          <w:rFonts w:hint="default"/>
          <w:lang w:val="en-US" w:eastAsia="zh-CN"/>
        </w:rPr>
        <w:t>D. This</w:t>
      </w:r>
    </w:p>
    <w:p>
      <w:pPr>
        <w:rPr>
          <w:rFonts w:hint="default"/>
          <w:lang w:val="en-US" w:eastAsia="zh-CN"/>
        </w:rPr>
      </w:pPr>
    </w:p>
    <w:p>
      <w:pPr>
        <w:rPr>
          <w:rFonts w:hint="default"/>
          <w:lang w:val="en-US" w:eastAsia="zh-CN"/>
        </w:rPr>
      </w:pPr>
      <w:r>
        <w:rPr>
          <w:rFonts w:hint="default"/>
          <w:lang w:val="en-US" w:eastAsia="zh-CN"/>
        </w:rPr>
        <w:t>正确答案是：B</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 thief isA</w:t>
      </w:r>
    </w:p>
    <w:p>
      <w:pPr>
        <w:rPr>
          <w:rFonts w:hint="default"/>
          <w:lang w:val="en-US" w:eastAsia="zh-CN"/>
        </w:rPr>
      </w:pPr>
      <w:r>
        <w:rPr>
          <w:rFonts w:hint="default"/>
          <w:lang w:val="en-US" w:eastAsia="zh-CN"/>
        </w:rPr>
        <w:t xml:space="preserve">arrest now. </w:t>
      </w:r>
    </w:p>
    <w:p>
      <w:pPr>
        <w:rPr>
          <w:rFonts w:hint="default"/>
          <w:lang w:val="en-US" w:eastAsia="zh-CN"/>
        </w:rPr>
      </w:pPr>
    </w:p>
    <w:p>
      <w:pPr>
        <w:rPr>
          <w:rFonts w:hint="default"/>
          <w:lang w:val="en-US" w:eastAsia="zh-CN"/>
        </w:rPr>
      </w:pPr>
      <w:r>
        <w:rPr>
          <w:rFonts w:hint="default"/>
          <w:lang w:val="en-US" w:eastAsia="zh-CN"/>
        </w:rPr>
        <w:t>A. under</w:t>
      </w:r>
    </w:p>
    <w:p>
      <w:pPr>
        <w:rPr>
          <w:rFonts w:hint="default"/>
          <w:lang w:val="en-US" w:eastAsia="zh-CN"/>
        </w:rPr>
      </w:pPr>
    </w:p>
    <w:p>
      <w:pPr>
        <w:rPr>
          <w:rFonts w:hint="default"/>
          <w:lang w:val="en-US" w:eastAsia="zh-CN"/>
        </w:rPr>
      </w:pPr>
      <w:r>
        <w:rPr>
          <w:rFonts w:hint="default"/>
          <w:lang w:val="en-US" w:eastAsia="zh-CN"/>
        </w:rPr>
        <w:t>B. below</w:t>
      </w:r>
    </w:p>
    <w:p>
      <w:pPr>
        <w:rPr>
          <w:rFonts w:hint="default"/>
          <w:lang w:val="en-US" w:eastAsia="zh-CN"/>
        </w:rPr>
      </w:pPr>
    </w:p>
    <w:p>
      <w:pPr>
        <w:rPr>
          <w:rFonts w:hint="default"/>
          <w:lang w:val="en-US" w:eastAsia="zh-CN"/>
        </w:rPr>
      </w:pPr>
      <w:r>
        <w:rPr>
          <w:rFonts w:hint="default"/>
          <w:lang w:val="en-US" w:eastAsia="zh-CN"/>
        </w:rPr>
        <w:t>C. at</w:t>
      </w:r>
    </w:p>
    <w:p>
      <w:pPr>
        <w:rPr>
          <w:rFonts w:hint="default"/>
          <w:lang w:val="en-US" w:eastAsia="zh-CN"/>
        </w:rPr>
      </w:pPr>
    </w:p>
    <w:p>
      <w:pPr>
        <w:rPr>
          <w:rFonts w:hint="default"/>
          <w:lang w:val="en-US" w:eastAsia="zh-CN"/>
        </w:rPr>
      </w:pPr>
      <w:r>
        <w:rPr>
          <w:rFonts w:hint="default"/>
          <w:lang w:val="en-US" w:eastAsia="zh-CN"/>
        </w:rPr>
        <w:t>D. in</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made the model betterA</w:t>
      </w:r>
    </w:p>
    <w:p>
      <w:pPr>
        <w:rPr>
          <w:rFonts w:hint="default"/>
          <w:lang w:val="en-US" w:eastAsia="zh-CN"/>
        </w:rPr>
      </w:pPr>
      <w:r>
        <w:rPr>
          <w:rFonts w:hint="default"/>
          <w:lang w:val="en-US" w:eastAsia="zh-CN"/>
        </w:rPr>
        <w:t xml:space="preserve">you did. </w:t>
      </w:r>
    </w:p>
    <w:p>
      <w:pPr>
        <w:rPr>
          <w:rFonts w:hint="default"/>
          <w:lang w:val="en-US" w:eastAsia="zh-CN"/>
        </w:rPr>
      </w:pPr>
    </w:p>
    <w:p>
      <w:pPr>
        <w:rPr>
          <w:rFonts w:hint="default"/>
          <w:lang w:val="en-US" w:eastAsia="zh-CN"/>
        </w:rPr>
      </w:pPr>
      <w:r>
        <w:rPr>
          <w:rFonts w:hint="default"/>
          <w:lang w:val="en-US" w:eastAsia="zh-CN"/>
        </w:rPr>
        <w:t>A. than</w:t>
      </w:r>
    </w:p>
    <w:p>
      <w:pPr>
        <w:rPr>
          <w:rFonts w:hint="default"/>
          <w:lang w:val="en-US" w:eastAsia="zh-CN"/>
        </w:rPr>
      </w:pPr>
    </w:p>
    <w:p>
      <w:pPr>
        <w:rPr>
          <w:rFonts w:hint="default"/>
          <w:lang w:val="en-US" w:eastAsia="zh-CN"/>
        </w:rPr>
      </w:pPr>
      <w:r>
        <w:rPr>
          <w:rFonts w:hint="default"/>
          <w:lang w:val="en-US" w:eastAsia="zh-CN"/>
        </w:rPr>
        <w:t>B. as</w:t>
      </w:r>
    </w:p>
    <w:p>
      <w:pPr>
        <w:rPr>
          <w:rFonts w:hint="default"/>
          <w:lang w:val="en-US" w:eastAsia="zh-CN"/>
        </w:rPr>
      </w:pPr>
    </w:p>
    <w:p>
      <w:pPr>
        <w:rPr>
          <w:rFonts w:hint="default"/>
          <w:lang w:val="en-US" w:eastAsia="zh-CN"/>
        </w:rPr>
      </w:pPr>
      <w:r>
        <w:rPr>
          <w:rFonts w:hint="default"/>
          <w:lang w:val="en-US" w:eastAsia="zh-CN"/>
        </w:rPr>
        <w:t>C. like</w:t>
      </w:r>
    </w:p>
    <w:p>
      <w:pPr>
        <w:rPr>
          <w:rFonts w:hint="default"/>
          <w:lang w:val="en-US" w:eastAsia="zh-CN"/>
        </w:rPr>
      </w:pPr>
    </w:p>
    <w:p>
      <w:pPr>
        <w:rPr>
          <w:rFonts w:hint="default"/>
          <w:lang w:val="en-US" w:eastAsia="zh-CN"/>
        </w:rPr>
      </w:pPr>
      <w:r>
        <w:rPr>
          <w:rFonts w:hint="default"/>
          <w:lang w:val="en-US" w:eastAsia="zh-CN"/>
        </w:rPr>
        <w:t>D. so</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I have sent you as much money asA</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r>
        <w:rPr>
          <w:rFonts w:hint="default"/>
          <w:lang w:val="en-US" w:eastAsia="zh-CN"/>
        </w:rPr>
        <w:t>A. possible</w:t>
      </w:r>
    </w:p>
    <w:p>
      <w:pPr>
        <w:rPr>
          <w:rFonts w:hint="default"/>
          <w:lang w:val="en-US" w:eastAsia="zh-CN"/>
        </w:rPr>
      </w:pPr>
    </w:p>
    <w:p>
      <w:pPr>
        <w:rPr>
          <w:rFonts w:hint="default"/>
          <w:lang w:val="en-US" w:eastAsia="zh-CN"/>
        </w:rPr>
      </w:pPr>
      <w:r>
        <w:rPr>
          <w:rFonts w:hint="default"/>
          <w:lang w:val="en-US" w:eastAsia="zh-CN"/>
        </w:rPr>
        <w:t>B. before</w:t>
      </w:r>
    </w:p>
    <w:p>
      <w:pPr>
        <w:rPr>
          <w:rFonts w:hint="default"/>
          <w:lang w:val="en-US" w:eastAsia="zh-CN"/>
        </w:rPr>
      </w:pPr>
    </w:p>
    <w:p>
      <w:pPr>
        <w:rPr>
          <w:rFonts w:hint="default"/>
          <w:lang w:val="en-US" w:eastAsia="zh-CN"/>
        </w:rPr>
      </w:pPr>
      <w:r>
        <w:rPr>
          <w:rFonts w:hint="default"/>
          <w:lang w:val="en-US" w:eastAsia="zh-CN"/>
        </w:rPr>
        <w:t>C. ever</w:t>
      </w:r>
    </w:p>
    <w:p>
      <w:pPr>
        <w:rPr>
          <w:rFonts w:hint="default"/>
          <w:lang w:val="en-US" w:eastAsia="zh-CN"/>
        </w:rPr>
      </w:pPr>
    </w:p>
    <w:p>
      <w:pPr>
        <w:rPr>
          <w:rFonts w:hint="default"/>
          <w:lang w:val="en-US" w:eastAsia="zh-CN"/>
        </w:rPr>
      </w:pPr>
      <w:r>
        <w:rPr>
          <w:rFonts w:hint="default"/>
          <w:lang w:val="en-US" w:eastAsia="zh-CN"/>
        </w:rPr>
        <w:t>D. usual</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The temptationA</w:t>
      </w:r>
    </w:p>
    <w:p>
      <w:pPr>
        <w:rPr>
          <w:rFonts w:hint="default"/>
          <w:lang w:val="en-US" w:eastAsia="zh-CN"/>
        </w:rPr>
      </w:pPr>
      <w:r>
        <w:rPr>
          <w:rFonts w:hint="default"/>
          <w:lang w:val="en-US" w:eastAsia="zh-CN"/>
        </w:rPr>
        <w:t xml:space="preserve">is strong for him. </w:t>
      </w:r>
    </w:p>
    <w:p>
      <w:pPr>
        <w:rPr>
          <w:rFonts w:hint="default"/>
          <w:lang w:val="en-US" w:eastAsia="zh-CN"/>
        </w:rPr>
      </w:pPr>
    </w:p>
    <w:p>
      <w:pPr>
        <w:rPr>
          <w:rFonts w:hint="default"/>
          <w:lang w:val="en-US" w:eastAsia="zh-CN"/>
        </w:rPr>
      </w:pPr>
      <w:r>
        <w:rPr>
          <w:rFonts w:hint="default"/>
          <w:lang w:val="en-US" w:eastAsia="zh-CN"/>
        </w:rPr>
        <w:t>A. to sleep</w:t>
      </w:r>
    </w:p>
    <w:p>
      <w:pPr>
        <w:rPr>
          <w:rFonts w:hint="default"/>
          <w:lang w:val="en-US" w:eastAsia="zh-CN"/>
        </w:rPr>
      </w:pPr>
    </w:p>
    <w:p>
      <w:pPr>
        <w:rPr>
          <w:rFonts w:hint="default"/>
          <w:lang w:val="en-US" w:eastAsia="zh-CN"/>
        </w:rPr>
      </w:pPr>
      <w:r>
        <w:rPr>
          <w:rFonts w:hint="default"/>
          <w:lang w:val="en-US" w:eastAsia="zh-CN"/>
        </w:rPr>
        <w:t>B. sleep</w:t>
      </w:r>
    </w:p>
    <w:p>
      <w:pPr>
        <w:rPr>
          <w:rFonts w:hint="default"/>
          <w:lang w:val="en-US" w:eastAsia="zh-CN"/>
        </w:rPr>
      </w:pPr>
    </w:p>
    <w:p>
      <w:pPr>
        <w:rPr>
          <w:rFonts w:hint="default"/>
          <w:lang w:val="en-US" w:eastAsia="zh-CN"/>
        </w:rPr>
      </w:pPr>
      <w:r>
        <w:rPr>
          <w:rFonts w:hint="default"/>
          <w:lang w:val="en-US" w:eastAsia="zh-CN"/>
        </w:rPr>
        <w:t>C. sleeping</w:t>
      </w:r>
    </w:p>
    <w:p>
      <w:pPr>
        <w:rPr>
          <w:rFonts w:hint="default"/>
          <w:lang w:val="en-US" w:eastAsia="zh-CN"/>
        </w:rPr>
      </w:pPr>
    </w:p>
    <w:p>
      <w:pPr>
        <w:rPr>
          <w:rFonts w:hint="default"/>
          <w:lang w:val="en-US" w:eastAsia="zh-CN"/>
        </w:rPr>
      </w:pPr>
      <w:r>
        <w:rPr>
          <w:rFonts w:hint="default"/>
          <w:lang w:val="en-US" w:eastAsia="zh-CN"/>
        </w:rPr>
        <w:t>D. being sleeping</w:t>
      </w:r>
    </w:p>
    <w:p>
      <w:pPr>
        <w:rPr>
          <w:rFonts w:hint="default"/>
          <w:lang w:val="en-US" w:eastAsia="zh-CN"/>
        </w:rPr>
      </w:pPr>
    </w:p>
    <w:p>
      <w:pPr>
        <w:rPr>
          <w:rFonts w:hint="default"/>
          <w:lang w:val="en-US" w:eastAsia="zh-CN"/>
        </w:rPr>
      </w:pPr>
      <w:r>
        <w:rPr>
          <w:rFonts w:hint="default"/>
          <w:lang w:val="en-US" w:eastAsia="zh-CN"/>
        </w:rPr>
        <w:t>正确答案是：A</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rPr>
      </w:pPr>
      <w:r>
        <w:rPr>
          <w:rFonts w:hint="eastAsia"/>
        </w:rPr>
        <w:t xml:space="preserve"> child enjoys Christmas. </w:t>
      </w:r>
    </w:p>
    <w:p>
      <w:pPr>
        <w:rPr>
          <w:rFonts w:hint="eastAsia"/>
        </w:rPr>
      </w:pPr>
      <w:r>
        <w:rPr>
          <w:rFonts w:hint="eastAsia"/>
        </w:rPr>
        <w:t xml:space="preserve"> A. Every</w:t>
      </w:r>
    </w:p>
    <w:p>
      <w:pPr>
        <w:rPr>
          <w:rFonts w:hint="eastAsia"/>
        </w:rPr>
      </w:pPr>
      <w:r>
        <w:rPr>
          <w:rFonts w:hint="eastAsia"/>
        </w:rPr>
        <w:t xml:space="preserve"> B. Each</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My book is lost. This one is my </w:t>
      </w:r>
    </w:p>
    <w:p>
      <w:pPr>
        <w:rPr>
          <w:rFonts w:hint="eastAsia"/>
        </w:rPr>
      </w:pPr>
      <w:r>
        <w:rPr>
          <w:rFonts w:hint="eastAsia"/>
        </w:rPr>
        <w:t xml:space="preserve">. </w:t>
      </w:r>
    </w:p>
    <w:p>
      <w:pPr>
        <w:rPr>
          <w:rFonts w:hint="eastAsia"/>
        </w:rPr>
      </w:pPr>
      <w:r>
        <w:rPr>
          <w:rFonts w:hint="eastAsia"/>
        </w:rPr>
        <w:t xml:space="preserve"> A. sister's</w:t>
      </w:r>
    </w:p>
    <w:p>
      <w:pPr>
        <w:rPr>
          <w:rFonts w:hint="eastAsia"/>
        </w:rPr>
      </w:pPr>
      <w:r>
        <w:rPr>
          <w:rFonts w:hint="eastAsia"/>
        </w:rPr>
        <w:t xml:space="preserve"> B. sister</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Have you </w:t>
      </w:r>
    </w:p>
    <w:p>
      <w:pPr>
        <w:rPr>
          <w:rFonts w:hint="eastAsia"/>
        </w:rPr>
      </w:pPr>
      <w:r>
        <w:rPr>
          <w:rFonts w:hint="eastAsia"/>
        </w:rPr>
        <w:t xml:space="preserve"> the skirt by yourself?</w:t>
      </w:r>
    </w:p>
    <w:p>
      <w:pPr>
        <w:rPr>
          <w:rFonts w:hint="eastAsia"/>
        </w:rPr>
      </w:pPr>
      <w:r>
        <w:rPr>
          <w:rFonts w:hint="eastAsia"/>
        </w:rPr>
        <w:t xml:space="preserve"> A. made</w:t>
      </w:r>
    </w:p>
    <w:p>
      <w:pPr>
        <w:rPr>
          <w:rFonts w:hint="eastAsia"/>
        </w:rPr>
      </w:pPr>
      <w:r>
        <w:rPr>
          <w:rFonts w:hint="eastAsia"/>
        </w:rPr>
        <w:t xml:space="preserve"> B. built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My room is </w:t>
      </w:r>
    </w:p>
    <w:p>
      <w:pPr>
        <w:rPr>
          <w:rFonts w:hint="eastAsia"/>
        </w:rPr>
      </w:pPr>
      <w:r>
        <w:rPr>
          <w:rFonts w:hint="eastAsia"/>
        </w:rPr>
        <w:t xml:space="preserve"> than the one next door. </w:t>
      </w:r>
    </w:p>
    <w:p>
      <w:pPr>
        <w:rPr>
          <w:rFonts w:hint="eastAsia"/>
        </w:rPr>
      </w:pPr>
      <w:r>
        <w:rPr>
          <w:rFonts w:hint="eastAsia"/>
        </w:rPr>
        <w:t xml:space="preserve"> A. cleaner</w:t>
      </w:r>
    </w:p>
    <w:p>
      <w:pPr>
        <w:rPr>
          <w:rFonts w:hint="eastAsia"/>
        </w:rPr>
      </w:pPr>
      <w:r>
        <w:rPr>
          <w:rFonts w:hint="eastAsia"/>
        </w:rPr>
        <w:t xml:space="preserve"> B. cleanner</w:t>
      </w:r>
    </w:p>
    <w:p>
      <w:pPr>
        <w:rPr>
          <w:rFonts w:hint="eastAsia"/>
        </w:rPr>
      </w:pPr>
      <w:r>
        <w:rPr>
          <w:rFonts w:hint="eastAsia"/>
        </w:rPr>
        <w:t xml:space="preserve"> C. cleanest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We've entered </w:t>
      </w:r>
    </w:p>
    <w:p>
      <w:pPr>
        <w:rPr>
          <w:rFonts w:hint="eastAsia"/>
        </w:rPr>
      </w:pPr>
      <w:r>
        <w:rPr>
          <w:rFonts w:hint="eastAsia"/>
        </w:rPr>
        <w:t xml:space="preserve"> an agreement. </w:t>
      </w:r>
    </w:p>
    <w:p>
      <w:pPr>
        <w:rPr>
          <w:rFonts w:hint="eastAsia"/>
        </w:rPr>
      </w:pPr>
      <w:r>
        <w:rPr>
          <w:rFonts w:hint="eastAsia"/>
        </w:rPr>
        <w:t xml:space="preserve"> A. for</w:t>
      </w:r>
    </w:p>
    <w:p>
      <w:pPr>
        <w:rPr>
          <w:rFonts w:hint="eastAsia"/>
        </w:rPr>
      </w:pPr>
      <w:r>
        <w:rPr>
          <w:rFonts w:hint="eastAsia"/>
        </w:rPr>
        <w:t xml:space="preserve"> B. into</w:t>
      </w:r>
    </w:p>
    <w:p>
      <w:pPr>
        <w:rPr>
          <w:rFonts w:hint="eastAsia"/>
        </w:rPr>
      </w:pPr>
      <w:r>
        <w:rPr>
          <w:rFonts w:hint="eastAsia"/>
        </w:rPr>
        <w:t xml:space="preserve"> C. *</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Everyone</w:t>
      </w:r>
    </w:p>
    <w:p>
      <w:pPr>
        <w:rPr>
          <w:rFonts w:hint="eastAsia"/>
        </w:rPr>
      </w:pPr>
      <w:r>
        <w:rPr>
          <w:rFonts w:hint="eastAsia"/>
        </w:rPr>
        <w:t xml:space="preserve">he will win. </w:t>
      </w:r>
    </w:p>
    <w:p>
      <w:pPr>
        <w:rPr>
          <w:rFonts w:hint="eastAsia"/>
        </w:rPr>
      </w:pPr>
      <w:r>
        <w:rPr>
          <w:rFonts w:hint="eastAsia"/>
        </w:rPr>
        <w:t xml:space="preserve"> A. believes </w:t>
      </w:r>
    </w:p>
    <w:p>
      <w:pPr>
        <w:rPr>
          <w:rFonts w:hint="eastAsia"/>
        </w:rPr>
      </w:pPr>
      <w:r>
        <w:rPr>
          <w:rFonts w:hint="eastAsia"/>
        </w:rPr>
        <w:t xml:space="preserve"> B. believe</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Just then, the telephone rang. It rang____.</w:t>
      </w:r>
    </w:p>
    <w:p>
      <w:pPr>
        <w:rPr>
          <w:rFonts w:hint="eastAsia"/>
        </w:rPr>
      </w:pPr>
      <w:r>
        <w:rPr>
          <w:rFonts w:hint="eastAsia"/>
        </w:rPr>
        <w:t>A. at once</w:t>
      </w:r>
    </w:p>
    <w:p>
      <w:pPr>
        <w:rPr>
          <w:rFonts w:hint="eastAsia"/>
        </w:rPr>
      </w:pPr>
      <w:r>
        <w:rPr>
          <w:rFonts w:hint="eastAsia"/>
        </w:rPr>
        <w:t>B. immediately</w:t>
      </w:r>
    </w:p>
    <w:p>
      <w:pPr>
        <w:rPr>
          <w:rFonts w:hint="eastAsia"/>
        </w:rPr>
      </w:pPr>
      <w:r>
        <w:rPr>
          <w:rFonts w:hint="eastAsia"/>
        </w:rPr>
        <w:t>C. again</w:t>
      </w:r>
    </w:p>
    <w:p>
      <w:pPr>
        <w:rPr>
          <w:rFonts w:hint="eastAsia"/>
        </w:rPr>
      </w:pPr>
      <w:r>
        <w:rPr>
          <w:rFonts w:hint="eastAsia"/>
        </w:rPr>
        <w:t>D. at that moment</w:t>
      </w:r>
    </w:p>
    <w:p>
      <w:pPr>
        <w:rPr>
          <w:rFonts w:hint="eastAsia"/>
        </w:rPr>
      </w:pPr>
      <w:r>
        <w:rPr>
          <w:rFonts w:hint="eastAsia"/>
        </w:rPr>
        <w:t>答案：</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shop assistant found some curtain material___me.</w:t>
      </w:r>
    </w:p>
    <w:p>
      <w:pPr>
        <w:rPr>
          <w:rFonts w:hint="eastAsia"/>
        </w:rPr>
      </w:pPr>
      <w:r>
        <w:rPr>
          <w:rFonts w:hint="eastAsia"/>
        </w:rPr>
        <w:t>A. to</w:t>
      </w:r>
    </w:p>
    <w:p>
      <w:pPr>
        <w:rPr>
          <w:rFonts w:hint="eastAsia"/>
        </w:rPr>
      </w:pPr>
      <w:r>
        <w:rPr>
          <w:rFonts w:hint="eastAsia"/>
        </w:rPr>
        <w:t>B. for</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答案：</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Pass the knife ___your father.</w:t>
      </w:r>
    </w:p>
    <w:p>
      <w:pPr>
        <w:rPr>
          <w:rFonts w:hint="eastAsia"/>
        </w:rPr>
      </w:pPr>
      <w:r>
        <w:rPr>
          <w:rFonts w:hint="eastAsia"/>
        </w:rPr>
        <w:t>A. for</w:t>
      </w:r>
    </w:p>
    <w:p>
      <w:pPr>
        <w:rPr>
          <w:rFonts w:hint="eastAsia"/>
        </w:rPr>
      </w:pPr>
      <w:r>
        <w:rPr>
          <w:rFonts w:hint="eastAsia"/>
        </w:rPr>
        <w:t>B. into</w:t>
      </w:r>
    </w:p>
    <w:p>
      <w:pPr>
        <w:rPr>
          <w:rFonts w:hint="eastAsia"/>
        </w:rPr>
      </w:pPr>
      <w:r>
        <w:rPr>
          <w:rFonts w:hint="eastAsia"/>
        </w:rPr>
        <w:t>C. to</w:t>
      </w:r>
    </w:p>
    <w:p>
      <w:pPr>
        <w:rPr>
          <w:rFonts w:hint="eastAsia"/>
        </w:rPr>
      </w:pPr>
      <w:r>
        <w:rPr>
          <w:rFonts w:hint="eastAsia"/>
        </w:rPr>
        <w:t>D. from</w:t>
      </w:r>
    </w:p>
    <w:p>
      <w:pPr>
        <w:rPr>
          <w:rFonts w:hint="eastAsia"/>
        </w:rPr>
      </w:pPr>
      <w:r>
        <w:rPr>
          <w:rFonts w:hint="eastAsia"/>
        </w:rPr>
        <w:t>答案：</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Last summer he went to Italy. He was___Italy last summer.</w:t>
      </w:r>
    </w:p>
    <w:p>
      <w:pPr>
        <w:rPr>
          <w:rFonts w:hint="eastAsia"/>
        </w:rPr>
      </w:pPr>
      <w:r>
        <w:rPr>
          <w:rFonts w:hint="eastAsia"/>
        </w:rPr>
        <w:t>A. at</w:t>
      </w:r>
    </w:p>
    <w:p>
      <w:pPr>
        <w:rPr>
          <w:rFonts w:hint="eastAsia"/>
        </w:rPr>
      </w:pPr>
      <w:r>
        <w:rPr>
          <w:rFonts w:hint="eastAsia"/>
        </w:rPr>
        <w:t>B. to</w:t>
      </w:r>
    </w:p>
    <w:p>
      <w:pPr>
        <w:rPr>
          <w:rFonts w:hint="eastAsia"/>
        </w:rPr>
      </w:pPr>
      <w:r>
        <w:rPr>
          <w:rFonts w:hint="eastAsia"/>
        </w:rPr>
        <w:t>C. in</w:t>
      </w:r>
    </w:p>
    <w:p>
      <w:pPr>
        <w:rPr>
          <w:rFonts w:hint="eastAsia"/>
        </w:rPr>
      </w:pPr>
      <w:r>
        <w:rPr>
          <w:rFonts w:hint="eastAsia"/>
        </w:rPr>
        <w:t>D. on</w:t>
      </w:r>
    </w:p>
    <w:p>
      <w:pPr>
        <w:rPr>
          <w:rFonts w:hint="eastAsia"/>
        </w:rPr>
      </w:pPr>
      <w:r>
        <w:rPr>
          <w:rFonts w:hint="eastAsia"/>
        </w:rPr>
        <w:t>答案：</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___him a few words of Italian? The waiter.</w:t>
      </w:r>
    </w:p>
    <w:p>
      <w:pPr>
        <w:rPr>
          <w:rFonts w:hint="eastAsia"/>
        </w:rPr>
      </w:pPr>
      <w:r>
        <w:rPr>
          <w:rFonts w:hint="eastAsia"/>
        </w:rPr>
        <w:t>A. Who taught</w:t>
      </w:r>
    </w:p>
    <w:p>
      <w:pPr>
        <w:rPr>
          <w:rFonts w:hint="eastAsia"/>
        </w:rPr>
      </w:pPr>
      <w:r>
        <w:rPr>
          <w:rFonts w:hint="eastAsia"/>
        </w:rPr>
        <w:t>B. Who did teach</w:t>
      </w:r>
    </w:p>
    <w:p>
      <w:pPr>
        <w:rPr>
          <w:rFonts w:hint="eastAsia"/>
        </w:rPr>
      </w:pPr>
      <w:r>
        <w:rPr>
          <w:rFonts w:hint="eastAsia"/>
        </w:rPr>
        <w:t>C. What did he teach</w:t>
      </w:r>
    </w:p>
    <w:p>
      <w:pPr>
        <w:rPr>
          <w:rFonts w:hint="eastAsia"/>
        </w:rPr>
      </w:pPr>
      <w:r>
        <w:rPr>
          <w:rFonts w:hint="eastAsia"/>
        </w:rPr>
        <w:t>D. Whom did he teach</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There are____spelling mistakes in your homework.</w:t>
      </w:r>
    </w:p>
    <w:p>
      <w:pPr>
        <w:rPr>
          <w:rFonts w:hint="eastAsia"/>
        </w:rPr>
      </w:pPr>
      <w:r>
        <w:rPr>
          <w:rFonts w:hint="eastAsia"/>
        </w:rPr>
        <w:t xml:space="preserve">A. a small number of </w:t>
      </w:r>
    </w:p>
    <w:p>
      <w:pPr>
        <w:rPr>
          <w:rFonts w:hint="eastAsia"/>
        </w:rPr>
      </w:pPr>
      <w:r>
        <w:rPr>
          <w:rFonts w:hint="eastAsia"/>
        </w:rPr>
        <w:t>B. a good deal of</w:t>
      </w:r>
    </w:p>
    <w:p>
      <w:pPr>
        <w:rPr>
          <w:rFonts w:hint="eastAsia"/>
        </w:rPr>
      </w:pPr>
      <w:r>
        <w:rPr>
          <w:rFonts w:hint="eastAsia"/>
        </w:rPr>
        <w:t>C. much</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I find the film</w:t>
      </w:r>
    </w:p>
    <w:p>
      <w:pPr>
        <w:rPr>
          <w:rFonts w:hint="eastAsia"/>
        </w:rPr>
      </w:pPr>
      <w:r>
        <w:rPr>
          <w:rFonts w:hint="eastAsia"/>
        </w:rPr>
        <w:t>.</w:t>
      </w:r>
    </w:p>
    <w:p>
      <w:pPr>
        <w:rPr>
          <w:rFonts w:hint="eastAsia"/>
        </w:rPr>
      </w:pPr>
      <w:r>
        <w:rPr>
          <w:rFonts w:hint="eastAsia"/>
        </w:rPr>
        <w:t>A. very interesting</w:t>
      </w:r>
    </w:p>
    <w:p>
      <w:pPr>
        <w:rPr>
          <w:rFonts w:hint="eastAsia"/>
        </w:rPr>
      </w:pPr>
      <w:r>
        <w:rPr>
          <w:rFonts w:hint="eastAsia"/>
        </w:rPr>
        <w:t>B. very interested</w:t>
      </w:r>
    </w:p>
    <w:p>
      <w:pPr>
        <w:rPr>
          <w:rFonts w:hint="eastAsia"/>
        </w:rPr>
      </w:pPr>
      <w:r>
        <w:rPr>
          <w:rFonts w:hint="eastAsia"/>
        </w:rPr>
        <w:t>C. very interest</w:t>
      </w:r>
    </w:p>
    <w:p>
      <w:pPr>
        <w:rPr>
          <w:rFonts w:hint="eastAsia"/>
        </w:rPr>
      </w:pPr>
      <w:r>
        <w:rPr>
          <w:rFonts w:hint="eastAsia"/>
        </w:rPr>
        <w:t>D. interests</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have____read the book.</w:t>
      </w:r>
    </w:p>
    <w:p>
      <w:pPr>
        <w:rPr>
          <w:rFonts w:hint="eastAsia"/>
        </w:rPr>
      </w:pPr>
      <w:r>
        <w:rPr>
          <w:rFonts w:hint="eastAsia"/>
        </w:rPr>
        <w:t>A. already</w:t>
      </w:r>
    </w:p>
    <w:p>
      <w:pPr>
        <w:rPr>
          <w:rFonts w:hint="eastAsia"/>
        </w:rPr>
      </w:pPr>
      <w:r>
        <w:rPr>
          <w:rFonts w:hint="eastAsia"/>
        </w:rPr>
        <w:t>B. a year ago</w:t>
      </w:r>
    </w:p>
    <w:p>
      <w:pPr>
        <w:rPr>
          <w:rFonts w:hint="eastAsia"/>
        </w:rPr>
      </w:pPr>
      <w:r>
        <w:rPr>
          <w:rFonts w:hint="eastAsia"/>
        </w:rPr>
        <w:t>C. a short time ago</w:t>
      </w:r>
    </w:p>
    <w:p>
      <w:pPr>
        <w:rPr>
          <w:rFonts w:hint="eastAsia"/>
        </w:rPr>
      </w:pPr>
      <w:r>
        <w:rPr>
          <w:rFonts w:hint="eastAsia"/>
        </w:rPr>
        <w:t>D. last year</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When did you </w:t>
      </w:r>
    </w:p>
    <w:p>
      <w:pPr>
        <w:rPr>
          <w:rFonts w:hint="eastAsia"/>
        </w:rPr>
      </w:pPr>
      <w:r>
        <w:rPr>
          <w:rFonts w:hint="eastAsia"/>
        </w:rPr>
        <w:t>that bag?</w:t>
      </w:r>
    </w:p>
    <w:p>
      <w:pPr>
        <w:rPr>
          <w:rFonts w:hint="eastAsia"/>
        </w:rPr>
      </w:pPr>
      <w:r>
        <w:rPr>
          <w:rFonts w:hint="eastAsia"/>
        </w:rPr>
        <w:t>A. accept</w:t>
      </w:r>
    </w:p>
    <w:p>
      <w:pPr>
        <w:rPr>
          <w:rFonts w:hint="eastAsia"/>
        </w:rPr>
      </w:pPr>
      <w:r>
        <w:rPr>
          <w:rFonts w:hint="eastAsia"/>
        </w:rPr>
        <w:t>B. took</w:t>
      </w:r>
    </w:p>
    <w:p>
      <w:pPr>
        <w:rPr>
          <w:rFonts w:hint="eastAsia"/>
        </w:rPr>
      </w:pPr>
      <w:r>
        <w:rPr>
          <w:rFonts w:hint="eastAsia"/>
        </w:rPr>
        <w:t>C. receive</w:t>
      </w:r>
    </w:p>
    <w:p>
      <w:pPr>
        <w:rPr>
          <w:rFonts w:hint="eastAsia"/>
        </w:rPr>
      </w:pPr>
      <w:r>
        <w:rPr>
          <w:rFonts w:hint="eastAsia"/>
        </w:rPr>
        <w:t>D. bought</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has visited many</w:t>
      </w:r>
    </w:p>
    <w:p>
      <w:pPr>
        <w:rPr>
          <w:rFonts w:hint="eastAsia"/>
        </w:rPr>
      </w:pPr>
      <w:r>
        <w:rPr>
          <w:rFonts w:hint="eastAsia"/>
        </w:rPr>
        <w:t xml:space="preserve"> places in China.</w:t>
      </w:r>
    </w:p>
    <w:p>
      <w:pPr>
        <w:rPr>
          <w:rFonts w:hint="eastAsia"/>
        </w:rPr>
      </w:pPr>
      <w:r>
        <w:rPr>
          <w:rFonts w:hint="eastAsia"/>
        </w:rPr>
        <w:t xml:space="preserve">A. different </w:t>
      </w:r>
    </w:p>
    <w:p>
      <w:pPr>
        <w:rPr>
          <w:rFonts w:hint="eastAsia"/>
        </w:rPr>
      </w:pPr>
      <w:r>
        <w:rPr>
          <w:rFonts w:hint="eastAsia"/>
        </w:rPr>
        <w:t>B. difference</w:t>
      </w:r>
    </w:p>
    <w:p>
      <w:pPr>
        <w:rPr>
          <w:rFonts w:hint="eastAsia"/>
        </w:rPr>
      </w:pPr>
      <w:r>
        <w:rPr>
          <w:rFonts w:hint="eastAsia"/>
        </w:rPr>
        <w:t>C. differentiate</w:t>
      </w:r>
    </w:p>
    <w:p>
      <w:pPr>
        <w:rPr>
          <w:rFonts w:hint="eastAsia"/>
        </w:rPr>
      </w:pPr>
      <w:r>
        <w:rPr>
          <w:rFonts w:hint="eastAsia"/>
        </w:rPr>
        <w:t>D. differ</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school is a mile (away)</w:t>
      </w:r>
    </w:p>
    <w:p>
      <w:pPr>
        <w:rPr>
          <w:rFonts w:hint="eastAsia"/>
        </w:rPr>
      </w:pPr>
      <w:r>
        <w:rPr>
          <w:rFonts w:hint="eastAsia"/>
        </w:rPr>
        <w:t>my house.</w:t>
      </w:r>
    </w:p>
    <w:p>
      <w:pPr>
        <w:rPr>
          <w:rFonts w:hint="eastAsia"/>
        </w:rPr>
      </w:pPr>
      <w:r>
        <w:rPr>
          <w:rFonts w:hint="eastAsia"/>
        </w:rPr>
        <w:t xml:space="preserve">A. from </w:t>
      </w:r>
    </w:p>
    <w:p>
      <w:pPr>
        <w:rPr>
          <w:rFonts w:hint="eastAsia"/>
        </w:rPr>
      </w:pPr>
      <w:r>
        <w:rPr>
          <w:rFonts w:hint="eastAsia"/>
        </w:rPr>
        <w:t>B. at</w:t>
      </w:r>
    </w:p>
    <w:p>
      <w:pPr>
        <w:rPr>
          <w:rFonts w:hint="eastAsia"/>
        </w:rPr>
      </w:pPr>
      <w:r>
        <w:rPr>
          <w:rFonts w:hint="eastAsia"/>
        </w:rPr>
        <w:t>C. in</w:t>
      </w:r>
    </w:p>
    <w:p>
      <w:pPr>
        <w:rPr>
          <w:rFonts w:hint="eastAsia"/>
        </w:rPr>
      </w:pPr>
      <w:r>
        <w:rPr>
          <w:rFonts w:hint="eastAsia"/>
        </w:rPr>
        <w:t>D. by</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Up to now, he </w:t>
      </w:r>
    </w:p>
    <w:p>
      <w:pPr>
        <w:rPr>
          <w:rFonts w:hint="eastAsia"/>
        </w:rPr>
      </w:pPr>
      <w:r>
        <w:rPr>
          <w:rFonts w:hint="eastAsia"/>
        </w:rPr>
        <w:t>very hard-working.</w:t>
      </w:r>
    </w:p>
    <w:p>
      <w:pPr>
        <w:rPr>
          <w:rFonts w:hint="eastAsia"/>
        </w:rPr>
      </w:pPr>
      <w:r>
        <w:rPr>
          <w:rFonts w:hint="eastAsia"/>
        </w:rPr>
        <w:t xml:space="preserve">A. has  been </w:t>
      </w:r>
    </w:p>
    <w:p>
      <w:pPr>
        <w:rPr>
          <w:rFonts w:hint="eastAsia"/>
        </w:rPr>
      </w:pPr>
      <w:r>
        <w:rPr>
          <w:rFonts w:hint="eastAsia"/>
        </w:rPr>
        <w:t>B. is</w:t>
      </w:r>
    </w:p>
    <w:p>
      <w:pPr>
        <w:rPr>
          <w:rFonts w:hint="eastAsia"/>
        </w:rPr>
      </w:pPr>
      <w:r>
        <w:rPr>
          <w:rFonts w:hint="eastAsia"/>
        </w:rPr>
        <w:t>C. has</w:t>
      </w:r>
    </w:p>
    <w:p>
      <w:pPr>
        <w:rPr>
          <w:rFonts w:hint="eastAsia"/>
        </w:rPr>
      </w:pPr>
      <w:r>
        <w:rPr>
          <w:rFonts w:hint="eastAsia"/>
        </w:rPr>
        <w:t>D. was</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granted my request____more time.</w:t>
      </w:r>
    </w:p>
    <w:p>
      <w:pPr>
        <w:rPr>
          <w:rFonts w:hint="eastAsia"/>
        </w:rPr>
      </w:pPr>
      <w:r>
        <w:rPr>
          <w:rFonts w:hint="eastAsia"/>
        </w:rPr>
        <w:t xml:space="preserve">A. for </w:t>
      </w:r>
    </w:p>
    <w:p>
      <w:pPr>
        <w:rPr>
          <w:rFonts w:hint="eastAsia"/>
        </w:rPr>
      </w:pPr>
      <w:r>
        <w:rPr>
          <w:rFonts w:hint="eastAsia"/>
        </w:rPr>
        <w:t>B. on</w:t>
      </w:r>
    </w:p>
    <w:p>
      <w:pPr>
        <w:rPr>
          <w:rFonts w:hint="eastAsia"/>
        </w:rPr>
      </w:pPr>
      <w:r>
        <w:rPr>
          <w:rFonts w:hint="eastAsia"/>
        </w:rPr>
        <w:t>C. in</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Yesterday, a pigeon____the first message from Pinhurst to Silbury.</w:t>
      </w:r>
    </w:p>
    <w:p>
      <w:pPr>
        <w:rPr>
          <w:rFonts w:hint="eastAsia"/>
        </w:rPr>
      </w:pPr>
      <w:r>
        <w:rPr>
          <w:rFonts w:hint="eastAsia"/>
        </w:rPr>
        <w:t xml:space="preserve">A. carried </w:t>
      </w:r>
    </w:p>
    <w:p>
      <w:pPr>
        <w:rPr>
          <w:rFonts w:hint="eastAsia"/>
        </w:rPr>
      </w:pPr>
      <w:r>
        <w:rPr>
          <w:rFonts w:hint="eastAsia"/>
        </w:rPr>
        <w:t>B. carry</w:t>
      </w:r>
    </w:p>
    <w:p>
      <w:pPr>
        <w:rPr>
          <w:rFonts w:hint="eastAsia"/>
        </w:rPr>
      </w:pPr>
      <w:r>
        <w:rPr>
          <w:rFonts w:hint="eastAsia"/>
        </w:rPr>
        <w:t>C. carries</w:t>
      </w:r>
    </w:p>
    <w:p>
      <w:pPr>
        <w:rPr>
          <w:rFonts w:hint="eastAsia"/>
        </w:rPr>
      </w:pPr>
      <w:r>
        <w:rPr>
          <w:rFonts w:hint="eastAsia"/>
        </w:rPr>
        <w:t>D. has carried</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Have you got five minutes to </w:t>
      </w:r>
    </w:p>
    <w:p>
      <w:pPr>
        <w:rPr>
          <w:rFonts w:hint="eastAsia"/>
        </w:rPr>
      </w:pPr>
      <w:r>
        <w:rPr>
          <w:rFonts w:hint="eastAsia"/>
        </w:rPr>
        <w:t>?</w:t>
      </w:r>
    </w:p>
    <w:p>
      <w:pPr>
        <w:rPr>
          <w:rFonts w:hint="eastAsia"/>
        </w:rPr>
      </w:pPr>
      <w:r>
        <w:rPr>
          <w:rFonts w:hint="eastAsia"/>
        </w:rPr>
        <w:t>A. spare</w:t>
      </w:r>
    </w:p>
    <w:p>
      <w:pPr>
        <w:rPr>
          <w:rFonts w:hint="eastAsia"/>
        </w:rPr>
      </w:pPr>
      <w:r>
        <w:rPr>
          <w:rFonts w:hint="eastAsia"/>
        </w:rPr>
        <w:t>B. spared</w:t>
      </w:r>
    </w:p>
    <w:p>
      <w:pPr>
        <w:rPr>
          <w:rFonts w:hint="eastAsia"/>
        </w:rPr>
      </w:pPr>
      <w:r>
        <w:rPr>
          <w:rFonts w:hint="eastAsia"/>
        </w:rPr>
        <w:t>C. has spared</w:t>
      </w:r>
    </w:p>
    <w:p>
      <w:pPr>
        <w:rPr>
          <w:rFonts w:hint="eastAsia"/>
        </w:rPr>
      </w:pPr>
      <w:r>
        <w:rPr>
          <w:rFonts w:hint="eastAsia"/>
        </w:rPr>
        <w:t>D. spares</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Don't always ask others ____ help.</w:t>
      </w:r>
    </w:p>
    <w:p>
      <w:pPr>
        <w:rPr>
          <w:rFonts w:hint="eastAsia"/>
        </w:rPr>
      </w:pPr>
      <w:r>
        <w:rPr>
          <w:rFonts w:hint="eastAsia"/>
        </w:rPr>
        <w:t>A. for</w:t>
      </w:r>
    </w:p>
    <w:p>
      <w:pPr>
        <w:rPr>
          <w:rFonts w:hint="eastAsia"/>
        </w:rPr>
      </w:pPr>
      <w:r>
        <w:rPr>
          <w:rFonts w:hint="eastAsia"/>
        </w:rPr>
        <w:t>B. from</w:t>
      </w:r>
    </w:p>
    <w:p>
      <w:pPr>
        <w:rPr>
          <w:rFonts w:hint="eastAsia"/>
        </w:rPr>
      </w:pPr>
      <w:r>
        <w:rPr>
          <w:rFonts w:hint="eastAsia"/>
        </w:rPr>
        <w:t>C. into</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In return____your help, I invite you to spend the weekend with my family.</w:t>
      </w:r>
    </w:p>
    <w:p>
      <w:pPr>
        <w:rPr>
          <w:rFonts w:hint="eastAsia"/>
        </w:rPr>
      </w:pPr>
      <w:r>
        <w:rPr>
          <w:rFonts w:hint="eastAsia"/>
        </w:rPr>
        <w:t xml:space="preserve">A. for </w:t>
      </w:r>
    </w:p>
    <w:p>
      <w:pPr>
        <w:rPr>
          <w:rFonts w:hint="eastAsia"/>
        </w:rPr>
      </w:pPr>
      <w:r>
        <w:rPr>
          <w:rFonts w:hint="eastAsia"/>
        </w:rPr>
        <w:t>B. by</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____does Jane write to her parents?  Once a week</w:t>
      </w:r>
    </w:p>
    <w:p>
      <w:pPr>
        <w:rPr>
          <w:rFonts w:hint="eastAsia"/>
        </w:rPr>
      </w:pPr>
      <w:r>
        <w:rPr>
          <w:rFonts w:hint="eastAsia"/>
        </w:rPr>
        <w:t>A. How seldom</w:t>
      </w:r>
    </w:p>
    <w:p>
      <w:pPr>
        <w:rPr>
          <w:rFonts w:hint="eastAsia"/>
        </w:rPr>
      </w:pPr>
      <w:r>
        <w:rPr>
          <w:rFonts w:hint="eastAsia"/>
        </w:rPr>
        <w:t>B. How often</w:t>
      </w:r>
    </w:p>
    <w:p>
      <w:pPr>
        <w:rPr>
          <w:rFonts w:hint="eastAsia"/>
        </w:rPr>
      </w:pPr>
      <w:r>
        <w:rPr>
          <w:rFonts w:hint="eastAsia"/>
        </w:rPr>
        <w:t>C. How long</w:t>
      </w:r>
    </w:p>
    <w:p>
      <w:pPr>
        <w:rPr>
          <w:rFonts w:hint="eastAsia"/>
        </w:rPr>
      </w:pPr>
      <w:r>
        <w:rPr>
          <w:rFonts w:hint="eastAsia"/>
        </w:rPr>
        <w:t>D. How soon</w:t>
      </w:r>
    </w:p>
    <w:p>
      <w:pPr>
        <w:rPr>
          <w:rFonts w:hint="eastAsia"/>
        </w:rPr>
      </w:pPr>
      <w:r>
        <w:rPr>
          <w:rFonts w:hint="eastAsia"/>
        </w:rPr>
        <w:t>答案：</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It is cold outside.___your coat.</w:t>
      </w:r>
    </w:p>
    <w:p>
      <w:pPr>
        <w:rPr>
          <w:rFonts w:hint="eastAsia"/>
        </w:rPr>
      </w:pPr>
      <w:r>
        <w:rPr>
          <w:rFonts w:hint="eastAsia"/>
        </w:rPr>
        <w:t xml:space="preserve">A. Put on </w:t>
      </w:r>
    </w:p>
    <w:p>
      <w:pPr>
        <w:rPr>
          <w:rFonts w:hint="eastAsia"/>
        </w:rPr>
      </w:pPr>
      <w:r>
        <w:rPr>
          <w:rFonts w:hint="eastAsia"/>
        </w:rPr>
        <w:t>B. Put in</w:t>
      </w:r>
    </w:p>
    <w:p>
      <w:pPr>
        <w:rPr>
          <w:rFonts w:hint="eastAsia"/>
        </w:rPr>
      </w:pPr>
      <w:r>
        <w:rPr>
          <w:rFonts w:hint="eastAsia"/>
        </w:rPr>
        <w:t>C. Put down</w:t>
      </w:r>
    </w:p>
    <w:p>
      <w:pPr>
        <w:rPr>
          <w:rFonts w:hint="eastAsia"/>
        </w:rPr>
      </w:pPr>
      <w:r>
        <w:rPr>
          <w:rFonts w:hint="eastAsia"/>
        </w:rPr>
        <w:t>D. Put off</w:t>
      </w:r>
    </w:p>
    <w:p>
      <w:pPr>
        <w:rPr>
          <w:rFonts w:hint="eastAsia"/>
        </w:rPr>
      </w:pPr>
      <w:r>
        <w:rPr>
          <w:rFonts w:hint="eastAsia"/>
        </w:rPr>
        <w:t>答案：</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She____the sick baby for three days.</w:t>
      </w:r>
    </w:p>
    <w:p>
      <w:pPr>
        <w:rPr>
          <w:rFonts w:hint="eastAsia"/>
        </w:rPr>
      </w:pPr>
      <w:r>
        <w:rPr>
          <w:rFonts w:hint="eastAsia"/>
        </w:rPr>
        <w:t>A. looked down</w:t>
      </w:r>
    </w:p>
    <w:p>
      <w:pPr>
        <w:rPr>
          <w:rFonts w:hint="eastAsia"/>
        </w:rPr>
      </w:pPr>
      <w:r>
        <w:rPr>
          <w:rFonts w:hint="eastAsia"/>
        </w:rPr>
        <w:t>B. looked for</w:t>
      </w:r>
    </w:p>
    <w:p>
      <w:pPr>
        <w:rPr>
          <w:rFonts w:hint="eastAsia"/>
        </w:rPr>
      </w:pPr>
      <w:r>
        <w:rPr>
          <w:rFonts w:hint="eastAsia"/>
        </w:rPr>
        <w:t>C. looked into</w:t>
      </w:r>
    </w:p>
    <w:p>
      <w:pPr>
        <w:rPr>
          <w:rFonts w:hint="eastAsia"/>
        </w:rPr>
      </w:pPr>
      <w:r>
        <w:rPr>
          <w:rFonts w:hint="eastAsia"/>
        </w:rPr>
        <w:t>D. looked after</w:t>
      </w:r>
    </w:p>
    <w:p>
      <w:pPr>
        <w:rPr>
          <w:rFonts w:hint="eastAsia"/>
        </w:rPr>
      </w:pPr>
      <w:r>
        <w:rPr>
          <w:rFonts w:hint="eastAsia"/>
        </w:rPr>
        <w:t>答案：</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Jim was ____by a bus this morning.</w:t>
      </w:r>
    </w:p>
    <w:p>
      <w:pPr>
        <w:rPr>
          <w:rFonts w:hint="eastAsia"/>
        </w:rPr>
      </w:pPr>
      <w:r>
        <w:rPr>
          <w:rFonts w:hint="eastAsia"/>
        </w:rPr>
        <w:t xml:space="preserve">A. knocked out </w:t>
      </w:r>
    </w:p>
    <w:p>
      <w:pPr>
        <w:rPr>
          <w:rFonts w:hint="eastAsia"/>
        </w:rPr>
      </w:pPr>
      <w:r>
        <w:rPr>
          <w:rFonts w:hint="eastAsia"/>
        </w:rPr>
        <w:t>B. knocked off</w:t>
      </w:r>
    </w:p>
    <w:p>
      <w:pPr>
        <w:rPr>
          <w:rFonts w:hint="eastAsia"/>
        </w:rPr>
      </w:pPr>
      <w:r>
        <w:rPr>
          <w:rFonts w:hint="eastAsia"/>
        </w:rPr>
        <w:t>C. knocked at</w:t>
      </w:r>
    </w:p>
    <w:p>
      <w:pPr>
        <w:rPr>
          <w:rFonts w:hint="eastAsia"/>
        </w:rPr>
      </w:pPr>
      <w:r>
        <w:rPr>
          <w:rFonts w:hint="eastAsia"/>
        </w:rPr>
        <w:t>D. knocked over</w:t>
      </w:r>
    </w:p>
    <w:p>
      <w:pPr>
        <w:rPr>
          <w:rFonts w:hint="eastAsia"/>
        </w:rPr>
      </w:pPr>
      <w:r>
        <w:rPr>
          <w:rFonts w:hint="eastAsia"/>
        </w:rPr>
        <w:t>答案：</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Others were waiting____the airfield.</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答案：</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Some students were dancing and singing </w:t>
      </w:r>
    </w:p>
    <w:p>
      <w:pPr>
        <w:rPr>
          <w:rFonts w:hint="eastAsia"/>
        </w:rPr>
      </w:pPr>
      <w:r>
        <w:rPr>
          <w:rFonts w:hint="eastAsia"/>
        </w:rPr>
        <w:t xml:space="preserve"> others were eating and drinking.</w:t>
      </w:r>
    </w:p>
    <w:p>
      <w:pPr>
        <w:rPr>
          <w:rFonts w:hint="eastAsia"/>
        </w:rPr>
      </w:pPr>
      <w:r>
        <w:rPr>
          <w:rFonts w:hint="eastAsia"/>
        </w:rPr>
        <w:t>A. while</w:t>
      </w:r>
    </w:p>
    <w:p>
      <w:pPr>
        <w:rPr>
          <w:rFonts w:hint="eastAsia"/>
        </w:rPr>
      </w:pPr>
      <w:r>
        <w:rPr>
          <w:rFonts w:hint="eastAsia"/>
        </w:rPr>
        <w:t>B. when</w:t>
      </w:r>
    </w:p>
    <w:p>
      <w:pPr>
        <w:rPr>
          <w:rFonts w:hint="eastAsia"/>
        </w:rPr>
      </w:pPr>
      <w:r>
        <w:rPr>
          <w:rFonts w:hint="eastAsia"/>
        </w:rPr>
        <w:t>C. just as</w:t>
      </w:r>
    </w:p>
    <w:p>
      <w:pPr>
        <w:rPr>
          <w:rFonts w:hint="eastAsia"/>
        </w:rPr>
      </w:pPr>
      <w:r>
        <w:rPr>
          <w:rFonts w:hint="eastAsia"/>
        </w:rPr>
        <w:t>D. as</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I'm expecting a letter____Jimmy.</w:t>
      </w:r>
    </w:p>
    <w:p>
      <w:pPr>
        <w:rPr>
          <w:rFonts w:hint="eastAsia"/>
        </w:rPr>
      </w:pPr>
      <w:r>
        <w:rPr>
          <w:rFonts w:hint="eastAsia"/>
        </w:rPr>
        <w:t>A. for</w:t>
      </w:r>
    </w:p>
    <w:p>
      <w:pPr>
        <w:rPr>
          <w:rFonts w:hint="eastAsia"/>
        </w:rPr>
      </w:pPr>
      <w:r>
        <w:rPr>
          <w:rFonts w:hint="eastAsia"/>
        </w:rPr>
        <w:t>B. from</w:t>
      </w:r>
    </w:p>
    <w:p>
      <w:pPr>
        <w:rPr>
          <w:rFonts w:hint="eastAsia"/>
        </w:rPr>
      </w:pPr>
      <w:r>
        <w:rPr>
          <w:rFonts w:hint="eastAsia"/>
        </w:rPr>
        <w:t>C. with</w:t>
      </w:r>
    </w:p>
    <w:p>
      <w:pPr>
        <w:rPr>
          <w:rFonts w:hint="eastAsia"/>
        </w:rPr>
      </w:pPr>
      <w:r>
        <w:rPr>
          <w:rFonts w:hint="eastAsia"/>
        </w:rPr>
        <w:t>D. into</w:t>
      </w:r>
    </w:p>
    <w:p>
      <w:pPr>
        <w:rPr>
          <w:rFonts w:hint="eastAsia"/>
        </w:rPr>
      </w:pPr>
      <w:r>
        <w:rPr>
          <w:rFonts w:hint="eastAsia"/>
        </w:rPr>
        <w:t>答案：</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How much did you </w:t>
      </w:r>
    </w:p>
    <w:p>
      <w:pPr>
        <w:rPr>
          <w:rFonts w:hint="eastAsia"/>
        </w:rPr>
      </w:pPr>
      <w:r>
        <w:rPr>
          <w:rFonts w:hint="eastAsia"/>
        </w:rPr>
        <w:t xml:space="preserve"> for that dress?</w:t>
      </w:r>
    </w:p>
    <w:p>
      <w:pPr>
        <w:rPr>
          <w:rFonts w:hint="eastAsia"/>
        </w:rPr>
      </w:pPr>
      <w:r>
        <w:rPr>
          <w:rFonts w:hint="eastAsia"/>
        </w:rPr>
        <w:t>A. spend</w:t>
      </w:r>
    </w:p>
    <w:p>
      <w:pPr>
        <w:rPr>
          <w:rFonts w:hint="eastAsia"/>
        </w:rPr>
      </w:pPr>
      <w:r>
        <w:rPr>
          <w:rFonts w:hint="eastAsia"/>
        </w:rPr>
        <w:t>B. take</w:t>
      </w:r>
    </w:p>
    <w:p>
      <w:pPr>
        <w:rPr>
          <w:rFonts w:hint="eastAsia"/>
        </w:rPr>
      </w:pPr>
      <w:r>
        <w:rPr>
          <w:rFonts w:hint="eastAsia"/>
        </w:rPr>
        <w:t>C. pay</w:t>
      </w:r>
    </w:p>
    <w:p>
      <w:pPr>
        <w:rPr>
          <w:rFonts w:hint="eastAsia"/>
        </w:rPr>
      </w:pPr>
      <w:r>
        <w:rPr>
          <w:rFonts w:hint="eastAsia"/>
        </w:rPr>
        <w:t>D. get</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My </w:t>
      </w:r>
    </w:p>
    <w:p>
      <w:pPr>
        <w:rPr>
          <w:rFonts w:hint="eastAsia"/>
        </w:rPr>
      </w:pPr>
      <w:r>
        <w:rPr>
          <w:rFonts w:hint="eastAsia"/>
        </w:rPr>
        <w:t xml:space="preserve">is paid on the 28th of the month. </w:t>
      </w:r>
    </w:p>
    <w:p>
      <w:pPr>
        <w:rPr>
          <w:rFonts w:hint="eastAsia"/>
        </w:rPr>
      </w:pPr>
      <w:r>
        <w:rPr>
          <w:rFonts w:hint="eastAsia"/>
        </w:rPr>
        <w:t>A. salary</w:t>
      </w:r>
    </w:p>
    <w:p>
      <w:pPr>
        <w:rPr>
          <w:rFonts w:hint="eastAsia"/>
        </w:rPr>
      </w:pPr>
      <w:r>
        <w:rPr>
          <w:rFonts w:hint="eastAsia"/>
        </w:rPr>
        <w:t>B. money</w:t>
      </w:r>
    </w:p>
    <w:p>
      <w:pPr>
        <w:rPr>
          <w:rFonts w:hint="eastAsia"/>
        </w:rPr>
      </w:pPr>
      <w:r>
        <w:rPr>
          <w:rFonts w:hint="eastAsia"/>
        </w:rPr>
        <w:t>C. wage</w:t>
      </w:r>
    </w:p>
    <w:p>
      <w:pPr>
        <w:rPr>
          <w:rFonts w:hint="eastAsia"/>
        </w:rPr>
      </w:pPr>
      <w:r>
        <w:rPr>
          <w:rFonts w:hint="eastAsia"/>
        </w:rPr>
        <w:t>D. salaries</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Can you </w:t>
      </w:r>
    </w:p>
    <w:p>
      <w:pPr>
        <w:rPr>
          <w:rFonts w:hint="eastAsia"/>
        </w:rPr>
      </w:pPr>
      <w:r>
        <w:rPr>
          <w:rFonts w:hint="eastAsia"/>
        </w:rPr>
        <w:t xml:space="preserve"> your car to me this afternoon?</w:t>
      </w:r>
    </w:p>
    <w:p>
      <w:pPr>
        <w:rPr>
          <w:rFonts w:hint="eastAsia"/>
        </w:rPr>
      </w:pPr>
      <w:r>
        <w:rPr>
          <w:rFonts w:hint="eastAsia"/>
        </w:rPr>
        <w:t>A. lend</w:t>
      </w:r>
    </w:p>
    <w:p>
      <w:pPr>
        <w:rPr>
          <w:rFonts w:hint="eastAsia"/>
        </w:rPr>
      </w:pPr>
      <w:r>
        <w:rPr>
          <w:rFonts w:hint="eastAsia"/>
        </w:rPr>
        <w:t>B. borrow</w:t>
      </w:r>
    </w:p>
    <w:p>
      <w:pPr>
        <w:rPr>
          <w:rFonts w:hint="eastAsia"/>
        </w:rPr>
      </w:pPr>
      <w:r>
        <w:rPr>
          <w:rFonts w:hint="eastAsia"/>
        </w:rPr>
        <w:t>C. to lend</w:t>
      </w:r>
    </w:p>
    <w:p>
      <w:pPr>
        <w:rPr>
          <w:rFonts w:hint="eastAsia"/>
        </w:rPr>
      </w:pPr>
      <w:r>
        <w:rPr>
          <w:rFonts w:hint="eastAsia"/>
        </w:rPr>
        <w:t>D. to borrow</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You are not allow</w:t>
      </w:r>
    </w:p>
    <w:p>
      <w:pPr>
        <w:rPr>
          <w:rFonts w:hint="eastAsia"/>
        </w:rPr>
      </w:pPr>
      <w:r>
        <w:rPr>
          <w:rFonts w:hint="eastAsia"/>
        </w:rPr>
        <w:t>the room if you don't take the card with you</w:t>
      </w:r>
    </w:p>
    <w:p>
      <w:pPr>
        <w:rPr>
          <w:rFonts w:hint="eastAsia"/>
        </w:rPr>
      </w:pPr>
      <w:r>
        <w:rPr>
          <w:rFonts w:hint="eastAsia"/>
        </w:rPr>
        <w:t>A. entered</w:t>
      </w:r>
    </w:p>
    <w:p>
      <w:pPr>
        <w:rPr>
          <w:rFonts w:hint="eastAsia"/>
        </w:rPr>
      </w:pPr>
      <w:r>
        <w:rPr>
          <w:rFonts w:hint="eastAsia"/>
        </w:rPr>
        <w:t>B. enter</w:t>
      </w:r>
    </w:p>
    <w:p>
      <w:pPr>
        <w:rPr>
          <w:rFonts w:hint="eastAsia"/>
        </w:rPr>
      </w:pPr>
      <w:r>
        <w:rPr>
          <w:rFonts w:hint="eastAsia"/>
        </w:rPr>
        <w:t>C. to enter</w:t>
      </w:r>
    </w:p>
    <w:p>
      <w:pPr>
        <w:rPr>
          <w:rFonts w:hint="eastAsia"/>
        </w:rPr>
      </w:pPr>
      <w:r>
        <w:rPr>
          <w:rFonts w:hint="eastAsia"/>
        </w:rPr>
        <w:t>D. enters</w:t>
      </w:r>
    </w:p>
    <w:p>
      <w:pPr>
        <w:rPr>
          <w:rFonts w:hint="eastAsia"/>
        </w:rPr>
      </w:pPr>
    </w:p>
    <w:p>
      <w:pPr>
        <w:rPr>
          <w:rFonts w:hint="eastAsia"/>
        </w:rPr>
      </w:pP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She tried to play</w:t>
      </w:r>
    </w:p>
    <w:p>
      <w:pPr>
        <w:rPr>
          <w:rFonts w:hint="eastAsia"/>
        </w:rPr>
      </w:pPr>
      <w:r>
        <w:rPr>
          <w:rFonts w:hint="eastAsia"/>
        </w:rPr>
        <w:t xml:space="preserve"> jazz on it!</w:t>
      </w:r>
    </w:p>
    <w:p>
      <w:pPr>
        <w:rPr>
          <w:rFonts w:hint="eastAsia"/>
        </w:rPr>
      </w:pPr>
      <w:r>
        <w:rPr>
          <w:rFonts w:hint="eastAsia"/>
        </w:rPr>
        <w:t>A. the</w:t>
      </w:r>
    </w:p>
    <w:p>
      <w:pPr>
        <w:rPr>
          <w:rFonts w:hint="eastAsia"/>
        </w:rPr>
      </w:pPr>
      <w:r>
        <w:rPr>
          <w:rFonts w:hint="eastAsia"/>
        </w:rPr>
        <w:t>B. *</w:t>
      </w:r>
    </w:p>
    <w:p>
      <w:pPr>
        <w:rPr>
          <w:rFonts w:hint="eastAsia"/>
        </w:rPr>
      </w:pPr>
      <w:r>
        <w:rPr>
          <w:rFonts w:hint="eastAsia"/>
        </w:rPr>
        <w:t>C. a</w:t>
      </w:r>
    </w:p>
    <w:p>
      <w:pPr>
        <w:rPr>
          <w:rFonts w:hint="eastAsia"/>
        </w:rPr>
      </w:pPr>
      <w:r>
        <w:rPr>
          <w:rFonts w:hint="eastAsia"/>
        </w:rPr>
        <w:t>D. an</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22:00</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rPr>
      </w:pPr>
    </w:p>
    <w:p>
      <w:pPr>
        <w:rPr>
          <w:rFonts w:hint="eastAsia" w:eastAsiaTheme="minorEastAsia"/>
          <w:lang w:eastAsia="zh-CN"/>
        </w:rPr>
      </w:pPr>
    </w:p>
    <w:p>
      <w:pPr>
        <w:rPr>
          <w:rFonts w:hint="eastAsia"/>
        </w:rPr>
      </w:pPr>
      <w:r>
        <w:rPr>
          <w:rFonts w:hint="eastAsia"/>
        </w:rPr>
        <w:t xml:space="preserve">Mr. Jackson has </w:t>
      </w:r>
    </w:p>
    <w:p>
      <w:pPr>
        <w:rPr>
          <w:rFonts w:hint="eastAsia"/>
        </w:rPr>
      </w:pPr>
      <w:r>
        <w:rPr>
          <w:rFonts w:hint="eastAsia"/>
        </w:rPr>
        <w:t>a school in the village.</w:t>
      </w:r>
    </w:p>
    <w:p>
      <w:pPr>
        <w:rPr>
          <w:rFonts w:hint="eastAsia"/>
        </w:rPr>
      </w:pPr>
      <w:r>
        <w:rPr>
          <w:rFonts w:hint="eastAsia"/>
        </w:rPr>
        <w:t>A. set out</w:t>
      </w:r>
    </w:p>
    <w:p>
      <w:pPr>
        <w:rPr>
          <w:rFonts w:hint="eastAsia"/>
        </w:rPr>
      </w:pPr>
      <w:r>
        <w:rPr>
          <w:rFonts w:hint="eastAsia"/>
        </w:rPr>
        <w:t>B. set up</w:t>
      </w:r>
    </w:p>
    <w:p>
      <w:pPr>
        <w:rPr>
          <w:rFonts w:hint="eastAsia"/>
        </w:rPr>
      </w:pPr>
      <w:r>
        <w:rPr>
          <w:rFonts w:hint="eastAsia"/>
        </w:rPr>
        <w:t>C. set off</w:t>
      </w:r>
    </w:p>
    <w:p>
      <w:pPr>
        <w:rPr>
          <w:rFonts w:hint="eastAsia"/>
        </w:rPr>
      </w:pPr>
      <w:r>
        <w:rPr>
          <w:rFonts w:hint="eastAsia"/>
        </w:rPr>
        <w:t xml:space="preserve">D. set in </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want to sail </w:t>
      </w:r>
    </w:p>
    <w:p>
      <w:pPr>
        <w:rPr>
          <w:rFonts w:hint="eastAsia"/>
        </w:rPr>
      </w:pPr>
      <w:r>
        <w:rPr>
          <w:rFonts w:hint="eastAsia"/>
        </w:rPr>
        <w:t xml:space="preserve">the world. </w:t>
      </w:r>
    </w:p>
    <w:p>
      <w:pPr>
        <w:rPr>
          <w:rFonts w:hint="eastAsia"/>
        </w:rPr>
      </w:pPr>
      <w:r>
        <w:rPr>
          <w:rFonts w:hint="eastAsia"/>
        </w:rPr>
        <w:t>A. around</w:t>
      </w:r>
    </w:p>
    <w:p>
      <w:pPr>
        <w:rPr>
          <w:rFonts w:hint="eastAsia"/>
        </w:rPr>
      </w:pPr>
      <w:r>
        <w:rPr>
          <w:rFonts w:hint="eastAsia"/>
        </w:rPr>
        <w:t>B. from</w:t>
      </w:r>
    </w:p>
    <w:p>
      <w:pPr>
        <w:rPr>
          <w:rFonts w:hint="eastAsia"/>
        </w:rPr>
      </w:pPr>
      <w:r>
        <w:rPr>
          <w:rFonts w:hint="eastAsia"/>
        </w:rPr>
        <w:t>C. to</w:t>
      </w:r>
    </w:p>
    <w:p>
      <w:pPr>
        <w:rPr>
          <w:rFonts w:hint="eastAsia"/>
        </w:rPr>
      </w:pPr>
      <w:r>
        <w:rPr>
          <w:rFonts w:hint="eastAsia"/>
        </w:rPr>
        <w:t>D. in</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That film</w:t>
      </w:r>
    </w:p>
    <w:p>
      <w:pPr>
        <w:rPr>
          <w:rFonts w:hint="eastAsia"/>
        </w:rPr>
      </w:pPr>
      <w:r>
        <w:rPr>
          <w:rFonts w:hint="eastAsia"/>
        </w:rPr>
        <w:t xml:space="preserve">on next Sunday. </w:t>
      </w:r>
    </w:p>
    <w:p>
      <w:pPr>
        <w:rPr>
          <w:rFonts w:hint="eastAsia"/>
        </w:rPr>
      </w:pPr>
      <w:r>
        <w:rPr>
          <w:rFonts w:hint="eastAsia"/>
        </w:rPr>
        <w:t>A. will be</w:t>
      </w:r>
    </w:p>
    <w:p>
      <w:pPr>
        <w:rPr>
          <w:rFonts w:hint="eastAsia"/>
        </w:rPr>
      </w:pPr>
      <w:r>
        <w:rPr>
          <w:rFonts w:hint="eastAsia"/>
        </w:rPr>
        <w:t>B. was</w:t>
      </w:r>
    </w:p>
    <w:p>
      <w:pPr>
        <w:rPr>
          <w:rFonts w:hint="eastAsia"/>
        </w:rPr>
      </w:pPr>
      <w:r>
        <w:rPr>
          <w:rFonts w:hint="eastAsia"/>
        </w:rPr>
        <w:t>C. is</w:t>
      </w:r>
    </w:p>
    <w:p>
      <w:pPr>
        <w:rPr>
          <w:rFonts w:hint="eastAsia"/>
        </w:rPr>
      </w:pPr>
      <w:r>
        <w:rPr>
          <w:rFonts w:hint="eastAsia"/>
        </w:rPr>
        <w:t>D. shall be</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 have come to say goodbye</w:t>
      </w:r>
    </w:p>
    <w:p>
      <w:pPr>
        <w:rPr>
          <w:rFonts w:hint="eastAsia"/>
        </w:rPr>
      </w:pPr>
      <w:r>
        <w:rPr>
          <w:rFonts w:hint="eastAsia"/>
        </w:rPr>
        <w:t xml:space="preserve">you. </w:t>
      </w:r>
    </w:p>
    <w:p>
      <w:pPr>
        <w:rPr>
          <w:rFonts w:hint="eastAsia"/>
        </w:rPr>
      </w:pPr>
      <w:r>
        <w:rPr>
          <w:rFonts w:hint="eastAsia"/>
        </w:rPr>
        <w:t>A. for</w:t>
      </w:r>
    </w:p>
    <w:p>
      <w:pPr>
        <w:rPr>
          <w:rFonts w:hint="eastAsia"/>
        </w:rPr>
      </w:pPr>
      <w:r>
        <w:rPr>
          <w:rFonts w:hint="eastAsia"/>
        </w:rPr>
        <w:t>B. to</w:t>
      </w:r>
    </w:p>
    <w:p>
      <w:pPr>
        <w:rPr>
          <w:rFonts w:hint="eastAsia"/>
        </w:rPr>
      </w:pPr>
      <w:r>
        <w:rPr>
          <w:rFonts w:hint="eastAsia"/>
        </w:rPr>
        <w:t>C. about</w:t>
      </w:r>
    </w:p>
    <w:p>
      <w:pPr>
        <w:rPr>
          <w:rFonts w:hint="eastAsia"/>
        </w:rPr>
      </w:pPr>
      <w:r>
        <w:rPr>
          <w:rFonts w:hint="eastAsia"/>
        </w:rPr>
        <w:t>D. at</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Mr. Baker is proud</w:t>
      </w:r>
    </w:p>
    <w:p>
      <w:pPr>
        <w:rPr>
          <w:rFonts w:hint="eastAsia"/>
        </w:rPr>
      </w:pPr>
      <w:r>
        <w:rPr>
          <w:rFonts w:hint="eastAsia"/>
        </w:rPr>
        <w:t xml:space="preserve">his son. </w:t>
      </w:r>
    </w:p>
    <w:p>
      <w:pPr>
        <w:rPr>
          <w:rFonts w:hint="eastAsia"/>
        </w:rPr>
      </w:pPr>
      <w:r>
        <w:rPr>
          <w:rFonts w:hint="eastAsia"/>
        </w:rPr>
        <w:t>A. in</w:t>
      </w:r>
    </w:p>
    <w:p>
      <w:pPr>
        <w:rPr>
          <w:rFonts w:hint="eastAsia"/>
        </w:rPr>
      </w:pPr>
      <w:r>
        <w:rPr>
          <w:rFonts w:hint="eastAsia"/>
        </w:rPr>
        <w:t>B. with</w:t>
      </w:r>
    </w:p>
    <w:p>
      <w:pPr>
        <w:rPr>
          <w:rFonts w:hint="eastAsia"/>
        </w:rPr>
      </w:pPr>
      <w:r>
        <w:rPr>
          <w:rFonts w:hint="eastAsia"/>
        </w:rPr>
        <w:t>C. at</w:t>
      </w:r>
    </w:p>
    <w:p>
      <w:pPr>
        <w:rPr>
          <w:rFonts w:hint="eastAsia"/>
        </w:rPr>
      </w:pPr>
      <w:r>
        <w:rPr>
          <w:rFonts w:hint="eastAsia"/>
        </w:rPr>
        <w:t>D. of</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You can find </w:t>
      </w:r>
    </w:p>
    <w:p>
      <w:pPr>
        <w:rPr>
          <w:rFonts w:hint="eastAsia"/>
        </w:rPr>
      </w:pPr>
      <w:r>
        <w:rPr>
          <w:rFonts w:hint="eastAsia"/>
        </w:rPr>
        <w:t xml:space="preserve"> kinds of shoes in this store. </w:t>
      </w:r>
    </w:p>
    <w:p>
      <w:pPr>
        <w:rPr>
          <w:rFonts w:hint="eastAsia"/>
        </w:rPr>
      </w:pPr>
      <w:r>
        <w:rPr>
          <w:rFonts w:hint="eastAsia"/>
        </w:rPr>
        <w:t>A. whole</w:t>
      </w:r>
    </w:p>
    <w:p>
      <w:pPr>
        <w:rPr>
          <w:rFonts w:hint="eastAsia"/>
        </w:rPr>
      </w:pPr>
      <w:r>
        <w:rPr>
          <w:rFonts w:hint="eastAsia"/>
        </w:rPr>
        <w:t>B. all</w:t>
      </w:r>
    </w:p>
    <w:p>
      <w:pPr>
        <w:rPr>
          <w:rFonts w:hint="eastAsia"/>
        </w:rPr>
      </w:pPr>
      <w:r>
        <w:rPr>
          <w:rFonts w:hint="eastAsia"/>
        </w:rPr>
        <w:t>C. the whole</w:t>
      </w:r>
    </w:p>
    <w:p>
      <w:pPr>
        <w:rPr>
          <w:rFonts w:hint="eastAsia"/>
        </w:rPr>
      </w:pPr>
      <w:r>
        <w:rPr>
          <w:rFonts w:hint="eastAsia"/>
        </w:rPr>
        <w:t>D. all the</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On that day, he was late for work </w:t>
      </w:r>
    </w:p>
    <w:p>
      <w:pPr>
        <w:rPr>
          <w:rFonts w:hint="eastAsia"/>
        </w:rPr>
      </w:pPr>
      <w:r>
        <w:rPr>
          <w:rFonts w:hint="eastAsia"/>
        </w:rPr>
        <w:t xml:space="preserve"> usual. </w:t>
      </w:r>
    </w:p>
    <w:p>
      <w:pPr>
        <w:rPr>
          <w:rFonts w:hint="eastAsia"/>
        </w:rPr>
      </w:pPr>
      <w:r>
        <w:rPr>
          <w:rFonts w:hint="eastAsia"/>
        </w:rPr>
        <w:t>A. like</w:t>
      </w:r>
    </w:p>
    <w:p>
      <w:pPr>
        <w:rPr>
          <w:rFonts w:hint="eastAsia"/>
        </w:rPr>
      </w:pPr>
      <w:r>
        <w:rPr>
          <w:rFonts w:hint="eastAsia"/>
        </w:rPr>
        <w:t>B. as well</w:t>
      </w:r>
    </w:p>
    <w:p>
      <w:pPr>
        <w:rPr>
          <w:rFonts w:hint="eastAsia"/>
        </w:rPr>
      </w:pPr>
      <w:r>
        <w:rPr>
          <w:rFonts w:hint="eastAsia"/>
        </w:rPr>
        <w:t>C. as</w:t>
      </w:r>
    </w:p>
    <w:p>
      <w:pPr>
        <w:rPr>
          <w:rFonts w:hint="eastAsia"/>
        </w:rPr>
      </w:pPr>
      <w:r>
        <w:rPr>
          <w:rFonts w:hint="eastAsia"/>
        </w:rPr>
        <w:t>D. at</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My </w:t>
      </w:r>
    </w:p>
    <w:p>
      <w:pPr>
        <w:rPr>
          <w:rFonts w:hint="eastAsia"/>
        </w:rPr>
      </w:pPr>
      <w:r>
        <w:rPr>
          <w:rFonts w:hint="eastAsia"/>
        </w:rPr>
        <w:t xml:space="preserve"> neighbour's sister is a nurse. </w:t>
      </w:r>
    </w:p>
    <w:p>
      <w:pPr>
        <w:rPr>
          <w:rFonts w:hint="eastAsia"/>
        </w:rPr>
      </w:pPr>
      <w:r>
        <w:rPr>
          <w:rFonts w:hint="eastAsia"/>
        </w:rPr>
        <w:t>A. brother</w:t>
      </w:r>
    </w:p>
    <w:p>
      <w:pPr>
        <w:rPr>
          <w:rFonts w:hint="eastAsia"/>
        </w:rPr>
      </w:pPr>
      <w:r>
        <w:rPr>
          <w:rFonts w:hint="eastAsia"/>
        </w:rPr>
        <w:t>B. brother of</w:t>
      </w:r>
    </w:p>
    <w:p>
      <w:pPr>
        <w:rPr>
          <w:rFonts w:hint="eastAsia"/>
        </w:rPr>
      </w:pPr>
      <w:r>
        <w:rPr>
          <w:rFonts w:hint="eastAsia"/>
        </w:rPr>
        <w:t>C. brother's</w:t>
      </w:r>
    </w:p>
    <w:p>
      <w:pPr>
        <w:rPr>
          <w:rFonts w:hint="eastAsia"/>
        </w:rPr>
      </w:pPr>
      <w:r>
        <w:rPr>
          <w:rFonts w:hint="eastAsia"/>
        </w:rPr>
        <w:t>D. brotherhood</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His performance</w:t>
      </w:r>
    </w:p>
    <w:p>
      <w:pPr>
        <w:rPr>
          <w:rFonts w:hint="eastAsia"/>
        </w:rPr>
      </w:pPr>
      <w:r>
        <w:rPr>
          <w:rFonts w:hint="eastAsia"/>
        </w:rPr>
        <w:t xml:space="preserve">the mathematics exam is not very good. </w:t>
      </w:r>
    </w:p>
    <w:p>
      <w:pPr>
        <w:rPr>
          <w:rFonts w:hint="eastAsia"/>
        </w:rPr>
      </w:pPr>
      <w:r>
        <w:rPr>
          <w:rFonts w:hint="eastAsia"/>
        </w:rPr>
        <w:t>A. in</w:t>
      </w:r>
    </w:p>
    <w:p>
      <w:pPr>
        <w:rPr>
          <w:rFonts w:hint="eastAsia"/>
        </w:rPr>
      </w:pPr>
      <w:r>
        <w:rPr>
          <w:rFonts w:hint="eastAsia"/>
        </w:rPr>
        <w:t>B. with</w:t>
      </w:r>
    </w:p>
    <w:p>
      <w:pPr>
        <w:rPr>
          <w:rFonts w:hint="eastAsia"/>
        </w:rPr>
      </w:pPr>
      <w:r>
        <w:rPr>
          <w:rFonts w:hint="eastAsia"/>
        </w:rPr>
        <w:t>C. on</w:t>
      </w:r>
    </w:p>
    <w:p>
      <w:pPr>
        <w:rPr>
          <w:rFonts w:hint="eastAsia"/>
        </w:rPr>
      </w:pPr>
      <w:r>
        <w:rPr>
          <w:rFonts w:hint="eastAsia"/>
        </w:rPr>
        <w:t>D. at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I'll </w:t>
      </w:r>
    </w:p>
    <w:p>
      <w:pPr>
        <w:rPr>
          <w:rFonts w:hint="eastAsia"/>
        </w:rPr>
      </w:pPr>
      <w:r>
        <w:rPr>
          <w:rFonts w:hint="eastAsia"/>
        </w:rPr>
        <w:t xml:space="preserve">for home the day after tomorrow. </w:t>
      </w:r>
    </w:p>
    <w:p>
      <w:pPr>
        <w:rPr>
          <w:rFonts w:hint="eastAsia"/>
        </w:rPr>
      </w:pPr>
      <w:r>
        <w:rPr>
          <w:rFonts w:hint="eastAsia"/>
        </w:rPr>
        <w:t>A. set off</w:t>
      </w:r>
    </w:p>
    <w:p>
      <w:pPr>
        <w:rPr>
          <w:rFonts w:hint="eastAsia"/>
        </w:rPr>
      </w:pPr>
      <w:r>
        <w:rPr>
          <w:rFonts w:hint="eastAsia"/>
        </w:rPr>
        <w:t>B. set in</w:t>
      </w:r>
    </w:p>
    <w:p>
      <w:pPr>
        <w:rPr>
          <w:rFonts w:hint="eastAsia"/>
        </w:rPr>
      </w:pPr>
      <w:r>
        <w:rPr>
          <w:rFonts w:hint="eastAsia"/>
        </w:rPr>
        <w:t>C. set up</w:t>
      </w:r>
    </w:p>
    <w:p>
      <w:pPr>
        <w:rPr>
          <w:rFonts w:hint="eastAsia"/>
        </w:rPr>
      </w:pPr>
      <w:r>
        <w:rPr>
          <w:rFonts w:hint="eastAsia"/>
        </w:rPr>
        <w:t>D. set with</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 was reading</w:t>
      </w:r>
    </w:p>
    <w:p>
      <w:pPr>
        <w:rPr>
          <w:rFonts w:hint="eastAsia"/>
        </w:rPr>
      </w:pPr>
      <w:r>
        <w:rPr>
          <w:rFonts w:hint="eastAsia"/>
        </w:rPr>
        <w:t xml:space="preserve">my friend called. </w:t>
      </w:r>
    </w:p>
    <w:p>
      <w:pPr>
        <w:rPr>
          <w:rFonts w:hint="eastAsia"/>
        </w:rPr>
      </w:pPr>
      <w:r>
        <w:rPr>
          <w:rFonts w:hint="eastAsia"/>
        </w:rPr>
        <w:t>A. after</w:t>
      </w:r>
    </w:p>
    <w:p>
      <w:pPr>
        <w:rPr>
          <w:rFonts w:hint="eastAsia"/>
        </w:rPr>
      </w:pPr>
      <w:r>
        <w:rPr>
          <w:rFonts w:hint="eastAsia"/>
        </w:rPr>
        <w:t>B. when</w:t>
      </w:r>
    </w:p>
    <w:p>
      <w:pPr>
        <w:rPr>
          <w:rFonts w:hint="eastAsia"/>
        </w:rPr>
      </w:pPr>
      <w:r>
        <w:rPr>
          <w:rFonts w:hint="eastAsia"/>
        </w:rPr>
        <w:t>C. before</w:t>
      </w:r>
    </w:p>
    <w:p>
      <w:pPr>
        <w:rPr>
          <w:rFonts w:hint="eastAsia"/>
        </w:rPr>
      </w:pPr>
      <w:r>
        <w:rPr>
          <w:rFonts w:hint="eastAsia"/>
        </w:rPr>
        <w:t>D. as soon as</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Beijing is</w:t>
      </w:r>
    </w:p>
    <w:p>
      <w:pPr>
        <w:rPr>
          <w:rFonts w:hint="eastAsia"/>
        </w:rPr>
      </w:pPr>
      <w:r>
        <w:rPr>
          <w:rFonts w:hint="eastAsia"/>
        </w:rPr>
        <w:t xml:space="preserve">the north of China. </w:t>
      </w:r>
    </w:p>
    <w:p>
      <w:pPr>
        <w:rPr>
          <w:rFonts w:hint="eastAsia"/>
        </w:rPr>
      </w:pPr>
      <w:r>
        <w:rPr>
          <w:rFonts w:hint="eastAsia"/>
        </w:rPr>
        <w:t>A. on</w:t>
      </w:r>
    </w:p>
    <w:p>
      <w:pPr>
        <w:rPr>
          <w:rFonts w:hint="eastAsia"/>
        </w:rPr>
      </w:pPr>
      <w:r>
        <w:rPr>
          <w:rFonts w:hint="eastAsia"/>
        </w:rPr>
        <w:t>B. at</w:t>
      </w:r>
    </w:p>
    <w:p>
      <w:pPr>
        <w:rPr>
          <w:rFonts w:hint="eastAsia"/>
        </w:rPr>
      </w:pPr>
      <w:r>
        <w:rPr>
          <w:rFonts w:hint="eastAsia"/>
        </w:rPr>
        <w:t>C. across</w:t>
      </w:r>
    </w:p>
    <w:p>
      <w:pPr>
        <w:rPr>
          <w:rFonts w:hint="eastAsia"/>
        </w:rPr>
      </w:pPr>
      <w:r>
        <w:rPr>
          <w:rFonts w:hint="eastAsia"/>
        </w:rPr>
        <w:t>D. in</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w:t>
      </w:r>
    </w:p>
    <w:p>
      <w:pPr>
        <w:rPr>
          <w:rFonts w:hint="eastAsia"/>
        </w:rPr>
      </w:pPr>
      <w:r>
        <w:rPr>
          <w:rFonts w:hint="eastAsia"/>
        </w:rPr>
        <w:t xml:space="preserve">until everybody had gone. </w:t>
      </w:r>
    </w:p>
    <w:p>
      <w:pPr>
        <w:rPr>
          <w:rFonts w:hint="eastAsia"/>
        </w:rPr>
      </w:pPr>
      <w:r>
        <w:rPr>
          <w:rFonts w:hint="eastAsia"/>
        </w:rPr>
        <w:t>A. talked about</w:t>
      </w:r>
    </w:p>
    <w:p>
      <w:pPr>
        <w:rPr>
          <w:rFonts w:hint="eastAsia"/>
        </w:rPr>
      </w:pPr>
      <w:r>
        <w:rPr>
          <w:rFonts w:hint="eastAsia"/>
        </w:rPr>
        <w:t>B. talked with</w:t>
      </w:r>
    </w:p>
    <w:p>
      <w:pPr>
        <w:rPr>
          <w:rFonts w:hint="eastAsia"/>
        </w:rPr>
      </w:pPr>
      <w:r>
        <w:rPr>
          <w:rFonts w:hint="eastAsia"/>
        </w:rPr>
        <w:t>C. talked at</w:t>
      </w:r>
    </w:p>
    <w:p>
      <w:pPr>
        <w:rPr>
          <w:rFonts w:hint="eastAsia"/>
        </w:rPr>
      </w:pPr>
      <w:r>
        <w:rPr>
          <w:rFonts w:hint="eastAsia"/>
        </w:rPr>
        <w:t xml:space="preserve">D. talked on </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Last night, I had to walk home. No one would give me </w:t>
      </w:r>
    </w:p>
    <w:p>
      <w:pPr>
        <w:rPr>
          <w:rFonts w:hint="eastAsia"/>
        </w:rPr>
      </w:pPr>
      <w:r>
        <w:rPr>
          <w:rFonts w:hint="eastAsia"/>
        </w:rPr>
        <w:t xml:space="preserve">. </w:t>
      </w:r>
    </w:p>
    <w:p>
      <w:pPr>
        <w:rPr>
          <w:rFonts w:hint="eastAsia"/>
        </w:rPr>
      </w:pPr>
      <w:r>
        <w:rPr>
          <w:rFonts w:hint="eastAsia"/>
        </w:rPr>
        <w:t>A. a lift</w:t>
      </w:r>
    </w:p>
    <w:p>
      <w:pPr>
        <w:rPr>
          <w:rFonts w:hint="eastAsia"/>
        </w:rPr>
      </w:pPr>
      <w:r>
        <w:rPr>
          <w:rFonts w:hint="eastAsia"/>
        </w:rPr>
        <w:t>B. a book</w:t>
      </w:r>
    </w:p>
    <w:p>
      <w:pPr>
        <w:rPr>
          <w:rFonts w:hint="eastAsia"/>
        </w:rPr>
      </w:pPr>
      <w:r>
        <w:rPr>
          <w:rFonts w:hint="eastAsia"/>
        </w:rPr>
        <w:t>C. a car</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replied the question </w:t>
      </w:r>
    </w:p>
    <w:p>
      <w:pPr>
        <w:rPr>
          <w:rFonts w:hint="eastAsia"/>
        </w:rPr>
      </w:pPr>
      <w:r>
        <w:rPr>
          <w:rFonts w:hint="eastAsia"/>
        </w:rPr>
        <w:t xml:space="preserve">. </w:t>
      </w:r>
    </w:p>
    <w:p>
      <w:pPr>
        <w:rPr>
          <w:rFonts w:hint="eastAsia"/>
        </w:rPr>
      </w:pPr>
      <w:r>
        <w:rPr>
          <w:rFonts w:hint="eastAsia"/>
        </w:rPr>
        <w:t>A. in the English</w:t>
      </w:r>
    </w:p>
    <w:p>
      <w:pPr>
        <w:rPr>
          <w:rFonts w:hint="eastAsia"/>
        </w:rPr>
      </w:pPr>
      <w:r>
        <w:rPr>
          <w:rFonts w:hint="eastAsia"/>
        </w:rPr>
        <w:t>B. in  English</w:t>
      </w:r>
    </w:p>
    <w:p>
      <w:pPr>
        <w:rPr>
          <w:rFonts w:hint="eastAsia"/>
        </w:rPr>
      </w:pPr>
      <w:r>
        <w:rPr>
          <w:rFonts w:hint="eastAsia"/>
        </w:rPr>
        <w:t>C. with English</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didn't know that she was a famous actress </w:t>
      </w:r>
    </w:p>
    <w:p>
      <w:pPr>
        <w:rPr>
          <w:rFonts w:hint="eastAsia"/>
        </w:rPr>
      </w:pPr>
      <w:r>
        <w:rPr>
          <w:rFonts w:hint="eastAsia"/>
        </w:rPr>
        <w:t xml:space="preserve">you had told me. </w:t>
      </w:r>
    </w:p>
    <w:p>
      <w:pPr>
        <w:rPr>
          <w:rFonts w:hint="eastAsia"/>
        </w:rPr>
      </w:pPr>
      <w:r>
        <w:rPr>
          <w:rFonts w:hint="eastAsia"/>
        </w:rPr>
        <w:t>A. since</w:t>
      </w:r>
    </w:p>
    <w:p>
      <w:pPr>
        <w:rPr>
          <w:rFonts w:hint="eastAsia"/>
        </w:rPr>
      </w:pPr>
      <w:r>
        <w:rPr>
          <w:rFonts w:hint="eastAsia"/>
        </w:rPr>
        <w:t xml:space="preserve">B. until </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boys loved the zoo. They </w:t>
      </w:r>
    </w:p>
    <w:p>
      <w:pPr>
        <w:rPr>
          <w:rFonts w:hint="eastAsia"/>
        </w:rPr>
      </w:pPr>
      <w:r>
        <w:rPr>
          <w:rFonts w:hint="eastAsia"/>
        </w:rPr>
        <w:t xml:space="preserve"> wild animals before. </w:t>
      </w:r>
    </w:p>
    <w:p>
      <w:pPr>
        <w:rPr>
          <w:rFonts w:hint="eastAsia"/>
        </w:rPr>
      </w:pPr>
      <w:r>
        <w:rPr>
          <w:rFonts w:hint="eastAsia"/>
        </w:rPr>
        <w:t>A. had never seen</w:t>
      </w:r>
    </w:p>
    <w:p>
      <w:pPr>
        <w:rPr>
          <w:rFonts w:hint="eastAsia"/>
        </w:rPr>
      </w:pPr>
      <w:r>
        <w:rPr>
          <w:rFonts w:hint="eastAsia"/>
        </w:rPr>
        <w:t>B. never see</w:t>
      </w:r>
    </w:p>
    <w:p>
      <w:pPr>
        <w:rPr>
          <w:rFonts w:hint="eastAsia"/>
        </w:rPr>
      </w:pPr>
      <w:r>
        <w:rPr>
          <w:rFonts w:hint="eastAsia"/>
        </w:rPr>
        <w:t>C. never saw</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w:t>
      </w:r>
    </w:p>
    <w:p>
      <w:pPr>
        <w:rPr>
          <w:rFonts w:hint="eastAsia"/>
        </w:rPr>
      </w:pPr>
      <w:r>
        <w:rPr>
          <w:rFonts w:hint="eastAsia"/>
        </w:rPr>
        <w:t xml:space="preserve">a cup of coffee, but they gave me a cup of tea. </w:t>
      </w:r>
    </w:p>
    <w:p>
      <w:pPr>
        <w:rPr>
          <w:rFonts w:hint="eastAsia"/>
        </w:rPr>
      </w:pPr>
      <w:r>
        <w:rPr>
          <w:rFonts w:hint="eastAsia"/>
        </w:rPr>
        <w:t>A. asked for</w:t>
      </w:r>
    </w:p>
    <w:p>
      <w:pPr>
        <w:rPr>
          <w:rFonts w:hint="eastAsia"/>
        </w:rPr>
      </w:pPr>
      <w:r>
        <w:rPr>
          <w:rFonts w:hint="eastAsia"/>
        </w:rPr>
        <w:t>B. asked</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you, everyone has helped in some way. </w:t>
      </w:r>
    </w:p>
    <w:p>
      <w:pPr>
        <w:rPr>
          <w:rFonts w:hint="eastAsia"/>
        </w:rPr>
      </w:pPr>
      <w:r>
        <w:rPr>
          <w:rFonts w:hint="eastAsia"/>
        </w:rPr>
        <w:t>A. Except for</w:t>
      </w:r>
    </w:p>
    <w:p>
      <w:pPr>
        <w:rPr>
          <w:rFonts w:hint="eastAsia"/>
        </w:rPr>
      </w:pPr>
      <w:r>
        <w:rPr>
          <w:rFonts w:hint="eastAsia"/>
        </w:rPr>
        <w:t>B. Except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w:t>
      </w:r>
    </w:p>
    <w:p>
      <w:pPr>
        <w:rPr>
          <w:rFonts w:hint="eastAsia"/>
        </w:rPr>
      </w:pPr>
      <w:r>
        <w:rPr>
          <w:rFonts w:hint="eastAsia"/>
        </w:rPr>
        <w:t xml:space="preserve"> us/ them left early. </w:t>
      </w:r>
    </w:p>
    <w:p>
      <w:pPr>
        <w:rPr>
          <w:rFonts w:hint="eastAsia"/>
        </w:rPr>
      </w:pPr>
      <w:r>
        <w:rPr>
          <w:rFonts w:hint="eastAsia"/>
        </w:rPr>
        <w:t xml:space="preserve">A. Both </w:t>
      </w:r>
    </w:p>
    <w:p>
      <w:pPr>
        <w:rPr>
          <w:rFonts w:hint="eastAsia"/>
        </w:rPr>
      </w:pPr>
      <w:r>
        <w:rPr>
          <w:rFonts w:hint="eastAsia"/>
        </w:rPr>
        <w:t>B. Both of</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rPr>
      </w:pPr>
    </w:p>
    <w:p>
      <w:pPr>
        <w:rPr>
          <w:rFonts w:hint="eastAsia" w:eastAsiaTheme="minorEastAsia"/>
          <w:lang w:eastAsia="zh-CN"/>
        </w:rPr>
      </w:pPr>
    </w:p>
    <w:p>
      <w:pPr>
        <w:rPr>
          <w:rFonts w:hint="eastAsia"/>
        </w:rPr>
      </w:pPr>
      <w:r>
        <w:rPr>
          <w:rFonts w:hint="eastAsia"/>
        </w:rPr>
        <w:t xml:space="preserve">Mrs. Browers told her children to </w:t>
      </w:r>
    </w:p>
    <w:p>
      <w:pPr>
        <w:rPr>
          <w:rFonts w:hint="eastAsia"/>
        </w:rPr>
      </w:pPr>
      <w:r>
        <w:rPr>
          <w:rFonts w:hint="eastAsia"/>
        </w:rPr>
        <w:t xml:space="preserve">their toys __________and go to bed. </w:t>
      </w:r>
    </w:p>
    <w:p>
      <w:pPr>
        <w:rPr>
          <w:rFonts w:hint="eastAsia"/>
        </w:rPr>
      </w:pPr>
      <w:r>
        <w:rPr>
          <w:rFonts w:hint="eastAsia"/>
        </w:rPr>
        <w:t>A. put. . . away</w:t>
      </w:r>
    </w:p>
    <w:p>
      <w:pPr>
        <w:rPr>
          <w:rFonts w:hint="eastAsia"/>
        </w:rPr>
      </w:pPr>
      <w:r>
        <w:rPr>
          <w:rFonts w:hint="eastAsia"/>
        </w:rPr>
        <w:t>B. put. . . up</w:t>
      </w:r>
    </w:p>
    <w:p>
      <w:pPr>
        <w:rPr>
          <w:rFonts w:hint="eastAsia"/>
        </w:rPr>
      </w:pPr>
      <w:r>
        <w:rPr>
          <w:rFonts w:hint="eastAsia"/>
        </w:rPr>
        <w:t>C. put. . . down</w:t>
      </w:r>
    </w:p>
    <w:p>
      <w:pPr>
        <w:rPr>
          <w:rFonts w:hint="eastAsia"/>
        </w:rPr>
      </w:pPr>
      <w:r>
        <w:rPr>
          <w:rFonts w:hint="eastAsia"/>
        </w:rPr>
        <w:t>D. put. . . on</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You needn't go back to London tonight. We can</w:t>
      </w:r>
    </w:p>
    <w:p>
      <w:pPr>
        <w:rPr>
          <w:rFonts w:hint="eastAsia"/>
        </w:rPr>
      </w:pPr>
      <w:r>
        <w:rPr>
          <w:rFonts w:hint="eastAsia"/>
        </w:rPr>
        <w:t xml:space="preserve">you______for the night. </w:t>
      </w:r>
    </w:p>
    <w:p>
      <w:pPr>
        <w:rPr>
          <w:rFonts w:hint="eastAsia"/>
        </w:rPr>
      </w:pPr>
      <w:r>
        <w:rPr>
          <w:rFonts w:hint="eastAsia"/>
        </w:rPr>
        <w:t>A. put. . . away</w:t>
      </w:r>
    </w:p>
    <w:p>
      <w:pPr>
        <w:rPr>
          <w:rFonts w:hint="eastAsia"/>
        </w:rPr>
      </w:pPr>
      <w:r>
        <w:rPr>
          <w:rFonts w:hint="eastAsia"/>
        </w:rPr>
        <w:t>B. put . . . up</w:t>
      </w:r>
    </w:p>
    <w:p>
      <w:pPr>
        <w:rPr>
          <w:rFonts w:hint="eastAsia"/>
        </w:rPr>
      </w:pPr>
      <w:r>
        <w:rPr>
          <w:rFonts w:hint="eastAsia"/>
        </w:rPr>
        <w:t>C. put. . . off</w:t>
      </w:r>
    </w:p>
    <w:p>
      <w:pPr>
        <w:rPr>
          <w:rFonts w:hint="eastAsia"/>
        </w:rPr>
      </w:pPr>
      <w:r>
        <w:rPr>
          <w:rFonts w:hint="eastAsia"/>
        </w:rPr>
        <w:t>D. put. . . down</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You can stay here tonight. We can </w:t>
      </w:r>
    </w:p>
    <w:p>
      <w:pPr>
        <w:rPr>
          <w:rFonts w:hint="eastAsia"/>
        </w:rPr>
      </w:pPr>
      <w:r>
        <w:rPr>
          <w:rFonts w:hint="eastAsia"/>
        </w:rPr>
        <w:t xml:space="preserve">you ______in the spare room. </w:t>
      </w:r>
    </w:p>
    <w:p>
      <w:pPr>
        <w:rPr>
          <w:rFonts w:hint="eastAsia"/>
        </w:rPr>
      </w:pPr>
      <w:r>
        <w:rPr>
          <w:rFonts w:hint="eastAsia"/>
        </w:rPr>
        <w:t>A. put. . . up</w:t>
      </w:r>
    </w:p>
    <w:p>
      <w:pPr>
        <w:rPr>
          <w:rFonts w:hint="eastAsia"/>
        </w:rPr>
      </w:pPr>
      <w:r>
        <w:rPr>
          <w:rFonts w:hint="eastAsia"/>
        </w:rPr>
        <w:t>B. put. . . away</w:t>
      </w:r>
    </w:p>
    <w:p>
      <w:pPr>
        <w:rPr>
          <w:rFonts w:hint="eastAsia"/>
        </w:rPr>
      </w:pPr>
      <w:r>
        <w:rPr>
          <w:rFonts w:hint="eastAsia"/>
        </w:rPr>
        <w:t>C. put. . . down</w:t>
      </w:r>
    </w:p>
    <w:p>
      <w:pPr>
        <w:rPr>
          <w:rFonts w:hint="eastAsia"/>
        </w:rPr>
      </w:pPr>
      <w:r>
        <w:rPr>
          <w:rFonts w:hint="eastAsia"/>
        </w:rPr>
        <w:t>D. put. . . off</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Close your books and</w:t>
      </w:r>
    </w:p>
    <w:p>
      <w:pPr>
        <w:rPr>
          <w:rFonts w:hint="eastAsia"/>
        </w:rPr>
      </w:pPr>
      <w:r>
        <w:rPr>
          <w:rFonts w:hint="eastAsia"/>
        </w:rPr>
        <w:t xml:space="preserve">them__________. </w:t>
      </w:r>
    </w:p>
    <w:p>
      <w:pPr>
        <w:rPr>
          <w:rFonts w:hint="eastAsia"/>
        </w:rPr>
      </w:pPr>
      <w:r>
        <w:rPr>
          <w:rFonts w:hint="eastAsia"/>
        </w:rPr>
        <w:t>A. put. . . off</w:t>
      </w:r>
    </w:p>
    <w:p>
      <w:pPr>
        <w:rPr>
          <w:rFonts w:hint="eastAsia"/>
        </w:rPr>
      </w:pPr>
      <w:r>
        <w:rPr>
          <w:rFonts w:hint="eastAsia"/>
        </w:rPr>
        <w:t>B. put. . . on</w:t>
      </w:r>
    </w:p>
    <w:p>
      <w:pPr>
        <w:rPr>
          <w:rFonts w:hint="eastAsia"/>
        </w:rPr>
      </w:pPr>
      <w:r>
        <w:rPr>
          <w:rFonts w:hint="eastAsia"/>
        </w:rPr>
        <w:t>C. put . . . down</w:t>
      </w:r>
    </w:p>
    <w:p>
      <w:pPr>
        <w:rPr>
          <w:rFonts w:hint="eastAsia"/>
        </w:rPr>
      </w:pPr>
      <w:r>
        <w:rPr>
          <w:rFonts w:hint="eastAsia"/>
        </w:rPr>
        <w:t>D. put. . . away</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"Open your exercise books and </w:t>
      </w:r>
    </w:p>
    <w:p>
      <w:pPr>
        <w:rPr>
          <w:rFonts w:hint="eastAsia"/>
        </w:rPr>
      </w:pPr>
      <w:r>
        <w:rPr>
          <w:rFonts w:hint="eastAsia"/>
        </w:rPr>
        <w:t xml:space="preserve">the following," the teacher said. </w:t>
      </w:r>
    </w:p>
    <w:p>
      <w:pPr>
        <w:rPr>
          <w:rFonts w:hint="eastAsia"/>
        </w:rPr>
      </w:pPr>
      <w:r>
        <w:rPr>
          <w:rFonts w:hint="eastAsia"/>
        </w:rPr>
        <w:t>A. put down</w:t>
      </w:r>
    </w:p>
    <w:p>
      <w:pPr>
        <w:rPr>
          <w:rFonts w:hint="eastAsia"/>
        </w:rPr>
      </w:pPr>
      <w:r>
        <w:rPr>
          <w:rFonts w:hint="eastAsia"/>
        </w:rPr>
        <w:t>B. put on</w:t>
      </w:r>
    </w:p>
    <w:p>
      <w:pPr>
        <w:rPr>
          <w:rFonts w:hint="eastAsia"/>
        </w:rPr>
      </w:pPr>
      <w:r>
        <w:rPr>
          <w:rFonts w:hint="eastAsia"/>
        </w:rPr>
        <w:t>C. put off</w:t>
      </w:r>
    </w:p>
    <w:p>
      <w:pPr>
        <w:rPr>
          <w:rFonts w:hint="eastAsia"/>
        </w:rPr>
      </w:pPr>
      <w:r>
        <w:rPr>
          <w:rFonts w:hint="eastAsia"/>
        </w:rPr>
        <w:t>D. put up</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When they have </w:t>
      </w:r>
    </w:p>
    <w:p>
      <w:pPr>
        <w:rPr>
          <w:rFonts w:hint="eastAsia"/>
        </w:rPr>
      </w:pPr>
      <w:r>
        <w:rPr>
          <w:rFonts w:hint="eastAsia"/>
        </w:rPr>
        <w:t xml:space="preserve">that new building, it will spoil the view. </w:t>
      </w:r>
    </w:p>
    <w:p>
      <w:pPr>
        <w:rPr>
          <w:rFonts w:hint="eastAsia"/>
        </w:rPr>
      </w:pPr>
      <w:r>
        <w:rPr>
          <w:rFonts w:hint="eastAsia"/>
        </w:rPr>
        <w:t>A. put off</w:t>
      </w:r>
    </w:p>
    <w:p>
      <w:pPr>
        <w:rPr>
          <w:rFonts w:hint="eastAsia"/>
        </w:rPr>
      </w:pPr>
      <w:r>
        <w:rPr>
          <w:rFonts w:hint="eastAsia"/>
        </w:rPr>
        <w:t>B. put on</w:t>
      </w:r>
    </w:p>
    <w:p>
      <w:pPr>
        <w:rPr>
          <w:rFonts w:hint="eastAsia"/>
        </w:rPr>
      </w:pPr>
      <w:r>
        <w:rPr>
          <w:rFonts w:hint="eastAsia"/>
        </w:rPr>
        <w:t>C. put up</w:t>
      </w:r>
    </w:p>
    <w:p>
      <w:pPr>
        <w:rPr>
          <w:rFonts w:hint="eastAsia"/>
        </w:rPr>
      </w:pPr>
      <w:r>
        <w:rPr>
          <w:rFonts w:hint="eastAsia"/>
        </w:rPr>
        <w:t>D. put down</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They </w:t>
      </w:r>
    </w:p>
    <w:p>
      <w:pPr>
        <w:rPr>
          <w:rFonts w:hint="eastAsia"/>
        </w:rPr>
      </w:pPr>
      <w:r>
        <w:rPr>
          <w:rFonts w:hint="eastAsia"/>
        </w:rPr>
        <w:t xml:space="preserve">the fire and crept into their tent. </w:t>
      </w:r>
    </w:p>
    <w:p>
      <w:pPr>
        <w:rPr>
          <w:rFonts w:hint="eastAsia"/>
        </w:rPr>
      </w:pPr>
      <w:r>
        <w:rPr>
          <w:rFonts w:hint="eastAsia"/>
        </w:rPr>
        <w:t>A. put out</w:t>
      </w:r>
    </w:p>
    <w:p>
      <w:pPr>
        <w:rPr>
          <w:rFonts w:hint="eastAsia"/>
        </w:rPr>
      </w:pPr>
      <w:r>
        <w:rPr>
          <w:rFonts w:hint="eastAsia"/>
        </w:rPr>
        <w:t>B. put up with</w:t>
      </w:r>
    </w:p>
    <w:p>
      <w:pPr>
        <w:rPr>
          <w:rFonts w:hint="eastAsia"/>
        </w:rPr>
      </w:pPr>
      <w:r>
        <w:rPr>
          <w:rFonts w:hint="eastAsia"/>
        </w:rPr>
        <w:t>C. put up</w:t>
      </w:r>
    </w:p>
    <w:p>
      <w:pPr>
        <w:rPr>
          <w:rFonts w:hint="eastAsia"/>
        </w:rPr>
      </w:pPr>
      <w:r>
        <w:rPr>
          <w:rFonts w:hint="eastAsia"/>
        </w:rPr>
        <w:t>D. put off</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w:t>
      </w:r>
    </w:p>
    <w:p>
      <w:pPr>
        <w:rPr>
          <w:rFonts w:hint="eastAsia"/>
        </w:rPr>
      </w:pPr>
      <w:r>
        <w:rPr>
          <w:rFonts w:hint="eastAsia"/>
        </w:rPr>
        <w:t xml:space="preserve">my coat and left the house. </w:t>
      </w:r>
    </w:p>
    <w:p>
      <w:pPr>
        <w:rPr>
          <w:rFonts w:hint="eastAsia"/>
        </w:rPr>
      </w:pPr>
      <w:r>
        <w:rPr>
          <w:rFonts w:hint="eastAsia"/>
        </w:rPr>
        <w:t>A. put up</w:t>
      </w:r>
    </w:p>
    <w:p>
      <w:pPr>
        <w:rPr>
          <w:rFonts w:hint="eastAsia"/>
        </w:rPr>
      </w:pPr>
      <w:r>
        <w:rPr>
          <w:rFonts w:hint="eastAsia"/>
        </w:rPr>
        <w:t>B. put away</w:t>
      </w:r>
    </w:p>
    <w:p>
      <w:pPr>
        <w:rPr>
          <w:rFonts w:hint="eastAsia"/>
        </w:rPr>
      </w:pPr>
      <w:r>
        <w:rPr>
          <w:rFonts w:hint="eastAsia"/>
        </w:rPr>
        <w:t>C. put up with</w:t>
      </w:r>
    </w:p>
    <w:p>
      <w:pPr>
        <w:rPr>
          <w:rFonts w:hint="eastAsia"/>
        </w:rPr>
      </w:pPr>
      <w:r>
        <w:rPr>
          <w:rFonts w:hint="eastAsia"/>
        </w:rPr>
        <w:t>D. put on</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 am getting a divorce. I can't</w:t>
      </w:r>
    </w:p>
    <w:p>
      <w:pPr>
        <w:rPr>
          <w:rFonts w:hint="eastAsia"/>
        </w:rPr>
      </w:pPr>
      <w:r>
        <w:rPr>
          <w:rFonts w:hint="eastAsia"/>
        </w:rPr>
        <w:t xml:space="preserve">him any longer. </w:t>
      </w:r>
    </w:p>
    <w:p>
      <w:pPr>
        <w:rPr>
          <w:rFonts w:hint="eastAsia"/>
        </w:rPr>
      </w:pPr>
      <w:r>
        <w:rPr>
          <w:rFonts w:hint="eastAsia"/>
        </w:rPr>
        <w:t>A. put up with</w:t>
      </w:r>
    </w:p>
    <w:p>
      <w:pPr>
        <w:rPr>
          <w:rFonts w:hint="eastAsia"/>
        </w:rPr>
      </w:pPr>
      <w:r>
        <w:rPr>
          <w:rFonts w:hint="eastAsia"/>
        </w:rPr>
        <w:t>B. put up</w:t>
      </w:r>
    </w:p>
    <w:p>
      <w:pPr>
        <w:rPr>
          <w:rFonts w:hint="eastAsia"/>
        </w:rPr>
      </w:pPr>
      <w:r>
        <w:rPr>
          <w:rFonts w:hint="eastAsia"/>
        </w:rPr>
        <w:t>C. put out</w:t>
      </w:r>
    </w:p>
    <w:p>
      <w:pPr>
        <w:rPr>
          <w:rFonts w:hint="eastAsia"/>
        </w:rPr>
      </w:pPr>
      <w:r>
        <w:rPr>
          <w:rFonts w:hint="eastAsia"/>
        </w:rPr>
        <w:t>D. put down</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have </w:t>
      </w:r>
    </w:p>
    <w:p>
      <w:pPr>
        <w:rPr>
          <w:rFonts w:hint="eastAsia"/>
        </w:rPr>
      </w:pPr>
      <w:r>
        <w:rPr>
          <w:rFonts w:hint="eastAsia"/>
        </w:rPr>
        <w:t xml:space="preserve">my trip to Japan until next month. </w:t>
      </w:r>
    </w:p>
    <w:p>
      <w:pPr>
        <w:rPr>
          <w:rFonts w:hint="eastAsia"/>
        </w:rPr>
      </w:pPr>
      <w:r>
        <w:rPr>
          <w:rFonts w:hint="eastAsia"/>
        </w:rPr>
        <w:t>A. put off</w:t>
      </w:r>
    </w:p>
    <w:p>
      <w:pPr>
        <w:rPr>
          <w:rFonts w:hint="eastAsia"/>
        </w:rPr>
      </w:pPr>
      <w:r>
        <w:rPr>
          <w:rFonts w:hint="eastAsia"/>
        </w:rPr>
        <w:t>B. put up with</w:t>
      </w:r>
    </w:p>
    <w:p>
      <w:pPr>
        <w:rPr>
          <w:rFonts w:hint="eastAsia"/>
        </w:rPr>
      </w:pPr>
      <w:r>
        <w:rPr>
          <w:rFonts w:hint="eastAsia"/>
        </w:rPr>
        <w:t>C. put on</w:t>
      </w:r>
    </w:p>
    <w:p>
      <w:pPr>
        <w:rPr>
          <w:rFonts w:hint="eastAsia"/>
        </w:rPr>
      </w:pPr>
      <w:r>
        <w:rPr>
          <w:rFonts w:hint="eastAsia"/>
        </w:rPr>
        <w:t>D. put down</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 only games</w:t>
      </w:r>
    </w:p>
    <w:p>
      <w:pPr>
        <w:rPr>
          <w:rFonts w:hint="eastAsia"/>
        </w:rPr>
      </w:pPr>
      <w:r>
        <w:rPr>
          <w:rFonts w:hint="eastAsia"/>
        </w:rPr>
        <w:t xml:space="preserve"> I play are football and tennis. </w:t>
      </w:r>
    </w:p>
    <w:p>
      <w:pPr>
        <w:rPr>
          <w:rFonts w:hint="eastAsia"/>
        </w:rPr>
      </w:pPr>
      <w:r>
        <w:rPr>
          <w:rFonts w:hint="eastAsia"/>
        </w:rPr>
        <w:t>A. who</w:t>
      </w:r>
    </w:p>
    <w:p>
      <w:pPr>
        <w:rPr>
          <w:rFonts w:hint="eastAsia"/>
        </w:rPr>
      </w:pPr>
      <w:r>
        <w:rPr>
          <w:rFonts w:hint="eastAsia"/>
        </w:rPr>
        <w:t>B. which</w:t>
      </w:r>
    </w:p>
    <w:p>
      <w:pPr>
        <w:rPr>
          <w:rFonts w:hint="eastAsia"/>
        </w:rPr>
      </w:pPr>
      <w:r>
        <w:rPr>
          <w:rFonts w:hint="eastAsia"/>
        </w:rPr>
        <w:t>C. what</w:t>
      </w:r>
    </w:p>
    <w:p>
      <w:pPr>
        <w:rPr>
          <w:rFonts w:hint="eastAsia"/>
        </w:rPr>
      </w:pPr>
      <w:r>
        <w:rPr>
          <w:rFonts w:hint="eastAsia"/>
        </w:rPr>
        <w:t>D. when</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You can't remember his name,</w:t>
      </w:r>
    </w:p>
    <w:p>
      <w:pPr>
        <w:rPr>
          <w:rFonts w:hint="eastAsia"/>
        </w:rPr>
      </w:pPr>
      <w:r>
        <w:rPr>
          <w:rFonts w:hint="eastAsia"/>
        </w:rPr>
        <w:t xml:space="preserve">you aren't really thinking. </w:t>
      </w:r>
    </w:p>
    <w:p>
      <w:pPr>
        <w:rPr>
          <w:rFonts w:hint="eastAsia"/>
        </w:rPr>
      </w:pPr>
      <w:r>
        <w:rPr>
          <w:rFonts w:hint="eastAsia"/>
        </w:rPr>
        <w:t>A. because</w:t>
      </w:r>
    </w:p>
    <w:p>
      <w:pPr>
        <w:rPr>
          <w:rFonts w:hint="eastAsia"/>
        </w:rPr>
      </w:pPr>
      <w:r>
        <w:rPr>
          <w:rFonts w:hint="eastAsia"/>
        </w:rPr>
        <w:t>B. because of</w:t>
      </w:r>
    </w:p>
    <w:p>
      <w:pPr>
        <w:rPr>
          <w:rFonts w:hint="eastAsia"/>
        </w:rPr>
      </w:pPr>
      <w:r>
        <w:rPr>
          <w:rFonts w:hint="eastAsia"/>
        </w:rPr>
        <w:t>C. what</w:t>
      </w:r>
    </w:p>
    <w:p>
      <w:pPr>
        <w:rPr>
          <w:rFonts w:hint="eastAsia"/>
        </w:rPr>
      </w:pPr>
      <w:r>
        <w:rPr>
          <w:rFonts w:hint="eastAsia"/>
        </w:rPr>
        <w:t>D. that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Do you</w:t>
      </w:r>
    </w:p>
    <w:p>
      <w:pPr>
        <w:rPr>
          <w:rFonts w:hint="eastAsia"/>
        </w:rPr>
      </w:pPr>
      <w:r>
        <w:rPr>
          <w:rFonts w:hint="eastAsia"/>
        </w:rPr>
        <w:t>that cats eat grass?</w:t>
      </w:r>
    </w:p>
    <w:p>
      <w:pPr>
        <w:rPr>
          <w:rFonts w:hint="eastAsia"/>
        </w:rPr>
      </w:pPr>
      <w:r>
        <w:rPr>
          <w:rFonts w:hint="eastAsia"/>
        </w:rPr>
        <w:t>A. believe</w:t>
      </w:r>
    </w:p>
    <w:p>
      <w:pPr>
        <w:rPr>
          <w:rFonts w:hint="eastAsia"/>
        </w:rPr>
      </w:pPr>
      <w:r>
        <w:rPr>
          <w:rFonts w:hint="eastAsia"/>
        </w:rPr>
        <w:t>B. believe in</w:t>
      </w:r>
    </w:p>
    <w:p>
      <w:pPr>
        <w:rPr>
          <w:rFonts w:hint="eastAsia"/>
        </w:rPr>
      </w:pPr>
      <w:r>
        <w:rPr>
          <w:rFonts w:hint="eastAsia"/>
        </w:rPr>
        <w:t>C. believe that</w:t>
      </w:r>
    </w:p>
    <w:p>
      <w:pPr>
        <w:rPr>
          <w:rFonts w:hint="eastAsia"/>
        </w:rPr>
      </w:pPr>
      <w:r>
        <w:rPr>
          <w:rFonts w:hint="eastAsia"/>
        </w:rPr>
        <w:t>D. believe at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 man</w:t>
      </w:r>
    </w:p>
    <w:p>
      <w:pPr>
        <w:rPr>
          <w:rFonts w:hint="eastAsia"/>
        </w:rPr>
      </w:pPr>
      <w:r>
        <w:rPr>
          <w:rFonts w:hint="eastAsia"/>
        </w:rPr>
        <w:t xml:space="preserve">I served was wearing a hat. </w:t>
      </w:r>
    </w:p>
    <w:p>
      <w:pPr>
        <w:rPr>
          <w:rFonts w:hint="eastAsia"/>
        </w:rPr>
      </w:pPr>
      <w:r>
        <w:rPr>
          <w:rFonts w:hint="eastAsia"/>
        </w:rPr>
        <w:t>A.when</w:t>
      </w:r>
    </w:p>
    <w:p>
      <w:pPr>
        <w:rPr>
          <w:rFonts w:hint="eastAsia"/>
        </w:rPr>
      </w:pPr>
      <w:r>
        <w:rPr>
          <w:rFonts w:hint="eastAsia"/>
        </w:rPr>
        <w:t>B. what</w:t>
      </w:r>
    </w:p>
    <w:p>
      <w:pPr>
        <w:rPr>
          <w:rFonts w:hint="eastAsia"/>
        </w:rPr>
      </w:pPr>
      <w:r>
        <w:rPr>
          <w:rFonts w:hint="eastAsia"/>
        </w:rPr>
        <w:t>C. which</w:t>
      </w:r>
    </w:p>
    <w:p>
      <w:pPr>
        <w:rPr>
          <w:rFonts w:hint="eastAsia"/>
        </w:rPr>
      </w:pPr>
      <w:r>
        <w:rPr>
          <w:rFonts w:hint="eastAsia"/>
        </w:rPr>
        <w:t>D. who</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I've been a doctor</w:t>
      </w:r>
    </w:p>
    <w:p>
      <w:pPr>
        <w:rPr>
          <w:rFonts w:hint="eastAsia"/>
        </w:rPr>
      </w:pPr>
      <w:r>
        <w:rPr>
          <w:rFonts w:hint="eastAsia"/>
        </w:rPr>
        <w:t xml:space="preserve">1989. </w:t>
      </w:r>
    </w:p>
    <w:p>
      <w:pPr>
        <w:rPr>
          <w:rFonts w:hint="eastAsia"/>
        </w:rPr>
      </w:pPr>
      <w:r>
        <w:rPr>
          <w:rFonts w:hint="eastAsia"/>
        </w:rPr>
        <w:t>A. in</w:t>
      </w:r>
    </w:p>
    <w:p>
      <w:pPr>
        <w:rPr>
          <w:rFonts w:hint="eastAsia"/>
        </w:rPr>
      </w:pPr>
      <w:r>
        <w:rPr>
          <w:rFonts w:hint="eastAsia"/>
        </w:rPr>
        <w:t>B. since</w:t>
      </w:r>
    </w:p>
    <w:p>
      <w:pPr>
        <w:rPr>
          <w:rFonts w:hint="eastAsia"/>
        </w:rPr>
      </w:pPr>
      <w:r>
        <w:rPr>
          <w:rFonts w:hint="eastAsia"/>
        </w:rPr>
        <w:t>C. for</w:t>
      </w:r>
    </w:p>
    <w:p>
      <w:pPr>
        <w:rPr>
          <w:rFonts w:hint="eastAsia"/>
        </w:rPr>
      </w:pPr>
      <w:r>
        <w:rPr>
          <w:rFonts w:hint="eastAsia"/>
        </w:rPr>
        <w:t>D. from</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This bus is going </w:t>
      </w:r>
    </w:p>
    <w:p>
      <w:pPr>
        <w:rPr>
          <w:rFonts w:hint="eastAsia"/>
        </w:rPr>
      </w:pPr>
      <w:r>
        <w:rPr>
          <w:rFonts w:hint="eastAsia"/>
        </w:rPr>
        <w:t xml:space="preserve">slowly. I'll miss the train. </w:t>
      </w:r>
    </w:p>
    <w:p>
      <w:pPr>
        <w:rPr>
          <w:rFonts w:hint="eastAsia"/>
        </w:rPr>
      </w:pPr>
      <w:r>
        <w:rPr>
          <w:rFonts w:hint="eastAsia"/>
        </w:rPr>
        <w:t>A. too</w:t>
      </w:r>
    </w:p>
    <w:p>
      <w:pPr>
        <w:rPr>
          <w:rFonts w:hint="eastAsia"/>
        </w:rPr>
      </w:pPr>
      <w:r>
        <w:rPr>
          <w:rFonts w:hint="eastAsia"/>
        </w:rPr>
        <w:t>B. very</w:t>
      </w:r>
    </w:p>
    <w:p>
      <w:pPr>
        <w:rPr>
          <w:rFonts w:hint="eastAsia"/>
        </w:rPr>
      </w:pPr>
      <w:r>
        <w:rPr>
          <w:rFonts w:hint="eastAsia"/>
        </w:rPr>
        <w:t>C. quite</w:t>
      </w:r>
    </w:p>
    <w:p>
      <w:pPr>
        <w:rPr>
          <w:rFonts w:hint="eastAsia"/>
        </w:rPr>
      </w:pPr>
      <w:r>
        <w:rPr>
          <w:rFonts w:hint="eastAsia"/>
        </w:rPr>
        <w:t>D. a little</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Did he </w:t>
      </w:r>
    </w:p>
    <w:p>
      <w:pPr>
        <w:rPr>
          <w:rFonts w:hint="eastAsia"/>
        </w:rPr>
      </w:pPr>
      <w:r>
        <w:rPr>
          <w:rFonts w:hint="eastAsia"/>
        </w:rPr>
        <w:t xml:space="preserve"> you a gift last Sunday?</w:t>
      </w:r>
    </w:p>
    <w:p>
      <w:pPr>
        <w:rPr>
          <w:rFonts w:hint="eastAsia"/>
        </w:rPr>
      </w:pPr>
      <w:r>
        <w:rPr>
          <w:rFonts w:hint="eastAsia"/>
        </w:rPr>
        <w:t>A. carry</w:t>
      </w:r>
    </w:p>
    <w:p>
      <w:pPr>
        <w:rPr>
          <w:rFonts w:hint="eastAsia"/>
        </w:rPr>
      </w:pPr>
      <w:r>
        <w:rPr>
          <w:rFonts w:hint="eastAsia"/>
        </w:rPr>
        <w:t>B. fetch</w:t>
      </w:r>
    </w:p>
    <w:p>
      <w:pPr>
        <w:rPr>
          <w:rFonts w:hint="eastAsia"/>
        </w:rPr>
      </w:pPr>
      <w:r>
        <w:rPr>
          <w:rFonts w:hint="eastAsia"/>
        </w:rPr>
        <w:t>C. take</w:t>
      </w:r>
    </w:p>
    <w:p>
      <w:pPr>
        <w:rPr>
          <w:rFonts w:hint="eastAsia"/>
        </w:rPr>
      </w:pPr>
      <w:r>
        <w:rPr>
          <w:rFonts w:hint="eastAsia"/>
        </w:rPr>
        <w:t>D. bring</w:t>
      </w:r>
    </w:p>
    <w:p>
      <w:pPr>
        <w:rPr>
          <w:rFonts w:hint="eastAsia"/>
        </w:rPr>
      </w:pPr>
      <w:r>
        <w:rPr>
          <w:rFonts w:hint="eastAsia"/>
        </w:rPr>
        <w:t>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secretary </w:t>
      </w:r>
    </w:p>
    <w:p>
      <w:pPr>
        <w:rPr>
          <w:rFonts w:hint="eastAsia"/>
        </w:rPr>
      </w:pPr>
      <w:r>
        <w:rPr>
          <w:rFonts w:hint="eastAsia"/>
        </w:rPr>
        <w:t xml:space="preserve"> that she has stolen the letter. </w:t>
      </w:r>
    </w:p>
    <w:p>
      <w:pPr>
        <w:rPr>
          <w:rFonts w:hint="eastAsia"/>
        </w:rPr>
      </w:pPr>
      <w:r>
        <w:rPr>
          <w:rFonts w:hint="eastAsia"/>
        </w:rPr>
        <w:t>A. rejects</w:t>
      </w:r>
    </w:p>
    <w:p>
      <w:pPr>
        <w:rPr>
          <w:rFonts w:hint="eastAsia"/>
        </w:rPr>
      </w:pPr>
      <w:r>
        <w:rPr>
          <w:rFonts w:hint="eastAsia"/>
        </w:rPr>
        <w:t>B. refuses</w:t>
      </w:r>
    </w:p>
    <w:p>
      <w:pPr>
        <w:rPr>
          <w:rFonts w:hint="eastAsia"/>
        </w:rPr>
      </w:pPr>
      <w:r>
        <w:rPr>
          <w:rFonts w:hint="eastAsia"/>
        </w:rPr>
        <w:t>C. denies</w:t>
      </w:r>
    </w:p>
    <w:p>
      <w:pPr>
        <w:rPr>
          <w:rFonts w:hint="eastAsia"/>
        </w:rPr>
      </w:pPr>
      <w:r>
        <w:rPr>
          <w:rFonts w:hint="eastAsia"/>
        </w:rPr>
        <w:t>D. accepts</w:t>
      </w:r>
    </w:p>
    <w:p>
      <w:pPr>
        <w:rPr>
          <w:rFonts w:hint="eastAsia"/>
        </w:rPr>
      </w:pPr>
      <w:r>
        <w:rPr>
          <w:rFonts w:hint="eastAsia"/>
        </w:rPr>
        <w:t>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w:t>
      </w:r>
    </w:p>
    <w:p>
      <w:pPr>
        <w:rPr>
          <w:rFonts w:hint="eastAsia"/>
        </w:rPr>
      </w:pPr>
      <w:r>
        <w:rPr>
          <w:rFonts w:hint="eastAsia"/>
        </w:rPr>
        <w:t xml:space="preserve"> the picture last month/five days ago. </w:t>
      </w:r>
    </w:p>
    <w:p>
      <w:pPr>
        <w:rPr>
          <w:rFonts w:hint="eastAsia"/>
        </w:rPr>
      </w:pPr>
      <w:r>
        <w:rPr>
          <w:rFonts w:hint="eastAsia"/>
        </w:rPr>
        <w:t>A. painted</w:t>
      </w:r>
    </w:p>
    <w:p>
      <w:pPr>
        <w:rPr>
          <w:rFonts w:hint="eastAsia"/>
        </w:rPr>
      </w:pPr>
      <w:r>
        <w:rPr>
          <w:rFonts w:hint="eastAsia"/>
        </w:rPr>
        <w:t>B. have painted</w:t>
      </w:r>
    </w:p>
    <w:p>
      <w:pPr>
        <w:rPr>
          <w:rFonts w:hint="eastAsia"/>
        </w:rPr>
      </w:pPr>
      <w:r>
        <w:rPr>
          <w:rFonts w:hint="eastAsia"/>
        </w:rPr>
        <w:t>C. had painted</w:t>
      </w:r>
    </w:p>
    <w:p>
      <w:pPr>
        <w:rPr>
          <w:rFonts w:hint="eastAsia"/>
        </w:rPr>
      </w:pPr>
      <w:r>
        <w:rPr>
          <w:rFonts w:hint="eastAsia"/>
        </w:rPr>
        <w:t>D. was painting</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It can land on a </w:t>
      </w:r>
    </w:p>
    <w:p>
      <w:pPr>
        <w:rPr>
          <w:rFonts w:hint="eastAsia"/>
        </w:rPr>
      </w:pPr>
      <w:r>
        <w:rPr>
          <w:rFonts w:hint="eastAsia"/>
        </w:rPr>
        <w:t xml:space="preserve">field. </w:t>
      </w:r>
    </w:p>
    <w:p>
      <w:pPr>
        <w:rPr>
          <w:rFonts w:hint="eastAsia"/>
        </w:rPr>
      </w:pPr>
      <w:r>
        <w:rPr>
          <w:rFonts w:hint="eastAsia"/>
        </w:rPr>
        <w:t>A. ploughing</w:t>
      </w:r>
    </w:p>
    <w:p>
      <w:pPr>
        <w:rPr>
          <w:rFonts w:hint="eastAsia"/>
        </w:rPr>
      </w:pPr>
      <w:r>
        <w:rPr>
          <w:rFonts w:hint="eastAsia"/>
        </w:rPr>
        <w:t>B. ploughed</w:t>
      </w:r>
    </w:p>
    <w:p>
      <w:pPr>
        <w:rPr>
          <w:rFonts w:hint="eastAsia"/>
        </w:rPr>
      </w:pPr>
      <w:r>
        <w:rPr>
          <w:rFonts w:hint="eastAsia"/>
        </w:rPr>
        <w:t>C. is ploughing</w:t>
      </w:r>
    </w:p>
    <w:p>
      <w:pPr>
        <w:rPr>
          <w:rFonts w:hint="eastAsia"/>
        </w:rPr>
      </w:pPr>
      <w:r>
        <w:rPr>
          <w:rFonts w:hint="eastAsia"/>
        </w:rPr>
        <w:t>D. has ploughed</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rPr>
      </w:pPr>
    </w:p>
    <w:p>
      <w:pPr>
        <w:rPr>
          <w:rFonts w:hint="eastAsia" w:eastAsiaTheme="minorEastAsia"/>
          <w:lang w:eastAsia="zh-CN"/>
        </w:rPr>
      </w:pPr>
    </w:p>
    <w:p>
      <w:pPr>
        <w:rPr>
          <w:rFonts w:hint="eastAsia"/>
        </w:rPr>
      </w:pPr>
      <w:r>
        <w:rPr>
          <w:rFonts w:hint="eastAsia"/>
        </w:rPr>
        <w:t xml:space="preserve">Fans are necessary in </w:t>
      </w:r>
    </w:p>
    <w:p>
      <w:pPr>
        <w:rPr>
          <w:rFonts w:hint="eastAsia"/>
        </w:rPr>
      </w:pPr>
      <w:r>
        <w:rPr>
          <w:rFonts w:hint="eastAsia"/>
        </w:rPr>
        <w:t>hot country.</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Which river is </w:t>
      </w:r>
    </w:p>
    <w:p>
      <w:pPr>
        <w:rPr>
          <w:rFonts w:hint="eastAsia"/>
        </w:rPr>
      </w:pPr>
      <w:r>
        <w:rPr>
          <w:rFonts w:hint="eastAsia"/>
        </w:rPr>
        <w:t xml:space="preserve">shortest, the Nile, the Amazon, or the Mississippi? </w:t>
      </w:r>
    </w:p>
    <w:p>
      <w:pPr>
        <w:rPr>
          <w:rFonts w:hint="eastAsia"/>
        </w:rPr>
      </w:pPr>
      <w:r>
        <w:rPr>
          <w:rFonts w:hint="eastAsia"/>
        </w:rPr>
        <w:t xml:space="preserve">A. a </w:t>
      </w:r>
    </w:p>
    <w:p>
      <w:pPr>
        <w:rPr>
          <w:rFonts w:hint="eastAsia"/>
        </w:rPr>
      </w:pPr>
      <w:r>
        <w:rPr>
          <w:rFonts w:hint="eastAsia"/>
        </w:rPr>
        <w:t>B. the</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This great team crossed the ocean on</w:t>
      </w:r>
    </w:p>
    <w:p>
      <w:pPr>
        <w:rPr>
          <w:rFonts w:hint="eastAsia"/>
        </w:rPr>
      </w:pPr>
      <w:r>
        <w:rPr>
          <w:rFonts w:hint="eastAsia"/>
        </w:rPr>
        <w:t xml:space="preserve">raft.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Why is America called</w:t>
      </w:r>
    </w:p>
    <w:p>
      <w:pPr>
        <w:rPr>
          <w:rFonts w:hint="eastAsia"/>
        </w:rPr>
      </w:pPr>
      <w:r>
        <w:rPr>
          <w:rFonts w:hint="eastAsia"/>
        </w:rPr>
        <w:t>United States?</w:t>
      </w:r>
    </w:p>
    <w:p>
      <w:pPr>
        <w:rPr>
          <w:rFonts w:hint="eastAsia"/>
        </w:rPr>
      </w:pPr>
      <w:r>
        <w:rPr>
          <w:rFonts w:hint="eastAsia"/>
        </w:rPr>
        <w:t xml:space="preserve"> A. a</w:t>
      </w:r>
    </w:p>
    <w:p>
      <w:pPr>
        <w:rPr>
          <w:rFonts w:hint="eastAsia"/>
        </w:rPr>
      </w:pPr>
      <w:r>
        <w:rPr>
          <w:rFonts w:hint="eastAsia"/>
        </w:rPr>
        <w:t xml:space="preserve"> B. the</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We sailed up </w:t>
      </w:r>
    </w:p>
    <w:p>
      <w:pPr>
        <w:rPr>
          <w:rFonts w:hint="eastAsia"/>
        </w:rPr>
      </w:pPr>
      <w:r>
        <w:rPr>
          <w:rFonts w:hint="eastAsia"/>
        </w:rPr>
        <w:t>Pacific.</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Can you row me </w:t>
      </w:r>
    </w:p>
    <w:p>
      <w:pPr>
        <w:rPr>
          <w:rFonts w:hint="eastAsia"/>
        </w:rPr>
      </w:pPr>
      <w:r>
        <w:rPr>
          <w:rFonts w:hint="eastAsia"/>
        </w:rPr>
        <w:t xml:space="preserve">the lake? </w:t>
      </w:r>
    </w:p>
    <w:p>
      <w:pPr>
        <w:rPr>
          <w:rFonts w:hint="eastAsia"/>
        </w:rPr>
      </w:pPr>
      <w:r>
        <w:rPr>
          <w:rFonts w:hint="eastAsia"/>
        </w:rPr>
        <w:t xml:space="preserve">A. over </w:t>
      </w:r>
    </w:p>
    <w:p>
      <w:pPr>
        <w:rPr>
          <w:rFonts w:hint="eastAsia"/>
        </w:rPr>
      </w:pPr>
      <w:r>
        <w:rPr>
          <w:rFonts w:hint="eastAsia"/>
        </w:rPr>
        <w:t xml:space="preserve">B. up </w:t>
      </w:r>
    </w:p>
    <w:p>
      <w:pPr>
        <w:rPr>
          <w:rFonts w:hint="eastAsia"/>
        </w:rPr>
      </w:pPr>
      <w:r>
        <w:rPr>
          <w:rFonts w:hint="eastAsia"/>
        </w:rPr>
        <w:t xml:space="preserve">C. through </w:t>
      </w:r>
    </w:p>
    <w:p>
      <w:pPr>
        <w:rPr>
          <w:rFonts w:hint="eastAsia"/>
        </w:rPr>
      </w:pPr>
      <w:r>
        <w:rPr>
          <w:rFonts w:hint="eastAsia"/>
        </w:rPr>
        <w:t>D. from</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Mary lives in London which is on</w:t>
      </w:r>
    </w:p>
    <w:p>
      <w:pPr>
        <w:rPr>
          <w:rFonts w:hint="eastAsia"/>
        </w:rPr>
      </w:pPr>
      <w:r>
        <w:rPr>
          <w:rFonts w:hint="eastAsia"/>
        </w:rPr>
        <w:t xml:space="preserve">Thames. </w:t>
      </w:r>
    </w:p>
    <w:p>
      <w:pPr>
        <w:rPr>
          <w:rFonts w:hint="eastAsia"/>
        </w:rPr>
      </w:pPr>
      <w:r>
        <w:rPr>
          <w:rFonts w:hint="eastAsia"/>
        </w:rPr>
        <w:t>A. the</w:t>
      </w:r>
    </w:p>
    <w:p>
      <w:pPr>
        <w:rPr>
          <w:rFonts w:hint="eastAsia"/>
        </w:rPr>
      </w:pPr>
      <w:r>
        <w:rPr>
          <w:rFonts w:hint="eastAsia"/>
        </w:rPr>
        <w:t>B. a</w:t>
      </w:r>
    </w:p>
    <w:p>
      <w:pPr>
        <w:rPr>
          <w:rFonts w:hint="eastAsia"/>
        </w:rPr>
      </w:pPr>
      <w:r>
        <w:rPr>
          <w:rFonts w:hint="eastAsia"/>
        </w:rPr>
        <w:t>C. an</w:t>
      </w:r>
    </w:p>
    <w:p>
      <w:pPr>
        <w:rPr>
          <w:rFonts w:hint="eastAsia"/>
        </w:rPr>
      </w:pPr>
      <w:r>
        <w:rPr>
          <w:rFonts w:hint="eastAsia"/>
        </w:rPr>
        <w:t>D. *</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There isn't </w:t>
      </w:r>
    </w:p>
    <w:p>
      <w:pPr>
        <w:rPr>
          <w:rFonts w:hint="eastAsia"/>
        </w:rPr>
      </w:pPr>
      <w:r>
        <w:rPr>
          <w:rFonts w:hint="eastAsia"/>
        </w:rPr>
        <w:t xml:space="preserve"> water in the bottle. </w:t>
      </w:r>
    </w:p>
    <w:p>
      <w:pPr>
        <w:rPr>
          <w:rFonts w:hint="eastAsia"/>
        </w:rPr>
      </w:pPr>
      <w:r>
        <w:rPr>
          <w:rFonts w:hint="eastAsia"/>
        </w:rPr>
        <w:t>A. any</w:t>
      </w:r>
    </w:p>
    <w:p>
      <w:pPr>
        <w:rPr>
          <w:rFonts w:hint="eastAsia"/>
        </w:rPr>
      </w:pPr>
      <w:r>
        <w:rPr>
          <w:rFonts w:hint="eastAsia"/>
        </w:rPr>
        <w:t>B. some</w:t>
      </w:r>
    </w:p>
    <w:p>
      <w:pPr>
        <w:rPr>
          <w:rFonts w:hint="eastAsia"/>
        </w:rPr>
      </w:pPr>
      <w:r>
        <w:rPr>
          <w:rFonts w:hint="eastAsia"/>
        </w:rPr>
        <w:t>C. no</w:t>
      </w:r>
    </w:p>
    <w:p>
      <w:pPr>
        <w:rPr>
          <w:rFonts w:hint="eastAsia"/>
        </w:rPr>
      </w:pPr>
      <w:r>
        <w:rPr>
          <w:rFonts w:hint="eastAsia"/>
        </w:rPr>
        <w:t>D. not. . any</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George left the house and was soon </w:t>
      </w:r>
    </w:p>
    <w:p>
      <w:pPr>
        <w:rPr>
          <w:rFonts w:hint="eastAsia"/>
        </w:rPr>
      </w:pPr>
      <w:r>
        <w:rPr>
          <w:rFonts w:hint="eastAsia"/>
        </w:rPr>
        <w:t xml:space="preserve">sight. </w:t>
      </w:r>
    </w:p>
    <w:p>
      <w:pPr>
        <w:rPr>
          <w:rFonts w:hint="eastAsia"/>
        </w:rPr>
      </w:pPr>
      <w:r>
        <w:rPr>
          <w:rFonts w:hint="eastAsia"/>
        </w:rPr>
        <w:t>A. out of</w:t>
      </w:r>
    </w:p>
    <w:p>
      <w:pPr>
        <w:rPr>
          <w:rFonts w:hint="eastAsia"/>
        </w:rPr>
      </w:pPr>
      <w:r>
        <w:rPr>
          <w:rFonts w:hint="eastAsia"/>
        </w:rPr>
        <w:t>B. out</w:t>
      </w:r>
    </w:p>
    <w:p>
      <w:pPr>
        <w:rPr>
          <w:rFonts w:hint="eastAsia"/>
        </w:rPr>
      </w:pPr>
      <w:r>
        <w:rPr>
          <w:rFonts w:hint="eastAsia"/>
        </w:rPr>
        <w:t>C. of</w:t>
      </w:r>
    </w:p>
    <w:p>
      <w:pPr>
        <w:rPr>
          <w:rFonts w:hint="eastAsia"/>
        </w:rPr>
      </w:pPr>
      <w:r>
        <w:rPr>
          <w:rFonts w:hint="eastAsia"/>
        </w:rPr>
        <w:t>D. at</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 story was</w:t>
      </w:r>
    </w:p>
    <w:p>
      <w:pPr>
        <w:rPr>
          <w:rFonts w:hint="eastAsia"/>
        </w:rPr>
      </w:pPr>
      <w:r>
        <w:rPr>
          <w:rFonts w:hint="eastAsia"/>
        </w:rPr>
        <w:t xml:space="preserve">interesting that I told it to my friends. </w:t>
      </w:r>
    </w:p>
    <w:p>
      <w:pPr>
        <w:rPr>
          <w:rFonts w:hint="eastAsia"/>
        </w:rPr>
      </w:pPr>
      <w:r>
        <w:rPr>
          <w:rFonts w:hint="eastAsia"/>
        </w:rPr>
        <w:t>A. very</w:t>
      </w:r>
    </w:p>
    <w:p>
      <w:pPr>
        <w:rPr>
          <w:rFonts w:hint="eastAsia"/>
        </w:rPr>
      </w:pPr>
      <w:r>
        <w:rPr>
          <w:rFonts w:hint="eastAsia"/>
        </w:rPr>
        <w:t>B. so</w:t>
      </w:r>
    </w:p>
    <w:p>
      <w:pPr>
        <w:rPr>
          <w:rFonts w:hint="eastAsia"/>
        </w:rPr>
      </w:pPr>
      <w:r>
        <w:rPr>
          <w:rFonts w:hint="eastAsia"/>
        </w:rPr>
        <w:t>C. such</w:t>
      </w:r>
    </w:p>
    <w:p>
      <w:pPr>
        <w:rPr>
          <w:rFonts w:hint="eastAsia"/>
        </w:rPr>
      </w:pPr>
      <w:r>
        <w:rPr>
          <w:rFonts w:hint="eastAsia"/>
        </w:rPr>
        <w:t>D. quite</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It was his</w:t>
      </w:r>
    </w:p>
    <w:p>
      <w:pPr>
        <w:rPr>
          <w:rFonts w:hint="eastAsia"/>
        </w:rPr>
      </w:pPr>
      <w:r>
        <w:rPr>
          <w:rFonts w:hint="eastAsia"/>
        </w:rPr>
        <w:t xml:space="preserve">to report to his boss. </w:t>
      </w:r>
    </w:p>
    <w:p>
      <w:pPr>
        <w:rPr>
          <w:rFonts w:hint="eastAsia"/>
        </w:rPr>
      </w:pPr>
      <w:r>
        <w:rPr>
          <w:rFonts w:hint="eastAsia"/>
        </w:rPr>
        <w:t>A. job</w:t>
      </w:r>
    </w:p>
    <w:p>
      <w:pPr>
        <w:rPr>
          <w:rFonts w:hint="eastAsia"/>
        </w:rPr>
      </w:pPr>
      <w:r>
        <w:rPr>
          <w:rFonts w:hint="eastAsia"/>
        </w:rPr>
        <w:t>B. work</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They saved the girl</w:t>
      </w:r>
    </w:p>
    <w:p>
      <w:pPr>
        <w:rPr>
          <w:rFonts w:hint="eastAsia"/>
        </w:rPr>
      </w:pPr>
      <w:r>
        <w:rPr>
          <w:rFonts w:hint="eastAsia"/>
        </w:rPr>
        <w:t xml:space="preserve">the fire. </w:t>
      </w:r>
    </w:p>
    <w:p>
      <w:pPr>
        <w:rPr>
          <w:rFonts w:hint="eastAsia"/>
        </w:rPr>
      </w:pPr>
      <w:r>
        <w:rPr>
          <w:rFonts w:hint="eastAsia"/>
        </w:rPr>
        <w:t>A. from</w:t>
      </w:r>
    </w:p>
    <w:p>
      <w:pPr>
        <w:rPr>
          <w:rFonts w:hint="eastAsia"/>
        </w:rPr>
      </w:pPr>
      <w:r>
        <w:rPr>
          <w:rFonts w:hint="eastAsia"/>
        </w:rPr>
        <w:t>B. in</w:t>
      </w:r>
    </w:p>
    <w:p>
      <w:pPr>
        <w:rPr>
          <w:rFonts w:hint="eastAsia"/>
        </w:rPr>
      </w:pPr>
      <w:r>
        <w:rPr>
          <w:rFonts w:hint="eastAsia"/>
        </w:rPr>
        <w:t>C. at</w:t>
      </w:r>
    </w:p>
    <w:p>
      <w:pPr>
        <w:rPr>
          <w:rFonts w:hint="eastAsia"/>
        </w:rPr>
      </w:pPr>
      <w:r>
        <w:rPr>
          <w:rFonts w:hint="eastAsia"/>
        </w:rPr>
        <w:t>D. during</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told me about his </w:t>
      </w:r>
    </w:p>
    <w:p>
      <w:pPr>
        <w:rPr>
          <w:rFonts w:hint="eastAsia"/>
        </w:rPr>
      </w:pPr>
      <w:r>
        <w:rPr>
          <w:rFonts w:hint="eastAsia"/>
        </w:rPr>
        <w:t xml:space="preserve">as a salesman. </w:t>
      </w:r>
    </w:p>
    <w:p>
      <w:pPr>
        <w:rPr>
          <w:rFonts w:hint="eastAsia"/>
        </w:rPr>
      </w:pPr>
      <w:r>
        <w:rPr>
          <w:rFonts w:hint="eastAsia"/>
        </w:rPr>
        <w:t>A. experience</w:t>
      </w:r>
    </w:p>
    <w:p>
      <w:pPr>
        <w:rPr>
          <w:rFonts w:hint="eastAsia"/>
        </w:rPr>
      </w:pPr>
      <w:r>
        <w:rPr>
          <w:rFonts w:hint="eastAsia"/>
        </w:rPr>
        <w:t>B. experiences</w:t>
      </w:r>
    </w:p>
    <w:p>
      <w:pPr>
        <w:rPr>
          <w:rFonts w:hint="eastAsia"/>
        </w:rPr>
      </w:pPr>
      <w:r>
        <w:rPr>
          <w:rFonts w:hint="eastAsia"/>
        </w:rPr>
        <w:t>C. experienced</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I've a lot of </w:t>
      </w:r>
    </w:p>
    <w:p>
      <w:pPr>
        <w:rPr>
          <w:rFonts w:hint="eastAsia"/>
        </w:rPr>
      </w:pPr>
      <w:r>
        <w:rPr>
          <w:rFonts w:hint="eastAsia"/>
        </w:rPr>
        <w:t xml:space="preserve"> to do during the holiday. </w:t>
      </w:r>
    </w:p>
    <w:p>
      <w:pPr>
        <w:rPr>
          <w:rFonts w:hint="eastAsia"/>
        </w:rPr>
      </w:pPr>
      <w:r>
        <w:rPr>
          <w:rFonts w:hint="eastAsia"/>
        </w:rPr>
        <w:t>A. work</w:t>
      </w:r>
    </w:p>
    <w:p>
      <w:pPr>
        <w:rPr>
          <w:rFonts w:hint="eastAsia"/>
        </w:rPr>
      </w:pPr>
      <w:r>
        <w:rPr>
          <w:rFonts w:hint="eastAsia"/>
        </w:rPr>
        <w:t>B. job</w:t>
      </w:r>
    </w:p>
    <w:p>
      <w:pPr>
        <w:rPr>
          <w:rFonts w:hint="eastAsia"/>
        </w:rPr>
      </w:pPr>
      <w:r>
        <w:rPr>
          <w:rFonts w:hint="eastAsia"/>
        </w:rPr>
        <w:t>C. profession</w:t>
      </w:r>
    </w:p>
    <w:p>
      <w:pPr>
        <w:rPr>
          <w:rFonts w:hint="eastAsia"/>
        </w:rPr>
      </w:pPr>
      <w:r>
        <w:rPr>
          <w:rFonts w:hint="eastAsia"/>
        </w:rPr>
        <w:t>D. career</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w:t>
      </w:r>
    </w:p>
    <w:p>
      <w:pPr>
        <w:rPr>
          <w:rFonts w:hint="eastAsia"/>
        </w:rPr>
      </w:pPr>
      <w:r>
        <w:rPr>
          <w:rFonts w:hint="eastAsia"/>
        </w:rPr>
        <w:t xml:space="preserve">when the door opened and the manager came in. </w:t>
      </w:r>
    </w:p>
    <w:p>
      <w:pPr>
        <w:rPr>
          <w:rFonts w:hint="eastAsia"/>
        </w:rPr>
      </w:pPr>
      <w:r>
        <w:rPr>
          <w:rFonts w:hint="eastAsia"/>
        </w:rPr>
        <w:t>A. was smiling</w:t>
      </w:r>
    </w:p>
    <w:p>
      <w:pPr>
        <w:rPr>
          <w:rFonts w:hint="eastAsia"/>
        </w:rPr>
      </w:pPr>
      <w:r>
        <w:rPr>
          <w:rFonts w:hint="eastAsia"/>
        </w:rPr>
        <w:t>B. smiled</w:t>
      </w:r>
    </w:p>
    <w:p>
      <w:pPr>
        <w:rPr>
          <w:rFonts w:hint="eastAsia"/>
        </w:rPr>
      </w:pPr>
      <w:r>
        <w:rPr>
          <w:rFonts w:hint="eastAsia"/>
        </w:rPr>
        <w:t>C. is smiling</w:t>
      </w:r>
    </w:p>
    <w:p>
      <w:pPr>
        <w:rPr>
          <w:rFonts w:hint="eastAsia"/>
        </w:rPr>
      </w:pPr>
      <w:r>
        <w:rPr>
          <w:rFonts w:hint="eastAsia"/>
        </w:rPr>
        <w:t>D. has smiled</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day, a woman came to his house. </w:t>
      </w:r>
    </w:p>
    <w:p>
      <w:pPr>
        <w:rPr>
          <w:rFonts w:hint="eastAsia"/>
        </w:rPr>
      </w:pPr>
      <w:r>
        <w:rPr>
          <w:rFonts w:hint="eastAsia"/>
        </w:rPr>
        <w:t>A. A</w:t>
      </w:r>
    </w:p>
    <w:p>
      <w:pPr>
        <w:rPr>
          <w:rFonts w:hint="eastAsia"/>
        </w:rPr>
      </w:pPr>
      <w:r>
        <w:rPr>
          <w:rFonts w:hint="eastAsia"/>
        </w:rPr>
        <w:t>B. One</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 thief is</w:t>
      </w:r>
    </w:p>
    <w:p>
      <w:pPr>
        <w:rPr>
          <w:rFonts w:hint="eastAsia"/>
        </w:rPr>
      </w:pPr>
      <w:r>
        <w:rPr>
          <w:rFonts w:hint="eastAsia"/>
        </w:rPr>
        <w:t xml:space="preserve">arrest now. </w:t>
      </w:r>
    </w:p>
    <w:p>
      <w:pPr>
        <w:rPr>
          <w:rFonts w:hint="eastAsia"/>
        </w:rPr>
      </w:pPr>
      <w:r>
        <w:rPr>
          <w:rFonts w:hint="eastAsia"/>
        </w:rPr>
        <w:t>A. under</w:t>
      </w:r>
    </w:p>
    <w:p>
      <w:pPr>
        <w:rPr>
          <w:rFonts w:hint="eastAsia"/>
        </w:rPr>
      </w:pPr>
      <w:r>
        <w:rPr>
          <w:rFonts w:hint="eastAsia"/>
        </w:rPr>
        <w:t>B. below</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I made the model better</w:t>
      </w:r>
    </w:p>
    <w:p>
      <w:pPr>
        <w:rPr>
          <w:rFonts w:hint="eastAsia"/>
        </w:rPr>
      </w:pPr>
      <w:r>
        <w:rPr>
          <w:rFonts w:hint="eastAsia"/>
        </w:rPr>
        <w:t xml:space="preserve">you did. </w:t>
      </w:r>
    </w:p>
    <w:p>
      <w:pPr>
        <w:rPr>
          <w:rFonts w:hint="eastAsia"/>
        </w:rPr>
      </w:pPr>
      <w:r>
        <w:rPr>
          <w:rFonts w:hint="eastAsia"/>
        </w:rPr>
        <w:t>A. than</w:t>
      </w:r>
    </w:p>
    <w:p>
      <w:pPr>
        <w:rPr>
          <w:rFonts w:hint="eastAsia"/>
        </w:rPr>
      </w:pPr>
      <w:r>
        <w:rPr>
          <w:rFonts w:hint="eastAsia"/>
        </w:rPr>
        <w:t>B. as</w:t>
      </w:r>
    </w:p>
    <w:p>
      <w:pPr>
        <w:rPr>
          <w:rFonts w:hint="eastAsia"/>
        </w:rPr>
      </w:pPr>
      <w:r>
        <w:rPr>
          <w:rFonts w:hint="eastAsia"/>
        </w:rPr>
        <w:t>C. like</w:t>
      </w:r>
    </w:p>
    <w:p>
      <w:pPr>
        <w:rPr>
          <w:rFonts w:hint="eastAsia"/>
        </w:rPr>
      </w:pPr>
      <w:r>
        <w:rPr>
          <w:rFonts w:hint="eastAsia"/>
        </w:rPr>
        <w:t>D. so</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have sent you as much money as </w:t>
      </w:r>
    </w:p>
    <w:p>
      <w:pPr>
        <w:rPr>
          <w:rFonts w:hint="eastAsia"/>
        </w:rPr>
      </w:pPr>
      <w:r>
        <w:rPr>
          <w:rFonts w:hint="eastAsia"/>
        </w:rPr>
        <w:t xml:space="preserve">. </w:t>
      </w:r>
    </w:p>
    <w:p>
      <w:pPr>
        <w:rPr>
          <w:rFonts w:hint="eastAsia"/>
        </w:rPr>
      </w:pPr>
      <w:r>
        <w:rPr>
          <w:rFonts w:hint="eastAsia"/>
        </w:rPr>
        <w:t>A. possible</w:t>
      </w:r>
    </w:p>
    <w:p>
      <w:pPr>
        <w:rPr>
          <w:rFonts w:hint="eastAsia"/>
        </w:rPr>
      </w:pPr>
      <w:r>
        <w:rPr>
          <w:rFonts w:hint="eastAsia"/>
        </w:rPr>
        <w:t>B. before</w:t>
      </w:r>
    </w:p>
    <w:p>
      <w:pPr>
        <w:rPr>
          <w:rFonts w:hint="eastAsia"/>
        </w:rPr>
      </w:pPr>
      <w:r>
        <w:rPr>
          <w:rFonts w:hint="eastAsia"/>
        </w:rPr>
        <w:t>C. ever</w:t>
      </w:r>
    </w:p>
    <w:p>
      <w:pPr>
        <w:rPr>
          <w:rFonts w:hint="eastAsia"/>
        </w:rPr>
      </w:pPr>
      <w:r>
        <w:rPr>
          <w:rFonts w:hint="eastAsia"/>
        </w:rPr>
        <w:t>D. usual</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 temptation</w:t>
      </w:r>
    </w:p>
    <w:p>
      <w:pPr>
        <w:rPr>
          <w:rFonts w:hint="eastAsia"/>
        </w:rPr>
      </w:pPr>
      <w:r>
        <w:rPr>
          <w:rFonts w:hint="eastAsia"/>
        </w:rPr>
        <w:t xml:space="preserve">is strong for him. </w:t>
      </w:r>
    </w:p>
    <w:p>
      <w:pPr>
        <w:rPr>
          <w:rFonts w:hint="eastAsia"/>
        </w:rPr>
      </w:pPr>
      <w:r>
        <w:rPr>
          <w:rFonts w:hint="eastAsia"/>
        </w:rPr>
        <w:t>A. to sleep</w:t>
      </w:r>
    </w:p>
    <w:p>
      <w:pPr>
        <w:rPr>
          <w:rFonts w:hint="eastAsia"/>
        </w:rPr>
      </w:pPr>
      <w:r>
        <w:rPr>
          <w:rFonts w:hint="eastAsia"/>
        </w:rPr>
        <w:t>B. sleep</w:t>
      </w:r>
    </w:p>
    <w:p>
      <w:pPr>
        <w:rPr>
          <w:rFonts w:hint="eastAsia"/>
        </w:rPr>
      </w:pPr>
      <w:r>
        <w:rPr>
          <w:rFonts w:hint="eastAsia"/>
        </w:rPr>
        <w:t>C. sleeping</w:t>
      </w:r>
    </w:p>
    <w:p>
      <w:pPr>
        <w:rPr>
          <w:rFonts w:hint="eastAsia"/>
        </w:rPr>
      </w:pPr>
      <w:r>
        <w:rPr>
          <w:rFonts w:hint="eastAsia"/>
        </w:rPr>
        <w:t>D. being sleeping</w:t>
      </w:r>
    </w:p>
    <w:p>
      <w:pPr>
        <w:rPr>
          <w:rFonts w:hint="eastAsia"/>
        </w:rPr>
      </w:pPr>
      <w:r>
        <w:rPr>
          <w:rFonts w:hint="eastAsia"/>
        </w:rPr>
        <w:t>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w:t>
      </w:r>
    </w:p>
    <w:p>
      <w:pPr>
        <w:rPr>
          <w:rFonts w:hint="eastAsia"/>
        </w:rPr>
      </w:pPr>
      <w:r>
        <w:rPr>
          <w:rFonts w:hint="eastAsia"/>
        </w:rPr>
        <w:t>2020年10月14日 22:01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2020年10月14日 22:01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1.00</w:t>
      </w:r>
    </w:p>
    <w:p>
      <w:pPr>
        <w:rPr>
          <w:rFonts w:hint="eastAsia"/>
        </w:rPr>
      </w:pPr>
      <w:r>
        <w:rPr>
          <w:rFonts w:hint="eastAsia"/>
        </w:rPr>
        <w:t>测验1</w:t>
      </w:r>
    </w:p>
    <w:p>
      <w:pPr>
        <w:rPr>
          <w:rFonts w:hint="eastAsia"/>
        </w:rPr>
      </w:pPr>
      <w:r>
        <w:rPr>
          <w:rFonts w:hint="eastAsia"/>
        </w:rPr>
        <w:t>题目1</w:t>
      </w:r>
    </w:p>
    <w:p>
      <w:pPr>
        <w:rPr>
          <w:rFonts w:hint="eastAsia"/>
        </w:rPr>
      </w:pPr>
      <w:r>
        <w:rPr>
          <w:rFonts w:hint="eastAsia"/>
        </w:rPr>
        <w:t>题干</w:t>
      </w:r>
    </w:p>
    <w:p>
      <w:pPr>
        <w:rPr>
          <w:rFonts w:hint="eastAsia"/>
        </w:rPr>
      </w:pPr>
      <w:r>
        <w:rPr>
          <w:rFonts w:hint="eastAsia"/>
        </w:rPr>
        <w:t>They回答 have a share. </w:t>
      </w:r>
    </w:p>
    <w:p>
      <w:pPr>
        <w:rPr>
          <w:rFonts w:hint="eastAsia"/>
        </w:rPr>
      </w:pPr>
      <w:r>
        <w:rPr>
          <w:rFonts w:hint="eastAsia"/>
        </w:rPr>
        <w:t> A. each</w:t>
      </w:r>
    </w:p>
    <w:p>
      <w:pPr>
        <w:rPr>
          <w:rFonts w:hint="eastAsia"/>
        </w:rPr>
      </w:pPr>
      <w:r>
        <w:rPr>
          <w:rFonts w:hint="eastAsia"/>
        </w:rPr>
        <w:t> B. every</w:t>
      </w:r>
    </w:p>
    <w:p>
      <w:pPr>
        <w:rPr>
          <w:rFonts w:hint="eastAsia"/>
        </w:rPr>
      </w:pPr>
      <w:r>
        <w:rPr>
          <w:rFonts w:hint="eastAsia"/>
        </w:rPr>
        <w:t>正确答案是：a</w:t>
      </w:r>
    </w:p>
    <w:p>
      <w:pPr>
        <w:rPr>
          <w:rFonts w:hint="eastAsia"/>
        </w:rPr>
      </w:pPr>
      <w:r>
        <w:rPr>
          <w:rFonts w:hint="eastAsia"/>
        </w:rPr>
        <w:t>题目2</w:t>
      </w:r>
    </w:p>
    <w:p>
      <w:pPr>
        <w:rPr>
          <w:rFonts w:hint="eastAsia"/>
        </w:rPr>
      </w:pPr>
      <w:r>
        <w:rPr>
          <w:rFonts w:hint="eastAsia"/>
        </w:rPr>
        <w:t>题干</w:t>
      </w:r>
    </w:p>
    <w:p>
      <w:pPr>
        <w:rPr>
          <w:rFonts w:hint="eastAsia"/>
        </w:rPr>
      </w:pPr>
      <w:r>
        <w:rPr>
          <w:rFonts w:hint="eastAsia"/>
        </w:rPr>
        <w:t>回答 child enjoys Christmas. </w:t>
      </w:r>
    </w:p>
    <w:p>
      <w:pPr>
        <w:rPr>
          <w:rFonts w:hint="eastAsia"/>
        </w:rPr>
      </w:pPr>
      <w:r>
        <w:rPr>
          <w:rFonts w:hint="eastAsia"/>
        </w:rPr>
        <w:t> A. Every</w:t>
      </w:r>
    </w:p>
    <w:p>
      <w:pPr>
        <w:rPr>
          <w:rFonts w:hint="eastAsia"/>
        </w:rPr>
      </w:pPr>
      <w:r>
        <w:rPr>
          <w:rFonts w:hint="eastAsia"/>
        </w:rPr>
        <w:t> B. Each</w:t>
      </w:r>
    </w:p>
    <w:p>
      <w:pPr>
        <w:rPr>
          <w:rFonts w:hint="eastAsia"/>
        </w:rPr>
      </w:pPr>
      <w:r>
        <w:rPr>
          <w:rFonts w:hint="eastAsia"/>
        </w:rPr>
        <w:t>正确答案是：a</w:t>
      </w:r>
    </w:p>
    <w:p>
      <w:pPr>
        <w:rPr>
          <w:rFonts w:hint="eastAsia"/>
        </w:rPr>
      </w:pPr>
      <w:r>
        <w:rPr>
          <w:rFonts w:hint="eastAsia"/>
        </w:rPr>
        <w:t>题干</w:t>
      </w:r>
    </w:p>
    <w:p>
      <w:pPr>
        <w:rPr>
          <w:rFonts w:hint="eastAsia"/>
        </w:rPr>
      </w:pPr>
      <w:r>
        <w:rPr>
          <w:rFonts w:hint="eastAsia"/>
        </w:rPr>
        <w:t>My pen is lost. This one is my回答. </w:t>
      </w:r>
    </w:p>
    <w:p>
      <w:pPr>
        <w:rPr>
          <w:rFonts w:hint="eastAsia"/>
        </w:rPr>
      </w:pPr>
      <w:r>
        <w:rPr>
          <w:rFonts w:hint="eastAsia"/>
        </w:rPr>
        <w:t> A. brother</w:t>
      </w:r>
    </w:p>
    <w:p>
      <w:pPr>
        <w:rPr>
          <w:rFonts w:hint="eastAsia"/>
        </w:rPr>
      </w:pPr>
      <w:r>
        <w:rPr>
          <w:rFonts w:hint="eastAsia"/>
        </w:rPr>
        <w:t> B. brother's</w:t>
      </w:r>
    </w:p>
    <w:p>
      <w:pPr>
        <w:rPr>
          <w:rFonts w:hint="eastAsia"/>
        </w:rPr>
      </w:pPr>
      <w:r>
        <w:rPr>
          <w:rFonts w:hint="eastAsia"/>
        </w:rPr>
        <w:t>正确答案是：b</w:t>
      </w:r>
    </w:p>
    <w:p>
      <w:pPr>
        <w:rPr>
          <w:rFonts w:hint="eastAsia"/>
        </w:rPr>
      </w:pPr>
      <w:r>
        <w:rPr>
          <w:rFonts w:hint="eastAsia"/>
        </w:rPr>
        <w:t>题目4</w:t>
      </w:r>
    </w:p>
    <w:p>
      <w:pPr>
        <w:rPr>
          <w:rFonts w:hint="eastAsia"/>
        </w:rPr>
      </w:pPr>
      <w:r>
        <w:rPr>
          <w:rFonts w:hint="eastAsia"/>
        </w:rPr>
        <w:t>正确  获得1分中的1分 标记题目</w:t>
      </w:r>
    </w:p>
    <w:p>
      <w:pPr>
        <w:rPr>
          <w:rFonts w:hint="eastAsia"/>
        </w:rPr>
      </w:pPr>
      <w:r>
        <w:rPr>
          <w:rFonts w:hint="eastAsia"/>
        </w:rPr>
        <w:t>题干</w:t>
      </w:r>
    </w:p>
    <w:p>
      <w:pPr>
        <w:rPr>
          <w:rFonts w:hint="eastAsia"/>
        </w:rPr>
      </w:pPr>
      <w:r>
        <w:rPr>
          <w:rFonts w:hint="eastAsia"/>
        </w:rPr>
        <w:t>Have you回答 the skirt by yourself?</w:t>
      </w:r>
    </w:p>
    <w:p>
      <w:pPr>
        <w:rPr>
          <w:rFonts w:hint="eastAsia"/>
        </w:rPr>
      </w:pPr>
      <w:r>
        <w:rPr>
          <w:rFonts w:hint="eastAsia"/>
        </w:rPr>
        <w:t> A. made</w:t>
      </w:r>
    </w:p>
    <w:p>
      <w:pPr>
        <w:rPr>
          <w:rFonts w:hint="eastAsia"/>
        </w:rPr>
      </w:pPr>
      <w:r>
        <w:rPr>
          <w:rFonts w:hint="eastAsia"/>
        </w:rPr>
        <w:t> B. built</w:t>
      </w:r>
    </w:p>
    <w:p>
      <w:pPr>
        <w:rPr>
          <w:rFonts w:hint="eastAsia"/>
        </w:rPr>
      </w:pPr>
      <w:r>
        <w:rPr>
          <w:rFonts w:hint="eastAsia"/>
        </w:rPr>
        <w:t>正确答案是：a</w:t>
      </w:r>
    </w:p>
    <w:p>
      <w:pPr>
        <w:rPr>
          <w:rFonts w:hint="eastAsia"/>
        </w:rPr>
      </w:pPr>
      <w:r>
        <w:rPr>
          <w:rFonts w:hint="eastAsia"/>
        </w:rPr>
        <w:t>题目5</w:t>
      </w:r>
    </w:p>
    <w:p>
      <w:pPr>
        <w:rPr>
          <w:rFonts w:hint="eastAsia"/>
        </w:rPr>
      </w:pPr>
      <w:r>
        <w:rPr>
          <w:rFonts w:hint="eastAsia"/>
        </w:rPr>
        <w:t>题干</w:t>
      </w:r>
    </w:p>
    <w:p>
      <w:pPr>
        <w:rPr>
          <w:rFonts w:hint="eastAsia"/>
        </w:rPr>
      </w:pPr>
      <w:r>
        <w:rPr>
          <w:rFonts w:hint="eastAsia"/>
        </w:rPr>
        <w:t>My room is回答 than the one next door. </w:t>
      </w:r>
    </w:p>
    <w:p>
      <w:pPr>
        <w:rPr>
          <w:rFonts w:hint="eastAsia"/>
        </w:rPr>
      </w:pPr>
      <w:r>
        <w:rPr>
          <w:rFonts w:hint="eastAsia"/>
        </w:rPr>
        <w:t> A. cleaner</w:t>
      </w:r>
    </w:p>
    <w:p>
      <w:pPr>
        <w:rPr>
          <w:rFonts w:hint="eastAsia"/>
        </w:rPr>
      </w:pPr>
      <w:r>
        <w:rPr>
          <w:rFonts w:hint="eastAsia"/>
        </w:rPr>
        <w:t> B. cleanner</w:t>
      </w:r>
    </w:p>
    <w:p>
      <w:pPr>
        <w:rPr>
          <w:rFonts w:hint="eastAsia"/>
        </w:rPr>
      </w:pPr>
      <w:r>
        <w:rPr>
          <w:rFonts w:hint="eastAsia"/>
        </w:rPr>
        <w:t> C. cleanest</w:t>
      </w:r>
    </w:p>
    <w:p>
      <w:pPr>
        <w:rPr>
          <w:rFonts w:hint="eastAsia"/>
        </w:rPr>
      </w:pPr>
      <w:r>
        <w:rPr>
          <w:rFonts w:hint="eastAsia"/>
        </w:rPr>
        <w:t>正确答案是：a</w:t>
      </w:r>
    </w:p>
    <w:p>
      <w:pPr>
        <w:rPr>
          <w:rFonts w:hint="eastAsia"/>
        </w:rPr>
      </w:pPr>
      <w:r>
        <w:rPr>
          <w:rFonts w:hint="eastAsia"/>
        </w:rPr>
        <w:t>题目6</w:t>
      </w:r>
    </w:p>
    <w:p>
      <w:pPr>
        <w:rPr>
          <w:rFonts w:hint="eastAsia"/>
        </w:rPr>
      </w:pPr>
      <w:r>
        <w:rPr>
          <w:rFonts w:hint="eastAsia"/>
        </w:rPr>
        <w:t>题干</w:t>
      </w:r>
    </w:p>
    <w:p>
      <w:pPr>
        <w:rPr>
          <w:rFonts w:hint="eastAsia"/>
        </w:rPr>
      </w:pPr>
      <w:r>
        <w:rPr>
          <w:rFonts w:hint="eastAsia"/>
        </w:rPr>
        <w:t>John is the回答of the three brothers. </w:t>
      </w:r>
    </w:p>
    <w:p>
      <w:pPr>
        <w:rPr>
          <w:rFonts w:hint="eastAsia"/>
        </w:rPr>
      </w:pPr>
      <w:r>
        <w:rPr>
          <w:rFonts w:hint="eastAsia"/>
        </w:rPr>
        <w:t> A. taller</w:t>
      </w:r>
    </w:p>
    <w:p>
      <w:pPr>
        <w:rPr>
          <w:rFonts w:hint="eastAsia"/>
        </w:rPr>
      </w:pPr>
      <w:r>
        <w:rPr>
          <w:rFonts w:hint="eastAsia"/>
        </w:rPr>
        <w:t> B. tallest</w:t>
      </w:r>
    </w:p>
    <w:p>
      <w:pPr>
        <w:rPr>
          <w:rFonts w:hint="eastAsia"/>
        </w:rPr>
      </w:pPr>
      <w:r>
        <w:rPr>
          <w:rFonts w:hint="eastAsia"/>
        </w:rPr>
        <w:t> C. tall</w:t>
      </w:r>
    </w:p>
    <w:p>
      <w:pPr>
        <w:rPr>
          <w:rFonts w:hint="eastAsia"/>
        </w:rPr>
      </w:pPr>
      <w:r>
        <w:rPr>
          <w:rFonts w:hint="eastAsia"/>
        </w:rPr>
        <w:t>正确答案是：b</w:t>
      </w:r>
    </w:p>
    <w:p>
      <w:pPr>
        <w:rPr>
          <w:rFonts w:hint="eastAsia"/>
        </w:rPr>
      </w:pPr>
      <w:r>
        <w:rPr>
          <w:rFonts w:hint="eastAsia"/>
        </w:rPr>
        <w:t>题目7</w:t>
      </w:r>
    </w:p>
    <w:p>
      <w:pPr>
        <w:rPr>
          <w:rFonts w:hint="eastAsia"/>
        </w:rPr>
      </w:pPr>
      <w:r>
        <w:rPr>
          <w:rFonts w:hint="eastAsia"/>
        </w:rPr>
        <w:t>题干</w:t>
      </w:r>
    </w:p>
    <w:p>
      <w:pPr>
        <w:rPr>
          <w:rFonts w:hint="eastAsia"/>
        </w:rPr>
      </w:pPr>
      <w:r>
        <w:rPr>
          <w:rFonts w:hint="eastAsia"/>
        </w:rPr>
        <w:t>We've entered回答 an agreement. </w:t>
      </w:r>
    </w:p>
    <w:p>
      <w:pPr>
        <w:rPr>
          <w:rFonts w:hint="eastAsia"/>
        </w:rPr>
      </w:pPr>
      <w:r>
        <w:rPr>
          <w:rFonts w:hint="eastAsia"/>
        </w:rPr>
        <w:t> A. for</w:t>
      </w:r>
    </w:p>
    <w:p>
      <w:pPr>
        <w:rPr>
          <w:rFonts w:hint="eastAsia"/>
        </w:rPr>
      </w:pPr>
      <w:r>
        <w:rPr>
          <w:rFonts w:hint="eastAsia"/>
        </w:rPr>
        <w:t> B. into</w:t>
      </w:r>
    </w:p>
    <w:p>
      <w:pPr>
        <w:rPr>
          <w:rFonts w:hint="eastAsia"/>
        </w:rPr>
      </w:pPr>
      <w:r>
        <w:rPr>
          <w:rFonts w:hint="eastAsia"/>
        </w:rPr>
        <w:t> C. *</w:t>
      </w:r>
    </w:p>
    <w:p>
      <w:pPr>
        <w:rPr>
          <w:rFonts w:hint="eastAsia"/>
        </w:rPr>
      </w:pPr>
      <w:r>
        <w:rPr>
          <w:rFonts w:hint="eastAsia"/>
        </w:rPr>
        <w:t>正确答案是：b</w:t>
      </w:r>
    </w:p>
    <w:p>
      <w:pPr>
        <w:rPr>
          <w:rFonts w:hint="eastAsia"/>
        </w:rPr>
      </w:pPr>
      <w:r>
        <w:rPr>
          <w:rFonts w:hint="eastAsia"/>
        </w:rPr>
        <w:t>题目8</w:t>
      </w:r>
    </w:p>
    <w:p>
      <w:pPr>
        <w:rPr>
          <w:rFonts w:hint="eastAsia"/>
        </w:rPr>
      </w:pPr>
      <w:r>
        <w:rPr>
          <w:rFonts w:hint="eastAsia"/>
        </w:rPr>
        <w:t>题干</w:t>
      </w:r>
    </w:p>
    <w:p>
      <w:pPr>
        <w:rPr>
          <w:rFonts w:hint="eastAsia"/>
        </w:rPr>
      </w:pPr>
      <w:r>
        <w:rPr>
          <w:rFonts w:hint="eastAsia"/>
        </w:rPr>
        <w:t>He entered his son回答the English examination. </w:t>
      </w:r>
    </w:p>
    <w:p>
      <w:pPr>
        <w:rPr>
          <w:rFonts w:hint="eastAsia"/>
        </w:rPr>
      </w:pPr>
      <w:r>
        <w:rPr>
          <w:rFonts w:hint="eastAsia"/>
        </w:rPr>
        <w:t> A. for</w:t>
      </w:r>
    </w:p>
    <w:p>
      <w:pPr>
        <w:rPr>
          <w:rFonts w:hint="eastAsia"/>
        </w:rPr>
      </w:pPr>
      <w:r>
        <w:rPr>
          <w:rFonts w:hint="eastAsia"/>
        </w:rPr>
        <w:t> B. into</w:t>
      </w:r>
    </w:p>
    <w:p>
      <w:pPr>
        <w:rPr>
          <w:rFonts w:hint="eastAsia"/>
        </w:rPr>
      </w:pPr>
      <w:r>
        <w:rPr>
          <w:rFonts w:hint="eastAsia"/>
        </w:rPr>
        <w:t> C. *</w:t>
      </w:r>
    </w:p>
    <w:p>
      <w:pPr>
        <w:rPr>
          <w:rFonts w:hint="eastAsia"/>
        </w:rPr>
      </w:pPr>
      <w:r>
        <w:rPr>
          <w:rFonts w:hint="eastAsia"/>
        </w:rPr>
        <w:t>He entered his son for the English examination. 他让儿子参加英语考试。</w:t>
      </w:r>
    </w:p>
    <w:p>
      <w:pPr>
        <w:rPr>
          <w:rFonts w:hint="eastAsia"/>
        </w:rPr>
      </w:pPr>
      <w:r>
        <w:rPr>
          <w:rFonts w:hint="eastAsia"/>
        </w:rPr>
        <w:t>正确答案是：a</w:t>
      </w:r>
    </w:p>
    <w:p>
      <w:pPr>
        <w:rPr>
          <w:rFonts w:hint="eastAsia"/>
        </w:rPr>
      </w:pPr>
      <w:r>
        <w:rPr>
          <w:rFonts w:hint="eastAsia"/>
        </w:rPr>
        <w:t>题目9</w:t>
      </w:r>
    </w:p>
    <w:p>
      <w:pPr>
        <w:rPr>
          <w:rFonts w:hint="eastAsia"/>
        </w:rPr>
      </w:pPr>
      <w:r>
        <w:rPr>
          <w:rFonts w:hint="eastAsia"/>
        </w:rPr>
        <w:t>题干</w:t>
      </w:r>
    </w:p>
    <w:p>
      <w:pPr>
        <w:rPr>
          <w:rFonts w:hint="eastAsia"/>
        </w:rPr>
      </w:pPr>
      <w:r>
        <w:rPr>
          <w:rFonts w:hint="eastAsia"/>
        </w:rPr>
        <w:t>No one saw the thief when he entered回答the buliding. </w:t>
      </w:r>
    </w:p>
    <w:p>
      <w:pPr>
        <w:rPr>
          <w:rFonts w:hint="eastAsia"/>
        </w:rPr>
      </w:pPr>
      <w:r>
        <w:rPr>
          <w:rFonts w:hint="eastAsia"/>
        </w:rPr>
        <w:t> A. for</w:t>
      </w:r>
    </w:p>
    <w:p>
      <w:pPr>
        <w:rPr>
          <w:rFonts w:hint="eastAsia"/>
        </w:rPr>
      </w:pPr>
      <w:r>
        <w:rPr>
          <w:rFonts w:hint="eastAsia"/>
        </w:rPr>
        <w:t> B. into</w:t>
      </w:r>
    </w:p>
    <w:p>
      <w:pPr>
        <w:rPr>
          <w:rFonts w:hint="eastAsia"/>
        </w:rPr>
      </w:pPr>
      <w:r>
        <w:rPr>
          <w:rFonts w:hint="eastAsia"/>
        </w:rPr>
        <w:t> C. *</w:t>
      </w:r>
    </w:p>
    <w:p>
      <w:pPr>
        <w:rPr>
          <w:rFonts w:hint="eastAsia"/>
        </w:rPr>
      </w:pPr>
      <w:r>
        <w:rPr>
          <w:rFonts w:hint="eastAsia"/>
        </w:rPr>
        <w:t>正确答案是：c</w:t>
      </w:r>
    </w:p>
    <w:p>
      <w:pPr>
        <w:rPr>
          <w:rFonts w:hint="eastAsia"/>
        </w:rPr>
      </w:pPr>
      <w:r>
        <w:rPr>
          <w:rFonts w:hint="eastAsia"/>
        </w:rPr>
        <w:t>题目10</w:t>
      </w:r>
    </w:p>
    <w:p>
      <w:pPr>
        <w:rPr>
          <w:rFonts w:hint="eastAsia"/>
        </w:rPr>
      </w:pPr>
      <w:r>
        <w:rPr>
          <w:rFonts w:hint="eastAsia"/>
        </w:rPr>
        <w:t>题干</w:t>
      </w:r>
    </w:p>
    <w:p>
      <w:pPr>
        <w:rPr>
          <w:rFonts w:hint="eastAsia"/>
        </w:rPr>
      </w:pPr>
      <w:r>
        <w:rPr>
          <w:rFonts w:hint="eastAsia"/>
        </w:rPr>
        <w:t>Everyone回答he will win. </w:t>
      </w:r>
    </w:p>
    <w:p>
      <w:pPr>
        <w:rPr>
          <w:rFonts w:hint="eastAsia"/>
        </w:rPr>
      </w:pPr>
      <w:r>
        <w:rPr>
          <w:rFonts w:hint="eastAsia"/>
        </w:rPr>
        <w:t> A. believes </w:t>
      </w:r>
    </w:p>
    <w:p>
      <w:pPr>
        <w:rPr>
          <w:rFonts w:hint="eastAsia"/>
        </w:rPr>
      </w:pPr>
      <w:r>
        <w:rPr>
          <w:rFonts w:hint="eastAsia"/>
        </w:rPr>
        <w:t> B. believe</w:t>
      </w:r>
    </w:p>
    <w:p>
      <w:pPr>
        <w:rPr>
          <w:rFonts w:hint="eastAsia"/>
        </w:rPr>
      </w:pPr>
      <w:r>
        <w:rPr>
          <w:rFonts w:hint="eastAsia"/>
        </w:rPr>
        <w:t>正确答案是：a</w:t>
      </w:r>
    </w:p>
    <w:p>
      <w:pPr>
        <w:rPr>
          <w:rFonts w:hint="eastAsia"/>
        </w:rPr>
      </w:pPr>
      <w:r>
        <w:rPr>
          <w:rFonts w:hint="eastAsia"/>
        </w:rPr>
        <w:t>题目11</w:t>
      </w:r>
    </w:p>
    <w:p>
      <w:pPr>
        <w:rPr>
          <w:rFonts w:hint="eastAsia"/>
        </w:rPr>
      </w:pPr>
      <w:r>
        <w:rPr>
          <w:rFonts w:hint="eastAsia"/>
        </w:rPr>
        <w:t>题干</w:t>
      </w:r>
    </w:p>
    <w:p>
      <w:pPr>
        <w:rPr>
          <w:rFonts w:hint="eastAsia"/>
        </w:rPr>
      </w:pPr>
      <w:r>
        <w:rPr>
          <w:rFonts w:hint="eastAsia"/>
        </w:rPr>
        <w:t>Just then, the telephone rang. It rang____.</w:t>
      </w:r>
    </w:p>
    <w:p>
      <w:pPr>
        <w:rPr>
          <w:rFonts w:hint="eastAsia"/>
        </w:rPr>
      </w:pPr>
      <w:r>
        <w:rPr>
          <w:rFonts w:hint="eastAsia"/>
        </w:rPr>
        <w:t>A. at once</w:t>
      </w:r>
    </w:p>
    <w:p>
      <w:pPr>
        <w:rPr>
          <w:rFonts w:hint="eastAsia"/>
        </w:rPr>
      </w:pPr>
      <w:r>
        <w:rPr>
          <w:rFonts w:hint="eastAsia"/>
        </w:rPr>
        <w:t>B. immediately</w:t>
      </w:r>
    </w:p>
    <w:p>
      <w:pPr>
        <w:rPr>
          <w:rFonts w:hint="eastAsia"/>
        </w:rPr>
      </w:pPr>
      <w:r>
        <w:rPr>
          <w:rFonts w:hint="eastAsia"/>
        </w:rPr>
        <w:t>C. again</w:t>
      </w:r>
    </w:p>
    <w:p>
      <w:pPr>
        <w:rPr>
          <w:rFonts w:hint="eastAsia"/>
        </w:rPr>
      </w:pPr>
      <w:r>
        <w:rPr>
          <w:rFonts w:hint="eastAsia"/>
        </w:rPr>
        <w:t>D. at that moment</w:t>
      </w:r>
    </w:p>
    <w:p>
      <w:pPr>
        <w:rPr>
          <w:rFonts w:hint="eastAsia"/>
        </w:rPr>
      </w:pPr>
      <w:r>
        <w:rPr>
          <w:rFonts w:hint="eastAsia"/>
        </w:rPr>
        <w:t>答案：</w:t>
      </w:r>
    </w:p>
    <w:p>
      <w:pPr>
        <w:rPr>
          <w:rFonts w:hint="eastAsia"/>
        </w:rPr>
      </w:pPr>
      <w:r>
        <w:rPr>
          <w:rFonts w:hint="eastAsia"/>
        </w:rPr>
        <w:t>正确答案是：D</w:t>
      </w:r>
    </w:p>
    <w:p>
      <w:pPr>
        <w:rPr>
          <w:rFonts w:hint="eastAsia"/>
        </w:rPr>
      </w:pPr>
      <w:r>
        <w:rPr>
          <w:rFonts w:hint="eastAsia"/>
        </w:rPr>
        <w:t>题目12</w:t>
      </w:r>
    </w:p>
    <w:p>
      <w:pPr>
        <w:rPr>
          <w:rFonts w:hint="eastAsia"/>
        </w:rPr>
      </w:pPr>
      <w:r>
        <w:rPr>
          <w:rFonts w:hint="eastAsia"/>
        </w:rPr>
        <w:t>题干</w:t>
      </w:r>
    </w:p>
    <w:p>
      <w:pPr>
        <w:rPr>
          <w:rFonts w:hint="eastAsia"/>
        </w:rPr>
      </w:pPr>
      <w:r>
        <w:rPr>
          <w:rFonts w:hint="eastAsia"/>
        </w:rPr>
        <w:t>The shop assistant found some curtain material___me.</w:t>
      </w:r>
    </w:p>
    <w:p>
      <w:pPr>
        <w:rPr>
          <w:rFonts w:hint="eastAsia"/>
        </w:rPr>
      </w:pPr>
      <w:r>
        <w:rPr>
          <w:rFonts w:hint="eastAsia"/>
        </w:rPr>
        <w:t>A. to</w:t>
      </w:r>
    </w:p>
    <w:p>
      <w:pPr>
        <w:rPr>
          <w:rFonts w:hint="eastAsia"/>
        </w:rPr>
      </w:pPr>
      <w:r>
        <w:rPr>
          <w:rFonts w:hint="eastAsia"/>
        </w:rPr>
        <w:t>B. for</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答案：</w:t>
      </w:r>
    </w:p>
    <w:p>
      <w:pPr>
        <w:rPr>
          <w:rFonts w:hint="eastAsia"/>
        </w:rPr>
      </w:pPr>
      <w:r>
        <w:rPr>
          <w:rFonts w:hint="eastAsia"/>
        </w:rPr>
        <w:t>正确答案是：B</w:t>
      </w:r>
    </w:p>
    <w:p>
      <w:pPr>
        <w:rPr>
          <w:rFonts w:hint="eastAsia"/>
        </w:rPr>
      </w:pPr>
      <w:r>
        <w:rPr>
          <w:rFonts w:hint="eastAsia"/>
        </w:rPr>
        <w:t>题目13</w:t>
      </w:r>
    </w:p>
    <w:p>
      <w:pPr>
        <w:rPr>
          <w:rFonts w:hint="eastAsia"/>
        </w:rPr>
      </w:pPr>
      <w:r>
        <w:rPr>
          <w:rFonts w:hint="eastAsia"/>
        </w:rPr>
        <w:t>题干</w:t>
      </w:r>
    </w:p>
    <w:p>
      <w:pPr>
        <w:rPr>
          <w:rFonts w:hint="eastAsia"/>
        </w:rPr>
      </w:pPr>
      <w:r>
        <w:rPr>
          <w:rFonts w:hint="eastAsia"/>
        </w:rPr>
        <w:t> Pass the knife ___your father.</w:t>
      </w:r>
    </w:p>
    <w:p>
      <w:pPr>
        <w:rPr>
          <w:rFonts w:hint="eastAsia"/>
        </w:rPr>
      </w:pPr>
      <w:r>
        <w:rPr>
          <w:rFonts w:hint="eastAsia"/>
        </w:rPr>
        <w:t>A. for</w:t>
      </w:r>
    </w:p>
    <w:p>
      <w:pPr>
        <w:rPr>
          <w:rFonts w:hint="eastAsia"/>
        </w:rPr>
      </w:pPr>
      <w:r>
        <w:rPr>
          <w:rFonts w:hint="eastAsia"/>
        </w:rPr>
        <w:t>B. into</w:t>
      </w:r>
    </w:p>
    <w:p>
      <w:pPr>
        <w:rPr>
          <w:rFonts w:hint="eastAsia"/>
        </w:rPr>
      </w:pPr>
      <w:r>
        <w:rPr>
          <w:rFonts w:hint="eastAsia"/>
        </w:rPr>
        <w:t>C. to</w:t>
      </w:r>
    </w:p>
    <w:p>
      <w:pPr>
        <w:rPr>
          <w:rFonts w:hint="eastAsia"/>
        </w:rPr>
      </w:pPr>
      <w:r>
        <w:rPr>
          <w:rFonts w:hint="eastAsia"/>
        </w:rPr>
        <w:t>D. from</w:t>
      </w:r>
    </w:p>
    <w:p>
      <w:pPr>
        <w:rPr>
          <w:rFonts w:hint="eastAsia"/>
        </w:rPr>
      </w:pPr>
      <w:r>
        <w:rPr>
          <w:rFonts w:hint="eastAsia"/>
        </w:rPr>
        <w:t>答案：</w:t>
      </w:r>
    </w:p>
    <w:p>
      <w:pPr>
        <w:rPr>
          <w:rFonts w:hint="eastAsia"/>
        </w:rPr>
      </w:pPr>
      <w:r>
        <w:rPr>
          <w:rFonts w:hint="eastAsia"/>
        </w:rPr>
        <w:t>正确答案是：C</w:t>
      </w:r>
    </w:p>
    <w:p>
      <w:pPr>
        <w:rPr>
          <w:rFonts w:hint="eastAsia"/>
        </w:rPr>
      </w:pPr>
      <w:r>
        <w:rPr>
          <w:rFonts w:hint="eastAsia"/>
        </w:rPr>
        <w:t>题目14</w:t>
      </w:r>
    </w:p>
    <w:p>
      <w:pPr>
        <w:rPr>
          <w:rFonts w:hint="eastAsia"/>
        </w:rPr>
      </w:pPr>
      <w:r>
        <w:rPr>
          <w:rFonts w:hint="eastAsia"/>
        </w:rPr>
        <w:t>题干</w:t>
      </w:r>
    </w:p>
    <w:p>
      <w:pPr>
        <w:rPr>
          <w:rFonts w:hint="eastAsia"/>
        </w:rPr>
      </w:pPr>
      <w:r>
        <w:rPr>
          <w:rFonts w:hint="eastAsia"/>
        </w:rPr>
        <w:t> Last summer he went to Italy. He was___Italy last summer.</w:t>
      </w:r>
    </w:p>
    <w:p>
      <w:pPr>
        <w:rPr>
          <w:rFonts w:hint="eastAsia"/>
        </w:rPr>
      </w:pPr>
      <w:r>
        <w:rPr>
          <w:rFonts w:hint="eastAsia"/>
        </w:rPr>
        <w:t>A. at</w:t>
      </w:r>
    </w:p>
    <w:p>
      <w:pPr>
        <w:rPr>
          <w:rFonts w:hint="eastAsia"/>
        </w:rPr>
      </w:pPr>
      <w:r>
        <w:rPr>
          <w:rFonts w:hint="eastAsia"/>
        </w:rPr>
        <w:t>B. to</w:t>
      </w:r>
    </w:p>
    <w:p>
      <w:pPr>
        <w:rPr>
          <w:rFonts w:hint="eastAsia"/>
        </w:rPr>
      </w:pPr>
      <w:r>
        <w:rPr>
          <w:rFonts w:hint="eastAsia"/>
        </w:rPr>
        <w:t>C. in</w:t>
      </w:r>
    </w:p>
    <w:p>
      <w:pPr>
        <w:rPr>
          <w:rFonts w:hint="eastAsia"/>
        </w:rPr>
      </w:pPr>
      <w:r>
        <w:rPr>
          <w:rFonts w:hint="eastAsia"/>
        </w:rPr>
        <w:t>D. on</w:t>
      </w:r>
    </w:p>
    <w:p>
      <w:pPr>
        <w:rPr>
          <w:rFonts w:hint="eastAsia"/>
        </w:rPr>
      </w:pPr>
      <w:r>
        <w:rPr>
          <w:rFonts w:hint="eastAsia"/>
        </w:rPr>
        <w:t>答案：</w:t>
      </w:r>
    </w:p>
    <w:p>
      <w:pPr>
        <w:rPr>
          <w:rFonts w:hint="eastAsia"/>
        </w:rPr>
      </w:pPr>
      <w:r>
        <w:rPr>
          <w:rFonts w:hint="eastAsia"/>
        </w:rPr>
        <w:t>正确答案是：C</w:t>
      </w:r>
    </w:p>
    <w:p>
      <w:pPr>
        <w:rPr>
          <w:rFonts w:hint="eastAsia"/>
        </w:rPr>
      </w:pPr>
      <w:r>
        <w:rPr>
          <w:rFonts w:hint="eastAsia"/>
        </w:rPr>
        <w:t>题目15</w:t>
      </w:r>
    </w:p>
    <w:p>
      <w:pPr>
        <w:rPr>
          <w:rFonts w:hint="eastAsia"/>
        </w:rPr>
      </w:pPr>
      <w:r>
        <w:rPr>
          <w:rFonts w:hint="eastAsia"/>
        </w:rPr>
        <w:t>题干</w:t>
      </w:r>
    </w:p>
    <w:p>
      <w:pPr>
        <w:rPr>
          <w:rFonts w:hint="eastAsia"/>
        </w:rPr>
      </w:pPr>
      <w:r>
        <w:rPr>
          <w:rFonts w:hint="eastAsia"/>
        </w:rPr>
        <w:t>___him a few words of Italian? The waiter.</w:t>
      </w:r>
    </w:p>
    <w:p>
      <w:pPr>
        <w:rPr>
          <w:rFonts w:hint="eastAsia"/>
        </w:rPr>
      </w:pPr>
      <w:r>
        <w:rPr>
          <w:rFonts w:hint="eastAsia"/>
        </w:rPr>
        <w:t>A. Who taught</w:t>
      </w:r>
    </w:p>
    <w:p>
      <w:pPr>
        <w:rPr>
          <w:rFonts w:hint="eastAsia"/>
        </w:rPr>
      </w:pPr>
      <w:r>
        <w:rPr>
          <w:rFonts w:hint="eastAsia"/>
        </w:rPr>
        <w:t>B. Who did teach</w:t>
      </w:r>
    </w:p>
    <w:p>
      <w:pPr>
        <w:rPr>
          <w:rFonts w:hint="eastAsia"/>
        </w:rPr>
      </w:pPr>
      <w:r>
        <w:rPr>
          <w:rFonts w:hint="eastAsia"/>
        </w:rPr>
        <w:t>C. What did he teach</w:t>
      </w:r>
    </w:p>
    <w:p>
      <w:pPr>
        <w:rPr>
          <w:rFonts w:hint="eastAsia"/>
        </w:rPr>
      </w:pPr>
      <w:r>
        <w:rPr>
          <w:rFonts w:hint="eastAsia"/>
        </w:rPr>
        <w:t>D. Whom did he teach</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题目16</w:t>
      </w:r>
    </w:p>
    <w:p>
      <w:pPr>
        <w:rPr>
          <w:rFonts w:hint="eastAsia"/>
        </w:rPr>
      </w:pPr>
      <w:r>
        <w:rPr>
          <w:rFonts w:hint="eastAsia"/>
        </w:rPr>
        <w:t>题干</w:t>
      </w:r>
    </w:p>
    <w:p>
      <w:pPr>
        <w:rPr>
          <w:rFonts w:hint="eastAsia"/>
        </w:rPr>
      </w:pPr>
      <w:r>
        <w:rPr>
          <w:rFonts w:hint="eastAsia"/>
        </w:rPr>
        <w:t>He spent the whole day in his room. He was in his room___day.</w:t>
      </w:r>
    </w:p>
    <w:p>
      <w:pPr>
        <w:rPr>
          <w:rFonts w:hint="eastAsia"/>
        </w:rPr>
      </w:pPr>
      <w:r>
        <w:rPr>
          <w:rFonts w:hint="eastAsia"/>
        </w:rPr>
        <w:t>A. the hole</w:t>
      </w:r>
    </w:p>
    <w:p>
      <w:pPr>
        <w:rPr>
          <w:rFonts w:hint="eastAsia"/>
        </w:rPr>
      </w:pPr>
      <w:r>
        <w:rPr>
          <w:rFonts w:hint="eastAsia"/>
        </w:rPr>
        <w:t>B. the all</w:t>
      </w:r>
    </w:p>
    <w:p>
      <w:pPr>
        <w:rPr>
          <w:rFonts w:hint="eastAsia"/>
        </w:rPr>
      </w:pPr>
      <w:r>
        <w:rPr>
          <w:rFonts w:hint="eastAsia"/>
        </w:rPr>
        <w:t>C. all</w:t>
      </w:r>
    </w:p>
    <w:p>
      <w:pPr>
        <w:rPr>
          <w:rFonts w:hint="eastAsia"/>
        </w:rPr>
      </w:pPr>
      <w:r>
        <w:rPr>
          <w:rFonts w:hint="eastAsia"/>
        </w:rPr>
        <w:t>D. all of</w:t>
      </w:r>
    </w:p>
    <w:p>
      <w:pPr>
        <w:rPr>
          <w:rFonts w:hint="eastAsia"/>
        </w:rPr>
      </w:pPr>
      <w:r>
        <w:rPr>
          <w:rFonts w:hint="eastAsia"/>
        </w:rPr>
        <w:t>答案：</w:t>
      </w:r>
    </w:p>
    <w:p>
      <w:pPr>
        <w:rPr>
          <w:rFonts w:hint="eastAsia"/>
        </w:rPr>
      </w:pPr>
      <w:r>
        <w:rPr>
          <w:rFonts w:hint="eastAsia"/>
        </w:rPr>
        <w:t>正确答案是：C</w:t>
      </w:r>
    </w:p>
    <w:p>
      <w:pPr>
        <w:rPr>
          <w:rFonts w:hint="eastAsia"/>
        </w:rPr>
      </w:pPr>
      <w:r>
        <w:rPr>
          <w:rFonts w:hint="eastAsia"/>
        </w:rPr>
        <w:t>题目17</w:t>
      </w:r>
    </w:p>
    <w:p>
      <w:pPr>
        <w:rPr>
          <w:rFonts w:hint="eastAsia"/>
        </w:rPr>
      </w:pPr>
      <w:r>
        <w:rPr>
          <w:rFonts w:hint="eastAsia"/>
        </w:rPr>
        <w:t>题干</w:t>
      </w:r>
    </w:p>
    <w:p>
      <w:pPr>
        <w:rPr>
          <w:rFonts w:hint="eastAsia"/>
        </w:rPr>
      </w:pPr>
      <w:r>
        <w:rPr>
          <w:rFonts w:hint="eastAsia"/>
        </w:rPr>
        <w:t>There are____spelling mistakes in your homework.</w:t>
      </w:r>
    </w:p>
    <w:p>
      <w:pPr>
        <w:rPr>
          <w:rFonts w:hint="eastAsia"/>
        </w:rPr>
      </w:pPr>
      <w:r>
        <w:rPr>
          <w:rFonts w:hint="eastAsia"/>
        </w:rPr>
        <w:t>A. a small number of </w:t>
      </w:r>
    </w:p>
    <w:p>
      <w:pPr>
        <w:rPr>
          <w:rFonts w:hint="eastAsia"/>
        </w:rPr>
      </w:pPr>
      <w:r>
        <w:rPr>
          <w:rFonts w:hint="eastAsia"/>
        </w:rPr>
        <w:t>B. a good deal of</w:t>
      </w:r>
    </w:p>
    <w:p>
      <w:pPr>
        <w:rPr>
          <w:rFonts w:hint="eastAsia"/>
        </w:rPr>
      </w:pPr>
      <w:r>
        <w:rPr>
          <w:rFonts w:hint="eastAsia"/>
        </w:rPr>
        <w:t>C. much</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题目18</w:t>
      </w:r>
    </w:p>
    <w:p>
      <w:pPr>
        <w:rPr>
          <w:rFonts w:hint="eastAsia"/>
        </w:rPr>
      </w:pPr>
      <w:r>
        <w:rPr>
          <w:rFonts w:hint="eastAsia"/>
        </w:rPr>
        <w:t>题干</w:t>
      </w:r>
    </w:p>
    <w:p>
      <w:pPr>
        <w:rPr>
          <w:rFonts w:hint="eastAsia"/>
        </w:rPr>
      </w:pPr>
      <w:r>
        <w:rPr>
          <w:rFonts w:hint="eastAsia"/>
        </w:rPr>
        <w:t> I find the film回答.</w:t>
      </w:r>
    </w:p>
    <w:p>
      <w:pPr>
        <w:rPr>
          <w:rFonts w:hint="eastAsia"/>
        </w:rPr>
      </w:pPr>
      <w:r>
        <w:rPr>
          <w:rFonts w:hint="eastAsia"/>
        </w:rPr>
        <w:t>A. very interesting</w:t>
      </w:r>
    </w:p>
    <w:p>
      <w:pPr>
        <w:rPr>
          <w:rFonts w:hint="eastAsia"/>
        </w:rPr>
      </w:pPr>
      <w:r>
        <w:rPr>
          <w:rFonts w:hint="eastAsia"/>
        </w:rPr>
        <w:t>B. very interested</w:t>
      </w:r>
    </w:p>
    <w:p>
      <w:pPr>
        <w:rPr>
          <w:rFonts w:hint="eastAsia"/>
        </w:rPr>
      </w:pPr>
      <w:r>
        <w:rPr>
          <w:rFonts w:hint="eastAsia"/>
        </w:rPr>
        <w:t>C. very interest</w:t>
      </w:r>
    </w:p>
    <w:p>
      <w:pPr>
        <w:rPr>
          <w:rFonts w:hint="eastAsia"/>
        </w:rPr>
      </w:pPr>
      <w:r>
        <w:rPr>
          <w:rFonts w:hint="eastAsia"/>
        </w:rPr>
        <w:t>D. interests</w:t>
      </w:r>
    </w:p>
    <w:p>
      <w:pPr>
        <w:rPr>
          <w:rFonts w:hint="eastAsia"/>
        </w:rPr>
      </w:pPr>
      <w:r>
        <w:rPr>
          <w:rFonts w:hint="eastAsia"/>
        </w:rPr>
        <w:t>正确答案是：A</w:t>
      </w:r>
    </w:p>
    <w:p>
      <w:pPr>
        <w:rPr>
          <w:rFonts w:hint="eastAsia"/>
        </w:rPr>
      </w:pPr>
      <w:r>
        <w:rPr>
          <w:rFonts w:hint="eastAsia"/>
        </w:rPr>
        <w:t>题目19</w:t>
      </w:r>
    </w:p>
    <w:p>
      <w:pPr>
        <w:rPr>
          <w:rFonts w:hint="eastAsia"/>
        </w:rPr>
      </w:pPr>
      <w:r>
        <w:rPr>
          <w:rFonts w:hint="eastAsia"/>
        </w:rPr>
        <w:t>题干</w:t>
      </w:r>
    </w:p>
    <w:p>
      <w:pPr>
        <w:rPr>
          <w:rFonts w:hint="eastAsia"/>
        </w:rPr>
      </w:pPr>
      <w:r>
        <w:rPr>
          <w:rFonts w:hint="eastAsia"/>
        </w:rPr>
        <w:t>I have____read the book.</w:t>
      </w:r>
    </w:p>
    <w:p>
      <w:pPr>
        <w:rPr>
          <w:rFonts w:hint="eastAsia"/>
        </w:rPr>
      </w:pPr>
      <w:r>
        <w:rPr>
          <w:rFonts w:hint="eastAsia"/>
        </w:rPr>
        <w:t>A. already</w:t>
      </w:r>
    </w:p>
    <w:p>
      <w:pPr>
        <w:rPr>
          <w:rFonts w:hint="eastAsia"/>
        </w:rPr>
      </w:pPr>
      <w:r>
        <w:rPr>
          <w:rFonts w:hint="eastAsia"/>
        </w:rPr>
        <w:t>B. a year ago</w:t>
      </w:r>
    </w:p>
    <w:p>
      <w:pPr>
        <w:rPr>
          <w:rFonts w:hint="eastAsia"/>
        </w:rPr>
      </w:pPr>
      <w:r>
        <w:rPr>
          <w:rFonts w:hint="eastAsia"/>
        </w:rPr>
        <w:t>C. a short time ago</w:t>
      </w:r>
    </w:p>
    <w:p>
      <w:pPr>
        <w:rPr>
          <w:rFonts w:hint="eastAsia"/>
        </w:rPr>
      </w:pPr>
      <w:r>
        <w:rPr>
          <w:rFonts w:hint="eastAsia"/>
        </w:rPr>
        <w:t>D. last year</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题目20</w:t>
      </w:r>
    </w:p>
    <w:p>
      <w:pPr>
        <w:rPr>
          <w:rFonts w:hint="eastAsia"/>
        </w:rPr>
      </w:pPr>
      <w:r>
        <w:rPr>
          <w:rFonts w:hint="eastAsia"/>
        </w:rPr>
        <w:t>题干</w:t>
      </w:r>
    </w:p>
    <w:p>
      <w:pPr>
        <w:rPr>
          <w:rFonts w:hint="eastAsia"/>
        </w:rPr>
      </w:pPr>
      <w:r>
        <w:rPr>
          <w:rFonts w:hint="eastAsia"/>
        </w:rPr>
        <w:t>When did you回答that letter?</w:t>
      </w:r>
    </w:p>
    <w:p>
      <w:pPr>
        <w:rPr>
          <w:rFonts w:hint="eastAsia"/>
        </w:rPr>
      </w:pPr>
      <w:r>
        <w:rPr>
          <w:rFonts w:hint="eastAsia"/>
        </w:rPr>
        <w:t>A. receive </w:t>
      </w:r>
    </w:p>
    <w:p>
      <w:pPr>
        <w:rPr>
          <w:rFonts w:hint="eastAsia"/>
        </w:rPr>
      </w:pPr>
      <w:r>
        <w:rPr>
          <w:rFonts w:hint="eastAsia"/>
        </w:rPr>
        <w:t>B. take</w:t>
      </w:r>
    </w:p>
    <w:p>
      <w:pPr>
        <w:rPr>
          <w:rFonts w:hint="eastAsia"/>
        </w:rPr>
      </w:pPr>
      <w:r>
        <w:rPr>
          <w:rFonts w:hint="eastAsia"/>
        </w:rPr>
        <w:t>C. accept</w:t>
      </w:r>
    </w:p>
    <w:p>
      <w:pPr>
        <w:rPr>
          <w:rFonts w:hint="eastAsia"/>
        </w:rPr>
      </w:pPr>
      <w:r>
        <w:rPr>
          <w:rFonts w:hint="eastAsia"/>
        </w:rPr>
        <w:t>D. took</w:t>
      </w:r>
    </w:p>
    <w:p>
      <w:pPr>
        <w:rPr>
          <w:rFonts w:hint="eastAsia"/>
        </w:rPr>
      </w:pPr>
      <w:r>
        <w:rPr>
          <w:rFonts w:hint="eastAsia"/>
        </w:rPr>
        <w:t>正确答案是：A</w:t>
      </w:r>
    </w:p>
    <w:p>
      <w:pPr>
        <w:rPr>
          <w:rFonts w:hint="eastAsia"/>
        </w:rPr>
      </w:pPr>
      <w:r>
        <w:rPr>
          <w:rFonts w:hint="eastAsia"/>
        </w:rPr>
        <w:t>.测验2</w:t>
      </w:r>
    </w:p>
    <w:p>
      <w:pPr>
        <w:rPr>
          <w:rFonts w:hint="eastAsia"/>
        </w:rPr>
      </w:pPr>
      <w:r>
        <w:rPr>
          <w:rFonts w:hint="eastAsia"/>
        </w:rPr>
        <w:t>题目21</w:t>
      </w:r>
    </w:p>
    <w:p>
      <w:pPr>
        <w:rPr>
          <w:rFonts w:hint="eastAsia"/>
        </w:rPr>
      </w:pPr>
      <w:r>
        <w:rPr>
          <w:rFonts w:hint="eastAsia"/>
        </w:rPr>
        <w:t>题干</w:t>
      </w:r>
    </w:p>
    <w:p>
      <w:pPr>
        <w:rPr>
          <w:rFonts w:hint="eastAsia"/>
        </w:rPr>
      </w:pPr>
      <w:r>
        <w:rPr>
          <w:rFonts w:hint="eastAsia"/>
        </w:rPr>
        <w:t>He has visited many回答 places in China.</w:t>
      </w:r>
    </w:p>
    <w:p>
      <w:pPr>
        <w:rPr>
          <w:rFonts w:hint="eastAsia"/>
        </w:rPr>
      </w:pPr>
      <w:r>
        <w:rPr>
          <w:rFonts w:hint="eastAsia"/>
        </w:rPr>
        <w:t>A. different </w:t>
      </w:r>
    </w:p>
    <w:p>
      <w:pPr>
        <w:rPr>
          <w:rFonts w:hint="eastAsia"/>
        </w:rPr>
      </w:pPr>
      <w:r>
        <w:rPr>
          <w:rFonts w:hint="eastAsia"/>
        </w:rPr>
        <w:t>B. difference</w:t>
      </w:r>
    </w:p>
    <w:p>
      <w:pPr>
        <w:rPr>
          <w:rFonts w:hint="eastAsia"/>
        </w:rPr>
      </w:pPr>
      <w:r>
        <w:rPr>
          <w:rFonts w:hint="eastAsia"/>
        </w:rPr>
        <w:t>C. differentiate</w:t>
      </w:r>
    </w:p>
    <w:p>
      <w:pPr>
        <w:rPr>
          <w:rFonts w:hint="eastAsia"/>
        </w:rPr>
      </w:pPr>
      <w:r>
        <w:rPr>
          <w:rFonts w:hint="eastAsia"/>
        </w:rPr>
        <w:t>D. differ</w:t>
      </w:r>
    </w:p>
    <w:p>
      <w:pPr>
        <w:rPr>
          <w:rFonts w:hint="eastAsia"/>
        </w:rPr>
      </w:pPr>
      <w:r>
        <w:rPr>
          <w:rFonts w:hint="eastAsia"/>
        </w:rPr>
        <w:t>正确答案是：A</w:t>
      </w:r>
    </w:p>
    <w:p>
      <w:pPr>
        <w:rPr>
          <w:rFonts w:hint="eastAsia"/>
        </w:rPr>
      </w:pPr>
      <w:r>
        <w:rPr>
          <w:rFonts w:hint="eastAsia"/>
        </w:rPr>
        <w:t>题目22正确</w:t>
      </w:r>
    </w:p>
    <w:p>
      <w:pPr>
        <w:rPr>
          <w:rFonts w:hint="eastAsia"/>
        </w:rPr>
      </w:pPr>
      <w:r>
        <w:rPr>
          <w:rFonts w:hint="eastAsia"/>
        </w:rPr>
        <w:t>题干</w:t>
      </w:r>
    </w:p>
    <w:p>
      <w:pPr>
        <w:rPr>
          <w:rFonts w:hint="eastAsia"/>
        </w:rPr>
      </w:pPr>
      <w:r>
        <w:rPr>
          <w:rFonts w:hint="eastAsia"/>
        </w:rPr>
        <w:t>The school is a mile (away)回答my house.</w:t>
      </w:r>
    </w:p>
    <w:p>
      <w:pPr>
        <w:rPr>
          <w:rFonts w:hint="eastAsia"/>
        </w:rPr>
      </w:pPr>
      <w:r>
        <w:rPr>
          <w:rFonts w:hint="eastAsia"/>
        </w:rPr>
        <w:t>A. from </w:t>
      </w:r>
    </w:p>
    <w:p>
      <w:pPr>
        <w:rPr>
          <w:rFonts w:hint="eastAsia"/>
        </w:rPr>
      </w:pPr>
      <w:r>
        <w:rPr>
          <w:rFonts w:hint="eastAsia"/>
        </w:rPr>
        <w:t>B. at</w:t>
      </w:r>
    </w:p>
    <w:p>
      <w:pPr>
        <w:rPr>
          <w:rFonts w:hint="eastAsia"/>
        </w:rPr>
      </w:pPr>
      <w:r>
        <w:rPr>
          <w:rFonts w:hint="eastAsia"/>
        </w:rPr>
        <w:t>C. in</w:t>
      </w:r>
    </w:p>
    <w:p>
      <w:pPr>
        <w:rPr>
          <w:rFonts w:hint="eastAsia"/>
        </w:rPr>
      </w:pPr>
      <w:r>
        <w:rPr>
          <w:rFonts w:hint="eastAsia"/>
        </w:rPr>
        <w:t>D. by</w:t>
      </w:r>
    </w:p>
    <w:p>
      <w:pPr>
        <w:rPr>
          <w:rFonts w:hint="eastAsia"/>
        </w:rPr>
      </w:pPr>
      <w:r>
        <w:rPr>
          <w:rFonts w:hint="eastAsia"/>
        </w:rPr>
        <w:t>正确答案是：A</w:t>
      </w:r>
    </w:p>
    <w:p>
      <w:pPr>
        <w:rPr>
          <w:rFonts w:hint="eastAsia"/>
        </w:rPr>
      </w:pPr>
      <w:r>
        <w:rPr>
          <w:rFonts w:hint="eastAsia"/>
        </w:rPr>
        <w:t>题目23</w:t>
      </w:r>
    </w:p>
    <w:p>
      <w:pPr>
        <w:rPr>
          <w:rFonts w:hint="eastAsia"/>
        </w:rPr>
      </w:pPr>
      <w:r>
        <w:rPr>
          <w:rFonts w:hint="eastAsia"/>
        </w:rPr>
        <w:t>题干</w:t>
      </w:r>
    </w:p>
    <w:p>
      <w:pPr>
        <w:rPr>
          <w:rFonts w:hint="eastAsia"/>
        </w:rPr>
      </w:pPr>
      <w:r>
        <w:rPr>
          <w:rFonts w:hint="eastAsia"/>
        </w:rPr>
        <w:t> Up to now, he回答very hard-working.</w:t>
      </w:r>
    </w:p>
    <w:p>
      <w:pPr>
        <w:rPr>
          <w:rFonts w:hint="eastAsia"/>
        </w:rPr>
      </w:pPr>
      <w:r>
        <w:rPr>
          <w:rFonts w:hint="eastAsia"/>
        </w:rPr>
        <w:t>A. has  been </w:t>
      </w:r>
    </w:p>
    <w:p>
      <w:pPr>
        <w:rPr>
          <w:rFonts w:hint="eastAsia"/>
        </w:rPr>
      </w:pPr>
      <w:r>
        <w:rPr>
          <w:rFonts w:hint="eastAsia"/>
        </w:rPr>
        <w:t>B. is</w:t>
      </w:r>
    </w:p>
    <w:p>
      <w:pPr>
        <w:rPr>
          <w:rFonts w:hint="eastAsia"/>
        </w:rPr>
      </w:pPr>
      <w:r>
        <w:rPr>
          <w:rFonts w:hint="eastAsia"/>
        </w:rPr>
        <w:t>C. has</w:t>
      </w:r>
    </w:p>
    <w:p>
      <w:pPr>
        <w:rPr>
          <w:rFonts w:hint="eastAsia"/>
        </w:rPr>
      </w:pPr>
      <w:r>
        <w:rPr>
          <w:rFonts w:hint="eastAsia"/>
        </w:rPr>
        <w:t>D. was</w:t>
      </w:r>
    </w:p>
    <w:p>
      <w:pPr>
        <w:rPr>
          <w:rFonts w:hint="eastAsia"/>
        </w:rPr>
      </w:pPr>
      <w:r>
        <w:rPr>
          <w:rFonts w:hint="eastAsia"/>
        </w:rPr>
        <w:t>正确答案是：A</w:t>
      </w:r>
    </w:p>
    <w:p>
      <w:pPr>
        <w:rPr>
          <w:rFonts w:hint="eastAsia"/>
        </w:rPr>
      </w:pPr>
      <w:r>
        <w:rPr>
          <w:rFonts w:hint="eastAsia"/>
        </w:rPr>
        <w:t>题目24</w:t>
      </w:r>
    </w:p>
    <w:p>
      <w:pPr>
        <w:rPr>
          <w:rFonts w:hint="eastAsia"/>
        </w:rPr>
      </w:pPr>
      <w:r>
        <w:rPr>
          <w:rFonts w:hint="eastAsia"/>
        </w:rPr>
        <w:t>题干</w:t>
      </w:r>
    </w:p>
    <w:p>
      <w:pPr>
        <w:rPr>
          <w:rFonts w:hint="eastAsia"/>
        </w:rPr>
      </w:pPr>
      <w:r>
        <w:rPr>
          <w:rFonts w:hint="eastAsia"/>
        </w:rPr>
        <w:t>He granted my request____more time.</w:t>
      </w:r>
    </w:p>
    <w:p>
      <w:pPr>
        <w:rPr>
          <w:rFonts w:hint="eastAsia"/>
        </w:rPr>
      </w:pPr>
      <w:r>
        <w:rPr>
          <w:rFonts w:hint="eastAsia"/>
        </w:rPr>
        <w:t>A. for </w:t>
      </w:r>
    </w:p>
    <w:p>
      <w:pPr>
        <w:rPr>
          <w:rFonts w:hint="eastAsia"/>
        </w:rPr>
      </w:pPr>
      <w:r>
        <w:rPr>
          <w:rFonts w:hint="eastAsia"/>
        </w:rPr>
        <w:t>B. on</w:t>
      </w:r>
    </w:p>
    <w:p>
      <w:pPr>
        <w:rPr>
          <w:rFonts w:hint="eastAsia"/>
        </w:rPr>
      </w:pPr>
      <w:r>
        <w:rPr>
          <w:rFonts w:hint="eastAsia"/>
        </w:rPr>
        <w:t>C. in</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题目25</w:t>
      </w:r>
    </w:p>
    <w:p>
      <w:pPr>
        <w:rPr>
          <w:rFonts w:hint="eastAsia"/>
        </w:rPr>
      </w:pPr>
      <w:r>
        <w:rPr>
          <w:rFonts w:hint="eastAsia"/>
        </w:rPr>
        <w:t>题干</w:t>
      </w:r>
    </w:p>
    <w:p>
      <w:pPr>
        <w:rPr>
          <w:rFonts w:hint="eastAsia"/>
        </w:rPr>
      </w:pPr>
      <w:r>
        <w:rPr>
          <w:rFonts w:hint="eastAsia"/>
        </w:rPr>
        <w:t>Yesterday, a pigeon____the first message from Pinhurst to Silbury.</w:t>
      </w:r>
    </w:p>
    <w:p>
      <w:pPr>
        <w:rPr>
          <w:rFonts w:hint="eastAsia"/>
        </w:rPr>
      </w:pPr>
      <w:r>
        <w:rPr>
          <w:rFonts w:hint="eastAsia"/>
        </w:rPr>
        <w:t>A. carried </w:t>
      </w:r>
    </w:p>
    <w:p>
      <w:pPr>
        <w:rPr>
          <w:rFonts w:hint="eastAsia"/>
        </w:rPr>
      </w:pPr>
      <w:r>
        <w:rPr>
          <w:rFonts w:hint="eastAsia"/>
        </w:rPr>
        <w:t>B. carry</w:t>
      </w:r>
    </w:p>
    <w:p>
      <w:pPr>
        <w:rPr>
          <w:rFonts w:hint="eastAsia"/>
        </w:rPr>
      </w:pPr>
      <w:r>
        <w:rPr>
          <w:rFonts w:hint="eastAsia"/>
        </w:rPr>
        <w:t>C. carries</w:t>
      </w:r>
    </w:p>
    <w:p>
      <w:pPr>
        <w:rPr>
          <w:rFonts w:hint="eastAsia"/>
        </w:rPr>
      </w:pPr>
      <w:r>
        <w:rPr>
          <w:rFonts w:hint="eastAsia"/>
        </w:rPr>
        <w:t>D. has carried</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题目26</w:t>
      </w:r>
    </w:p>
    <w:p>
      <w:pPr>
        <w:rPr>
          <w:rFonts w:hint="eastAsia"/>
        </w:rPr>
      </w:pPr>
      <w:r>
        <w:rPr>
          <w:rFonts w:hint="eastAsia"/>
        </w:rPr>
        <w:t>题干</w:t>
      </w:r>
    </w:p>
    <w:p>
      <w:pPr>
        <w:rPr>
          <w:rFonts w:hint="eastAsia"/>
        </w:rPr>
      </w:pPr>
      <w:r>
        <w:rPr>
          <w:rFonts w:hint="eastAsia"/>
        </w:rPr>
        <w:t> Have you got five minutes to回答?</w:t>
      </w:r>
    </w:p>
    <w:p>
      <w:pPr>
        <w:rPr>
          <w:rFonts w:hint="eastAsia"/>
        </w:rPr>
      </w:pPr>
      <w:r>
        <w:rPr>
          <w:rFonts w:hint="eastAsia"/>
        </w:rPr>
        <w:t>A. spare</w:t>
      </w:r>
    </w:p>
    <w:p>
      <w:pPr>
        <w:rPr>
          <w:rFonts w:hint="eastAsia"/>
        </w:rPr>
      </w:pPr>
      <w:r>
        <w:rPr>
          <w:rFonts w:hint="eastAsia"/>
        </w:rPr>
        <w:t>B. spared</w:t>
      </w:r>
    </w:p>
    <w:p>
      <w:pPr>
        <w:rPr>
          <w:rFonts w:hint="eastAsia"/>
        </w:rPr>
      </w:pPr>
      <w:r>
        <w:rPr>
          <w:rFonts w:hint="eastAsia"/>
        </w:rPr>
        <w:t>C. has spared</w:t>
      </w:r>
    </w:p>
    <w:p>
      <w:pPr>
        <w:rPr>
          <w:rFonts w:hint="eastAsia"/>
        </w:rPr>
      </w:pPr>
      <w:r>
        <w:rPr>
          <w:rFonts w:hint="eastAsia"/>
        </w:rPr>
        <w:t>D. spares</w:t>
      </w:r>
    </w:p>
    <w:p>
      <w:pPr>
        <w:rPr>
          <w:rFonts w:hint="eastAsia"/>
        </w:rPr>
      </w:pPr>
      <w:r>
        <w:rPr>
          <w:rFonts w:hint="eastAsia"/>
        </w:rPr>
        <w:t>正确答案是：A</w:t>
      </w:r>
    </w:p>
    <w:p>
      <w:pPr>
        <w:rPr>
          <w:rFonts w:hint="eastAsia"/>
        </w:rPr>
      </w:pPr>
      <w:r>
        <w:rPr>
          <w:rFonts w:hint="eastAsia"/>
        </w:rPr>
        <w:t>题目27</w:t>
      </w:r>
    </w:p>
    <w:p>
      <w:pPr>
        <w:rPr>
          <w:rFonts w:hint="eastAsia"/>
        </w:rPr>
      </w:pPr>
      <w:r>
        <w:rPr>
          <w:rFonts w:hint="eastAsia"/>
        </w:rPr>
        <w:t>题干</w:t>
      </w:r>
    </w:p>
    <w:p>
      <w:pPr>
        <w:rPr>
          <w:rFonts w:hint="eastAsia"/>
        </w:rPr>
      </w:pPr>
      <w:r>
        <w:rPr>
          <w:rFonts w:hint="eastAsia"/>
        </w:rPr>
        <w:t> Don't always ask others ____ help.</w:t>
      </w:r>
    </w:p>
    <w:p>
      <w:pPr>
        <w:rPr>
          <w:rFonts w:hint="eastAsia"/>
        </w:rPr>
      </w:pPr>
      <w:r>
        <w:rPr>
          <w:rFonts w:hint="eastAsia"/>
        </w:rPr>
        <w:t>A. for</w:t>
      </w:r>
    </w:p>
    <w:p>
      <w:pPr>
        <w:rPr>
          <w:rFonts w:hint="eastAsia"/>
        </w:rPr>
      </w:pPr>
      <w:r>
        <w:rPr>
          <w:rFonts w:hint="eastAsia"/>
        </w:rPr>
        <w:t>B. from</w:t>
      </w:r>
    </w:p>
    <w:p>
      <w:pPr>
        <w:rPr>
          <w:rFonts w:hint="eastAsia"/>
        </w:rPr>
      </w:pPr>
      <w:r>
        <w:rPr>
          <w:rFonts w:hint="eastAsia"/>
        </w:rPr>
        <w:t>C. into</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题目28</w:t>
      </w:r>
    </w:p>
    <w:p>
      <w:pPr>
        <w:rPr>
          <w:rFonts w:hint="eastAsia"/>
        </w:rPr>
      </w:pPr>
      <w:r>
        <w:rPr>
          <w:rFonts w:hint="eastAsia"/>
        </w:rPr>
        <w:t>题干</w:t>
      </w:r>
    </w:p>
    <w:p>
      <w:pPr>
        <w:rPr>
          <w:rFonts w:hint="eastAsia"/>
        </w:rPr>
      </w:pPr>
      <w:r>
        <w:rPr>
          <w:rFonts w:hint="eastAsia"/>
        </w:rPr>
        <w:t>In return____your help, I invite you to spend the weekend with my family.</w:t>
      </w:r>
    </w:p>
    <w:p>
      <w:pPr>
        <w:rPr>
          <w:rFonts w:hint="eastAsia"/>
        </w:rPr>
      </w:pPr>
      <w:r>
        <w:rPr>
          <w:rFonts w:hint="eastAsia"/>
        </w:rPr>
        <w:t>A. for </w:t>
      </w:r>
    </w:p>
    <w:p>
      <w:pPr>
        <w:rPr>
          <w:rFonts w:hint="eastAsia"/>
        </w:rPr>
      </w:pPr>
      <w:r>
        <w:rPr>
          <w:rFonts w:hint="eastAsia"/>
        </w:rPr>
        <w:t>B. by</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题目29</w:t>
      </w:r>
    </w:p>
    <w:p>
      <w:pPr>
        <w:rPr>
          <w:rFonts w:hint="eastAsia"/>
        </w:rPr>
      </w:pPr>
      <w:r>
        <w:rPr>
          <w:rFonts w:hint="eastAsia"/>
        </w:rPr>
        <w:t>题干</w:t>
      </w:r>
    </w:p>
    <w:p>
      <w:pPr>
        <w:rPr>
          <w:rFonts w:hint="eastAsia"/>
        </w:rPr>
      </w:pPr>
      <w:r>
        <w:rPr>
          <w:rFonts w:hint="eastAsia"/>
        </w:rPr>
        <w:t> ____does Jane write to her parents?  Once a week</w:t>
      </w:r>
    </w:p>
    <w:p>
      <w:pPr>
        <w:rPr>
          <w:rFonts w:hint="eastAsia"/>
        </w:rPr>
      </w:pPr>
      <w:r>
        <w:rPr>
          <w:rFonts w:hint="eastAsia"/>
        </w:rPr>
        <w:t>A. How seldom</w:t>
      </w:r>
    </w:p>
    <w:p>
      <w:pPr>
        <w:rPr>
          <w:rFonts w:hint="eastAsia"/>
        </w:rPr>
      </w:pPr>
      <w:r>
        <w:rPr>
          <w:rFonts w:hint="eastAsia"/>
        </w:rPr>
        <w:t>B. How often</w:t>
      </w:r>
    </w:p>
    <w:p>
      <w:pPr>
        <w:rPr>
          <w:rFonts w:hint="eastAsia"/>
        </w:rPr>
      </w:pPr>
      <w:r>
        <w:rPr>
          <w:rFonts w:hint="eastAsia"/>
        </w:rPr>
        <w:t>C. How long</w:t>
      </w:r>
    </w:p>
    <w:p>
      <w:pPr>
        <w:rPr>
          <w:rFonts w:hint="eastAsia"/>
        </w:rPr>
      </w:pPr>
      <w:r>
        <w:rPr>
          <w:rFonts w:hint="eastAsia"/>
        </w:rPr>
        <w:t>D. How soon</w:t>
      </w:r>
    </w:p>
    <w:p>
      <w:pPr>
        <w:rPr>
          <w:rFonts w:hint="eastAsia"/>
        </w:rPr>
      </w:pPr>
      <w:r>
        <w:rPr>
          <w:rFonts w:hint="eastAsia"/>
        </w:rPr>
        <w:t>答案：</w:t>
      </w:r>
    </w:p>
    <w:p>
      <w:pPr>
        <w:rPr>
          <w:rFonts w:hint="eastAsia"/>
        </w:rPr>
      </w:pPr>
      <w:r>
        <w:rPr>
          <w:rFonts w:hint="eastAsia"/>
        </w:rPr>
        <w:t>正确答案是：B</w:t>
      </w:r>
    </w:p>
    <w:p>
      <w:pPr>
        <w:rPr>
          <w:rFonts w:hint="eastAsia"/>
        </w:rPr>
      </w:pPr>
      <w:r>
        <w:rPr>
          <w:rFonts w:hint="eastAsia"/>
        </w:rPr>
        <w:t>题目30</w:t>
      </w:r>
    </w:p>
    <w:p>
      <w:pPr>
        <w:rPr>
          <w:rFonts w:hint="eastAsia"/>
        </w:rPr>
      </w:pPr>
      <w:r>
        <w:rPr>
          <w:rFonts w:hint="eastAsia"/>
        </w:rPr>
        <w:t>题干</w:t>
      </w:r>
    </w:p>
    <w:p>
      <w:pPr>
        <w:rPr>
          <w:rFonts w:hint="eastAsia"/>
        </w:rPr>
      </w:pPr>
      <w:r>
        <w:rPr>
          <w:rFonts w:hint="eastAsia"/>
        </w:rPr>
        <w:t>It is cold outside.___your coat.</w:t>
      </w:r>
    </w:p>
    <w:p>
      <w:pPr>
        <w:rPr>
          <w:rFonts w:hint="eastAsia"/>
        </w:rPr>
      </w:pPr>
      <w:r>
        <w:rPr>
          <w:rFonts w:hint="eastAsia"/>
        </w:rPr>
        <w:t>A. Put on </w:t>
      </w:r>
    </w:p>
    <w:p>
      <w:pPr>
        <w:rPr>
          <w:rFonts w:hint="eastAsia"/>
        </w:rPr>
      </w:pPr>
      <w:r>
        <w:rPr>
          <w:rFonts w:hint="eastAsia"/>
        </w:rPr>
        <w:t>B. Put in</w:t>
      </w:r>
    </w:p>
    <w:p>
      <w:pPr>
        <w:rPr>
          <w:rFonts w:hint="eastAsia"/>
        </w:rPr>
      </w:pPr>
      <w:r>
        <w:rPr>
          <w:rFonts w:hint="eastAsia"/>
        </w:rPr>
        <w:t>C. Put down</w:t>
      </w:r>
    </w:p>
    <w:p>
      <w:pPr>
        <w:rPr>
          <w:rFonts w:hint="eastAsia"/>
        </w:rPr>
      </w:pPr>
      <w:r>
        <w:rPr>
          <w:rFonts w:hint="eastAsia"/>
        </w:rPr>
        <w:t>D. Put off</w:t>
      </w:r>
    </w:p>
    <w:p>
      <w:pPr>
        <w:rPr>
          <w:rFonts w:hint="eastAsia"/>
        </w:rPr>
      </w:pPr>
      <w:r>
        <w:rPr>
          <w:rFonts w:hint="eastAsia"/>
        </w:rPr>
        <w:t>答案：</w:t>
      </w:r>
    </w:p>
    <w:p>
      <w:pPr>
        <w:rPr>
          <w:rFonts w:hint="eastAsia"/>
        </w:rPr>
      </w:pPr>
      <w:r>
        <w:rPr>
          <w:rFonts w:hint="eastAsia"/>
        </w:rPr>
        <w:t>正确答案是：A</w:t>
      </w:r>
    </w:p>
    <w:p>
      <w:pPr>
        <w:rPr>
          <w:rFonts w:hint="eastAsia"/>
        </w:rPr>
      </w:pPr>
      <w:r>
        <w:rPr>
          <w:rFonts w:hint="eastAsia"/>
        </w:rPr>
        <w:t>题目31</w:t>
      </w:r>
    </w:p>
    <w:p>
      <w:pPr>
        <w:rPr>
          <w:rFonts w:hint="eastAsia"/>
        </w:rPr>
      </w:pPr>
      <w:r>
        <w:rPr>
          <w:rFonts w:hint="eastAsia"/>
        </w:rPr>
        <w:t>题干</w:t>
      </w:r>
    </w:p>
    <w:p>
      <w:pPr>
        <w:rPr>
          <w:rFonts w:hint="eastAsia"/>
        </w:rPr>
      </w:pPr>
      <w:r>
        <w:rPr>
          <w:rFonts w:hint="eastAsia"/>
        </w:rPr>
        <w:t>She____the sick baby for three days.</w:t>
      </w:r>
    </w:p>
    <w:p>
      <w:pPr>
        <w:rPr>
          <w:rFonts w:hint="eastAsia"/>
        </w:rPr>
      </w:pPr>
      <w:r>
        <w:rPr>
          <w:rFonts w:hint="eastAsia"/>
        </w:rPr>
        <w:t>A. looked down</w:t>
      </w:r>
    </w:p>
    <w:p>
      <w:pPr>
        <w:rPr>
          <w:rFonts w:hint="eastAsia"/>
        </w:rPr>
      </w:pPr>
      <w:r>
        <w:rPr>
          <w:rFonts w:hint="eastAsia"/>
        </w:rPr>
        <w:t>B. looked for</w:t>
      </w:r>
    </w:p>
    <w:p>
      <w:pPr>
        <w:rPr>
          <w:rFonts w:hint="eastAsia"/>
        </w:rPr>
      </w:pPr>
      <w:r>
        <w:rPr>
          <w:rFonts w:hint="eastAsia"/>
        </w:rPr>
        <w:t>C. looked into</w:t>
      </w:r>
    </w:p>
    <w:p>
      <w:pPr>
        <w:rPr>
          <w:rFonts w:hint="eastAsia"/>
        </w:rPr>
      </w:pPr>
      <w:r>
        <w:rPr>
          <w:rFonts w:hint="eastAsia"/>
        </w:rPr>
        <w:t>D. looked after</w:t>
      </w:r>
    </w:p>
    <w:p>
      <w:pPr>
        <w:rPr>
          <w:rFonts w:hint="eastAsia"/>
        </w:rPr>
      </w:pPr>
      <w:r>
        <w:rPr>
          <w:rFonts w:hint="eastAsia"/>
        </w:rPr>
        <w:t>答案：</w:t>
      </w:r>
    </w:p>
    <w:p>
      <w:pPr>
        <w:rPr>
          <w:rFonts w:hint="eastAsia"/>
        </w:rPr>
      </w:pPr>
      <w:r>
        <w:rPr>
          <w:rFonts w:hint="eastAsia"/>
        </w:rPr>
        <w:t>正确答案是：D</w:t>
      </w:r>
    </w:p>
    <w:p>
      <w:pPr>
        <w:rPr>
          <w:rFonts w:hint="eastAsia"/>
        </w:rPr>
      </w:pPr>
      <w:r>
        <w:rPr>
          <w:rFonts w:hint="eastAsia"/>
        </w:rPr>
        <w:t>题目32</w:t>
      </w:r>
    </w:p>
    <w:p>
      <w:pPr>
        <w:rPr>
          <w:rFonts w:hint="eastAsia"/>
        </w:rPr>
      </w:pPr>
      <w:r>
        <w:rPr>
          <w:rFonts w:hint="eastAsia"/>
        </w:rPr>
        <w:t>题干</w:t>
      </w:r>
    </w:p>
    <w:p>
      <w:pPr>
        <w:rPr>
          <w:rFonts w:hint="eastAsia"/>
        </w:rPr>
      </w:pPr>
      <w:r>
        <w:rPr>
          <w:rFonts w:hint="eastAsia"/>
        </w:rPr>
        <w:t>Jim was ____by a bus this morning.</w:t>
      </w:r>
    </w:p>
    <w:p>
      <w:pPr>
        <w:rPr>
          <w:rFonts w:hint="eastAsia"/>
        </w:rPr>
      </w:pPr>
      <w:r>
        <w:rPr>
          <w:rFonts w:hint="eastAsia"/>
        </w:rPr>
        <w:t>A. knocked out </w:t>
      </w:r>
    </w:p>
    <w:p>
      <w:pPr>
        <w:rPr>
          <w:rFonts w:hint="eastAsia"/>
        </w:rPr>
      </w:pPr>
      <w:r>
        <w:rPr>
          <w:rFonts w:hint="eastAsia"/>
        </w:rPr>
        <w:t>B. knocked off</w:t>
      </w:r>
    </w:p>
    <w:p>
      <w:pPr>
        <w:rPr>
          <w:rFonts w:hint="eastAsia"/>
        </w:rPr>
      </w:pPr>
      <w:r>
        <w:rPr>
          <w:rFonts w:hint="eastAsia"/>
        </w:rPr>
        <w:t>C. knocked at</w:t>
      </w:r>
    </w:p>
    <w:p>
      <w:pPr>
        <w:rPr>
          <w:rFonts w:hint="eastAsia"/>
        </w:rPr>
      </w:pPr>
      <w:r>
        <w:rPr>
          <w:rFonts w:hint="eastAsia"/>
        </w:rPr>
        <w:t>D. knocked over</w:t>
      </w:r>
    </w:p>
    <w:p>
      <w:pPr>
        <w:rPr>
          <w:rFonts w:hint="eastAsia"/>
        </w:rPr>
      </w:pPr>
      <w:r>
        <w:rPr>
          <w:rFonts w:hint="eastAsia"/>
        </w:rPr>
        <w:t>答案：</w:t>
      </w:r>
    </w:p>
    <w:p>
      <w:pPr>
        <w:rPr>
          <w:rFonts w:hint="eastAsia"/>
        </w:rPr>
      </w:pPr>
      <w:r>
        <w:rPr>
          <w:rFonts w:hint="eastAsia"/>
        </w:rPr>
        <w:t>正确答案是：D</w:t>
      </w:r>
    </w:p>
    <w:p>
      <w:pPr>
        <w:rPr>
          <w:rFonts w:hint="eastAsia"/>
        </w:rPr>
      </w:pPr>
      <w:r>
        <w:rPr>
          <w:rFonts w:hint="eastAsia"/>
        </w:rPr>
        <w:t>题目33</w:t>
      </w:r>
    </w:p>
    <w:p>
      <w:pPr>
        <w:rPr>
          <w:rFonts w:hint="eastAsia"/>
        </w:rPr>
      </w:pPr>
      <w:r>
        <w:rPr>
          <w:rFonts w:hint="eastAsia"/>
        </w:rPr>
        <w:t>题干</w:t>
      </w:r>
    </w:p>
    <w:p>
      <w:pPr>
        <w:rPr>
          <w:rFonts w:hint="eastAsia"/>
        </w:rPr>
      </w:pPr>
      <w:r>
        <w:rPr>
          <w:rFonts w:hint="eastAsia"/>
        </w:rPr>
        <w:t>Others were waiting____the airfield.</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答案：</w:t>
      </w:r>
    </w:p>
    <w:p>
      <w:pPr>
        <w:rPr>
          <w:rFonts w:hint="eastAsia"/>
        </w:rPr>
      </w:pPr>
      <w:r>
        <w:rPr>
          <w:rFonts w:hint="eastAsia"/>
        </w:rPr>
        <w:t>正确答案是：C</w:t>
      </w:r>
    </w:p>
    <w:p>
      <w:pPr>
        <w:rPr>
          <w:rFonts w:hint="eastAsia"/>
        </w:rPr>
      </w:pPr>
      <w:r>
        <w:rPr>
          <w:rFonts w:hint="eastAsia"/>
        </w:rPr>
        <w:t>题目34</w:t>
      </w:r>
    </w:p>
    <w:p>
      <w:pPr>
        <w:rPr>
          <w:rFonts w:hint="eastAsia"/>
        </w:rPr>
      </w:pPr>
      <w:r>
        <w:rPr>
          <w:rFonts w:hint="eastAsia"/>
        </w:rPr>
        <w:t>题干</w:t>
      </w:r>
    </w:p>
    <w:p>
      <w:pPr>
        <w:rPr>
          <w:rFonts w:hint="eastAsia"/>
        </w:rPr>
      </w:pPr>
      <w:r>
        <w:rPr>
          <w:rFonts w:hint="eastAsia"/>
        </w:rPr>
        <w:t>Some students were dancing and singing回答 others were eating and drinking.</w:t>
      </w:r>
    </w:p>
    <w:p>
      <w:pPr>
        <w:rPr>
          <w:rFonts w:hint="eastAsia"/>
        </w:rPr>
      </w:pPr>
      <w:r>
        <w:rPr>
          <w:rFonts w:hint="eastAsia"/>
        </w:rPr>
        <w:t>A. while</w:t>
      </w:r>
    </w:p>
    <w:p>
      <w:pPr>
        <w:rPr>
          <w:rFonts w:hint="eastAsia"/>
        </w:rPr>
      </w:pPr>
      <w:r>
        <w:rPr>
          <w:rFonts w:hint="eastAsia"/>
        </w:rPr>
        <w:t>B. when</w:t>
      </w:r>
    </w:p>
    <w:p>
      <w:pPr>
        <w:rPr>
          <w:rFonts w:hint="eastAsia"/>
        </w:rPr>
      </w:pPr>
      <w:r>
        <w:rPr>
          <w:rFonts w:hint="eastAsia"/>
        </w:rPr>
        <w:t>C. just as</w:t>
      </w:r>
    </w:p>
    <w:p>
      <w:pPr>
        <w:rPr>
          <w:rFonts w:hint="eastAsia"/>
        </w:rPr>
      </w:pPr>
      <w:r>
        <w:rPr>
          <w:rFonts w:hint="eastAsia"/>
        </w:rPr>
        <w:t>D. as</w:t>
      </w:r>
    </w:p>
    <w:p>
      <w:pPr>
        <w:rPr>
          <w:rFonts w:hint="eastAsia"/>
        </w:rPr>
      </w:pPr>
      <w:r>
        <w:rPr>
          <w:rFonts w:hint="eastAsia"/>
        </w:rPr>
        <w:t>正确答案是：A</w:t>
      </w:r>
    </w:p>
    <w:p>
      <w:pPr>
        <w:rPr>
          <w:rFonts w:hint="eastAsia"/>
        </w:rPr>
      </w:pPr>
      <w:r>
        <w:rPr>
          <w:rFonts w:hint="eastAsia"/>
        </w:rPr>
        <w:t>题目35</w:t>
      </w:r>
    </w:p>
    <w:p>
      <w:pPr>
        <w:rPr>
          <w:rFonts w:hint="eastAsia"/>
        </w:rPr>
      </w:pPr>
      <w:r>
        <w:rPr>
          <w:rFonts w:hint="eastAsia"/>
        </w:rPr>
        <w:t>题干</w:t>
      </w:r>
    </w:p>
    <w:p>
      <w:pPr>
        <w:rPr>
          <w:rFonts w:hint="eastAsia"/>
        </w:rPr>
      </w:pPr>
      <w:r>
        <w:rPr>
          <w:rFonts w:hint="eastAsia"/>
        </w:rPr>
        <w:t>I'm expecting a letter____Jimmy.</w:t>
      </w:r>
    </w:p>
    <w:p>
      <w:pPr>
        <w:rPr>
          <w:rFonts w:hint="eastAsia"/>
        </w:rPr>
      </w:pPr>
      <w:r>
        <w:rPr>
          <w:rFonts w:hint="eastAsia"/>
        </w:rPr>
        <w:t>A. for</w:t>
      </w:r>
    </w:p>
    <w:p>
      <w:pPr>
        <w:rPr>
          <w:rFonts w:hint="eastAsia"/>
        </w:rPr>
      </w:pPr>
      <w:r>
        <w:rPr>
          <w:rFonts w:hint="eastAsia"/>
        </w:rPr>
        <w:t>B. from</w:t>
      </w:r>
    </w:p>
    <w:p>
      <w:pPr>
        <w:rPr>
          <w:rFonts w:hint="eastAsia"/>
        </w:rPr>
      </w:pPr>
      <w:r>
        <w:rPr>
          <w:rFonts w:hint="eastAsia"/>
        </w:rPr>
        <w:t>C. with</w:t>
      </w:r>
    </w:p>
    <w:p>
      <w:pPr>
        <w:rPr>
          <w:rFonts w:hint="eastAsia"/>
        </w:rPr>
      </w:pPr>
      <w:r>
        <w:rPr>
          <w:rFonts w:hint="eastAsia"/>
        </w:rPr>
        <w:t>D. into</w:t>
      </w:r>
    </w:p>
    <w:p>
      <w:pPr>
        <w:rPr>
          <w:rFonts w:hint="eastAsia"/>
        </w:rPr>
      </w:pPr>
      <w:r>
        <w:rPr>
          <w:rFonts w:hint="eastAsia"/>
        </w:rPr>
        <w:t>答案：</w:t>
      </w:r>
    </w:p>
    <w:p>
      <w:pPr>
        <w:rPr>
          <w:rFonts w:hint="eastAsia"/>
        </w:rPr>
      </w:pPr>
      <w:r>
        <w:rPr>
          <w:rFonts w:hint="eastAsia"/>
        </w:rPr>
        <w:t>正确答案是：B</w:t>
      </w:r>
    </w:p>
    <w:p>
      <w:pPr>
        <w:rPr>
          <w:rFonts w:hint="eastAsia"/>
        </w:rPr>
      </w:pPr>
      <w:r>
        <w:rPr>
          <w:rFonts w:hint="eastAsia"/>
        </w:rPr>
        <w:t>题目36</w:t>
      </w:r>
    </w:p>
    <w:p>
      <w:pPr>
        <w:rPr>
          <w:rFonts w:hint="eastAsia"/>
        </w:rPr>
      </w:pPr>
      <w:r>
        <w:rPr>
          <w:rFonts w:hint="eastAsia"/>
        </w:rPr>
        <w:t>题干</w:t>
      </w:r>
    </w:p>
    <w:p>
      <w:pPr>
        <w:rPr>
          <w:rFonts w:hint="eastAsia"/>
        </w:rPr>
      </w:pPr>
      <w:r>
        <w:rPr>
          <w:rFonts w:hint="eastAsia"/>
        </w:rPr>
        <w:t>How much did you回答 for that dress?</w:t>
      </w:r>
    </w:p>
    <w:p>
      <w:pPr>
        <w:rPr>
          <w:rFonts w:hint="eastAsia"/>
        </w:rPr>
      </w:pPr>
      <w:r>
        <w:rPr>
          <w:rFonts w:hint="eastAsia"/>
        </w:rPr>
        <w:t>A. spend</w:t>
      </w:r>
    </w:p>
    <w:p>
      <w:pPr>
        <w:rPr>
          <w:rFonts w:hint="eastAsia"/>
        </w:rPr>
      </w:pPr>
      <w:r>
        <w:rPr>
          <w:rFonts w:hint="eastAsia"/>
        </w:rPr>
        <w:t>B. take</w:t>
      </w:r>
    </w:p>
    <w:p>
      <w:pPr>
        <w:rPr>
          <w:rFonts w:hint="eastAsia"/>
        </w:rPr>
      </w:pPr>
      <w:r>
        <w:rPr>
          <w:rFonts w:hint="eastAsia"/>
        </w:rPr>
        <w:t>C. pay</w:t>
      </w:r>
    </w:p>
    <w:p>
      <w:pPr>
        <w:rPr>
          <w:rFonts w:hint="eastAsia"/>
        </w:rPr>
      </w:pPr>
      <w:r>
        <w:rPr>
          <w:rFonts w:hint="eastAsia"/>
        </w:rPr>
        <w:t>D. get</w:t>
      </w:r>
    </w:p>
    <w:p>
      <w:pPr>
        <w:rPr>
          <w:rFonts w:hint="eastAsia"/>
        </w:rPr>
      </w:pPr>
      <w:r>
        <w:rPr>
          <w:rFonts w:hint="eastAsia"/>
        </w:rPr>
        <w:t>正确答案是：C</w:t>
      </w:r>
    </w:p>
    <w:p>
      <w:pPr>
        <w:rPr>
          <w:rFonts w:hint="eastAsia"/>
        </w:rPr>
      </w:pPr>
      <w:r>
        <w:rPr>
          <w:rFonts w:hint="eastAsia"/>
        </w:rPr>
        <w:t>题目37</w:t>
      </w:r>
    </w:p>
    <w:p>
      <w:pPr>
        <w:rPr>
          <w:rFonts w:hint="eastAsia"/>
        </w:rPr>
      </w:pPr>
      <w:r>
        <w:rPr>
          <w:rFonts w:hint="eastAsia"/>
        </w:rPr>
        <w:t>题干</w:t>
      </w:r>
    </w:p>
    <w:p>
      <w:pPr>
        <w:rPr>
          <w:rFonts w:hint="eastAsia"/>
        </w:rPr>
      </w:pPr>
      <w:r>
        <w:rPr>
          <w:rFonts w:hint="eastAsia"/>
        </w:rPr>
        <w:t>My回答is paid on the 28th of the month. </w:t>
      </w:r>
    </w:p>
    <w:p>
      <w:pPr>
        <w:rPr>
          <w:rFonts w:hint="eastAsia"/>
        </w:rPr>
      </w:pPr>
      <w:r>
        <w:rPr>
          <w:rFonts w:hint="eastAsia"/>
        </w:rPr>
        <w:t>A. salary</w:t>
      </w:r>
    </w:p>
    <w:p>
      <w:pPr>
        <w:rPr>
          <w:rFonts w:hint="eastAsia"/>
        </w:rPr>
      </w:pPr>
      <w:r>
        <w:rPr>
          <w:rFonts w:hint="eastAsia"/>
        </w:rPr>
        <w:t>B. money</w:t>
      </w:r>
    </w:p>
    <w:p>
      <w:pPr>
        <w:rPr>
          <w:rFonts w:hint="eastAsia"/>
        </w:rPr>
      </w:pPr>
      <w:r>
        <w:rPr>
          <w:rFonts w:hint="eastAsia"/>
        </w:rPr>
        <w:t>C. wage</w:t>
      </w:r>
    </w:p>
    <w:p>
      <w:pPr>
        <w:rPr>
          <w:rFonts w:hint="eastAsia"/>
        </w:rPr>
      </w:pPr>
      <w:r>
        <w:rPr>
          <w:rFonts w:hint="eastAsia"/>
        </w:rPr>
        <w:t>D. salaries</w:t>
      </w:r>
    </w:p>
    <w:p>
      <w:pPr>
        <w:rPr>
          <w:rFonts w:hint="eastAsia"/>
        </w:rPr>
      </w:pPr>
      <w:r>
        <w:rPr>
          <w:rFonts w:hint="eastAsia"/>
        </w:rPr>
        <w:t>正确答案是：A</w:t>
      </w:r>
    </w:p>
    <w:p>
      <w:pPr>
        <w:rPr>
          <w:rFonts w:hint="eastAsia"/>
        </w:rPr>
      </w:pPr>
      <w:r>
        <w:rPr>
          <w:rFonts w:hint="eastAsia"/>
        </w:rPr>
        <w:t>题目38</w:t>
      </w:r>
    </w:p>
    <w:p>
      <w:pPr>
        <w:rPr>
          <w:rFonts w:hint="eastAsia"/>
        </w:rPr>
      </w:pPr>
      <w:r>
        <w:rPr>
          <w:rFonts w:hint="eastAsia"/>
        </w:rPr>
        <w:t>题干</w:t>
      </w:r>
    </w:p>
    <w:p>
      <w:pPr>
        <w:rPr>
          <w:rFonts w:hint="eastAsia"/>
        </w:rPr>
      </w:pPr>
      <w:r>
        <w:rPr>
          <w:rFonts w:hint="eastAsia"/>
        </w:rPr>
        <w:t>Can you回答 your car to me this afternoon?</w:t>
      </w:r>
    </w:p>
    <w:p>
      <w:pPr>
        <w:rPr>
          <w:rFonts w:hint="eastAsia"/>
        </w:rPr>
      </w:pPr>
      <w:r>
        <w:rPr>
          <w:rFonts w:hint="eastAsia"/>
        </w:rPr>
        <w:t>A. lend</w:t>
      </w:r>
    </w:p>
    <w:p>
      <w:pPr>
        <w:rPr>
          <w:rFonts w:hint="eastAsia"/>
        </w:rPr>
      </w:pPr>
      <w:r>
        <w:rPr>
          <w:rFonts w:hint="eastAsia"/>
        </w:rPr>
        <w:t>B. borrow</w:t>
      </w:r>
    </w:p>
    <w:p>
      <w:pPr>
        <w:rPr>
          <w:rFonts w:hint="eastAsia"/>
        </w:rPr>
      </w:pPr>
      <w:r>
        <w:rPr>
          <w:rFonts w:hint="eastAsia"/>
        </w:rPr>
        <w:t>C. to lend</w:t>
      </w:r>
    </w:p>
    <w:p>
      <w:pPr>
        <w:rPr>
          <w:rFonts w:hint="eastAsia"/>
        </w:rPr>
      </w:pPr>
      <w:r>
        <w:rPr>
          <w:rFonts w:hint="eastAsia"/>
        </w:rPr>
        <w:t>D. to borrow</w:t>
      </w:r>
    </w:p>
    <w:p>
      <w:pPr>
        <w:rPr>
          <w:rFonts w:hint="eastAsia"/>
        </w:rPr>
      </w:pPr>
      <w:r>
        <w:rPr>
          <w:rFonts w:hint="eastAsia"/>
        </w:rPr>
        <w:t>正确答案是：A</w:t>
      </w:r>
    </w:p>
    <w:p>
      <w:pPr>
        <w:rPr>
          <w:rFonts w:hint="eastAsia"/>
        </w:rPr>
      </w:pPr>
      <w:r>
        <w:rPr>
          <w:rFonts w:hint="eastAsia"/>
        </w:rPr>
        <w:t>题目39</w:t>
      </w:r>
    </w:p>
    <w:p>
      <w:pPr>
        <w:rPr>
          <w:rFonts w:hint="eastAsia"/>
        </w:rPr>
      </w:pPr>
      <w:r>
        <w:rPr>
          <w:rFonts w:hint="eastAsia"/>
        </w:rPr>
        <w:t>题干</w:t>
      </w:r>
    </w:p>
    <w:p>
      <w:pPr>
        <w:rPr>
          <w:rFonts w:hint="eastAsia"/>
        </w:rPr>
      </w:pPr>
      <w:r>
        <w:rPr>
          <w:rFonts w:hint="eastAsia"/>
        </w:rPr>
        <w:t>You are not allow回答the room if you don't take the card with you</w:t>
      </w:r>
    </w:p>
    <w:p>
      <w:pPr>
        <w:rPr>
          <w:rFonts w:hint="eastAsia"/>
        </w:rPr>
      </w:pPr>
      <w:r>
        <w:rPr>
          <w:rFonts w:hint="eastAsia"/>
        </w:rPr>
        <w:t>A. entered</w:t>
      </w:r>
    </w:p>
    <w:p>
      <w:pPr>
        <w:rPr>
          <w:rFonts w:hint="eastAsia"/>
        </w:rPr>
      </w:pPr>
      <w:r>
        <w:rPr>
          <w:rFonts w:hint="eastAsia"/>
        </w:rPr>
        <w:t>B. enter</w:t>
      </w:r>
    </w:p>
    <w:p>
      <w:pPr>
        <w:rPr>
          <w:rFonts w:hint="eastAsia"/>
        </w:rPr>
      </w:pPr>
      <w:r>
        <w:rPr>
          <w:rFonts w:hint="eastAsia"/>
        </w:rPr>
        <w:t>C. to enter</w:t>
      </w:r>
    </w:p>
    <w:p>
      <w:pPr>
        <w:rPr>
          <w:rFonts w:hint="eastAsia"/>
        </w:rPr>
      </w:pPr>
      <w:r>
        <w:rPr>
          <w:rFonts w:hint="eastAsia"/>
        </w:rPr>
        <w:t>D. enters</w:t>
      </w:r>
    </w:p>
    <w:p>
      <w:pPr>
        <w:rPr>
          <w:rFonts w:hint="eastAsia"/>
        </w:rPr>
      </w:pPr>
    </w:p>
    <w:p>
      <w:pPr>
        <w:rPr>
          <w:rFonts w:hint="eastAsia"/>
        </w:rPr>
      </w:pPr>
      <w:r>
        <w:rPr>
          <w:rFonts w:hint="eastAsia"/>
        </w:rPr>
        <w:t>正确答案是：C</w:t>
      </w:r>
    </w:p>
    <w:p>
      <w:pPr>
        <w:rPr>
          <w:rFonts w:hint="eastAsia"/>
        </w:rPr>
      </w:pPr>
      <w:r>
        <w:rPr>
          <w:rFonts w:hint="eastAsia"/>
        </w:rPr>
        <w:t>题目40</w:t>
      </w:r>
    </w:p>
    <w:p>
      <w:pPr>
        <w:rPr>
          <w:rFonts w:hint="eastAsia"/>
        </w:rPr>
      </w:pPr>
      <w:r>
        <w:rPr>
          <w:rFonts w:hint="eastAsia"/>
        </w:rPr>
        <w:t>题干</w:t>
      </w:r>
    </w:p>
    <w:p>
      <w:pPr>
        <w:rPr>
          <w:rFonts w:hint="eastAsia"/>
        </w:rPr>
      </w:pPr>
      <w:r>
        <w:rPr>
          <w:rFonts w:hint="eastAsia"/>
        </w:rPr>
        <w:t>She tried to play回答 jazz on it!</w:t>
      </w:r>
    </w:p>
    <w:p>
      <w:pPr>
        <w:rPr>
          <w:rFonts w:hint="eastAsia"/>
        </w:rPr>
      </w:pPr>
      <w:r>
        <w:rPr>
          <w:rFonts w:hint="eastAsia"/>
        </w:rPr>
        <w:t>A. the</w:t>
      </w:r>
    </w:p>
    <w:p>
      <w:pPr>
        <w:rPr>
          <w:rFonts w:hint="eastAsia"/>
        </w:rPr>
      </w:pPr>
      <w:r>
        <w:rPr>
          <w:rFonts w:hint="eastAsia"/>
        </w:rPr>
        <w:t>B. *</w:t>
      </w:r>
    </w:p>
    <w:p>
      <w:pPr>
        <w:rPr>
          <w:rFonts w:hint="eastAsia"/>
        </w:rPr>
      </w:pPr>
      <w:r>
        <w:rPr>
          <w:rFonts w:hint="eastAsia"/>
        </w:rPr>
        <w:t>C. a</w:t>
      </w:r>
    </w:p>
    <w:p>
      <w:pPr>
        <w:rPr>
          <w:rFonts w:hint="eastAsia"/>
        </w:rPr>
      </w:pPr>
      <w:r>
        <w:rPr>
          <w:rFonts w:hint="eastAsia"/>
        </w:rPr>
        <w:t>D. an</w:t>
      </w:r>
    </w:p>
    <w:p>
      <w:pPr>
        <w:rPr>
          <w:rFonts w:hint="eastAsia"/>
        </w:rPr>
      </w:pPr>
      <w:r>
        <w:rPr>
          <w:rFonts w:hint="eastAsia"/>
        </w:rPr>
        <w:t>正确答案是：B</w:t>
      </w:r>
    </w:p>
    <w:p>
      <w:pPr>
        <w:rPr>
          <w:rFonts w:hint="eastAsia"/>
        </w:rPr>
      </w:pPr>
      <w:r>
        <w:rPr>
          <w:rFonts w:hint="eastAsia"/>
        </w:rPr>
        <w:t>题目41</w:t>
      </w:r>
    </w:p>
    <w:p>
      <w:pPr>
        <w:rPr>
          <w:rFonts w:hint="eastAsia"/>
        </w:rPr>
      </w:pPr>
      <w:r>
        <w:rPr>
          <w:rFonts w:hint="eastAsia"/>
        </w:rPr>
        <w:t>题干</w:t>
      </w:r>
    </w:p>
    <w:p>
      <w:pPr>
        <w:rPr>
          <w:rFonts w:hint="eastAsia"/>
        </w:rPr>
      </w:pPr>
      <w:r>
        <w:rPr>
          <w:rFonts w:hint="eastAsia"/>
        </w:rPr>
        <w:t>Mr. Jackson has回答a school in the village.</w:t>
      </w:r>
    </w:p>
    <w:p>
      <w:pPr>
        <w:rPr>
          <w:rFonts w:hint="eastAsia"/>
        </w:rPr>
      </w:pPr>
      <w:r>
        <w:rPr>
          <w:rFonts w:hint="eastAsia"/>
        </w:rPr>
        <w:t>A. set out</w:t>
      </w:r>
    </w:p>
    <w:p>
      <w:pPr>
        <w:rPr>
          <w:rFonts w:hint="eastAsia"/>
        </w:rPr>
      </w:pPr>
      <w:r>
        <w:rPr>
          <w:rFonts w:hint="eastAsia"/>
        </w:rPr>
        <w:t>B. set up</w:t>
      </w:r>
    </w:p>
    <w:p>
      <w:pPr>
        <w:rPr>
          <w:rFonts w:hint="eastAsia"/>
        </w:rPr>
      </w:pPr>
      <w:r>
        <w:rPr>
          <w:rFonts w:hint="eastAsia"/>
        </w:rPr>
        <w:t>C. set off</w:t>
      </w:r>
    </w:p>
    <w:p>
      <w:pPr>
        <w:rPr>
          <w:rFonts w:hint="eastAsia"/>
        </w:rPr>
      </w:pPr>
      <w:r>
        <w:rPr>
          <w:rFonts w:hint="eastAsia"/>
        </w:rPr>
        <w:t>D. set in </w:t>
      </w:r>
    </w:p>
    <w:p>
      <w:pPr>
        <w:rPr>
          <w:rFonts w:hint="eastAsia"/>
        </w:rPr>
      </w:pPr>
      <w:r>
        <w:rPr>
          <w:rFonts w:hint="eastAsia"/>
        </w:rPr>
        <w:t>正确答案是：B</w:t>
      </w:r>
    </w:p>
    <w:p>
      <w:pPr>
        <w:rPr>
          <w:rFonts w:hint="eastAsia"/>
        </w:rPr>
      </w:pPr>
      <w:r>
        <w:rPr>
          <w:rFonts w:hint="eastAsia"/>
        </w:rPr>
        <w:t>题目42</w:t>
      </w:r>
    </w:p>
    <w:p>
      <w:pPr>
        <w:rPr>
          <w:rFonts w:hint="eastAsia"/>
        </w:rPr>
      </w:pPr>
      <w:r>
        <w:rPr>
          <w:rFonts w:hint="eastAsia"/>
        </w:rPr>
        <w:t>题干</w:t>
      </w:r>
    </w:p>
    <w:p>
      <w:pPr>
        <w:rPr>
          <w:rFonts w:hint="eastAsia"/>
        </w:rPr>
      </w:pPr>
      <w:r>
        <w:rPr>
          <w:rFonts w:hint="eastAsia"/>
        </w:rPr>
        <w:t>I want to sail回答the world. </w:t>
      </w:r>
    </w:p>
    <w:p>
      <w:pPr>
        <w:rPr>
          <w:rFonts w:hint="eastAsia"/>
        </w:rPr>
      </w:pPr>
      <w:r>
        <w:rPr>
          <w:rFonts w:hint="eastAsia"/>
        </w:rPr>
        <w:t>A. around</w:t>
      </w:r>
    </w:p>
    <w:p>
      <w:pPr>
        <w:rPr>
          <w:rFonts w:hint="eastAsia"/>
        </w:rPr>
      </w:pPr>
      <w:r>
        <w:rPr>
          <w:rFonts w:hint="eastAsia"/>
        </w:rPr>
        <w:t>B. from</w:t>
      </w:r>
    </w:p>
    <w:p>
      <w:pPr>
        <w:rPr>
          <w:rFonts w:hint="eastAsia"/>
        </w:rPr>
      </w:pPr>
      <w:r>
        <w:rPr>
          <w:rFonts w:hint="eastAsia"/>
        </w:rPr>
        <w:t>C. to</w:t>
      </w:r>
    </w:p>
    <w:p>
      <w:pPr>
        <w:rPr>
          <w:rFonts w:hint="eastAsia"/>
        </w:rPr>
      </w:pPr>
      <w:r>
        <w:rPr>
          <w:rFonts w:hint="eastAsia"/>
        </w:rPr>
        <w:t>D. in</w:t>
      </w:r>
    </w:p>
    <w:p>
      <w:pPr>
        <w:rPr>
          <w:rFonts w:hint="eastAsia"/>
        </w:rPr>
      </w:pPr>
      <w:r>
        <w:rPr>
          <w:rFonts w:hint="eastAsia"/>
        </w:rPr>
        <w:t>正确答案是：A</w:t>
      </w:r>
    </w:p>
    <w:p>
      <w:pPr>
        <w:rPr>
          <w:rFonts w:hint="eastAsia"/>
        </w:rPr>
      </w:pPr>
      <w:r>
        <w:rPr>
          <w:rFonts w:hint="eastAsia"/>
        </w:rPr>
        <w:t>题目43</w:t>
      </w:r>
    </w:p>
    <w:p>
      <w:pPr>
        <w:rPr>
          <w:rFonts w:hint="eastAsia"/>
        </w:rPr>
      </w:pPr>
      <w:r>
        <w:rPr>
          <w:rFonts w:hint="eastAsia"/>
        </w:rPr>
        <w:t>题干</w:t>
      </w:r>
    </w:p>
    <w:p>
      <w:pPr>
        <w:rPr>
          <w:rFonts w:hint="eastAsia"/>
        </w:rPr>
      </w:pPr>
      <w:r>
        <w:rPr>
          <w:rFonts w:hint="eastAsia"/>
        </w:rPr>
        <w:t>That film回答on next Sunday. </w:t>
      </w:r>
    </w:p>
    <w:p>
      <w:pPr>
        <w:rPr>
          <w:rFonts w:hint="eastAsia"/>
        </w:rPr>
      </w:pPr>
      <w:r>
        <w:rPr>
          <w:rFonts w:hint="eastAsia"/>
        </w:rPr>
        <w:t>A. will be</w:t>
      </w:r>
    </w:p>
    <w:p>
      <w:pPr>
        <w:rPr>
          <w:rFonts w:hint="eastAsia"/>
        </w:rPr>
      </w:pPr>
      <w:r>
        <w:rPr>
          <w:rFonts w:hint="eastAsia"/>
        </w:rPr>
        <w:t>B. was</w:t>
      </w:r>
    </w:p>
    <w:p>
      <w:pPr>
        <w:rPr>
          <w:rFonts w:hint="eastAsia"/>
        </w:rPr>
      </w:pPr>
      <w:r>
        <w:rPr>
          <w:rFonts w:hint="eastAsia"/>
        </w:rPr>
        <w:t>C. is</w:t>
      </w:r>
    </w:p>
    <w:p>
      <w:pPr>
        <w:rPr>
          <w:rFonts w:hint="eastAsia"/>
        </w:rPr>
      </w:pPr>
      <w:r>
        <w:rPr>
          <w:rFonts w:hint="eastAsia"/>
        </w:rPr>
        <w:t>D. shall be</w:t>
      </w:r>
    </w:p>
    <w:p>
      <w:pPr>
        <w:rPr>
          <w:rFonts w:hint="eastAsia"/>
        </w:rPr>
      </w:pPr>
      <w:r>
        <w:rPr>
          <w:rFonts w:hint="eastAsia"/>
        </w:rPr>
        <w:t>正确答案是：A</w:t>
      </w:r>
    </w:p>
    <w:p>
      <w:pPr>
        <w:rPr>
          <w:rFonts w:hint="eastAsia"/>
        </w:rPr>
      </w:pPr>
      <w:r>
        <w:rPr>
          <w:rFonts w:hint="eastAsia"/>
        </w:rPr>
        <w:t>题目44</w:t>
      </w:r>
    </w:p>
    <w:p>
      <w:pPr>
        <w:rPr>
          <w:rFonts w:hint="eastAsia"/>
        </w:rPr>
      </w:pPr>
      <w:r>
        <w:rPr>
          <w:rFonts w:hint="eastAsia"/>
        </w:rPr>
        <w:t>题干</w:t>
      </w:r>
    </w:p>
    <w:p>
      <w:pPr>
        <w:rPr>
          <w:rFonts w:hint="eastAsia"/>
        </w:rPr>
      </w:pPr>
      <w:r>
        <w:rPr>
          <w:rFonts w:hint="eastAsia"/>
        </w:rPr>
        <w:t>I have come to say goodbye回答you. </w:t>
      </w:r>
    </w:p>
    <w:p>
      <w:pPr>
        <w:rPr>
          <w:rFonts w:hint="eastAsia"/>
        </w:rPr>
      </w:pPr>
      <w:r>
        <w:rPr>
          <w:rFonts w:hint="eastAsia"/>
        </w:rPr>
        <w:t>A. for</w:t>
      </w:r>
    </w:p>
    <w:p>
      <w:pPr>
        <w:rPr>
          <w:rFonts w:hint="eastAsia"/>
        </w:rPr>
      </w:pPr>
      <w:r>
        <w:rPr>
          <w:rFonts w:hint="eastAsia"/>
        </w:rPr>
        <w:t>B. to</w:t>
      </w:r>
    </w:p>
    <w:p>
      <w:pPr>
        <w:rPr>
          <w:rFonts w:hint="eastAsia"/>
        </w:rPr>
      </w:pPr>
      <w:r>
        <w:rPr>
          <w:rFonts w:hint="eastAsia"/>
        </w:rPr>
        <w:t>C. about</w:t>
      </w:r>
    </w:p>
    <w:p>
      <w:pPr>
        <w:rPr>
          <w:rFonts w:hint="eastAsia"/>
        </w:rPr>
      </w:pPr>
      <w:r>
        <w:rPr>
          <w:rFonts w:hint="eastAsia"/>
        </w:rPr>
        <w:t>D. at</w:t>
      </w:r>
    </w:p>
    <w:p>
      <w:pPr>
        <w:rPr>
          <w:rFonts w:hint="eastAsia"/>
        </w:rPr>
      </w:pPr>
      <w:r>
        <w:rPr>
          <w:rFonts w:hint="eastAsia"/>
        </w:rPr>
        <w:t>正确答案是：B</w:t>
      </w:r>
    </w:p>
    <w:p>
      <w:pPr>
        <w:rPr>
          <w:rFonts w:hint="eastAsia"/>
        </w:rPr>
      </w:pPr>
      <w:r>
        <w:rPr>
          <w:rFonts w:hint="eastAsia"/>
        </w:rPr>
        <w:t>题目45</w:t>
      </w:r>
    </w:p>
    <w:p>
      <w:pPr>
        <w:rPr>
          <w:rFonts w:hint="eastAsia"/>
        </w:rPr>
      </w:pPr>
      <w:r>
        <w:rPr>
          <w:rFonts w:hint="eastAsia"/>
        </w:rPr>
        <w:t>题干</w:t>
      </w:r>
    </w:p>
    <w:p>
      <w:pPr>
        <w:rPr>
          <w:rFonts w:hint="eastAsia"/>
        </w:rPr>
      </w:pPr>
      <w:r>
        <w:rPr>
          <w:rFonts w:hint="eastAsia"/>
        </w:rPr>
        <w:t>Mr. Baker is proud回答his son. </w:t>
      </w:r>
    </w:p>
    <w:p>
      <w:pPr>
        <w:rPr>
          <w:rFonts w:hint="eastAsia"/>
        </w:rPr>
      </w:pPr>
      <w:r>
        <w:rPr>
          <w:rFonts w:hint="eastAsia"/>
        </w:rPr>
        <w:t>A. in</w:t>
      </w:r>
    </w:p>
    <w:p>
      <w:pPr>
        <w:rPr>
          <w:rFonts w:hint="eastAsia"/>
        </w:rPr>
      </w:pPr>
      <w:r>
        <w:rPr>
          <w:rFonts w:hint="eastAsia"/>
        </w:rPr>
        <w:t>B. with</w:t>
      </w:r>
    </w:p>
    <w:p>
      <w:pPr>
        <w:rPr>
          <w:rFonts w:hint="eastAsia"/>
        </w:rPr>
      </w:pPr>
      <w:r>
        <w:rPr>
          <w:rFonts w:hint="eastAsia"/>
        </w:rPr>
        <w:t>C. at</w:t>
      </w:r>
    </w:p>
    <w:p>
      <w:pPr>
        <w:rPr>
          <w:rFonts w:hint="eastAsia"/>
        </w:rPr>
      </w:pPr>
      <w:r>
        <w:rPr>
          <w:rFonts w:hint="eastAsia"/>
        </w:rPr>
        <w:t>D. of</w:t>
      </w:r>
    </w:p>
    <w:p>
      <w:pPr>
        <w:rPr>
          <w:rFonts w:hint="eastAsia"/>
        </w:rPr>
      </w:pPr>
      <w:r>
        <w:rPr>
          <w:rFonts w:hint="eastAsia"/>
        </w:rPr>
        <w:t>正确答案是：D</w:t>
      </w:r>
    </w:p>
    <w:p>
      <w:pPr>
        <w:rPr>
          <w:rFonts w:hint="eastAsia"/>
        </w:rPr>
      </w:pPr>
      <w:r>
        <w:rPr>
          <w:rFonts w:hint="eastAsia"/>
        </w:rPr>
        <w:t>题目46</w:t>
      </w:r>
    </w:p>
    <w:p>
      <w:pPr>
        <w:rPr>
          <w:rFonts w:hint="eastAsia"/>
        </w:rPr>
      </w:pPr>
      <w:r>
        <w:rPr>
          <w:rFonts w:hint="eastAsia"/>
        </w:rPr>
        <w:t>题干</w:t>
      </w:r>
    </w:p>
    <w:p>
      <w:pPr>
        <w:rPr>
          <w:rFonts w:hint="eastAsia"/>
        </w:rPr>
      </w:pPr>
      <w:r>
        <w:rPr>
          <w:rFonts w:hint="eastAsia"/>
        </w:rPr>
        <w:t>You can find回答 kinds of shoes in this store. </w:t>
      </w:r>
    </w:p>
    <w:p>
      <w:pPr>
        <w:rPr>
          <w:rFonts w:hint="eastAsia"/>
        </w:rPr>
      </w:pPr>
      <w:r>
        <w:rPr>
          <w:rFonts w:hint="eastAsia"/>
        </w:rPr>
        <w:t>A. whole</w:t>
      </w:r>
    </w:p>
    <w:p>
      <w:pPr>
        <w:rPr>
          <w:rFonts w:hint="eastAsia"/>
        </w:rPr>
      </w:pPr>
      <w:r>
        <w:rPr>
          <w:rFonts w:hint="eastAsia"/>
        </w:rPr>
        <w:t>B. all</w:t>
      </w:r>
    </w:p>
    <w:p>
      <w:pPr>
        <w:rPr>
          <w:rFonts w:hint="eastAsia"/>
        </w:rPr>
      </w:pPr>
      <w:r>
        <w:rPr>
          <w:rFonts w:hint="eastAsia"/>
        </w:rPr>
        <w:t>C. the whole</w:t>
      </w:r>
    </w:p>
    <w:p>
      <w:pPr>
        <w:rPr>
          <w:rFonts w:hint="eastAsia"/>
        </w:rPr>
      </w:pPr>
      <w:r>
        <w:rPr>
          <w:rFonts w:hint="eastAsia"/>
        </w:rPr>
        <w:t>D. all the</w:t>
      </w:r>
    </w:p>
    <w:p>
      <w:pPr>
        <w:rPr>
          <w:rFonts w:hint="eastAsia"/>
        </w:rPr>
      </w:pPr>
      <w:r>
        <w:rPr>
          <w:rFonts w:hint="eastAsia"/>
        </w:rPr>
        <w:t>正确答案是：B</w:t>
      </w:r>
    </w:p>
    <w:p>
      <w:pPr>
        <w:rPr>
          <w:rFonts w:hint="eastAsia"/>
        </w:rPr>
      </w:pPr>
      <w:r>
        <w:rPr>
          <w:rFonts w:hint="eastAsia"/>
        </w:rPr>
        <w:t>题目47</w:t>
      </w:r>
    </w:p>
    <w:p>
      <w:pPr>
        <w:rPr>
          <w:rFonts w:hint="eastAsia"/>
        </w:rPr>
      </w:pPr>
      <w:r>
        <w:rPr>
          <w:rFonts w:hint="eastAsia"/>
        </w:rPr>
        <w:t>题干</w:t>
      </w:r>
    </w:p>
    <w:p>
      <w:pPr>
        <w:rPr>
          <w:rFonts w:hint="eastAsia"/>
        </w:rPr>
      </w:pPr>
      <w:r>
        <w:rPr>
          <w:rFonts w:hint="eastAsia"/>
        </w:rPr>
        <w:t>On that day, he was late for work回答 usual. </w:t>
      </w:r>
    </w:p>
    <w:p>
      <w:pPr>
        <w:rPr>
          <w:rFonts w:hint="eastAsia"/>
        </w:rPr>
      </w:pPr>
      <w:r>
        <w:rPr>
          <w:rFonts w:hint="eastAsia"/>
        </w:rPr>
        <w:t>A. like</w:t>
      </w:r>
    </w:p>
    <w:p>
      <w:pPr>
        <w:rPr>
          <w:rFonts w:hint="eastAsia"/>
        </w:rPr>
      </w:pPr>
      <w:r>
        <w:rPr>
          <w:rFonts w:hint="eastAsia"/>
        </w:rPr>
        <w:t>B. as well</w:t>
      </w:r>
    </w:p>
    <w:p>
      <w:pPr>
        <w:rPr>
          <w:rFonts w:hint="eastAsia"/>
        </w:rPr>
      </w:pPr>
      <w:r>
        <w:rPr>
          <w:rFonts w:hint="eastAsia"/>
        </w:rPr>
        <w:t>C. as</w:t>
      </w:r>
    </w:p>
    <w:p>
      <w:pPr>
        <w:rPr>
          <w:rFonts w:hint="eastAsia"/>
        </w:rPr>
      </w:pPr>
      <w:r>
        <w:rPr>
          <w:rFonts w:hint="eastAsia"/>
        </w:rPr>
        <w:t>D. at</w:t>
      </w:r>
    </w:p>
    <w:p>
      <w:pPr>
        <w:rPr>
          <w:rFonts w:hint="eastAsia"/>
        </w:rPr>
      </w:pPr>
      <w:r>
        <w:rPr>
          <w:rFonts w:hint="eastAsia"/>
        </w:rPr>
        <w:t>正确答案是：C</w:t>
      </w:r>
    </w:p>
    <w:p>
      <w:pPr>
        <w:rPr>
          <w:rFonts w:hint="eastAsia"/>
        </w:rPr>
      </w:pPr>
      <w:r>
        <w:rPr>
          <w:rFonts w:hint="eastAsia"/>
        </w:rPr>
        <w:t>题目48</w:t>
      </w:r>
    </w:p>
    <w:p>
      <w:pPr>
        <w:rPr>
          <w:rFonts w:hint="eastAsia"/>
        </w:rPr>
      </w:pPr>
      <w:r>
        <w:rPr>
          <w:rFonts w:hint="eastAsia"/>
        </w:rPr>
        <w:t>题干</w:t>
      </w:r>
    </w:p>
    <w:p>
      <w:pPr>
        <w:rPr>
          <w:rFonts w:hint="eastAsia"/>
        </w:rPr>
      </w:pPr>
      <w:r>
        <w:rPr>
          <w:rFonts w:hint="eastAsia"/>
        </w:rPr>
        <w:t>My回答 neighbour's sister is a nurse. </w:t>
      </w:r>
    </w:p>
    <w:p>
      <w:pPr>
        <w:rPr>
          <w:rFonts w:hint="eastAsia"/>
        </w:rPr>
      </w:pPr>
      <w:r>
        <w:rPr>
          <w:rFonts w:hint="eastAsia"/>
        </w:rPr>
        <w:t>A. brother</w:t>
      </w:r>
    </w:p>
    <w:p>
      <w:pPr>
        <w:rPr>
          <w:rFonts w:hint="eastAsia"/>
        </w:rPr>
      </w:pPr>
      <w:r>
        <w:rPr>
          <w:rFonts w:hint="eastAsia"/>
        </w:rPr>
        <w:t>B. brother of</w:t>
      </w:r>
    </w:p>
    <w:p>
      <w:pPr>
        <w:rPr>
          <w:rFonts w:hint="eastAsia"/>
        </w:rPr>
      </w:pPr>
      <w:r>
        <w:rPr>
          <w:rFonts w:hint="eastAsia"/>
        </w:rPr>
        <w:t>C. brother's</w:t>
      </w:r>
    </w:p>
    <w:p>
      <w:pPr>
        <w:rPr>
          <w:rFonts w:hint="eastAsia"/>
        </w:rPr>
      </w:pPr>
      <w:r>
        <w:rPr>
          <w:rFonts w:hint="eastAsia"/>
        </w:rPr>
        <w:t>D. brotherhood</w:t>
      </w:r>
    </w:p>
    <w:p>
      <w:pPr>
        <w:rPr>
          <w:rFonts w:hint="eastAsia"/>
        </w:rPr>
      </w:pPr>
      <w:r>
        <w:rPr>
          <w:rFonts w:hint="eastAsia"/>
        </w:rPr>
        <w:t>正确答案是：C</w:t>
      </w:r>
    </w:p>
    <w:p>
      <w:pPr>
        <w:rPr>
          <w:rFonts w:hint="eastAsia"/>
        </w:rPr>
      </w:pPr>
      <w:r>
        <w:rPr>
          <w:rFonts w:hint="eastAsia"/>
        </w:rPr>
        <w:t>题目49</w:t>
      </w:r>
    </w:p>
    <w:p>
      <w:pPr>
        <w:rPr>
          <w:rFonts w:hint="eastAsia"/>
        </w:rPr>
      </w:pPr>
      <w:r>
        <w:rPr>
          <w:rFonts w:hint="eastAsia"/>
        </w:rPr>
        <w:t>题干</w:t>
      </w:r>
    </w:p>
    <w:p>
      <w:pPr>
        <w:rPr>
          <w:rFonts w:hint="eastAsia"/>
        </w:rPr>
      </w:pPr>
      <w:r>
        <w:rPr>
          <w:rFonts w:hint="eastAsia"/>
        </w:rPr>
        <w:t>His performance回答the mathematics exam is not very good. </w:t>
      </w:r>
    </w:p>
    <w:p>
      <w:pPr>
        <w:rPr>
          <w:rFonts w:hint="eastAsia"/>
        </w:rPr>
      </w:pPr>
      <w:r>
        <w:rPr>
          <w:rFonts w:hint="eastAsia"/>
        </w:rPr>
        <w:t>A. in</w:t>
      </w:r>
    </w:p>
    <w:p>
      <w:pPr>
        <w:rPr>
          <w:rFonts w:hint="eastAsia"/>
        </w:rPr>
      </w:pPr>
      <w:r>
        <w:rPr>
          <w:rFonts w:hint="eastAsia"/>
        </w:rPr>
        <w:t>B. with</w:t>
      </w:r>
    </w:p>
    <w:p>
      <w:pPr>
        <w:rPr>
          <w:rFonts w:hint="eastAsia"/>
        </w:rPr>
      </w:pPr>
      <w:r>
        <w:rPr>
          <w:rFonts w:hint="eastAsia"/>
        </w:rPr>
        <w:t>C. on</w:t>
      </w:r>
    </w:p>
    <w:p>
      <w:pPr>
        <w:rPr>
          <w:rFonts w:hint="eastAsia"/>
        </w:rPr>
      </w:pPr>
      <w:r>
        <w:rPr>
          <w:rFonts w:hint="eastAsia"/>
        </w:rPr>
        <w:t>D. at</w:t>
      </w:r>
    </w:p>
    <w:p>
      <w:pPr>
        <w:rPr>
          <w:rFonts w:hint="eastAsia"/>
        </w:rPr>
      </w:pPr>
      <w:r>
        <w:rPr>
          <w:rFonts w:hint="eastAsia"/>
        </w:rPr>
        <w:t>正确答案是：A</w:t>
      </w:r>
    </w:p>
    <w:p>
      <w:pPr>
        <w:rPr>
          <w:rFonts w:hint="eastAsia"/>
        </w:rPr>
      </w:pPr>
      <w:r>
        <w:rPr>
          <w:rFonts w:hint="eastAsia"/>
        </w:rPr>
        <w:t>题目50</w:t>
      </w:r>
    </w:p>
    <w:p>
      <w:pPr>
        <w:rPr>
          <w:rFonts w:hint="eastAsia"/>
        </w:rPr>
      </w:pPr>
      <w:r>
        <w:rPr>
          <w:rFonts w:hint="eastAsia"/>
        </w:rPr>
        <w:t>题干</w:t>
      </w:r>
    </w:p>
    <w:p>
      <w:pPr>
        <w:rPr>
          <w:rFonts w:hint="eastAsia"/>
        </w:rPr>
      </w:pPr>
      <w:r>
        <w:rPr>
          <w:rFonts w:hint="eastAsia"/>
        </w:rPr>
        <w:t>I'll回答for home the day after tomorrow. </w:t>
      </w:r>
    </w:p>
    <w:p>
      <w:pPr>
        <w:rPr>
          <w:rFonts w:hint="eastAsia"/>
        </w:rPr>
      </w:pPr>
      <w:r>
        <w:rPr>
          <w:rFonts w:hint="eastAsia"/>
        </w:rPr>
        <w:t>A. set off</w:t>
      </w:r>
    </w:p>
    <w:p>
      <w:pPr>
        <w:rPr>
          <w:rFonts w:hint="eastAsia"/>
        </w:rPr>
      </w:pPr>
      <w:r>
        <w:rPr>
          <w:rFonts w:hint="eastAsia"/>
        </w:rPr>
        <w:t>B. set in</w:t>
      </w:r>
    </w:p>
    <w:p>
      <w:pPr>
        <w:rPr>
          <w:rFonts w:hint="eastAsia"/>
        </w:rPr>
      </w:pPr>
      <w:r>
        <w:rPr>
          <w:rFonts w:hint="eastAsia"/>
        </w:rPr>
        <w:t>C. set up</w:t>
      </w:r>
    </w:p>
    <w:p>
      <w:pPr>
        <w:rPr>
          <w:rFonts w:hint="eastAsia"/>
        </w:rPr>
      </w:pPr>
      <w:r>
        <w:rPr>
          <w:rFonts w:hint="eastAsia"/>
        </w:rPr>
        <w:t>D. set with</w:t>
      </w:r>
    </w:p>
    <w:p>
      <w:pPr>
        <w:rPr>
          <w:rFonts w:hint="eastAsia"/>
        </w:rPr>
      </w:pPr>
      <w:r>
        <w:rPr>
          <w:rFonts w:hint="eastAsia"/>
        </w:rPr>
        <w:t>正确答案是：A</w:t>
      </w:r>
    </w:p>
    <w:p>
      <w:pPr>
        <w:rPr>
          <w:rFonts w:hint="eastAsia"/>
        </w:rPr>
      </w:pPr>
      <w:r>
        <w:rPr>
          <w:rFonts w:hint="eastAsia"/>
        </w:rPr>
        <w:t>题目51</w:t>
      </w:r>
    </w:p>
    <w:p>
      <w:pPr>
        <w:rPr>
          <w:rFonts w:hint="eastAsia"/>
        </w:rPr>
      </w:pPr>
      <w:r>
        <w:rPr>
          <w:rFonts w:hint="eastAsia"/>
        </w:rPr>
        <w:t>题干</w:t>
      </w:r>
    </w:p>
    <w:p>
      <w:pPr>
        <w:rPr>
          <w:rFonts w:hint="eastAsia"/>
        </w:rPr>
      </w:pPr>
      <w:r>
        <w:rPr>
          <w:rFonts w:hint="eastAsia"/>
        </w:rPr>
        <w:t>I was reading回答my friend called. </w:t>
      </w:r>
    </w:p>
    <w:p>
      <w:pPr>
        <w:rPr>
          <w:rFonts w:hint="eastAsia"/>
        </w:rPr>
      </w:pPr>
      <w:r>
        <w:rPr>
          <w:rFonts w:hint="eastAsia"/>
        </w:rPr>
        <w:t>A. after</w:t>
      </w:r>
    </w:p>
    <w:p>
      <w:pPr>
        <w:rPr>
          <w:rFonts w:hint="eastAsia"/>
        </w:rPr>
      </w:pPr>
      <w:r>
        <w:rPr>
          <w:rFonts w:hint="eastAsia"/>
        </w:rPr>
        <w:t>B. when</w:t>
      </w:r>
    </w:p>
    <w:p>
      <w:pPr>
        <w:rPr>
          <w:rFonts w:hint="eastAsia"/>
        </w:rPr>
      </w:pPr>
      <w:r>
        <w:rPr>
          <w:rFonts w:hint="eastAsia"/>
        </w:rPr>
        <w:t>C. before</w:t>
      </w:r>
    </w:p>
    <w:p>
      <w:pPr>
        <w:rPr>
          <w:rFonts w:hint="eastAsia"/>
        </w:rPr>
      </w:pPr>
      <w:r>
        <w:rPr>
          <w:rFonts w:hint="eastAsia"/>
        </w:rPr>
        <w:t>D. as soon as</w:t>
      </w:r>
    </w:p>
    <w:p>
      <w:pPr>
        <w:rPr>
          <w:rFonts w:hint="eastAsia"/>
        </w:rPr>
      </w:pPr>
      <w:r>
        <w:rPr>
          <w:rFonts w:hint="eastAsia"/>
        </w:rPr>
        <w:t>正确答案是：B</w:t>
      </w:r>
    </w:p>
    <w:p>
      <w:pPr>
        <w:rPr>
          <w:rFonts w:hint="eastAsia"/>
        </w:rPr>
      </w:pPr>
      <w:r>
        <w:rPr>
          <w:rFonts w:hint="eastAsia"/>
        </w:rPr>
        <w:t>题目52</w:t>
      </w:r>
    </w:p>
    <w:p>
      <w:pPr>
        <w:rPr>
          <w:rFonts w:hint="eastAsia"/>
        </w:rPr>
      </w:pPr>
      <w:r>
        <w:rPr>
          <w:rFonts w:hint="eastAsia"/>
        </w:rPr>
        <w:t>题干</w:t>
      </w:r>
    </w:p>
    <w:p>
      <w:pPr>
        <w:rPr>
          <w:rFonts w:hint="eastAsia"/>
        </w:rPr>
      </w:pPr>
      <w:r>
        <w:rPr>
          <w:rFonts w:hint="eastAsia"/>
        </w:rPr>
        <w:t>Beijing is回答the north of China. </w:t>
      </w:r>
    </w:p>
    <w:p>
      <w:pPr>
        <w:rPr>
          <w:rFonts w:hint="eastAsia"/>
        </w:rPr>
      </w:pPr>
      <w:r>
        <w:rPr>
          <w:rFonts w:hint="eastAsia"/>
        </w:rPr>
        <w:t>A. on</w:t>
      </w:r>
    </w:p>
    <w:p>
      <w:pPr>
        <w:rPr>
          <w:rFonts w:hint="eastAsia"/>
        </w:rPr>
      </w:pPr>
      <w:r>
        <w:rPr>
          <w:rFonts w:hint="eastAsia"/>
        </w:rPr>
        <w:t>B. at</w:t>
      </w:r>
    </w:p>
    <w:p>
      <w:pPr>
        <w:rPr>
          <w:rFonts w:hint="eastAsia"/>
        </w:rPr>
      </w:pPr>
      <w:r>
        <w:rPr>
          <w:rFonts w:hint="eastAsia"/>
        </w:rPr>
        <w:t>C. across</w:t>
      </w:r>
    </w:p>
    <w:p>
      <w:pPr>
        <w:rPr>
          <w:rFonts w:hint="eastAsia"/>
        </w:rPr>
      </w:pPr>
      <w:r>
        <w:rPr>
          <w:rFonts w:hint="eastAsia"/>
        </w:rPr>
        <w:t>D. in</w:t>
      </w:r>
    </w:p>
    <w:p>
      <w:pPr>
        <w:rPr>
          <w:rFonts w:hint="eastAsia"/>
        </w:rPr>
      </w:pPr>
      <w:r>
        <w:rPr>
          <w:rFonts w:hint="eastAsia"/>
        </w:rPr>
        <w:t>正确答案是：D</w:t>
      </w:r>
    </w:p>
    <w:p>
      <w:pPr>
        <w:rPr>
          <w:rFonts w:hint="eastAsia"/>
        </w:rPr>
      </w:pPr>
      <w:r>
        <w:rPr>
          <w:rFonts w:hint="eastAsia"/>
        </w:rPr>
        <w:t>题目53</w:t>
      </w:r>
    </w:p>
    <w:p>
      <w:pPr>
        <w:rPr>
          <w:rFonts w:hint="eastAsia"/>
        </w:rPr>
      </w:pPr>
      <w:r>
        <w:rPr>
          <w:rFonts w:hint="eastAsia"/>
        </w:rPr>
        <w:t>题干</w:t>
      </w:r>
    </w:p>
    <w:p>
      <w:pPr>
        <w:rPr>
          <w:rFonts w:hint="eastAsia"/>
        </w:rPr>
      </w:pPr>
      <w:r>
        <w:rPr>
          <w:rFonts w:hint="eastAsia"/>
        </w:rPr>
        <w:t>He回答until everybody had gone. </w:t>
      </w:r>
    </w:p>
    <w:p>
      <w:pPr>
        <w:rPr>
          <w:rFonts w:hint="eastAsia"/>
        </w:rPr>
      </w:pPr>
      <w:r>
        <w:rPr>
          <w:rFonts w:hint="eastAsia"/>
        </w:rPr>
        <w:t>A. talked about</w:t>
      </w:r>
    </w:p>
    <w:p>
      <w:pPr>
        <w:rPr>
          <w:rFonts w:hint="eastAsia"/>
        </w:rPr>
      </w:pPr>
      <w:r>
        <w:rPr>
          <w:rFonts w:hint="eastAsia"/>
        </w:rPr>
        <w:t>B. talked with</w:t>
      </w:r>
    </w:p>
    <w:p>
      <w:pPr>
        <w:rPr>
          <w:rFonts w:hint="eastAsia"/>
        </w:rPr>
      </w:pPr>
      <w:r>
        <w:rPr>
          <w:rFonts w:hint="eastAsia"/>
        </w:rPr>
        <w:t>C. talked at</w:t>
      </w:r>
    </w:p>
    <w:p>
      <w:pPr>
        <w:rPr>
          <w:rFonts w:hint="eastAsia"/>
        </w:rPr>
      </w:pPr>
      <w:r>
        <w:rPr>
          <w:rFonts w:hint="eastAsia"/>
        </w:rPr>
        <w:t>D. talked on </w:t>
      </w:r>
    </w:p>
    <w:p>
      <w:pPr>
        <w:rPr>
          <w:rFonts w:hint="eastAsia"/>
        </w:rPr>
      </w:pPr>
      <w:r>
        <w:rPr>
          <w:rFonts w:hint="eastAsia"/>
        </w:rPr>
        <w:t>正确答案是：D</w:t>
      </w:r>
    </w:p>
    <w:p>
      <w:pPr>
        <w:rPr>
          <w:rFonts w:hint="eastAsia"/>
        </w:rPr>
      </w:pPr>
      <w:r>
        <w:rPr>
          <w:rFonts w:hint="eastAsia"/>
        </w:rPr>
        <w:t>题目54</w:t>
      </w:r>
    </w:p>
    <w:p>
      <w:pPr>
        <w:rPr>
          <w:rFonts w:hint="eastAsia"/>
        </w:rPr>
      </w:pPr>
      <w:r>
        <w:rPr>
          <w:rFonts w:hint="eastAsia"/>
        </w:rPr>
        <w:t>题干</w:t>
      </w:r>
    </w:p>
    <w:p>
      <w:pPr>
        <w:rPr>
          <w:rFonts w:hint="eastAsia"/>
        </w:rPr>
      </w:pPr>
      <w:r>
        <w:rPr>
          <w:rFonts w:hint="eastAsia"/>
        </w:rPr>
        <w:t>Last night, I had to walk home. No one would give me回答. </w:t>
      </w:r>
    </w:p>
    <w:p>
      <w:pPr>
        <w:rPr>
          <w:rFonts w:hint="eastAsia"/>
        </w:rPr>
      </w:pPr>
      <w:r>
        <w:rPr>
          <w:rFonts w:hint="eastAsia"/>
        </w:rPr>
        <w:t>A. a lift</w:t>
      </w:r>
    </w:p>
    <w:p>
      <w:pPr>
        <w:rPr>
          <w:rFonts w:hint="eastAsia"/>
        </w:rPr>
      </w:pPr>
      <w:r>
        <w:rPr>
          <w:rFonts w:hint="eastAsia"/>
        </w:rPr>
        <w:t>B. a book</w:t>
      </w:r>
    </w:p>
    <w:p>
      <w:pPr>
        <w:rPr>
          <w:rFonts w:hint="eastAsia"/>
        </w:rPr>
      </w:pPr>
      <w:r>
        <w:rPr>
          <w:rFonts w:hint="eastAsia"/>
        </w:rPr>
        <w:t>C. a car</w:t>
      </w:r>
    </w:p>
    <w:p>
      <w:pPr>
        <w:rPr>
          <w:rFonts w:hint="eastAsia"/>
        </w:rPr>
      </w:pPr>
      <w:r>
        <w:rPr>
          <w:rFonts w:hint="eastAsia"/>
        </w:rPr>
        <w:t>正确答案是：A</w:t>
      </w:r>
    </w:p>
    <w:p>
      <w:pPr>
        <w:rPr>
          <w:rFonts w:hint="eastAsia"/>
        </w:rPr>
      </w:pPr>
      <w:r>
        <w:rPr>
          <w:rFonts w:hint="eastAsia"/>
        </w:rPr>
        <w:t>题目55</w:t>
      </w:r>
    </w:p>
    <w:p>
      <w:pPr>
        <w:rPr>
          <w:rFonts w:hint="eastAsia"/>
        </w:rPr>
      </w:pPr>
      <w:r>
        <w:rPr>
          <w:rFonts w:hint="eastAsia"/>
        </w:rPr>
        <w:t>题干</w:t>
      </w:r>
    </w:p>
    <w:p>
      <w:pPr>
        <w:rPr>
          <w:rFonts w:hint="eastAsia"/>
        </w:rPr>
      </w:pPr>
      <w:r>
        <w:rPr>
          <w:rFonts w:hint="eastAsia"/>
        </w:rPr>
        <w:t>He replied the question回答. </w:t>
      </w:r>
    </w:p>
    <w:p>
      <w:pPr>
        <w:rPr>
          <w:rFonts w:hint="eastAsia"/>
        </w:rPr>
      </w:pPr>
      <w:r>
        <w:rPr>
          <w:rFonts w:hint="eastAsia"/>
        </w:rPr>
        <w:t>A. in the English</w:t>
      </w:r>
    </w:p>
    <w:p>
      <w:pPr>
        <w:rPr>
          <w:rFonts w:hint="eastAsia"/>
        </w:rPr>
      </w:pPr>
      <w:r>
        <w:rPr>
          <w:rFonts w:hint="eastAsia"/>
        </w:rPr>
        <w:t>B. in  English</w:t>
      </w:r>
    </w:p>
    <w:p>
      <w:pPr>
        <w:rPr>
          <w:rFonts w:hint="eastAsia"/>
        </w:rPr>
      </w:pPr>
      <w:r>
        <w:rPr>
          <w:rFonts w:hint="eastAsia"/>
        </w:rPr>
        <w:t>C. with English</w:t>
      </w:r>
    </w:p>
    <w:p>
      <w:pPr>
        <w:rPr>
          <w:rFonts w:hint="eastAsia"/>
        </w:rPr>
      </w:pPr>
      <w:r>
        <w:rPr>
          <w:rFonts w:hint="eastAsia"/>
        </w:rPr>
        <w:t>正确答案是：B</w:t>
      </w:r>
    </w:p>
    <w:p>
      <w:pPr>
        <w:rPr>
          <w:rFonts w:hint="eastAsia"/>
        </w:rPr>
      </w:pPr>
      <w:r>
        <w:rPr>
          <w:rFonts w:hint="eastAsia"/>
        </w:rPr>
        <w:t>题目56</w:t>
      </w:r>
    </w:p>
    <w:p>
      <w:pPr>
        <w:rPr>
          <w:rFonts w:hint="eastAsia"/>
        </w:rPr>
      </w:pPr>
      <w:r>
        <w:rPr>
          <w:rFonts w:hint="eastAsia"/>
        </w:rPr>
        <w:t>题干</w:t>
      </w:r>
    </w:p>
    <w:p>
      <w:pPr>
        <w:rPr>
          <w:rFonts w:hint="eastAsia"/>
        </w:rPr>
      </w:pPr>
      <w:r>
        <w:rPr>
          <w:rFonts w:hint="eastAsia"/>
        </w:rPr>
        <w:t>I didn't know that she was a famous actress回答you had told me. </w:t>
      </w:r>
    </w:p>
    <w:p>
      <w:pPr>
        <w:rPr>
          <w:rFonts w:hint="eastAsia"/>
        </w:rPr>
      </w:pPr>
      <w:r>
        <w:rPr>
          <w:rFonts w:hint="eastAsia"/>
        </w:rPr>
        <w:t>A. since</w:t>
      </w:r>
    </w:p>
    <w:p>
      <w:pPr>
        <w:rPr>
          <w:rFonts w:hint="eastAsia"/>
        </w:rPr>
      </w:pPr>
      <w:r>
        <w:rPr>
          <w:rFonts w:hint="eastAsia"/>
        </w:rPr>
        <w:t>B. until </w:t>
      </w:r>
    </w:p>
    <w:p>
      <w:pPr>
        <w:rPr>
          <w:rFonts w:hint="eastAsia"/>
        </w:rPr>
      </w:pPr>
      <w:r>
        <w:rPr>
          <w:rFonts w:hint="eastAsia"/>
        </w:rPr>
        <w:t>正确答案是：B</w:t>
      </w:r>
    </w:p>
    <w:p>
      <w:pPr>
        <w:rPr>
          <w:rFonts w:hint="eastAsia"/>
        </w:rPr>
      </w:pPr>
      <w:r>
        <w:rPr>
          <w:rFonts w:hint="eastAsia"/>
        </w:rPr>
        <w:t>题目57</w:t>
      </w:r>
    </w:p>
    <w:p>
      <w:pPr>
        <w:rPr>
          <w:rFonts w:hint="eastAsia"/>
        </w:rPr>
      </w:pPr>
      <w:r>
        <w:rPr>
          <w:rFonts w:hint="eastAsia"/>
        </w:rPr>
        <w:t>题干</w:t>
      </w:r>
    </w:p>
    <w:p>
      <w:pPr>
        <w:rPr>
          <w:rFonts w:hint="eastAsia"/>
        </w:rPr>
      </w:pPr>
      <w:r>
        <w:rPr>
          <w:rFonts w:hint="eastAsia"/>
        </w:rPr>
        <w:t>The boys loved the zoo. They回答 wild animals before. </w:t>
      </w:r>
    </w:p>
    <w:p>
      <w:pPr>
        <w:rPr>
          <w:rFonts w:hint="eastAsia"/>
        </w:rPr>
      </w:pPr>
      <w:r>
        <w:rPr>
          <w:rFonts w:hint="eastAsia"/>
        </w:rPr>
        <w:t>A. had never seen</w:t>
      </w:r>
    </w:p>
    <w:p>
      <w:pPr>
        <w:rPr>
          <w:rFonts w:hint="eastAsia"/>
        </w:rPr>
      </w:pPr>
      <w:r>
        <w:rPr>
          <w:rFonts w:hint="eastAsia"/>
        </w:rPr>
        <w:t>B. never see</w:t>
      </w:r>
    </w:p>
    <w:p>
      <w:pPr>
        <w:rPr>
          <w:rFonts w:hint="eastAsia"/>
        </w:rPr>
      </w:pPr>
      <w:r>
        <w:rPr>
          <w:rFonts w:hint="eastAsia"/>
        </w:rPr>
        <w:t>C. never saw</w:t>
      </w:r>
    </w:p>
    <w:p>
      <w:pPr>
        <w:rPr>
          <w:rFonts w:hint="eastAsia"/>
        </w:rPr>
      </w:pPr>
      <w:r>
        <w:rPr>
          <w:rFonts w:hint="eastAsia"/>
        </w:rPr>
        <w:t>正确答案是：A</w:t>
      </w:r>
    </w:p>
    <w:p>
      <w:pPr>
        <w:rPr>
          <w:rFonts w:hint="eastAsia"/>
        </w:rPr>
      </w:pPr>
      <w:r>
        <w:rPr>
          <w:rFonts w:hint="eastAsia"/>
        </w:rPr>
        <w:t>题目58</w:t>
      </w:r>
    </w:p>
    <w:p>
      <w:pPr>
        <w:rPr>
          <w:rFonts w:hint="eastAsia"/>
        </w:rPr>
      </w:pPr>
      <w:r>
        <w:rPr>
          <w:rFonts w:hint="eastAsia"/>
        </w:rPr>
        <w:t>题干</w:t>
      </w:r>
    </w:p>
    <w:p>
      <w:pPr>
        <w:rPr>
          <w:rFonts w:hint="eastAsia"/>
        </w:rPr>
      </w:pPr>
      <w:r>
        <w:rPr>
          <w:rFonts w:hint="eastAsia"/>
        </w:rPr>
        <w:t>I回答a cup of coffee, but they gave me a cup of tea. </w:t>
      </w:r>
    </w:p>
    <w:p>
      <w:pPr>
        <w:rPr>
          <w:rFonts w:hint="eastAsia"/>
        </w:rPr>
      </w:pPr>
      <w:r>
        <w:rPr>
          <w:rFonts w:hint="eastAsia"/>
        </w:rPr>
        <w:t>A. asked for</w:t>
      </w:r>
    </w:p>
    <w:p>
      <w:pPr>
        <w:rPr>
          <w:rFonts w:hint="eastAsia"/>
        </w:rPr>
      </w:pPr>
      <w:r>
        <w:rPr>
          <w:rFonts w:hint="eastAsia"/>
        </w:rPr>
        <w:t>B. asked</w:t>
      </w:r>
    </w:p>
    <w:p>
      <w:pPr>
        <w:rPr>
          <w:rFonts w:hint="eastAsia"/>
        </w:rPr>
      </w:pPr>
      <w:r>
        <w:rPr>
          <w:rFonts w:hint="eastAsia"/>
        </w:rPr>
        <w:t>正确答案是：A</w:t>
      </w:r>
    </w:p>
    <w:p>
      <w:pPr>
        <w:rPr>
          <w:rFonts w:hint="eastAsia"/>
        </w:rPr>
      </w:pPr>
      <w:r>
        <w:rPr>
          <w:rFonts w:hint="eastAsia"/>
        </w:rPr>
        <w:t>题目59</w:t>
      </w:r>
    </w:p>
    <w:p>
      <w:pPr>
        <w:rPr>
          <w:rFonts w:hint="eastAsia"/>
        </w:rPr>
      </w:pPr>
      <w:r>
        <w:rPr>
          <w:rFonts w:hint="eastAsia"/>
        </w:rPr>
        <w:t>题干</w:t>
      </w:r>
    </w:p>
    <w:p>
      <w:pPr>
        <w:rPr>
          <w:rFonts w:hint="eastAsia"/>
        </w:rPr>
      </w:pPr>
      <w:r>
        <w:rPr>
          <w:rFonts w:hint="eastAsia"/>
        </w:rPr>
        <w:t>回答you, everyone has helped in some way. </w:t>
      </w:r>
    </w:p>
    <w:p>
      <w:pPr>
        <w:rPr>
          <w:rFonts w:hint="eastAsia"/>
        </w:rPr>
      </w:pPr>
      <w:r>
        <w:rPr>
          <w:rFonts w:hint="eastAsia"/>
        </w:rPr>
        <w:t>A. Except for</w:t>
      </w:r>
    </w:p>
    <w:p>
      <w:pPr>
        <w:rPr>
          <w:rFonts w:hint="eastAsia"/>
        </w:rPr>
      </w:pPr>
      <w:r>
        <w:rPr>
          <w:rFonts w:hint="eastAsia"/>
        </w:rPr>
        <w:t>B. Except</w:t>
      </w:r>
    </w:p>
    <w:p>
      <w:pPr>
        <w:rPr>
          <w:rFonts w:hint="eastAsia"/>
        </w:rPr>
      </w:pPr>
      <w:r>
        <w:rPr>
          <w:rFonts w:hint="eastAsia"/>
        </w:rPr>
        <w:t>正确答案是：A</w:t>
      </w:r>
    </w:p>
    <w:p>
      <w:pPr>
        <w:rPr>
          <w:rFonts w:hint="eastAsia"/>
        </w:rPr>
      </w:pPr>
      <w:r>
        <w:rPr>
          <w:rFonts w:hint="eastAsia"/>
        </w:rPr>
        <w:t>题目60</w:t>
      </w:r>
    </w:p>
    <w:p>
      <w:pPr>
        <w:rPr>
          <w:rFonts w:hint="eastAsia"/>
        </w:rPr>
      </w:pPr>
      <w:r>
        <w:rPr>
          <w:rFonts w:hint="eastAsia"/>
        </w:rPr>
        <w:t>题干</w:t>
      </w:r>
    </w:p>
    <w:p>
      <w:pPr>
        <w:rPr>
          <w:rFonts w:hint="eastAsia"/>
        </w:rPr>
      </w:pPr>
      <w:r>
        <w:rPr>
          <w:rFonts w:hint="eastAsia"/>
        </w:rPr>
        <w:t> 回答 us/ them left early. </w:t>
      </w:r>
    </w:p>
    <w:p>
      <w:pPr>
        <w:rPr>
          <w:rFonts w:hint="eastAsia"/>
        </w:rPr>
      </w:pPr>
      <w:r>
        <w:rPr>
          <w:rFonts w:hint="eastAsia"/>
        </w:rPr>
        <w:t>A. Both </w:t>
      </w:r>
    </w:p>
    <w:p>
      <w:pPr>
        <w:rPr>
          <w:rFonts w:hint="eastAsia"/>
        </w:rPr>
      </w:pPr>
      <w:r>
        <w:rPr>
          <w:rFonts w:hint="eastAsia"/>
        </w:rPr>
        <w:t>B. Both of</w:t>
      </w:r>
    </w:p>
    <w:p>
      <w:pPr>
        <w:rPr>
          <w:rFonts w:hint="eastAsia"/>
        </w:rPr>
      </w:pPr>
      <w:r>
        <w:rPr>
          <w:rFonts w:hint="eastAsia"/>
        </w:rPr>
        <w:t>正确答案是：B</w:t>
      </w:r>
    </w:p>
    <w:p>
      <w:pPr>
        <w:rPr>
          <w:rFonts w:hint="eastAsia"/>
        </w:rPr>
      </w:pPr>
      <w:r>
        <w:rPr>
          <w:rFonts w:hint="eastAsia"/>
        </w:rPr>
        <w:t>题目61</w:t>
      </w:r>
    </w:p>
    <w:p>
      <w:pPr>
        <w:rPr>
          <w:rFonts w:hint="eastAsia"/>
        </w:rPr>
      </w:pPr>
      <w:r>
        <w:rPr>
          <w:rFonts w:hint="eastAsia"/>
        </w:rPr>
        <w:t>题干</w:t>
      </w:r>
    </w:p>
    <w:p>
      <w:pPr>
        <w:rPr>
          <w:rFonts w:hint="eastAsia"/>
        </w:rPr>
      </w:pPr>
      <w:r>
        <w:rPr>
          <w:rFonts w:hint="eastAsia"/>
        </w:rPr>
        <w:t>Mrs. Browers told her children to回答their toys __________and go to bed. </w:t>
      </w:r>
    </w:p>
    <w:p>
      <w:pPr>
        <w:rPr>
          <w:rFonts w:hint="eastAsia"/>
        </w:rPr>
      </w:pPr>
      <w:r>
        <w:rPr>
          <w:rFonts w:hint="eastAsia"/>
        </w:rPr>
        <w:t>A. put. . . away</w:t>
      </w:r>
    </w:p>
    <w:p>
      <w:pPr>
        <w:rPr>
          <w:rFonts w:hint="eastAsia"/>
        </w:rPr>
      </w:pPr>
      <w:r>
        <w:rPr>
          <w:rFonts w:hint="eastAsia"/>
        </w:rPr>
        <w:t>B. put. . . up</w:t>
      </w:r>
    </w:p>
    <w:p>
      <w:pPr>
        <w:rPr>
          <w:rFonts w:hint="eastAsia"/>
        </w:rPr>
      </w:pPr>
      <w:r>
        <w:rPr>
          <w:rFonts w:hint="eastAsia"/>
        </w:rPr>
        <w:t>C. put. . . down</w:t>
      </w:r>
    </w:p>
    <w:p>
      <w:pPr>
        <w:rPr>
          <w:rFonts w:hint="eastAsia"/>
        </w:rPr>
      </w:pPr>
      <w:r>
        <w:rPr>
          <w:rFonts w:hint="eastAsia"/>
        </w:rPr>
        <w:t>D. put. . . on</w:t>
      </w:r>
    </w:p>
    <w:p>
      <w:pPr>
        <w:rPr>
          <w:rFonts w:hint="eastAsia"/>
        </w:rPr>
      </w:pPr>
      <w:r>
        <w:rPr>
          <w:rFonts w:hint="eastAsia"/>
        </w:rPr>
        <w:t>正确答案是：A</w:t>
      </w:r>
    </w:p>
    <w:p>
      <w:pPr>
        <w:rPr>
          <w:rFonts w:hint="eastAsia"/>
        </w:rPr>
      </w:pPr>
      <w:r>
        <w:rPr>
          <w:rFonts w:hint="eastAsia"/>
        </w:rPr>
        <w:t>题目62</w:t>
      </w:r>
    </w:p>
    <w:p>
      <w:pPr>
        <w:rPr>
          <w:rFonts w:hint="eastAsia"/>
        </w:rPr>
      </w:pPr>
      <w:r>
        <w:rPr>
          <w:rFonts w:hint="eastAsia"/>
        </w:rPr>
        <w:t>题干</w:t>
      </w:r>
    </w:p>
    <w:p>
      <w:pPr>
        <w:rPr>
          <w:rFonts w:hint="eastAsia"/>
        </w:rPr>
      </w:pPr>
      <w:r>
        <w:rPr>
          <w:rFonts w:hint="eastAsia"/>
        </w:rPr>
        <w:t>You needn't go back to London tonight. We can回答you______for the night. </w:t>
      </w:r>
    </w:p>
    <w:p>
      <w:pPr>
        <w:rPr>
          <w:rFonts w:hint="eastAsia"/>
        </w:rPr>
      </w:pPr>
      <w:r>
        <w:rPr>
          <w:rFonts w:hint="eastAsia"/>
        </w:rPr>
        <w:t>A. put. . . away</w:t>
      </w:r>
    </w:p>
    <w:p>
      <w:pPr>
        <w:rPr>
          <w:rFonts w:hint="eastAsia"/>
        </w:rPr>
      </w:pPr>
      <w:r>
        <w:rPr>
          <w:rFonts w:hint="eastAsia"/>
        </w:rPr>
        <w:t>B. put . . . up</w:t>
      </w:r>
    </w:p>
    <w:p>
      <w:pPr>
        <w:rPr>
          <w:rFonts w:hint="eastAsia"/>
        </w:rPr>
      </w:pPr>
      <w:r>
        <w:rPr>
          <w:rFonts w:hint="eastAsia"/>
        </w:rPr>
        <w:t>C. put. . . off</w:t>
      </w:r>
    </w:p>
    <w:p>
      <w:pPr>
        <w:rPr>
          <w:rFonts w:hint="eastAsia"/>
        </w:rPr>
      </w:pPr>
      <w:r>
        <w:rPr>
          <w:rFonts w:hint="eastAsia"/>
        </w:rPr>
        <w:t>D. put. . . down</w:t>
      </w:r>
    </w:p>
    <w:p>
      <w:pPr>
        <w:rPr>
          <w:rFonts w:hint="eastAsia"/>
        </w:rPr>
      </w:pPr>
      <w:r>
        <w:rPr>
          <w:rFonts w:hint="eastAsia"/>
        </w:rPr>
        <w:t>正确答案是：B</w:t>
      </w:r>
    </w:p>
    <w:p>
      <w:pPr>
        <w:rPr>
          <w:rFonts w:hint="eastAsia"/>
        </w:rPr>
      </w:pPr>
      <w:r>
        <w:rPr>
          <w:rFonts w:hint="eastAsia"/>
        </w:rPr>
        <w:t>题目63</w:t>
      </w:r>
    </w:p>
    <w:p>
      <w:pPr>
        <w:rPr>
          <w:rFonts w:hint="eastAsia"/>
        </w:rPr>
      </w:pPr>
      <w:r>
        <w:rPr>
          <w:rFonts w:hint="eastAsia"/>
        </w:rPr>
        <w:t>题干</w:t>
      </w:r>
    </w:p>
    <w:p>
      <w:pPr>
        <w:rPr>
          <w:rFonts w:hint="eastAsia"/>
        </w:rPr>
      </w:pPr>
      <w:r>
        <w:rPr>
          <w:rFonts w:hint="eastAsia"/>
        </w:rPr>
        <w:t>You can stay here tonight. We can回答you ______in the spare room. </w:t>
      </w:r>
    </w:p>
    <w:p>
      <w:pPr>
        <w:rPr>
          <w:rFonts w:hint="eastAsia"/>
        </w:rPr>
      </w:pPr>
      <w:r>
        <w:rPr>
          <w:rFonts w:hint="eastAsia"/>
        </w:rPr>
        <w:t>A. put. . . up</w:t>
      </w:r>
    </w:p>
    <w:p>
      <w:pPr>
        <w:rPr>
          <w:rFonts w:hint="eastAsia"/>
        </w:rPr>
      </w:pPr>
      <w:r>
        <w:rPr>
          <w:rFonts w:hint="eastAsia"/>
        </w:rPr>
        <w:t>B. put. . . away</w:t>
      </w:r>
    </w:p>
    <w:p>
      <w:pPr>
        <w:rPr>
          <w:rFonts w:hint="eastAsia"/>
        </w:rPr>
      </w:pPr>
      <w:r>
        <w:rPr>
          <w:rFonts w:hint="eastAsia"/>
        </w:rPr>
        <w:t>C. put. . . down</w:t>
      </w:r>
    </w:p>
    <w:p>
      <w:pPr>
        <w:rPr>
          <w:rFonts w:hint="eastAsia"/>
        </w:rPr>
      </w:pPr>
      <w:r>
        <w:rPr>
          <w:rFonts w:hint="eastAsia"/>
        </w:rPr>
        <w:t>D. put. . . off</w:t>
      </w:r>
    </w:p>
    <w:p>
      <w:pPr>
        <w:rPr>
          <w:rFonts w:hint="eastAsia"/>
        </w:rPr>
      </w:pPr>
      <w:r>
        <w:rPr>
          <w:rFonts w:hint="eastAsia"/>
        </w:rPr>
        <w:t>正确答案是：A</w:t>
      </w:r>
    </w:p>
    <w:p>
      <w:pPr>
        <w:rPr>
          <w:rFonts w:hint="eastAsia"/>
        </w:rPr>
      </w:pPr>
      <w:r>
        <w:rPr>
          <w:rFonts w:hint="eastAsia"/>
        </w:rPr>
        <w:t>题目64</w:t>
      </w:r>
    </w:p>
    <w:p>
      <w:pPr>
        <w:rPr>
          <w:rFonts w:hint="eastAsia"/>
        </w:rPr>
      </w:pPr>
      <w:r>
        <w:rPr>
          <w:rFonts w:hint="eastAsia"/>
        </w:rPr>
        <w:t>题干</w:t>
      </w:r>
    </w:p>
    <w:p>
      <w:pPr>
        <w:rPr>
          <w:rFonts w:hint="eastAsia"/>
        </w:rPr>
      </w:pPr>
      <w:r>
        <w:rPr>
          <w:rFonts w:hint="eastAsia"/>
        </w:rPr>
        <w:t>Close your books and回答them__________. </w:t>
      </w:r>
    </w:p>
    <w:p>
      <w:pPr>
        <w:rPr>
          <w:rFonts w:hint="eastAsia"/>
        </w:rPr>
      </w:pPr>
      <w:r>
        <w:rPr>
          <w:rFonts w:hint="eastAsia"/>
        </w:rPr>
        <w:t>A. put. . . off</w:t>
      </w:r>
    </w:p>
    <w:p>
      <w:pPr>
        <w:rPr>
          <w:rFonts w:hint="eastAsia"/>
        </w:rPr>
      </w:pPr>
      <w:r>
        <w:rPr>
          <w:rFonts w:hint="eastAsia"/>
        </w:rPr>
        <w:t>B. put. . . on</w:t>
      </w:r>
    </w:p>
    <w:p>
      <w:pPr>
        <w:rPr>
          <w:rFonts w:hint="eastAsia"/>
        </w:rPr>
      </w:pPr>
      <w:r>
        <w:rPr>
          <w:rFonts w:hint="eastAsia"/>
        </w:rPr>
        <w:t>C. put . . . down</w:t>
      </w:r>
    </w:p>
    <w:p>
      <w:pPr>
        <w:rPr>
          <w:rFonts w:hint="eastAsia"/>
        </w:rPr>
      </w:pPr>
      <w:r>
        <w:rPr>
          <w:rFonts w:hint="eastAsia"/>
        </w:rPr>
        <w:t>D. put. . . away</w:t>
      </w:r>
    </w:p>
    <w:p>
      <w:pPr>
        <w:rPr>
          <w:rFonts w:hint="eastAsia"/>
        </w:rPr>
      </w:pPr>
      <w:r>
        <w:rPr>
          <w:rFonts w:hint="eastAsia"/>
        </w:rPr>
        <w:t>正确答案是：D</w:t>
      </w:r>
    </w:p>
    <w:p>
      <w:pPr>
        <w:rPr>
          <w:rFonts w:hint="eastAsia"/>
        </w:rPr>
      </w:pPr>
      <w:r>
        <w:rPr>
          <w:rFonts w:hint="eastAsia"/>
        </w:rPr>
        <w:t>题目65</w:t>
      </w:r>
    </w:p>
    <w:p>
      <w:pPr>
        <w:rPr>
          <w:rFonts w:hint="eastAsia"/>
        </w:rPr>
      </w:pPr>
      <w:r>
        <w:rPr>
          <w:rFonts w:hint="eastAsia"/>
        </w:rPr>
        <w:t>题干</w:t>
      </w:r>
    </w:p>
    <w:p>
      <w:pPr>
        <w:rPr>
          <w:rFonts w:hint="eastAsia"/>
        </w:rPr>
      </w:pPr>
      <w:r>
        <w:rPr>
          <w:rFonts w:hint="eastAsia"/>
        </w:rPr>
        <w:t>"Open your exercise books and回答the following," the teacher said. </w:t>
      </w:r>
    </w:p>
    <w:p>
      <w:pPr>
        <w:rPr>
          <w:rFonts w:hint="eastAsia"/>
        </w:rPr>
      </w:pPr>
      <w:r>
        <w:rPr>
          <w:rFonts w:hint="eastAsia"/>
        </w:rPr>
        <w:t>A. put down</w:t>
      </w:r>
    </w:p>
    <w:p>
      <w:pPr>
        <w:rPr>
          <w:rFonts w:hint="eastAsia"/>
        </w:rPr>
      </w:pPr>
      <w:r>
        <w:rPr>
          <w:rFonts w:hint="eastAsia"/>
        </w:rPr>
        <w:t>B. put on</w:t>
      </w:r>
    </w:p>
    <w:p>
      <w:pPr>
        <w:rPr>
          <w:rFonts w:hint="eastAsia"/>
        </w:rPr>
      </w:pPr>
      <w:r>
        <w:rPr>
          <w:rFonts w:hint="eastAsia"/>
        </w:rPr>
        <w:t>C. put off</w:t>
      </w:r>
    </w:p>
    <w:p>
      <w:pPr>
        <w:rPr>
          <w:rFonts w:hint="eastAsia"/>
        </w:rPr>
      </w:pPr>
      <w:r>
        <w:rPr>
          <w:rFonts w:hint="eastAsia"/>
        </w:rPr>
        <w:t>D. put up</w:t>
      </w:r>
    </w:p>
    <w:p>
      <w:pPr>
        <w:rPr>
          <w:rFonts w:hint="eastAsia"/>
        </w:rPr>
      </w:pPr>
      <w:r>
        <w:rPr>
          <w:rFonts w:hint="eastAsia"/>
        </w:rPr>
        <w:t>正确答案是：A</w:t>
      </w:r>
    </w:p>
    <w:p>
      <w:pPr>
        <w:rPr>
          <w:rFonts w:hint="eastAsia"/>
        </w:rPr>
      </w:pPr>
      <w:r>
        <w:rPr>
          <w:rFonts w:hint="eastAsia"/>
        </w:rPr>
        <w:t>题目66</w:t>
      </w:r>
    </w:p>
    <w:p>
      <w:pPr>
        <w:rPr>
          <w:rFonts w:hint="eastAsia"/>
        </w:rPr>
      </w:pPr>
      <w:r>
        <w:rPr>
          <w:rFonts w:hint="eastAsia"/>
        </w:rPr>
        <w:t>题干</w:t>
      </w:r>
    </w:p>
    <w:p>
      <w:pPr>
        <w:rPr>
          <w:rFonts w:hint="eastAsia"/>
        </w:rPr>
      </w:pPr>
      <w:r>
        <w:rPr>
          <w:rFonts w:hint="eastAsia"/>
        </w:rPr>
        <w:t>When they have回答that new building, it will spoil the view. </w:t>
      </w:r>
    </w:p>
    <w:p>
      <w:pPr>
        <w:rPr>
          <w:rFonts w:hint="eastAsia"/>
        </w:rPr>
      </w:pPr>
      <w:r>
        <w:rPr>
          <w:rFonts w:hint="eastAsia"/>
        </w:rPr>
        <w:t>A. put off</w:t>
      </w:r>
    </w:p>
    <w:p>
      <w:pPr>
        <w:rPr>
          <w:rFonts w:hint="eastAsia"/>
        </w:rPr>
      </w:pPr>
      <w:r>
        <w:rPr>
          <w:rFonts w:hint="eastAsia"/>
        </w:rPr>
        <w:t>B. put on</w:t>
      </w:r>
    </w:p>
    <w:p>
      <w:pPr>
        <w:rPr>
          <w:rFonts w:hint="eastAsia"/>
        </w:rPr>
      </w:pPr>
      <w:r>
        <w:rPr>
          <w:rFonts w:hint="eastAsia"/>
        </w:rPr>
        <w:t>C. put up</w:t>
      </w:r>
    </w:p>
    <w:p>
      <w:pPr>
        <w:rPr>
          <w:rFonts w:hint="eastAsia"/>
        </w:rPr>
      </w:pPr>
      <w:r>
        <w:rPr>
          <w:rFonts w:hint="eastAsia"/>
        </w:rPr>
        <w:t>D. put down</w:t>
      </w:r>
    </w:p>
    <w:p>
      <w:pPr>
        <w:rPr>
          <w:rFonts w:hint="eastAsia"/>
        </w:rPr>
      </w:pPr>
      <w:r>
        <w:rPr>
          <w:rFonts w:hint="eastAsia"/>
        </w:rPr>
        <w:t>正确答案是：C</w:t>
      </w:r>
    </w:p>
    <w:p>
      <w:pPr>
        <w:rPr>
          <w:rFonts w:hint="eastAsia"/>
        </w:rPr>
      </w:pPr>
      <w:r>
        <w:rPr>
          <w:rFonts w:hint="eastAsia"/>
        </w:rPr>
        <w:t>题目67</w:t>
      </w:r>
    </w:p>
    <w:p>
      <w:pPr>
        <w:rPr>
          <w:rFonts w:hint="eastAsia"/>
        </w:rPr>
      </w:pPr>
      <w:r>
        <w:rPr>
          <w:rFonts w:hint="eastAsia"/>
        </w:rPr>
        <w:t>题干</w:t>
      </w:r>
    </w:p>
    <w:p>
      <w:pPr>
        <w:rPr>
          <w:rFonts w:hint="eastAsia"/>
        </w:rPr>
      </w:pPr>
      <w:r>
        <w:rPr>
          <w:rFonts w:hint="eastAsia"/>
        </w:rPr>
        <w:t>They回答the fire and crept into their tent. </w:t>
      </w:r>
    </w:p>
    <w:p>
      <w:pPr>
        <w:rPr>
          <w:rFonts w:hint="eastAsia"/>
        </w:rPr>
      </w:pPr>
      <w:r>
        <w:rPr>
          <w:rFonts w:hint="eastAsia"/>
        </w:rPr>
        <w:t>A. put out</w:t>
      </w:r>
    </w:p>
    <w:p>
      <w:pPr>
        <w:rPr>
          <w:rFonts w:hint="eastAsia"/>
        </w:rPr>
      </w:pPr>
      <w:r>
        <w:rPr>
          <w:rFonts w:hint="eastAsia"/>
        </w:rPr>
        <w:t>B. put up with</w:t>
      </w:r>
    </w:p>
    <w:p>
      <w:pPr>
        <w:rPr>
          <w:rFonts w:hint="eastAsia"/>
        </w:rPr>
      </w:pPr>
      <w:r>
        <w:rPr>
          <w:rFonts w:hint="eastAsia"/>
        </w:rPr>
        <w:t>C. put up</w:t>
      </w:r>
    </w:p>
    <w:p>
      <w:pPr>
        <w:rPr>
          <w:rFonts w:hint="eastAsia"/>
        </w:rPr>
      </w:pPr>
      <w:r>
        <w:rPr>
          <w:rFonts w:hint="eastAsia"/>
        </w:rPr>
        <w:t>D. put off</w:t>
      </w:r>
    </w:p>
    <w:p>
      <w:pPr>
        <w:rPr>
          <w:rFonts w:hint="eastAsia"/>
        </w:rPr>
      </w:pPr>
      <w:r>
        <w:rPr>
          <w:rFonts w:hint="eastAsia"/>
        </w:rPr>
        <w:t>正确答案是：A</w:t>
      </w:r>
    </w:p>
    <w:p>
      <w:pPr>
        <w:rPr>
          <w:rFonts w:hint="eastAsia"/>
        </w:rPr>
      </w:pPr>
      <w:r>
        <w:rPr>
          <w:rFonts w:hint="eastAsia"/>
        </w:rPr>
        <w:t>题目68</w:t>
      </w:r>
    </w:p>
    <w:p>
      <w:pPr>
        <w:rPr>
          <w:rFonts w:hint="eastAsia"/>
        </w:rPr>
      </w:pPr>
      <w:r>
        <w:rPr>
          <w:rFonts w:hint="eastAsia"/>
        </w:rPr>
        <w:t>题干</w:t>
      </w:r>
    </w:p>
    <w:p>
      <w:pPr>
        <w:rPr>
          <w:rFonts w:hint="eastAsia"/>
        </w:rPr>
      </w:pPr>
      <w:r>
        <w:rPr>
          <w:rFonts w:hint="eastAsia"/>
        </w:rPr>
        <w:t>I回答my coat and left the house. </w:t>
      </w:r>
    </w:p>
    <w:p>
      <w:pPr>
        <w:rPr>
          <w:rFonts w:hint="eastAsia"/>
        </w:rPr>
      </w:pPr>
      <w:r>
        <w:rPr>
          <w:rFonts w:hint="eastAsia"/>
        </w:rPr>
        <w:t>A. put up</w:t>
      </w:r>
    </w:p>
    <w:p>
      <w:pPr>
        <w:rPr>
          <w:rFonts w:hint="eastAsia"/>
        </w:rPr>
      </w:pPr>
      <w:r>
        <w:rPr>
          <w:rFonts w:hint="eastAsia"/>
        </w:rPr>
        <w:t>B. put away</w:t>
      </w:r>
    </w:p>
    <w:p>
      <w:pPr>
        <w:rPr>
          <w:rFonts w:hint="eastAsia"/>
        </w:rPr>
      </w:pPr>
      <w:r>
        <w:rPr>
          <w:rFonts w:hint="eastAsia"/>
        </w:rPr>
        <w:t>C. put up with</w:t>
      </w:r>
    </w:p>
    <w:p>
      <w:pPr>
        <w:rPr>
          <w:rFonts w:hint="eastAsia"/>
        </w:rPr>
      </w:pPr>
      <w:r>
        <w:rPr>
          <w:rFonts w:hint="eastAsia"/>
        </w:rPr>
        <w:t>D. put on</w:t>
      </w:r>
    </w:p>
    <w:p>
      <w:pPr>
        <w:rPr>
          <w:rFonts w:hint="eastAsia"/>
        </w:rPr>
      </w:pPr>
      <w:r>
        <w:rPr>
          <w:rFonts w:hint="eastAsia"/>
        </w:rPr>
        <w:t>正确答案是：D</w:t>
      </w:r>
    </w:p>
    <w:p>
      <w:pPr>
        <w:rPr>
          <w:rFonts w:hint="eastAsia"/>
        </w:rPr>
      </w:pPr>
      <w:r>
        <w:rPr>
          <w:rFonts w:hint="eastAsia"/>
        </w:rPr>
        <w:t>题目69</w:t>
      </w:r>
    </w:p>
    <w:p>
      <w:pPr>
        <w:rPr>
          <w:rFonts w:hint="eastAsia"/>
        </w:rPr>
      </w:pPr>
      <w:r>
        <w:rPr>
          <w:rFonts w:hint="eastAsia"/>
        </w:rPr>
        <w:t>题干</w:t>
      </w:r>
    </w:p>
    <w:p>
      <w:pPr>
        <w:rPr>
          <w:rFonts w:hint="eastAsia"/>
        </w:rPr>
      </w:pPr>
      <w:r>
        <w:rPr>
          <w:rFonts w:hint="eastAsia"/>
        </w:rPr>
        <w:t>I am getting a divorce. I can't回答him any longer. </w:t>
      </w:r>
    </w:p>
    <w:p>
      <w:pPr>
        <w:rPr>
          <w:rFonts w:hint="eastAsia"/>
        </w:rPr>
      </w:pPr>
      <w:r>
        <w:rPr>
          <w:rFonts w:hint="eastAsia"/>
        </w:rPr>
        <w:t>A. put up with</w:t>
      </w:r>
    </w:p>
    <w:p>
      <w:pPr>
        <w:rPr>
          <w:rFonts w:hint="eastAsia"/>
        </w:rPr>
      </w:pPr>
      <w:r>
        <w:rPr>
          <w:rFonts w:hint="eastAsia"/>
        </w:rPr>
        <w:t>B. put up</w:t>
      </w:r>
    </w:p>
    <w:p>
      <w:pPr>
        <w:rPr>
          <w:rFonts w:hint="eastAsia"/>
        </w:rPr>
      </w:pPr>
      <w:r>
        <w:rPr>
          <w:rFonts w:hint="eastAsia"/>
        </w:rPr>
        <w:t>C. put out</w:t>
      </w:r>
    </w:p>
    <w:p>
      <w:pPr>
        <w:rPr>
          <w:rFonts w:hint="eastAsia"/>
        </w:rPr>
      </w:pPr>
      <w:r>
        <w:rPr>
          <w:rFonts w:hint="eastAsia"/>
        </w:rPr>
        <w:t>D. put down</w:t>
      </w:r>
    </w:p>
    <w:p>
      <w:pPr>
        <w:rPr>
          <w:rFonts w:hint="eastAsia"/>
        </w:rPr>
      </w:pPr>
      <w:r>
        <w:rPr>
          <w:rFonts w:hint="eastAsia"/>
        </w:rPr>
        <w:t>正确答案是：A</w:t>
      </w:r>
    </w:p>
    <w:p>
      <w:pPr>
        <w:rPr>
          <w:rFonts w:hint="eastAsia"/>
        </w:rPr>
      </w:pPr>
      <w:r>
        <w:rPr>
          <w:rFonts w:hint="eastAsia"/>
        </w:rPr>
        <w:t>题目70</w:t>
      </w:r>
    </w:p>
    <w:p>
      <w:pPr>
        <w:rPr>
          <w:rFonts w:hint="eastAsia"/>
        </w:rPr>
      </w:pPr>
      <w:r>
        <w:rPr>
          <w:rFonts w:hint="eastAsia"/>
        </w:rPr>
        <w:t>题干</w:t>
      </w:r>
    </w:p>
    <w:p>
      <w:pPr>
        <w:rPr>
          <w:rFonts w:hint="eastAsia"/>
        </w:rPr>
      </w:pPr>
      <w:r>
        <w:rPr>
          <w:rFonts w:hint="eastAsia"/>
        </w:rPr>
        <w:t>I have回答my trip to Japan until next month. </w:t>
      </w:r>
    </w:p>
    <w:p>
      <w:pPr>
        <w:rPr>
          <w:rFonts w:hint="eastAsia"/>
        </w:rPr>
      </w:pPr>
      <w:r>
        <w:rPr>
          <w:rFonts w:hint="eastAsia"/>
        </w:rPr>
        <w:t>A. put off</w:t>
      </w:r>
    </w:p>
    <w:p>
      <w:pPr>
        <w:rPr>
          <w:rFonts w:hint="eastAsia"/>
        </w:rPr>
      </w:pPr>
      <w:r>
        <w:rPr>
          <w:rFonts w:hint="eastAsia"/>
        </w:rPr>
        <w:t>B. put up with</w:t>
      </w:r>
    </w:p>
    <w:p>
      <w:pPr>
        <w:rPr>
          <w:rFonts w:hint="eastAsia"/>
        </w:rPr>
      </w:pPr>
      <w:r>
        <w:rPr>
          <w:rFonts w:hint="eastAsia"/>
        </w:rPr>
        <w:t>C. put on</w:t>
      </w:r>
    </w:p>
    <w:p>
      <w:pPr>
        <w:rPr>
          <w:rFonts w:hint="eastAsia"/>
        </w:rPr>
      </w:pPr>
      <w:r>
        <w:rPr>
          <w:rFonts w:hint="eastAsia"/>
        </w:rPr>
        <w:t>D. put down</w:t>
      </w:r>
    </w:p>
    <w:p>
      <w:pPr>
        <w:rPr>
          <w:rFonts w:hint="eastAsia"/>
        </w:rPr>
      </w:pPr>
      <w:r>
        <w:rPr>
          <w:rFonts w:hint="eastAsia"/>
        </w:rPr>
        <w:t>正确答案是：A</w:t>
      </w:r>
    </w:p>
    <w:p>
      <w:pPr>
        <w:rPr>
          <w:rFonts w:hint="eastAsia"/>
        </w:rPr>
      </w:pPr>
      <w:r>
        <w:rPr>
          <w:rFonts w:hint="eastAsia"/>
        </w:rPr>
        <w:t>题目71</w:t>
      </w:r>
    </w:p>
    <w:p>
      <w:pPr>
        <w:rPr>
          <w:rFonts w:hint="eastAsia"/>
        </w:rPr>
      </w:pPr>
      <w:r>
        <w:rPr>
          <w:rFonts w:hint="eastAsia"/>
        </w:rPr>
        <w:t>题干</w:t>
      </w:r>
    </w:p>
    <w:p>
      <w:pPr>
        <w:rPr>
          <w:rFonts w:hint="eastAsia"/>
        </w:rPr>
      </w:pPr>
      <w:r>
        <w:rPr>
          <w:rFonts w:hint="eastAsia"/>
        </w:rPr>
        <w:t>The only games回答 I play are football and tennis. </w:t>
      </w:r>
    </w:p>
    <w:p>
      <w:pPr>
        <w:rPr>
          <w:rFonts w:hint="eastAsia"/>
        </w:rPr>
      </w:pPr>
      <w:r>
        <w:rPr>
          <w:rFonts w:hint="eastAsia"/>
        </w:rPr>
        <w:t>A. who</w:t>
      </w:r>
    </w:p>
    <w:p>
      <w:pPr>
        <w:rPr>
          <w:rFonts w:hint="eastAsia"/>
        </w:rPr>
      </w:pPr>
      <w:r>
        <w:rPr>
          <w:rFonts w:hint="eastAsia"/>
        </w:rPr>
        <w:t>B. which</w:t>
      </w:r>
    </w:p>
    <w:p>
      <w:pPr>
        <w:rPr>
          <w:rFonts w:hint="eastAsia"/>
        </w:rPr>
      </w:pPr>
      <w:r>
        <w:rPr>
          <w:rFonts w:hint="eastAsia"/>
        </w:rPr>
        <w:t>C. what</w:t>
      </w:r>
    </w:p>
    <w:p>
      <w:pPr>
        <w:rPr>
          <w:rFonts w:hint="eastAsia"/>
        </w:rPr>
      </w:pPr>
      <w:r>
        <w:rPr>
          <w:rFonts w:hint="eastAsia"/>
        </w:rPr>
        <w:t>D. when</w:t>
      </w:r>
    </w:p>
    <w:p>
      <w:pPr>
        <w:rPr>
          <w:rFonts w:hint="eastAsia"/>
        </w:rPr>
      </w:pPr>
      <w:r>
        <w:rPr>
          <w:rFonts w:hint="eastAsia"/>
        </w:rPr>
        <w:t>正确答案是：B</w:t>
      </w:r>
    </w:p>
    <w:p>
      <w:pPr>
        <w:rPr>
          <w:rFonts w:hint="eastAsia"/>
        </w:rPr>
      </w:pPr>
      <w:r>
        <w:rPr>
          <w:rFonts w:hint="eastAsia"/>
        </w:rPr>
        <w:t>题目72</w:t>
      </w:r>
    </w:p>
    <w:p>
      <w:pPr>
        <w:rPr>
          <w:rFonts w:hint="eastAsia"/>
        </w:rPr>
      </w:pPr>
      <w:r>
        <w:rPr>
          <w:rFonts w:hint="eastAsia"/>
        </w:rPr>
        <w:t>题干</w:t>
      </w:r>
    </w:p>
    <w:p>
      <w:pPr>
        <w:rPr>
          <w:rFonts w:hint="eastAsia"/>
        </w:rPr>
      </w:pPr>
      <w:r>
        <w:rPr>
          <w:rFonts w:hint="eastAsia"/>
        </w:rPr>
        <w:t>You can't remember his name,回答you aren't really thinking. </w:t>
      </w:r>
    </w:p>
    <w:p>
      <w:pPr>
        <w:rPr>
          <w:rFonts w:hint="eastAsia"/>
        </w:rPr>
      </w:pPr>
      <w:r>
        <w:rPr>
          <w:rFonts w:hint="eastAsia"/>
        </w:rPr>
        <w:t>A. because</w:t>
      </w:r>
    </w:p>
    <w:p>
      <w:pPr>
        <w:rPr>
          <w:rFonts w:hint="eastAsia"/>
        </w:rPr>
      </w:pPr>
      <w:r>
        <w:rPr>
          <w:rFonts w:hint="eastAsia"/>
        </w:rPr>
        <w:t>B. because of</w:t>
      </w:r>
    </w:p>
    <w:p>
      <w:pPr>
        <w:rPr>
          <w:rFonts w:hint="eastAsia"/>
        </w:rPr>
      </w:pPr>
      <w:r>
        <w:rPr>
          <w:rFonts w:hint="eastAsia"/>
        </w:rPr>
        <w:t>C. what</w:t>
      </w:r>
    </w:p>
    <w:p>
      <w:pPr>
        <w:rPr>
          <w:rFonts w:hint="eastAsia"/>
        </w:rPr>
      </w:pPr>
      <w:r>
        <w:rPr>
          <w:rFonts w:hint="eastAsia"/>
        </w:rPr>
        <w:t>D. that</w:t>
      </w:r>
    </w:p>
    <w:p>
      <w:pPr>
        <w:rPr>
          <w:rFonts w:hint="eastAsia"/>
        </w:rPr>
      </w:pPr>
      <w:r>
        <w:rPr>
          <w:rFonts w:hint="eastAsia"/>
        </w:rPr>
        <w:t>正确答案是：A</w:t>
      </w:r>
    </w:p>
    <w:p>
      <w:pPr>
        <w:rPr>
          <w:rFonts w:hint="eastAsia"/>
        </w:rPr>
      </w:pPr>
      <w:r>
        <w:rPr>
          <w:rFonts w:hint="eastAsia"/>
        </w:rPr>
        <w:t>题目73</w:t>
      </w:r>
    </w:p>
    <w:p>
      <w:pPr>
        <w:rPr>
          <w:rFonts w:hint="eastAsia"/>
        </w:rPr>
      </w:pPr>
      <w:r>
        <w:rPr>
          <w:rFonts w:hint="eastAsia"/>
        </w:rPr>
        <w:t>题干</w:t>
      </w:r>
    </w:p>
    <w:p>
      <w:pPr>
        <w:rPr>
          <w:rFonts w:hint="eastAsia"/>
        </w:rPr>
      </w:pPr>
      <w:r>
        <w:rPr>
          <w:rFonts w:hint="eastAsia"/>
        </w:rPr>
        <w:t>Do you回答that cats eat grass?</w:t>
      </w:r>
    </w:p>
    <w:p>
      <w:pPr>
        <w:rPr>
          <w:rFonts w:hint="eastAsia"/>
        </w:rPr>
      </w:pPr>
      <w:r>
        <w:rPr>
          <w:rFonts w:hint="eastAsia"/>
        </w:rPr>
        <w:t>A. believe</w:t>
      </w:r>
    </w:p>
    <w:p>
      <w:pPr>
        <w:rPr>
          <w:rFonts w:hint="eastAsia"/>
        </w:rPr>
      </w:pPr>
      <w:r>
        <w:rPr>
          <w:rFonts w:hint="eastAsia"/>
        </w:rPr>
        <w:t>B. believe in</w:t>
      </w:r>
    </w:p>
    <w:p>
      <w:pPr>
        <w:rPr>
          <w:rFonts w:hint="eastAsia"/>
        </w:rPr>
      </w:pPr>
      <w:r>
        <w:rPr>
          <w:rFonts w:hint="eastAsia"/>
        </w:rPr>
        <w:t>C. believe that</w:t>
      </w:r>
    </w:p>
    <w:p>
      <w:pPr>
        <w:rPr>
          <w:rFonts w:hint="eastAsia"/>
        </w:rPr>
      </w:pPr>
      <w:r>
        <w:rPr>
          <w:rFonts w:hint="eastAsia"/>
        </w:rPr>
        <w:t>D. believe at</w:t>
      </w:r>
    </w:p>
    <w:p>
      <w:pPr>
        <w:rPr>
          <w:rFonts w:hint="eastAsia"/>
        </w:rPr>
      </w:pPr>
      <w:r>
        <w:rPr>
          <w:rFonts w:hint="eastAsia"/>
        </w:rPr>
        <w:t>正确答案是：A</w:t>
      </w:r>
    </w:p>
    <w:p>
      <w:pPr>
        <w:rPr>
          <w:rFonts w:hint="eastAsia"/>
        </w:rPr>
      </w:pPr>
      <w:r>
        <w:rPr>
          <w:rFonts w:hint="eastAsia"/>
        </w:rPr>
        <w:t>题目74</w:t>
      </w:r>
    </w:p>
    <w:p>
      <w:pPr>
        <w:rPr>
          <w:rFonts w:hint="eastAsia"/>
        </w:rPr>
      </w:pPr>
      <w:r>
        <w:rPr>
          <w:rFonts w:hint="eastAsia"/>
        </w:rPr>
        <w:t>题干</w:t>
      </w:r>
    </w:p>
    <w:p>
      <w:pPr>
        <w:rPr>
          <w:rFonts w:hint="eastAsia"/>
        </w:rPr>
      </w:pPr>
      <w:r>
        <w:rPr>
          <w:rFonts w:hint="eastAsia"/>
        </w:rPr>
        <w:t>The man回答I served was wearing a hat. </w:t>
      </w:r>
    </w:p>
    <w:p>
      <w:pPr>
        <w:rPr>
          <w:rFonts w:hint="eastAsia"/>
        </w:rPr>
      </w:pPr>
      <w:r>
        <w:rPr>
          <w:rFonts w:hint="eastAsia"/>
        </w:rPr>
        <w:t>A.when</w:t>
      </w:r>
    </w:p>
    <w:p>
      <w:pPr>
        <w:rPr>
          <w:rFonts w:hint="eastAsia"/>
        </w:rPr>
      </w:pPr>
      <w:r>
        <w:rPr>
          <w:rFonts w:hint="eastAsia"/>
        </w:rPr>
        <w:t>B. what</w:t>
      </w:r>
    </w:p>
    <w:p>
      <w:pPr>
        <w:rPr>
          <w:rFonts w:hint="eastAsia"/>
        </w:rPr>
      </w:pPr>
      <w:r>
        <w:rPr>
          <w:rFonts w:hint="eastAsia"/>
        </w:rPr>
        <w:t>C. which</w:t>
      </w:r>
    </w:p>
    <w:p>
      <w:pPr>
        <w:rPr>
          <w:rFonts w:hint="eastAsia"/>
        </w:rPr>
      </w:pPr>
      <w:r>
        <w:rPr>
          <w:rFonts w:hint="eastAsia"/>
        </w:rPr>
        <w:t>D. who</w:t>
      </w:r>
    </w:p>
    <w:p>
      <w:pPr>
        <w:rPr>
          <w:rFonts w:hint="eastAsia"/>
        </w:rPr>
      </w:pPr>
      <w:r>
        <w:rPr>
          <w:rFonts w:hint="eastAsia"/>
        </w:rPr>
        <w:t>正确答案是：D</w:t>
      </w:r>
    </w:p>
    <w:p>
      <w:pPr>
        <w:rPr>
          <w:rFonts w:hint="eastAsia"/>
        </w:rPr>
      </w:pPr>
      <w:r>
        <w:rPr>
          <w:rFonts w:hint="eastAsia"/>
        </w:rPr>
        <w:t>题目75</w:t>
      </w:r>
    </w:p>
    <w:p>
      <w:pPr>
        <w:rPr>
          <w:rFonts w:hint="eastAsia"/>
        </w:rPr>
      </w:pPr>
      <w:r>
        <w:rPr>
          <w:rFonts w:hint="eastAsia"/>
        </w:rPr>
        <w:t>题干</w:t>
      </w:r>
    </w:p>
    <w:p>
      <w:pPr>
        <w:rPr>
          <w:rFonts w:hint="eastAsia"/>
        </w:rPr>
      </w:pPr>
      <w:r>
        <w:rPr>
          <w:rFonts w:hint="eastAsia"/>
        </w:rPr>
        <w:t>I've been a doctor回答1989. </w:t>
      </w:r>
    </w:p>
    <w:p>
      <w:pPr>
        <w:rPr>
          <w:rFonts w:hint="eastAsia"/>
        </w:rPr>
      </w:pPr>
      <w:r>
        <w:rPr>
          <w:rFonts w:hint="eastAsia"/>
        </w:rPr>
        <w:t>A. in</w:t>
      </w:r>
    </w:p>
    <w:p>
      <w:pPr>
        <w:rPr>
          <w:rFonts w:hint="eastAsia"/>
        </w:rPr>
      </w:pPr>
      <w:r>
        <w:rPr>
          <w:rFonts w:hint="eastAsia"/>
        </w:rPr>
        <w:t>B. since</w:t>
      </w:r>
    </w:p>
    <w:p>
      <w:pPr>
        <w:rPr>
          <w:rFonts w:hint="eastAsia"/>
        </w:rPr>
      </w:pPr>
      <w:r>
        <w:rPr>
          <w:rFonts w:hint="eastAsia"/>
        </w:rPr>
        <w:t>C. for</w:t>
      </w:r>
    </w:p>
    <w:p>
      <w:pPr>
        <w:rPr>
          <w:rFonts w:hint="eastAsia"/>
        </w:rPr>
      </w:pPr>
      <w:r>
        <w:rPr>
          <w:rFonts w:hint="eastAsia"/>
        </w:rPr>
        <w:t>D. from</w:t>
      </w:r>
    </w:p>
    <w:p>
      <w:pPr>
        <w:rPr>
          <w:rFonts w:hint="eastAsia"/>
        </w:rPr>
      </w:pPr>
      <w:r>
        <w:rPr>
          <w:rFonts w:hint="eastAsia"/>
        </w:rPr>
        <w:t>正确答案是：B</w:t>
      </w:r>
    </w:p>
    <w:p>
      <w:pPr>
        <w:rPr>
          <w:rFonts w:hint="eastAsia"/>
        </w:rPr>
      </w:pPr>
      <w:r>
        <w:rPr>
          <w:rFonts w:hint="eastAsia"/>
        </w:rPr>
        <w:t>题目76</w:t>
      </w:r>
    </w:p>
    <w:p>
      <w:pPr>
        <w:rPr>
          <w:rFonts w:hint="eastAsia"/>
        </w:rPr>
      </w:pPr>
      <w:r>
        <w:rPr>
          <w:rFonts w:hint="eastAsia"/>
        </w:rPr>
        <w:t>题干</w:t>
      </w:r>
    </w:p>
    <w:p>
      <w:pPr>
        <w:rPr>
          <w:rFonts w:hint="eastAsia"/>
        </w:rPr>
      </w:pPr>
      <w:r>
        <w:rPr>
          <w:rFonts w:hint="eastAsia"/>
        </w:rPr>
        <w:t>This bus is going回答slowly. I'll miss the train. </w:t>
      </w:r>
    </w:p>
    <w:p>
      <w:pPr>
        <w:rPr>
          <w:rFonts w:hint="eastAsia"/>
        </w:rPr>
      </w:pPr>
      <w:r>
        <w:rPr>
          <w:rFonts w:hint="eastAsia"/>
        </w:rPr>
        <w:t>A. too</w:t>
      </w:r>
    </w:p>
    <w:p>
      <w:pPr>
        <w:rPr>
          <w:rFonts w:hint="eastAsia"/>
        </w:rPr>
      </w:pPr>
      <w:r>
        <w:rPr>
          <w:rFonts w:hint="eastAsia"/>
        </w:rPr>
        <w:t>B. very</w:t>
      </w:r>
    </w:p>
    <w:p>
      <w:pPr>
        <w:rPr>
          <w:rFonts w:hint="eastAsia"/>
        </w:rPr>
      </w:pPr>
      <w:r>
        <w:rPr>
          <w:rFonts w:hint="eastAsia"/>
        </w:rPr>
        <w:t>C. quite</w:t>
      </w:r>
    </w:p>
    <w:p>
      <w:pPr>
        <w:rPr>
          <w:rFonts w:hint="eastAsia"/>
        </w:rPr>
      </w:pPr>
      <w:r>
        <w:rPr>
          <w:rFonts w:hint="eastAsia"/>
        </w:rPr>
        <w:t>D. a little</w:t>
      </w:r>
    </w:p>
    <w:p>
      <w:pPr>
        <w:rPr>
          <w:rFonts w:hint="eastAsia"/>
        </w:rPr>
      </w:pPr>
      <w:r>
        <w:rPr>
          <w:rFonts w:hint="eastAsia"/>
        </w:rPr>
        <w:t>正确答案是：A</w:t>
      </w:r>
    </w:p>
    <w:p>
      <w:pPr>
        <w:rPr>
          <w:rFonts w:hint="eastAsia"/>
        </w:rPr>
      </w:pPr>
      <w:r>
        <w:rPr>
          <w:rFonts w:hint="eastAsia"/>
        </w:rPr>
        <w:t>题目77</w:t>
      </w:r>
    </w:p>
    <w:p>
      <w:pPr>
        <w:rPr>
          <w:rFonts w:hint="eastAsia"/>
        </w:rPr>
      </w:pPr>
      <w:r>
        <w:rPr>
          <w:rFonts w:hint="eastAsia"/>
        </w:rPr>
        <w:t>题干</w:t>
      </w:r>
    </w:p>
    <w:p>
      <w:pPr>
        <w:rPr>
          <w:rFonts w:hint="eastAsia"/>
        </w:rPr>
      </w:pPr>
      <w:r>
        <w:rPr>
          <w:rFonts w:hint="eastAsia"/>
        </w:rPr>
        <w:t>Did he回答 you a gift last Sunday?</w:t>
      </w:r>
    </w:p>
    <w:p>
      <w:pPr>
        <w:rPr>
          <w:rFonts w:hint="eastAsia"/>
        </w:rPr>
      </w:pPr>
      <w:r>
        <w:rPr>
          <w:rFonts w:hint="eastAsia"/>
        </w:rPr>
        <w:t>A. carry</w:t>
      </w:r>
    </w:p>
    <w:p>
      <w:pPr>
        <w:rPr>
          <w:rFonts w:hint="eastAsia"/>
        </w:rPr>
      </w:pPr>
      <w:r>
        <w:rPr>
          <w:rFonts w:hint="eastAsia"/>
        </w:rPr>
        <w:t>B. fetch</w:t>
      </w:r>
    </w:p>
    <w:p>
      <w:pPr>
        <w:rPr>
          <w:rFonts w:hint="eastAsia"/>
        </w:rPr>
      </w:pPr>
      <w:r>
        <w:rPr>
          <w:rFonts w:hint="eastAsia"/>
        </w:rPr>
        <w:t>C. take</w:t>
      </w:r>
    </w:p>
    <w:p>
      <w:pPr>
        <w:rPr>
          <w:rFonts w:hint="eastAsia"/>
        </w:rPr>
      </w:pPr>
      <w:r>
        <w:rPr>
          <w:rFonts w:hint="eastAsia"/>
        </w:rPr>
        <w:t>D. bring</w:t>
      </w:r>
    </w:p>
    <w:p>
      <w:pPr>
        <w:rPr>
          <w:rFonts w:hint="eastAsia"/>
        </w:rPr>
      </w:pPr>
      <w:r>
        <w:rPr>
          <w:rFonts w:hint="eastAsia"/>
        </w:rPr>
        <w:t>正确答案是：D</w:t>
      </w:r>
    </w:p>
    <w:p>
      <w:pPr>
        <w:rPr>
          <w:rFonts w:hint="eastAsia"/>
        </w:rPr>
      </w:pPr>
      <w:r>
        <w:rPr>
          <w:rFonts w:hint="eastAsia"/>
        </w:rPr>
        <w:t>题目78</w:t>
      </w:r>
    </w:p>
    <w:p>
      <w:pPr>
        <w:rPr>
          <w:rFonts w:hint="eastAsia"/>
        </w:rPr>
      </w:pPr>
      <w:r>
        <w:rPr>
          <w:rFonts w:hint="eastAsia"/>
        </w:rPr>
        <w:t>题干</w:t>
      </w:r>
    </w:p>
    <w:p>
      <w:pPr>
        <w:rPr>
          <w:rFonts w:hint="eastAsia"/>
        </w:rPr>
      </w:pPr>
      <w:r>
        <w:rPr>
          <w:rFonts w:hint="eastAsia"/>
        </w:rPr>
        <w:t>The secretary回答 that she has stolen the letter. </w:t>
      </w:r>
    </w:p>
    <w:p>
      <w:pPr>
        <w:rPr>
          <w:rFonts w:hint="eastAsia"/>
        </w:rPr>
      </w:pPr>
      <w:r>
        <w:rPr>
          <w:rFonts w:hint="eastAsia"/>
        </w:rPr>
        <w:t>A. rejects</w:t>
      </w:r>
    </w:p>
    <w:p>
      <w:pPr>
        <w:rPr>
          <w:rFonts w:hint="eastAsia"/>
        </w:rPr>
      </w:pPr>
      <w:r>
        <w:rPr>
          <w:rFonts w:hint="eastAsia"/>
        </w:rPr>
        <w:t>B. refuses</w:t>
      </w:r>
    </w:p>
    <w:p>
      <w:pPr>
        <w:rPr>
          <w:rFonts w:hint="eastAsia"/>
        </w:rPr>
      </w:pPr>
      <w:r>
        <w:rPr>
          <w:rFonts w:hint="eastAsia"/>
        </w:rPr>
        <w:t>C. denies</w:t>
      </w:r>
    </w:p>
    <w:p>
      <w:pPr>
        <w:rPr>
          <w:rFonts w:hint="eastAsia"/>
        </w:rPr>
      </w:pPr>
      <w:r>
        <w:rPr>
          <w:rFonts w:hint="eastAsia"/>
        </w:rPr>
        <w:t>D. accepts</w:t>
      </w:r>
    </w:p>
    <w:p>
      <w:pPr>
        <w:rPr>
          <w:rFonts w:hint="eastAsia"/>
        </w:rPr>
      </w:pPr>
      <w:r>
        <w:rPr>
          <w:rFonts w:hint="eastAsia"/>
        </w:rPr>
        <w:t>正确答案是：C</w:t>
      </w:r>
    </w:p>
    <w:p>
      <w:pPr>
        <w:rPr>
          <w:rFonts w:hint="eastAsia"/>
        </w:rPr>
      </w:pPr>
      <w:r>
        <w:rPr>
          <w:rFonts w:hint="eastAsia"/>
        </w:rPr>
        <w:t>题目79</w:t>
      </w:r>
    </w:p>
    <w:p>
      <w:pPr>
        <w:rPr>
          <w:rFonts w:hint="eastAsia"/>
        </w:rPr>
      </w:pPr>
      <w:r>
        <w:rPr>
          <w:rFonts w:hint="eastAsia"/>
        </w:rPr>
        <w:t>题干</w:t>
      </w:r>
    </w:p>
    <w:p>
      <w:pPr>
        <w:rPr>
          <w:rFonts w:hint="eastAsia"/>
        </w:rPr>
      </w:pPr>
      <w:r>
        <w:rPr>
          <w:rFonts w:hint="eastAsia"/>
        </w:rPr>
        <w:t>I回答 the picture last month/five days ago. </w:t>
      </w:r>
    </w:p>
    <w:p>
      <w:pPr>
        <w:rPr>
          <w:rFonts w:hint="eastAsia"/>
        </w:rPr>
      </w:pPr>
      <w:r>
        <w:rPr>
          <w:rFonts w:hint="eastAsia"/>
        </w:rPr>
        <w:t>A. painted</w:t>
      </w:r>
    </w:p>
    <w:p>
      <w:pPr>
        <w:rPr>
          <w:rFonts w:hint="eastAsia"/>
        </w:rPr>
      </w:pPr>
      <w:r>
        <w:rPr>
          <w:rFonts w:hint="eastAsia"/>
        </w:rPr>
        <w:t>B. have painted</w:t>
      </w:r>
    </w:p>
    <w:p>
      <w:pPr>
        <w:rPr>
          <w:rFonts w:hint="eastAsia"/>
        </w:rPr>
      </w:pPr>
      <w:r>
        <w:rPr>
          <w:rFonts w:hint="eastAsia"/>
        </w:rPr>
        <w:t>C. had painted</w:t>
      </w:r>
    </w:p>
    <w:p>
      <w:pPr>
        <w:rPr>
          <w:rFonts w:hint="eastAsia"/>
        </w:rPr>
      </w:pPr>
      <w:r>
        <w:rPr>
          <w:rFonts w:hint="eastAsia"/>
        </w:rPr>
        <w:t>D. was painting</w:t>
      </w:r>
    </w:p>
    <w:p>
      <w:pPr>
        <w:rPr>
          <w:rFonts w:hint="eastAsia"/>
        </w:rPr>
      </w:pPr>
      <w:r>
        <w:rPr>
          <w:rFonts w:hint="eastAsia"/>
        </w:rPr>
        <w:t>正确答案是：A</w:t>
      </w:r>
    </w:p>
    <w:p>
      <w:pPr>
        <w:rPr>
          <w:rFonts w:hint="eastAsia"/>
        </w:rPr>
      </w:pPr>
      <w:r>
        <w:rPr>
          <w:rFonts w:hint="eastAsia"/>
        </w:rPr>
        <w:t>题目80</w:t>
      </w:r>
    </w:p>
    <w:p>
      <w:pPr>
        <w:rPr>
          <w:rFonts w:hint="eastAsia"/>
        </w:rPr>
      </w:pPr>
      <w:r>
        <w:rPr>
          <w:rFonts w:hint="eastAsia"/>
        </w:rPr>
        <w:t>题干</w:t>
      </w:r>
    </w:p>
    <w:p>
      <w:pPr>
        <w:rPr>
          <w:rFonts w:hint="eastAsia"/>
        </w:rPr>
      </w:pPr>
      <w:r>
        <w:rPr>
          <w:rFonts w:hint="eastAsia"/>
        </w:rPr>
        <w:t>It can land on a回答field. </w:t>
      </w:r>
    </w:p>
    <w:p>
      <w:pPr>
        <w:rPr>
          <w:rFonts w:hint="eastAsia"/>
        </w:rPr>
      </w:pPr>
      <w:r>
        <w:rPr>
          <w:rFonts w:hint="eastAsia"/>
        </w:rPr>
        <w:t>A. ploughing</w:t>
      </w:r>
    </w:p>
    <w:p>
      <w:pPr>
        <w:rPr>
          <w:rFonts w:hint="eastAsia"/>
        </w:rPr>
      </w:pPr>
      <w:r>
        <w:rPr>
          <w:rFonts w:hint="eastAsia"/>
        </w:rPr>
        <w:t>B. ploughed</w:t>
      </w:r>
    </w:p>
    <w:p>
      <w:pPr>
        <w:rPr>
          <w:rFonts w:hint="eastAsia"/>
        </w:rPr>
      </w:pPr>
      <w:r>
        <w:rPr>
          <w:rFonts w:hint="eastAsia"/>
        </w:rPr>
        <w:t>C. is ploughing</w:t>
      </w:r>
    </w:p>
    <w:p>
      <w:pPr>
        <w:rPr>
          <w:rFonts w:hint="eastAsia"/>
        </w:rPr>
      </w:pPr>
      <w:r>
        <w:rPr>
          <w:rFonts w:hint="eastAsia"/>
        </w:rPr>
        <w:t>D. has ploughed</w:t>
      </w:r>
    </w:p>
    <w:p>
      <w:pPr>
        <w:rPr>
          <w:rFonts w:hint="eastAsia"/>
        </w:rPr>
      </w:pPr>
      <w:r>
        <w:rPr>
          <w:rFonts w:hint="eastAsia"/>
        </w:rPr>
        <w:t>正确答案是：B</w:t>
      </w:r>
    </w:p>
    <w:p>
      <w:pPr>
        <w:rPr>
          <w:rFonts w:hint="eastAsia"/>
        </w:rPr>
      </w:pPr>
      <w:r>
        <w:rPr>
          <w:rFonts w:hint="eastAsia"/>
        </w:rPr>
        <w:t>.测验5</w:t>
      </w:r>
    </w:p>
    <w:p>
      <w:pPr>
        <w:rPr>
          <w:rFonts w:hint="eastAsia"/>
        </w:rPr>
      </w:pPr>
      <w:r>
        <w:rPr>
          <w:rFonts w:hint="eastAsia"/>
        </w:rPr>
        <w:t>题目81</w:t>
      </w:r>
    </w:p>
    <w:p>
      <w:pPr>
        <w:rPr>
          <w:rFonts w:hint="eastAsia"/>
        </w:rPr>
      </w:pPr>
      <w:r>
        <w:rPr>
          <w:rFonts w:hint="eastAsia"/>
        </w:rPr>
        <w:t>题干</w:t>
      </w:r>
    </w:p>
    <w:p>
      <w:pPr>
        <w:rPr>
          <w:rFonts w:hint="eastAsia"/>
        </w:rPr>
      </w:pPr>
      <w:r>
        <w:rPr>
          <w:rFonts w:hint="eastAsia"/>
        </w:rPr>
        <w:t>Refrigerators are necessary in回答hot country.</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正确答案是：A</w:t>
      </w:r>
    </w:p>
    <w:p>
      <w:pPr>
        <w:rPr>
          <w:rFonts w:hint="eastAsia"/>
        </w:rPr>
      </w:pPr>
      <w:r>
        <w:rPr>
          <w:rFonts w:hint="eastAsia"/>
        </w:rPr>
        <w:t>题目82</w:t>
      </w:r>
    </w:p>
    <w:p>
      <w:pPr>
        <w:rPr>
          <w:rFonts w:hint="eastAsia"/>
        </w:rPr>
      </w:pPr>
      <w:r>
        <w:rPr>
          <w:rFonts w:hint="eastAsia"/>
        </w:rPr>
        <w:t>题干</w:t>
      </w:r>
    </w:p>
    <w:p>
      <w:pPr>
        <w:rPr>
          <w:rFonts w:hint="eastAsia"/>
        </w:rPr>
      </w:pPr>
      <w:r>
        <w:rPr>
          <w:rFonts w:hint="eastAsia"/>
        </w:rPr>
        <w:t>Which river is回答longest, the Nile, the Amazon, or the Mississippi? </w:t>
      </w:r>
    </w:p>
    <w:p>
      <w:pPr>
        <w:rPr>
          <w:rFonts w:hint="eastAsia"/>
        </w:rPr>
      </w:pPr>
      <w:r>
        <w:rPr>
          <w:rFonts w:hint="eastAsia"/>
        </w:rPr>
        <w:t>A. a </w:t>
      </w:r>
    </w:p>
    <w:p>
      <w:pPr>
        <w:rPr>
          <w:rFonts w:hint="eastAsia"/>
        </w:rPr>
      </w:pPr>
      <w:r>
        <w:rPr>
          <w:rFonts w:hint="eastAsia"/>
        </w:rPr>
        <w:t>B. the</w:t>
      </w:r>
    </w:p>
    <w:p>
      <w:pPr>
        <w:rPr>
          <w:rFonts w:hint="eastAsia"/>
        </w:rPr>
      </w:pPr>
      <w:r>
        <w:rPr>
          <w:rFonts w:hint="eastAsia"/>
        </w:rPr>
        <w:t>正确答案是：B</w:t>
      </w:r>
    </w:p>
    <w:p>
      <w:pPr>
        <w:rPr>
          <w:rFonts w:hint="eastAsia"/>
        </w:rPr>
      </w:pPr>
      <w:r>
        <w:rPr>
          <w:rFonts w:hint="eastAsia"/>
        </w:rPr>
        <w:t>题目83</w:t>
      </w:r>
    </w:p>
    <w:p>
      <w:pPr>
        <w:rPr>
          <w:rFonts w:hint="eastAsia"/>
        </w:rPr>
      </w:pPr>
      <w:r>
        <w:rPr>
          <w:rFonts w:hint="eastAsia"/>
        </w:rPr>
        <w:t>题干</w:t>
      </w:r>
    </w:p>
    <w:p>
      <w:pPr>
        <w:rPr>
          <w:rFonts w:hint="eastAsia"/>
        </w:rPr>
      </w:pPr>
      <w:r>
        <w:rPr>
          <w:rFonts w:hint="eastAsia"/>
        </w:rPr>
        <w:t>This great young man crossed the Pacific on回答raft.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正确答案是：A</w:t>
      </w:r>
    </w:p>
    <w:p>
      <w:pPr>
        <w:rPr>
          <w:rFonts w:hint="eastAsia"/>
        </w:rPr>
      </w:pPr>
      <w:r>
        <w:rPr>
          <w:rFonts w:hint="eastAsia"/>
        </w:rPr>
        <w:t>题目84</w:t>
      </w:r>
    </w:p>
    <w:p>
      <w:pPr>
        <w:rPr>
          <w:rFonts w:hint="eastAsia"/>
        </w:rPr>
      </w:pPr>
      <w:r>
        <w:rPr>
          <w:rFonts w:hint="eastAsia"/>
        </w:rPr>
        <w:t>题干</w:t>
      </w:r>
    </w:p>
    <w:p>
      <w:pPr>
        <w:rPr>
          <w:rFonts w:hint="eastAsia"/>
        </w:rPr>
      </w:pPr>
      <w:r>
        <w:rPr>
          <w:rFonts w:hint="eastAsia"/>
        </w:rPr>
        <w:t>Why is Britain sometimes called回答United Kingdom?</w:t>
      </w:r>
    </w:p>
    <w:p>
      <w:pPr>
        <w:rPr>
          <w:rFonts w:hint="eastAsia"/>
        </w:rPr>
      </w:pPr>
      <w:r>
        <w:rPr>
          <w:rFonts w:hint="eastAsia"/>
        </w:rPr>
        <w:t> A. a</w:t>
      </w:r>
    </w:p>
    <w:p>
      <w:pPr>
        <w:rPr>
          <w:rFonts w:hint="eastAsia"/>
        </w:rPr>
      </w:pPr>
      <w:r>
        <w:rPr>
          <w:rFonts w:hint="eastAsia"/>
        </w:rPr>
        <w:t> B. the</w:t>
      </w:r>
    </w:p>
    <w:p>
      <w:pPr>
        <w:rPr>
          <w:rFonts w:hint="eastAsia"/>
        </w:rPr>
      </w:pPr>
      <w:r>
        <w:rPr>
          <w:rFonts w:hint="eastAsia"/>
        </w:rPr>
        <w:t>正确答案是：B</w:t>
      </w:r>
    </w:p>
    <w:p>
      <w:pPr>
        <w:rPr>
          <w:rFonts w:hint="eastAsia"/>
        </w:rPr>
      </w:pPr>
      <w:r>
        <w:rPr>
          <w:rFonts w:hint="eastAsia"/>
        </w:rPr>
        <w:t>题目85</w:t>
      </w:r>
    </w:p>
    <w:p>
      <w:pPr>
        <w:rPr>
          <w:rFonts w:hint="eastAsia"/>
        </w:rPr>
      </w:pPr>
      <w:r>
        <w:rPr>
          <w:rFonts w:hint="eastAsia"/>
        </w:rPr>
        <w:t>题干</w:t>
      </w:r>
    </w:p>
    <w:p>
      <w:pPr>
        <w:rPr>
          <w:rFonts w:hint="eastAsia"/>
        </w:rPr>
      </w:pPr>
      <w:r>
        <w:rPr>
          <w:rFonts w:hint="eastAsia"/>
        </w:rPr>
        <w:t>We sailed up回答Red Sea and then went through ________Suez Canal.</w:t>
      </w:r>
    </w:p>
    <w:p>
      <w:pPr>
        <w:rPr>
          <w:rFonts w:hint="eastAsia"/>
        </w:rPr>
      </w:pPr>
      <w:r>
        <w:rPr>
          <w:rFonts w:hint="eastAsia"/>
        </w:rPr>
        <w:t>A. a, a</w:t>
      </w:r>
    </w:p>
    <w:p>
      <w:pPr>
        <w:rPr>
          <w:rFonts w:hint="eastAsia"/>
        </w:rPr>
      </w:pPr>
      <w:r>
        <w:rPr>
          <w:rFonts w:hint="eastAsia"/>
        </w:rPr>
        <w:t>B. the, the</w:t>
      </w:r>
    </w:p>
    <w:p>
      <w:pPr>
        <w:rPr>
          <w:rFonts w:hint="eastAsia"/>
        </w:rPr>
      </w:pPr>
      <w:r>
        <w:rPr>
          <w:rFonts w:hint="eastAsia"/>
        </w:rPr>
        <w:t>正确答案是：B</w:t>
      </w:r>
    </w:p>
    <w:p>
      <w:pPr>
        <w:rPr>
          <w:rFonts w:hint="eastAsia"/>
        </w:rPr>
      </w:pPr>
      <w:r>
        <w:rPr>
          <w:rFonts w:hint="eastAsia"/>
        </w:rPr>
        <w:t>题目86</w:t>
      </w:r>
    </w:p>
    <w:p>
      <w:pPr>
        <w:rPr>
          <w:rFonts w:hint="eastAsia"/>
        </w:rPr>
      </w:pPr>
      <w:r>
        <w:rPr>
          <w:rFonts w:hint="eastAsia"/>
        </w:rPr>
        <w:t>题干</w:t>
      </w:r>
    </w:p>
    <w:p>
      <w:pPr>
        <w:rPr>
          <w:rFonts w:hint="eastAsia"/>
        </w:rPr>
      </w:pPr>
      <w:r>
        <w:rPr>
          <w:rFonts w:hint="eastAsia"/>
        </w:rPr>
        <w:t>Can you row me回答the river? </w:t>
      </w:r>
    </w:p>
    <w:p>
      <w:pPr>
        <w:rPr>
          <w:rFonts w:hint="eastAsia"/>
        </w:rPr>
      </w:pPr>
      <w:r>
        <w:rPr>
          <w:rFonts w:hint="eastAsia"/>
        </w:rPr>
        <w:t>A. over </w:t>
      </w:r>
    </w:p>
    <w:p>
      <w:pPr>
        <w:rPr>
          <w:rFonts w:hint="eastAsia"/>
        </w:rPr>
      </w:pPr>
      <w:r>
        <w:rPr>
          <w:rFonts w:hint="eastAsia"/>
        </w:rPr>
        <w:t>B. up </w:t>
      </w:r>
    </w:p>
    <w:p>
      <w:pPr>
        <w:rPr>
          <w:rFonts w:hint="eastAsia"/>
        </w:rPr>
      </w:pPr>
      <w:r>
        <w:rPr>
          <w:rFonts w:hint="eastAsia"/>
        </w:rPr>
        <w:t>C. through </w:t>
      </w:r>
    </w:p>
    <w:p>
      <w:pPr>
        <w:rPr>
          <w:rFonts w:hint="eastAsia"/>
        </w:rPr>
      </w:pPr>
      <w:r>
        <w:rPr>
          <w:rFonts w:hint="eastAsia"/>
        </w:rPr>
        <w:t>D. from</w:t>
      </w:r>
    </w:p>
    <w:p>
      <w:pPr>
        <w:rPr>
          <w:rFonts w:hint="eastAsia"/>
        </w:rPr>
      </w:pPr>
      <w:r>
        <w:rPr>
          <w:rFonts w:hint="eastAsia"/>
        </w:rPr>
        <w:t>正确答案是：B</w:t>
      </w:r>
    </w:p>
    <w:p>
      <w:pPr>
        <w:rPr>
          <w:rFonts w:hint="eastAsia"/>
        </w:rPr>
      </w:pPr>
      <w:r>
        <w:rPr>
          <w:rFonts w:hint="eastAsia"/>
        </w:rPr>
        <w:t>题目87</w:t>
      </w:r>
    </w:p>
    <w:p>
      <w:pPr>
        <w:rPr>
          <w:rFonts w:hint="eastAsia"/>
        </w:rPr>
      </w:pPr>
      <w:r>
        <w:rPr>
          <w:rFonts w:hint="eastAsia"/>
        </w:rPr>
        <w:t>题干</w:t>
      </w:r>
    </w:p>
    <w:p>
      <w:pPr>
        <w:rPr>
          <w:rFonts w:hint="eastAsia"/>
        </w:rPr>
      </w:pPr>
      <w:r>
        <w:rPr>
          <w:rFonts w:hint="eastAsia"/>
        </w:rPr>
        <w:t>John lives in London which is on回答Thames. </w:t>
      </w:r>
    </w:p>
    <w:p>
      <w:pPr>
        <w:rPr>
          <w:rFonts w:hint="eastAsia"/>
        </w:rPr>
      </w:pPr>
      <w:r>
        <w:rPr>
          <w:rFonts w:hint="eastAsia"/>
        </w:rPr>
        <w:t>A. the</w:t>
      </w:r>
    </w:p>
    <w:p>
      <w:pPr>
        <w:rPr>
          <w:rFonts w:hint="eastAsia"/>
        </w:rPr>
      </w:pPr>
      <w:r>
        <w:rPr>
          <w:rFonts w:hint="eastAsia"/>
        </w:rPr>
        <w:t>B. a</w:t>
      </w:r>
    </w:p>
    <w:p>
      <w:pPr>
        <w:rPr>
          <w:rFonts w:hint="eastAsia"/>
        </w:rPr>
      </w:pPr>
      <w:r>
        <w:rPr>
          <w:rFonts w:hint="eastAsia"/>
        </w:rPr>
        <w:t>C. an</w:t>
      </w:r>
    </w:p>
    <w:p>
      <w:pPr>
        <w:rPr>
          <w:rFonts w:hint="eastAsia"/>
        </w:rPr>
      </w:pPr>
      <w:r>
        <w:rPr>
          <w:rFonts w:hint="eastAsia"/>
        </w:rPr>
        <w:t>D. *</w:t>
      </w:r>
    </w:p>
    <w:p>
      <w:pPr>
        <w:rPr>
          <w:rFonts w:hint="eastAsia"/>
        </w:rPr>
      </w:pPr>
      <w:r>
        <w:rPr>
          <w:rFonts w:hint="eastAsia"/>
        </w:rPr>
        <w:t>正确答案是：A</w:t>
      </w:r>
    </w:p>
    <w:p>
      <w:pPr>
        <w:rPr>
          <w:rFonts w:hint="eastAsia"/>
        </w:rPr>
      </w:pPr>
      <w:r>
        <w:rPr>
          <w:rFonts w:hint="eastAsia"/>
        </w:rPr>
        <w:t>题目88</w:t>
      </w:r>
    </w:p>
    <w:p>
      <w:pPr>
        <w:rPr>
          <w:rFonts w:hint="eastAsia"/>
        </w:rPr>
      </w:pPr>
      <w:r>
        <w:rPr>
          <w:rFonts w:hint="eastAsia"/>
        </w:rPr>
        <w:t>题干</w:t>
      </w:r>
    </w:p>
    <w:p>
      <w:pPr>
        <w:rPr>
          <w:rFonts w:hint="eastAsia"/>
        </w:rPr>
      </w:pPr>
      <w:r>
        <w:rPr>
          <w:rFonts w:hint="eastAsia"/>
        </w:rPr>
        <w:t>There isn't回答 meat in the fridge. </w:t>
      </w:r>
    </w:p>
    <w:p>
      <w:pPr>
        <w:rPr>
          <w:rFonts w:hint="eastAsia"/>
        </w:rPr>
      </w:pPr>
      <w:r>
        <w:rPr>
          <w:rFonts w:hint="eastAsia"/>
        </w:rPr>
        <w:t>A. any</w:t>
      </w:r>
    </w:p>
    <w:p>
      <w:pPr>
        <w:rPr>
          <w:rFonts w:hint="eastAsia"/>
        </w:rPr>
      </w:pPr>
      <w:r>
        <w:rPr>
          <w:rFonts w:hint="eastAsia"/>
        </w:rPr>
        <w:t>B. some</w:t>
      </w:r>
    </w:p>
    <w:p>
      <w:pPr>
        <w:rPr>
          <w:rFonts w:hint="eastAsia"/>
        </w:rPr>
      </w:pPr>
      <w:r>
        <w:rPr>
          <w:rFonts w:hint="eastAsia"/>
        </w:rPr>
        <w:t>C. no</w:t>
      </w:r>
    </w:p>
    <w:p>
      <w:pPr>
        <w:rPr>
          <w:rFonts w:hint="eastAsia"/>
        </w:rPr>
      </w:pPr>
      <w:r>
        <w:rPr>
          <w:rFonts w:hint="eastAsia"/>
        </w:rPr>
        <w:t>D. not. . any</w:t>
      </w:r>
    </w:p>
    <w:p>
      <w:pPr>
        <w:rPr>
          <w:rFonts w:hint="eastAsia"/>
        </w:rPr>
      </w:pPr>
      <w:r>
        <w:rPr>
          <w:rFonts w:hint="eastAsia"/>
        </w:rPr>
        <w:t>正确答案是：A</w:t>
      </w:r>
    </w:p>
    <w:p>
      <w:pPr>
        <w:rPr>
          <w:rFonts w:hint="eastAsia"/>
        </w:rPr>
      </w:pPr>
      <w:r>
        <w:rPr>
          <w:rFonts w:hint="eastAsia"/>
        </w:rPr>
        <w:t>题目89</w:t>
      </w:r>
    </w:p>
    <w:p>
      <w:pPr>
        <w:rPr>
          <w:rFonts w:hint="eastAsia"/>
        </w:rPr>
      </w:pPr>
      <w:r>
        <w:rPr>
          <w:rFonts w:hint="eastAsia"/>
        </w:rPr>
        <w:t>题干</w:t>
      </w:r>
    </w:p>
    <w:p>
      <w:pPr>
        <w:rPr>
          <w:rFonts w:hint="eastAsia"/>
        </w:rPr>
      </w:pPr>
      <w:r>
        <w:rPr>
          <w:rFonts w:hint="eastAsia"/>
        </w:rPr>
        <w:t>George left the store and was soon回答sight. </w:t>
      </w:r>
    </w:p>
    <w:p>
      <w:pPr>
        <w:rPr>
          <w:rFonts w:hint="eastAsia"/>
        </w:rPr>
      </w:pPr>
      <w:r>
        <w:rPr>
          <w:rFonts w:hint="eastAsia"/>
        </w:rPr>
        <w:t>A. out of</w:t>
      </w:r>
    </w:p>
    <w:p>
      <w:pPr>
        <w:rPr>
          <w:rFonts w:hint="eastAsia"/>
        </w:rPr>
      </w:pPr>
      <w:r>
        <w:rPr>
          <w:rFonts w:hint="eastAsia"/>
        </w:rPr>
        <w:t>B. out</w:t>
      </w:r>
    </w:p>
    <w:p>
      <w:pPr>
        <w:rPr>
          <w:rFonts w:hint="eastAsia"/>
        </w:rPr>
      </w:pPr>
      <w:r>
        <w:rPr>
          <w:rFonts w:hint="eastAsia"/>
        </w:rPr>
        <w:t>C. of</w:t>
      </w:r>
    </w:p>
    <w:p>
      <w:pPr>
        <w:rPr>
          <w:rFonts w:hint="eastAsia"/>
        </w:rPr>
      </w:pPr>
      <w:r>
        <w:rPr>
          <w:rFonts w:hint="eastAsia"/>
        </w:rPr>
        <w:t>D. at</w:t>
      </w:r>
    </w:p>
    <w:p>
      <w:pPr>
        <w:rPr>
          <w:rFonts w:hint="eastAsia"/>
        </w:rPr>
      </w:pPr>
      <w:r>
        <w:rPr>
          <w:rFonts w:hint="eastAsia"/>
        </w:rPr>
        <w:t>正确答案是：A</w:t>
      </w:r>
    </w:p>
    <w:p>
      <w:pPr>
        <w:rPr>
          <w:rFonts w:hint="eastAsia"/>
        </w:rPr>
      </w:pPr>
      <w:r>
        <w:rPr>
          <w:rFonts w:hint="eastAsia"/>
        </w:rPr>
        <w:t>题目90</w:t>
      </w:r>
    </w:p>
    <w:p>
      <w:pPr>
        <w:rPr>
          <w:rFonts w:hint="eastAsia"/>
        </w:rPr>
      </w:pPr>
      <w:r>
        <w:rPr>
          <w:rFonts w:hint="eastAsia"/>
        </w:rPr>
        <w:t>题干</w:t>
      </w:r>
    </w:p>
    <w:p>
      <w:pPr>
        <w:rPr>
          <w:rFonts w:hint="eastAsia"/>
        </w:rPr>
      </w:pPr>
      <w:r>
        <w:rPr>
          <w:rFonts w:hint="eastAsia"/>
        </w:rPr>
        <w:t>The book was回答interesting that I read it in two hours. </w:t>
      </w:r>
    </w:p>
    <w:p>
      <w:pPr>
        <w:rPr>
          <w:rFonts w:hint="eastAsia"/>
        </w:rPr>
      </w:pPr>
      <w:r>
        <w:rPr>
          <w:rFonts w:hint="eastAsia"/>
        </w:rPr>
        <w:t>A. very</w:t>
      </w:r>
    </w:p>
    <w:p>
      <w:pPr>
        <w:rPr>
          <w:rFonts w:hint="eastAsia"/>
        </w:rPr>
      </w:pPr>
      <w:r>
        <w:rPr>
          <w:rFonts w:hint="eastAsia"/>
        </w:rPr>
        <w:t>B. so</w:t>
      </w:r>
    </w:p>
    <w:p>
      <w:pPr>
        <w:rPr>
          <w:rFonts w:hint="eastAsia"/>
        </w:rPr>
      </w:pPr>
      <w:r>
        <w:rPr>
          <w:rFonts w:hint="eastAsia"/>
        </w:rPr>
        <w:t>C. such</w:t>
      </w:r>
    </w:p>
    <w:p>
      <w:pPr>
        <w:rPr>
          <w:rFonts w:hint="eastAsia"/>
        </w:rPr>
      </w:pPr>
      <w:r>
        <w:rPr>
          <w:rFonts w:hint="eastAsia"/>
        </w:rPr>
        <w:t>D. quite</w:t>
      </w:r>
    </w:p>
    <w:p>
      <w:pPr>
        <w:rPr>
          <w:rFonts w:hint="eastAsia"/>
        </w:rPr>
      </w:pPr>
      <w:r>
        <w:rPr>
          <w:rFonts w:hint="eastAsia"/>
        </w:rPr>
        <w:t>正确答案是：B</w:t>
      </w:r>
    </w:p>
    <w:p>
      <w:pPr>
        <w:rPr>
          <w:rFonts w:hint="eastAsia"/>
        </w:rPr>
      </w:pPr>
      <w:r>
        <w:rPr>
          <w:rFonts w:hint="eastAsia"/>
        </w:rPr>
        <w:t>题目91</w:t>
      </w:r>
    </w:p>
    <w:p>
      <w:pPr>
        <w:rPr>
          <w:rFonts w:hint="eastAsia"/>
        </w:rPr>
      </w:pPr>
      <w:r>
        <w:rPr>
          <w:rFonts w:hint="eastAsia"/>
        </w:rPr>
        <w:t>题干</w:t>
      </w:r>
    </w:p>
    <w:p>
      <w:pPr>
        <w:rPr>
          <w:rFonts w:hint="eastAsia"/>
        </w:rPr>
      </w:pPr>
      <w:r>
        <w:rPr>
          <w:rFonts w:hint="eastAsia"/>
        </w:rPr>
        <w:t>It was his回答to repair bicycles. </w:t>
      </w:r>
    </w:p>
    <w:p>
      <w:pPr>
        <w:rPr>
          <w:rFonts w:hint="eastAsia"/>
        </w:rPr>
      </w:pPr>
      <w:r>
        <w:rPr>
          <w:rFonts w:hint="eastAsia"/>
        </w:rPr>
        <w:t>A. job</w:t>
      </w:r>
    </w:p>
    <w:p>
      <w:pPr>
        <w:rPr>
          <w:rFonts w:hint="eastAsia"/>
        </w:rPr>
      </w:pPr>
      <w:r>
        <w:rPr>
          <w:rFonts w:hint="eastAsia"/>
        </w:rPr>
        <w:t>B. work</w:t>
      </w:r>
    </w:p>
    <w:p>
      <w:pPr>
        <w:rPr>
          <w:rFonts w:hint="eastAsia"/>
        </w:rPr>
      </w:pPr>
      <w:r>
        <w:rPr>
          <w:rFonts w:hint="eastAsia"/>
        </w:rPr>
        <w:t>正确答案是：A</w:t>
      </w:r>
    </w:p>
    <w:p>
      <w:pPr>
        <w:rPr>
          <w:rFonts w:hint="eastAsia"/>
        </w:rPr>
      </w:pPr>
      <w:r>
        <w:rPr>
          <w:rFonts w:hint="eastAsia"/>
        </w:rPr>
        <w:t>题目92</w:t>
      </w:r>
    </w:p>
    <w:p>
      <w:pPr>
        <w:rPr>
          <w:rFonts w:hint="eastAsia"/>
        </w:rPr>
      </w:pPr>
      <w:r>
        <w:rPr>
          <w:rFonts w:hint="eastAsia"/>
        </w:rPr>
        <w:t>题干</w:t>
      </w:r>
    </w:p>
    <w:p>
      <w:pPr>
        <w:rPr>
          <w:rFonts w:hint="eastAsia"/>
        </w:rPr>
      </w:pPr>
      <w:r>
        <w:rPr>
          <w:rFonts w:hint="eastAsia"/>
        </w:rPr>
        <w:t>They saved the child回答the fire. </w:t>
      </w:r>
    </w:p>
    <w:p>
      <w:pPr>
        <w:rPr>
          <w:rFonts w:hint="eastAsia"/>
        </w:rPr>
      </w:pPr>
      <w:r>
        <w:rPr>
          <w:rFonts w:hint="eastAsia"/>
        </w:rPr>
        <w:t>A. from</w:t>
      </w:r>
    </w:p>
    <w:p>
      <w:pPr>
        <w:rPr>
          <w:rFonts w:hint="eastAsia"/>
        </w:rPr>
      </w:pPr>
      <w:r>
        <w:rPr>
          <w:rFonts w:hint="eastAsia"/>
        </w:rPr>
        <w:t>B. in</w:t>
      </w:r>
    </w:p>
    <w:p>
      <w:pPr>
        <w:rPr>
          <w:rFonts w:hint="eastAsia"/>
        </w:rPr>
      </w:pPr>
      <w:r>
        <w:rPr>
          <w:rFonts w:hint="eastAsia"/>
        </w:rPr>
        <w:t>C. at</w:t>
      </w:r>
    </w:p>
    <w:p>
      <w:pPr>
        <w:rPr>
          <w:rFonts w:hint="eastAsia"/>
        </w:rPr>
      </w:pPr>
      <w:r>
        <w:rPr>
          <w:rFonts w:hint="eastAsia"/>
        </w:rPr>
        <w:t>D. during</w:t>
      </w:r>
    </w:p>
    <w:p>
      <w:pPr>
        <w:rPr>
          <w:rFonts w:hint="eastAsia"/>
        </w:rPr>
      </w:pPr>
      <w:r>
        <w:rPr>
          <w:rFonts w:hint="eastAsia"/>
        </w:rPr>
        <w:t>正确答案是：A</w:t>
      </w:r>
    </w:p>
    <w:p>
      <w:pPr>
        <w:rPr>
          <w:rFonts w:hint="eastAsia"/>
        </w:rPr>
      </w:pPr>
      <w:r>
        <w:rPr>
          <w:rFonts w:hint="eastAsia"/>
        </w:rPr>
        <w:t>题目93</w:t>
      </w:r>
    </w:p>
    <w:p>
      <w:pPr>
        <w:rPr>
          <w:rFonts w:hint="eastAsia"/>
        </w:rPr>
      </w:pPr>
      <w:r>
        <w:rPr>
          <w:rFonts w:hint="eastAsia"/>
        </w:rPr>
        <w:t>题干</w:t>
      </w:r>
    </w:p>
    <w:p>
      <w:pPr>
        <w:rPr>
          <w:rFonts w:hint="eastAsia"/>
        </w:rPr>
      </w:pPr>
      <w:r>
        <w:rPr>
          <w:rFonts w:hint="eastAsia"/>
        </w:rPr>
        <w:t>He told me about his回答as a young man. </w:t>
      </w:r>
    </w:p>
    <w:p>
      <w:pPr>
        <w:rPr>
          <w:rFonts w:hint="eastAsia"/>
        </w:rPr>
      </w:pPr>
      <w:r>
        <w:rPr>
          <w:rFonts w:hint="eastAsia"/>
        </w:rPr>
        <w:t>A. experience</w:t>
      </w:r>
    </w:p>
    <w:p>
      <w:pPr>
        <w:rPr>
          <w:rFonts w:hint="eastAsia"/>
        </w:rPr>
      </w:pPr>
      <w:r>
        <w:rPr>
          <w:rFonts w:hint="eastAsia"/>
        </w:rPr>
        <w:t>B. experiences</w:t>
      </w:r>
    </w:p>
    <w:p>
      <w:pPr>
        <w:rPr>
          <w:rFonts w:hint="eastAsia"/>
        </w:rPr>
      </w:pPr>
      <w:r>
        <w:rPr>
          <w:rFonts w:hint="eastAsia"/>
        </w:rPr>
        <w:t>C. experienced</w:t>
      </w:r>
    </w:p>
    <w:p>
      <w:pPr>
        <w:rPr>
          <w:rFonts w:hint="eastAsia"/>
        </w:rPr>
      </w:pPr>
      <w:r>
        <w:rPr>
          <w:rFonts w:hint="eastAsia"/>
        </w:rPr>
        <w:t>正确答案是：B</w:t>
      </w:r>
    </w:p>
    <w:p>
      <w:pPr>
        <w:rPr>
          <w:rFonts w:hint="eastAsia"/>
        </w:rPr>
      </w:pPr>
      <w:r>
        <w:rPr>
          <w:rFonts w:hint="eastAsia"/>
        </w:rPr>
        <w:t>题目94</w:t>
      </w:r>
    </w:p>
    <w:p>
      <w:pPr>
        <w:rPr>
          <w:rFonts w:hint="eastAsia"/>
        </w:rPr>
      </w:pPr>
      <w:r>
        <w:rPr>
          <w:rFonts w:hint="eastAsia"/>
        </w:rPr>
        <w:t>题干</w:t>
      </w:r>
    </w:p>
    <w:p>
      <w:pPr>
        <w:rPr>
          <w:rFonts w:hint="eastAsia"/>
        </w:rPr>
      </w:pPr>
      <w:r>
        <w:rPr>
          <w:rFonts w:hint="eastAsia"/>
        </w:rPr>
        <w:t>I've a lot of回答 to do on Sunday. </w:t>
      </w:r>
    </w:p>
    <w:p>
      <w:pPr>
        <w:rPr>
          <w:rFonts w:hint="eastAsia"/>
        </w:rPr>
      </w:pPr>
      <w:r>
        <w:rPr>
          <w:rFonts w:hint="eastAsia"/>
        </w:rPr>
        <w:t>A. work</w:t>
      </w:r>
    </w:p>
    <w:p>
      <w:pPr>
        <w:rPr>
          <w:rFonts w:hint="eastAsia"/>
        </w:rPr>
      </w:pPr>
      <w:r>
        <w:rPr>
          <w:rFonts w:hint="eastAsia"/>
        </w:rPr>
        <w:t>B. job</w:t>
      </w:r>
    </w:p>
    <w:p>
      <w:pPr>
        <w:rPr>
          <w:rFonts w:hint="eastAsia"/>
        </w:rPr>
      </w:pPr>
      <w:r>
        <w:rPr>
          <w:rFonts w:hint="eastAsia"/>
        </w:rPr>
        <w:t>C. profession</w:t>
      </w:r>
    </w:p>
    <w:p>
      <w:pPr>
        <w:rPr>
          <w:rFonts w:hint="eastAsia"/>
        </w:rPr>
      </w:pPr>
      <w:r>
        <w:rPr>
          <w:rFonts w:hint="eastAsia"/>
        </w:rPr>
        <w:t>D. career</w:t>
      </w:r>
    </w:p>
    <w:p>
      <w:pPr>
        <w:rPr>
          <w:rFonts w:hint="eastAsia"/>
        </w:rPr>
      </w:pPr>
      <w:r>
        <w:rPr>
          <w:rFonts w:hint="eastAsia"/>
        </w:rPr>
        <w:t>正确答案是：A</w:t>
      </w:r>
    </w:p>
    <w:p>
      <w:pPr>
        <w:rPr>
          <w:rFonts w:hint="eastAsia"/>
        </w:rPr>
      </w:pPr>
      <w:r>
        <w:rPr>
          <w:rFonts w:hint="eastAsia"/>
        </w:rPr>
        <w:t>题目95</w:t>
      </w:r>
    </w:p>
    <w:p>
      <w:pPr>
        <w:rPr>
          <w:rFonts w:hint="eastAsia"/>
        </w:rPr>
      </w:pPr>
      <w:r>
        <w:rPr>
          <w:rFonts w:hint="eastAsia"/>
        </w:rPr>
        <w:t>题干</w:t>
      </w:r>
    </w:p>
    <w:p>
      <w:pPr>
        <w:rPr>
          <w:rFonts w:hint="eastAsia"/>
        </w:rPr>
      </w:pPr>
      <w:r>
        <w:rPr>
          <w:rFonts w:hint="eastAsia"/>
        </w:rPr>
        <w:t>He回答when the door opened and his wife came in. </w:t>
      </w:r>
    </w:p>
    <w:p>
      <w:pPr>
        <w:rPr>
          <w:rFonts w:hint="eastAsia"/>
        </w:rPr>
      </w:pPr>
      <w:r>
        <w:rPr>
          <w:rFonts w:hint="eastAsia"/>
        </w:rPr>
        <w:t>A. was smiling</w:t>
      </w:r>
    </w:p>
    <w:p>
      <w:pPr>
        <w:rPr>
          <w:rFonts w:hint="eastAsia"/>
        </w:rPr>
      </w:pPr>
      <w:r>
        <w:rPr>
          <w:rFonts w:hint="eastAsia"/>
        </w:rPr>
        <w:t>B. smiled</w:t>
      </w:r>
    </w:p>
    <w:p>
      <w:pPr>
        <w:rPr>
          <w:rFonts w:hint="eastAsia"/>
        </w:rPr>
      </w:pPr>
      <w:r>
        <w:rPr>
          <w:rFonts w:hint="eastAsia"/>
        </w:rPr>
        <w:t>C. is smiling</w:t>
      </w:r>
    </w:p>
    <w:p>
      <w:pPr>
        <w:rPr>
          <w:rFonts w:hint="eastAsia"/>
        </w:rPr>
      </w:pPr>
      <w:r>
        <w:rPr>
          <w:rFonts w:hint="eastAsia"/>
        </w:rPr>
        <w:t>D. has smiled</w:t>
      </w:r>
    </w:p>
    <w:p>
      <w:pPr>
        <w:rPr>
          <w:rFonts w:hint="eastAsia"/>
        </w:rPr>
      </w:pPr>
      <w:r>
        <w:rPr>
          <w:rFonts w:hint="eastAsia"/>
        </w:rPr>
        <w:t>正确答案是：A</w:t>
      </w:r>
    </w:p>
    <w:p>
      <w:pPr>
        <w:rPr>
          <w:rFonts w:hint="eastAsia"/>
        </w:rPr>
      </w:pPr>
      <w:r>
        <w:rPr>
          <w:rFonts w:hint="eastAsia"/>
        </w:rPr>
        <w:t>题目96</w:t>
      </w:r>
    </w:p>
    <w:p>
      <w:pPr>
        <w:rPr>
          <w:rFonts w:hint="eastAsia"/>
        </w:rPr>
      </w:pPr>
      <w:r>
        <w:rPr>
          <w:rFonts w:hint="eastAsia"/>
        </w:rPr>
        <w:t>题干</w:t>
      </w:r>
    </w:p>
    <w:p>
      <w:pPr>
        <w:rPr>
          <w:rFonts w:hint="eastAsia"/>
        </w:rPr>
      </w:pPr>
      <w:r>
        <w:rPr>
          <w:rFonts w:hint="eastAsia"/>
        </w:rPr>
        <w:t>回答 day, a policeman came to his house. </w:t>
      </w:r>
    </w:p>
    <w:p>
      <w:pPr>
        <w:rPr>
          <w:rFonts w:hint="eastAsia"/>
        </w:rPr>
      </w:pPr>
      <w:r>
        <w:rPr>
          <w:rFonts w:hint="eastAsia"/>
        </w:rPr>
        <w:t>A. A</w:t>
      </w:r>
    </w:p>
    <w:p>
      <w:pPr>
        <w:rPr>
          <w:rFonts w:hint="eastAsia"/>
        </w:rPr>
      </w:pPr>
      <w:r>
        <w:rPr>
          <w:rFonts w:hint="eastAsia"/>
        </w:rPr>
        <w:t>B. One</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正确答案是：B</w:t>
      </w:r>
    </w:p>
    <w:p>
      <w:pPr>
        <w:rPr>
          <w:rFonts w:hint="eastAsia"/>
        </w:rPr>
      </w:pPr>
      <w:r>
        <w:rPr>
          <w:rFonts w:hint="eastAsia"/>
        </w:rPr>
        <w:t>题目97</w:t>
      </w:r>
    </w:p>
    <w:p>
      <w:pPr>
        <w:rPr>
          <w:rFonts w:hint="eastAsia"/>
        </w:rPr>
      </w:pPr>
      <w:r>
        <w:rPr>
          <w:rFonts w:hint="eastAsia"/>
        </w:rPr>
        <w:t>题干</w:t>
      </w:r>
    </w:p>
    <w:p>
      <w:pPr>
        <w:rPr>
          <w:rFonts w:hint="eastAsia"/>
        </w:rPr>
      </w:pPr>
      <w:r>
        <w:rPr>
          <w:rFonts w:hint="eastAsia"/>
        </w:rPr>
        <w:t>Tony is回答arrest now. </w:t>
      </w:r>
    </w:p>
    <w:p>
      <w:pPr>
        <w:rPr>
          <w:rFonts w:hint="eastAsia"/>
        </w:rPr>
      </w:pPr>
      <w:r>
        <w:rPr>
          <w:rFonts w:hint="eastAsia"/>
        </w:rPr>
        <w:t>A. under</w:t>
      </w:r>
    </w:p>
    <w:p>
      <w:pPr>
        <w:rPr>
          <w:rFonts w:hint="eastAsia"/>
        </w:rPr>
      </w:pPr>
      <w:r>
        <w:rPr>
          <w:rFonts w:hint="eastAsia"/>
        </w:rPr>
        <w:t>B. below</w:t>
      </w:r>
    </w:p>
    <w:p>
      <w:pPr>
        <w:rPr>
          <w:rFonts w:hint="eastAsia"/>
        </w:rPr>
      </w:pPr>
      <w:r>
        <w:rPr>
          <w:rFonts w:hint="eastAsia"/>
        </w:rPr>
        <w:t>C. at</w:t>
      </w:r>
    </w:p>
    <w:p>
      <w:pPr>
        <w:rPr>
          <w:rFonts w:hint="eastAsia"/>
        </w:rPr>
      </w:pPr>
      <w:r>
        <w:rPr>
          <w:rFonts w:hint="eastAsia"/>
        </w:rPr>
        <w:t>D. in</w:t>
      </w:r>
    </w:p>
    <w:p>
      <w:pPr>
        <w:rPr>
          <w:rFonts w:hint="eastAsia"/>
        </w:rPr>
      </w:pPr>
      <w:r>
        <w:rPr>
          <w:rFonts w:hint="eastAsia"/>
        </w:rPr>
        <w:t>正确答案是：A</w:t>
      </w:r>
    </w:p>
    <w:p>
      <w:pPr>
        <w:rPr>
          <w:rFonts w:hint="eastAsia"/>
        </w:rPr>
      </w:pPr>
      <w:r>
        <w:rPr>
          <w:rFonts w:hint="eastAsia"/>
        </w:rPr>
        <w:t>题目98</w:t>
      </w:r>
    </w:p>
    <w:p>
      <w:pPr>
        <w:rPr>
          <w:rFonts w:hint="eastAsia"/>
        </w:rPr>
      </w:pPr>
      <w:r>
        <w:rPr>
          <w:rFonts w:hint="eastAsia"/>
        </w:rPr>
        <w:t>题干</w:t>
      </w:r>
    </w:p>
    <w:p>
      <w:pPr>
        <w:rPr>
          <w:rFonts w:hint="eastAsia"/>
        </w:rPr>
      </w:pPr>
      <w:r>
        <w:rPr>
          <w:rFonts w:hint="eastAsia"/>
        </w:rPr>
        <w:t>I know him better回答you do. </w:t>
      </w:r>
    </w:p>
    <w:p>
      <w:pPr>
        <w:rPr>
          <w:rFonts w:hint="eastAsia"/>
        </w:rPr>
      </w:pPr>
      <w:r>
        <w:rPr>
          <w:rFonts w:hint="eastAsia"/>
        </w:rPr>
        <w:t>A. than</w:t>
      </w:r>
    </w:p>
    <w:p>
      <w:pPr>
        <w:rPr>
          <w:rFonts w:hint="eastAsia"/>
        </w:rPr>
      </w:pPr>
      <w:r>
        <w:rPr>
          <w:rFonts w:hint="eastAsia"/>
        </w:rPr>
        <w:t>B. as</w:t>
      </w:r>
    </w:p>
    <w:p>
      <w:pPr>
        <w:rPr>
          <w:rFonts w:hint="eastAsia"/>
        </w:rPr>
      </w:pPr>
      <w:r>
        <w:rPr>
          <w:rFonts w:hint="eastAsia"/>
        </w:rPr>
        <w:t>C. like</w:t>
      </w:r>
    </w:p>
    <w:p>
      <w:pPr>
        <w:rPr>
          <w:rFonts w:hint="eastAsia"/>
        </w:rPr>
      </w:pPr>
      <w:r>
        <w:rPr>
          <w:rFonts w:hint="eastAsia"/>
        </w:rPr>
        <w:t>D. so</w:t>
      </w:r>
    </w:p>
    <w:p>
      <w:pPr>
        <w:rPr>
          <w:rFonts w:hint="eastAsia"/>
        </w:rPr>
      </w:pPr>
      <w:r>
        <w:rPr>
          <w:rFonts w:hint="eastAsia"/>
        </w:rPr>
        <w:t>正确答案是：A</w:t>
      </w:r>
    </w:p>
    <w:p>
      <w:pPr>
        <w:rPr>
          <w:rFonts w:hint="eastAsia"/>
        </w:rPr>
      </w:pPr>
      <w:r>
        <w:rPr>
          <w:rFonts w:hint="eastAsia"/>
        </w:rPr>
        <w:t>题目99</w:t>
      </w:r>
    </w:p>
    <w:p>
      <w:pPr>
        <w:rPr>
          <w:rFonts w:hint="eastAsia"/>
        </w:rPr>
      </w:pPr>
      <w:r>
        <w:rPr>
          <w:rFonts w:hint="eastAsia"/>
        </w:rPr>
        <w:t>题干</w:t>
      </w:r>
    </w:p>
    <w:p>
      <w:pPr>
        <w:rPr>
          <w:rFonts w:hint="eastAsia"/>
        </w:rPr>
      </w:pPr>
      <w:r>
        <w:rPr>
          <w:rFonts w:hint="eastAsia"/>
        </w:rPr>
        <w:t>I have sent you as many books as回答. </w:t>
      </w:r>
    </w:p>
    <w:p>
      <w:pPr>
        <w:rPr>
          <w:rFonts w:hint="eastAsia"/>
        </w:rPr>
      </w:pPr>
      <w:r>
        <w:rPr>
          <w:rFonts w:hint="eastAsia"/>
        </w:rPr>
        <w:t>A. possible</w:t>
      </w:r>
    </w:p>
    <w:p>
      <w:pPr>
        <w:rPr>
          <w:rFonts w:hint="eastAsia"/>
        </w:rPr>
      </w:pPr>
      <w:r>
        <w:rPr>
          <w:rFonts w:hint="eastAsia"/>
        </w:rPr>
        <w:t>B. before</w:t>
      </w:r>
    </w:p>
    <w:p>
      <w:pPr>
        <w:rPr>
          <w:rFonts w:hint="eastAsia"/>
        </w:rPr>
      </w:pPr>
      <w:r>
        <w:rPr>
          <w:rFonts w:hint="eastAsia"/>
        </w:rPr>
        <w:t>C. ever</w:t>
      </w:r>
    </w:p>
    <w:p>
      <w:pPr>
        <w:rPr>
          <w:rFonts w:hint="eastAsia"/>
        </w:rPr>
      </w:pPr>
      <w:r>
        <w:rPr>
          <w:rFonts w:hint="eastAsia"/>
        </w:rPr>
        <w:t>D. usual</w:t>
      </w:r>
    </w:p>
    <w:p>
      <w:pPr>
        <w:rPr>
          <w:rFonts w:hint="eastAsia"/>
        </w:rPr>
      </w:pPr>
      <w:r>
        <w:rPr>
          <w:rFonts w:hint="eastAsia"/>
        </w:rPr>
        <w:t>正确答案是：A</w:t>
      </w:r>
    </w:p>
    <w:p>
      <w:pPr>
        <w:rPr>
          <w:rFonts w:hint="eastAsia"/>
        </w:rPr>
      </w:pPr>
      <w:r>
        <w:rPr>
          <w:rFonts w:hint="eastAsia"/>
        </w:rPr>
        <w:t>题目100</w:t>
      </w:r>
    </w:p>
    <w:p>
      <w:pPr>
        <w:rPr>
          <w:rFonts w:hint="eastAsia"/>
        </w:rPr>
      </w:pPr>
      <w:r>
        <w:rPr>
          <w:rFonts w:hint="eastAsia"/>
        </w:rPr>
        <w:t>题干</w:t>
      </w:r>
    </w:p>
    <w:p>
      <w:pPr>
        <w:rPr>
          <w:rFonts w:hint="eastAsia"/>
        </w:rPr>
      </w:pPr>
      <w:r>
        <w:rPr>
          <w:rFonts w:hint="eastAsia"/>
        </w:rPr>
        <w:t>The temptation回答is strong for him. </w:t>
      </w:r>
    </w:p>
    <w:p>
      <w:pPr>
        <w:rPr>
          <w:rFonts w:hint="eastAsia"/>
        </w:rPr>
      </w:pPr>
      <w:r>
        <w:rPr>
          <w:rFonts w:hint="eastAsia"/>
        </w:rPr>
        <w:t>A. to smoke</w:t>
      </w:r>
    </w:p>
    <w:p>
      <w:pPr>
        <w:rPr>
          <w:rFonts w:hint="eastAsia"/>
        </w:rPr>
      </w:pPr>
      <w:r>
        <w:rPr>
          <w:rFonts w:hint="eastAsia"/>
        </w:rPr>
        <w:t>B. smoke</w:t>
      </w:r>
    </w:p>
    <w:p>
      <w:pPr>
        <w:rPr>
          <w:rFonts w:hint="eastAsia"/>
        </w:rPr>
      </w:pPr>
      <w:r>
        <w:rPr>
          <w:rFonts w:hint="eastAsia"/>
        </w:rPr>
        <w:t>C. smoking</w:t>
      </w:r>
    </w:p>
    <w:p>
      <w:pPr>
        <w:rPr>
          <w:rFonts w:hint="eastAsia"/>
        </w:rPr>
      </w:pPr>
      <w:r>
        <w:rPr>
          <w:rFonts w:hint="eastAsia"/>
        </w:rPr>
        <w:t>D. being smoking</w:t>
      </w:r>
    </w:p>
    <w:p>
      <w:pPr>
        <w:rPr>
          <w:rFonts w:hint="eastAsia"/>
        </w:rPr>
      </w:pPr>
      <w:r>
        <w:rPr>
          <w:rFonts w:hint="eastAsia"/>
        </w:rPr>
        <w:t>正确答案是：A</w:t>
      </w:r>
    </w:p>
    <w:p>
      <w:pPr>
        <w:rPr>
          <w:rFonts w:hint="eastAsia"/>
        </w:rPr>
      </w:pPr>
    </w:p>
    <w:p>
      <w:pPr>
        <w:rPr>
          <w:rFonts w:hint="eastAsia"/>
        </w:rPr>
      </w:pPr>
    </w:p>
    <w:p>
      <w:pPr>
        <w:pStyle w:val="2"/>
        <w:spacing w:before="4"/>
      </w:pPr>
      <w:bookmarkStart w:id="0" w:name="一、词汇题"/>
      <w:bookmarkEnd w:id="0"/>
      <w:r>
        <w:t>一、词汇题</w:t>
      </w:r>
    </w:p>
    <w:p>
      <w:pPr>
        <w:pStyle w:val="4"/>
        <w:spacing w:before="6" w:line="249" w:lineRule="auto"/>
        <w:ind w:right="7545"/>
      </w:pPr>
      <w:r>
        <w:t>选择正确的词语。1.</w:t>
      </w:r>
    </w:p>
    <w:p>
      <w:pPr>
        <w:pStyle w:val="4"/>
        <w:tabs>
          <w:tab w:val="left" w:pos="6119"/>
        </w:tabs>
        <w:spacing w:line="252" w:lineRule="auto"/>
        <w:ind w:right="3345"/>
      </w:pPr>
      <w:r>
        <w:t>He had a good seat. He was sitting in a good</w:t>
      </w:r>
      <w:r>
        <w:rPr>
          <w:u w:val="single"/>
        </w:rPr>
        <w:t xml:space="preserve"> </w:t>
      </w:r>
      <w:r>
        <w:rPr>
          <w:u w:val="single"/>
        </w:rPr>
        <w:tab/>
      </w:r>
      <w:r>
        <w:rPr>
          <w:spacing w:val="-17"/>
        </w:rPr>
        <w:t xml:space="preserve">. </w:t>
      </w:r>
      <w:r>
        <w:t>(2 分)</w:t>
      </w:r>
    </w:p>
    <w:p>
      <w:pPr>
        <w:pStyle w:val="4"/>
        <w:spacing w:line="303" w:lineRule="exact"/>
      </w:pPr>
      <w:r>
        <w:t>A.</w:t>
      </w:r>
    </w:p>
    <w:p>
      <w:pPr>
        <w:pStyle w:val="4"/>
        <w:spacing w:before="10" w:line="252" w:lineRule="auto"/>
        <w:ind w:right="8851"/>
      </w:pPr>
      <w:r>
        <w:t>chair B.</w:t>
      </w:r>
    </w:p>
    <w:p>
      <w:pPr>
        <w:pStyle w:val="4"/>
        <w:spacing w:line="249" w:lineRule="auto"/>
        <w:ind w:right="8491"/>
      </w:pPr>
      <w:r>
        <w:t>armchair C.</w:t>
      </w:r>
    </w:p>
    <w:p>
      <w:pPr>
        <w:pStyle w:val="4"/>
        <w:spacing w:line="249" w:lineRule="auto"/>
        <w:ind w:right="8851"/>
      </w:pPr>
      <w:r>
        <w:t>class D.</w:t>
      </w:r>
    </w:p>
    <w:p>
      <w:pPr>
        <w:pStyle w:val="4"/>
        <w:spacing w:line="252" w:lineRule="auto"/>
        <w:ind w:right="8625"/>
      </w:pPr>
      <w:r>
        <w:t xml:space="preserve">place </w:t>
      </w:r>
      <w:r>
        <w:rPr>
          <w:spacing w:val="-4"/>
        </w:rPr>
        <w:t>答案：</w:t>
      </w:r>
      <w:r>
        <w:rPr>
          <w:spacing w:val="-9"/>
        </w:rPr>
        <w:t>D</w:t>
      </w:r>
    </w:p>
    <w:p>
      <w:pPr>
        <w:pStyle w:val="4"/>
        <w:spacing w:before="2"/>
        <w:ind w:left="0"/>
      </w:pPr>
    </w:p>
    <w:p>
      <w:pPr>
        <w:pStyle w:val="4"/>
        <w:tabs>
          <w:tab w:val="left" w:pos="5399"/>
        </w:tabs>
        <w:spacing w:line="252" w:lineRule="auto"/>
        <w:ind w:right="3345"/>
      </w:pPr>
      <w:r>
        <w:t>2.He was a young man. He wasn’t very</w:t>
      </w:r>
      <w:r>
        <w:rPr>
          <w:u w:val="single"/>
        </w:rPr>
        <w:t xml:space="preserve"> </w:t>
      </w:r>
      <w:r>
        <w:rPr>
          <w:u w:val="single"/>
        </w:rPr>
        <w:tab/>
      </w:r>
      <w:r>
        <w:t>.(2</w:t>
      </w:r>
      <w:r>
        <w:rPr>
          <w:spacing w:val="-6"/>
        </w:rPr>
        <w:t xml:space="preserve"> 分) </w:t>
      </w:r>
      <w:r>
        <w:t>A.big</w:t>
      </w:r>
    </w:p>
    <w:p>
      <w:pPr>
        <w:pStyle w:val="4"/>
        <w:spacing w:line="249" w:lineRule="auto"/>
        <w:ind w:right="8625"/>
      </w:pPr>
      <w:r>
        <w:t xml:space="preserve">B.tall C.large D.old </w:t>
      </w:r>
      <w:r>
        <w:rPr>
          <w:spacing w:val="-4"/>
        </w:rPr>
        <w:t>答案：</w:t>
      </w:r>
      <w:r>
        <w:rPr>
          <w:spacing w:val="-9"/>
        </w:rPr>
        <w:t>D</w:t>
      </w:r>
    </w:p>
    <w:p>
      <w:pPr>
        <w:pStyle w:val="4"/>
        <w:spacing w:before="9"/>
        <w:ind w:left="0"/>
      </w:pPr>
    </w:p>
    <w:p>
      <w:pPr>
        <w:pStyle w:val="4"/>
      </w:pPr>
      <w:r>
        <w:t>3.</w:t>
      </w:r>
    </w:p>
    <w:p>
      <w:pPr>
        <w:pStyle w:val="4"/>
        <w:tabs>
          <w:tab w:val="left" w:pos="5818"/>
        </w:tabs>
        <w:spacing w:before="12" w:line="249" w:lineRule="auto"/>
        <w:ind w:right="3345"/>
      </w:pPr>
      <w:r>
        <w:t>The writer could not bear it. He could not</w:t>
      </w:r>
      <w:r>
        <w:rPr>
          <w:u w:val="single"/>
        </w:rPr>
        <w:t xml:space="preserve"> </w:t>
      </w:r>
      <w:r>
        <w:rPr>
          <w:u w:val="single"/>
        </w:rPr>
        <w:tab/>
      </w:r>
      <w:r>
        <w:rPr>
          <w:spacing w:val="-6"/>
        </w:rPr>
        <w:t xml:space="preserve">it. </w:t>
      </w:r>
      <w:r>
        <w:t>(2 分)</w:t>
      </w:r>
    </w:p>
    <w:p>
      <w:pPr>
        <w:pStyle w:val="4"/>
        <w:spacing w:before="1"/>
      </w:pPr>
      <w:r>
        <w:t>A.</w:t>
      </w:r>
    </w:p>
    <w:p>
      <w:pPr>
        <w:pStyle w:val="4"/>
        <w:spacing w:before="12" w:line="249" w:lineRule="auto"/>
        <w:ind w:right="8851"/>
      </w:pPr>
      <w:r>
        <w:t>carry B.</w:t>
      </w:r>
    </w:p>
    <w:p>
      <w:pPr>
        <w:pStyle w:val="4"/>
        <w:spacing w:before="1" w:line="249" w:lineRule="auto"/>
        <w:ind w:right="8851"/>
      </w:pPr>
      <w:r>
        <w:t>stand C.</w:t>
      </w:r>
    </w:p>
    <w:p>
      <w:pPr>
        <w:pStyle w:val="4"/>
        <w:spacing w:line="252" w:lineRule="auto"/>
        <w:ind w:right="8971"/>
      </w:pPr>
      <w:r>
        <w:t>lift D.</w:t>
      </w:r>
    </w:p>
    <w:p>
      <w:pPr>
        <w:pStyle w:val="4"/>
        <w:spacing w:line="249" w:lineRule="auto"/>
        <w:ind w:right="8625"/>
      </w:pPr>
      <w:r>
        <w:t>suffer 答案：B</w:t>
      </w:r>
    </w:p>
    <w:p>
      <w:pPr>
        <w:pStyle w:val="4"/>
        <w:spacing w:before="6"/>
        <w:ind w:left="0"/>
      </w:pPr>
    </w:p>
    <w:p>
      <w:pPr>
        <w:pStyle w:val="4"/>
        <w:spacing w:before="1"/>
      </w:pPr>
      <w:r>
        <w:t>4.</w:t>
      </w:r>
    </w:p>
    <w:p>
      <w:pPr>
        <w:pStyle w:val="4"/>
        <w:tabs>
          <w:tab w:val="left" w:pos="5999"/>
        </w:tabs>
        <w:spacing w:before="11" w:line="252" w:lineRule="auto"/>
        <w:ind w:right="3465"/>
      </w:pPr>
      <w:r>
        <w:t>The young man spoke rudely. He wasn’t very</w:t>
      </w:r>
      <w:r>
        <w:rPr>
          <w:u w:val="single"/>
        </w:rPr>
        <w:t xml:space="preserve"> </w:t>
      </w:r>
      <w:r>
        <w:rPr>
          <w:u w:val="single"/>
        </w:rPr>
        <w:tab/>
      </w:r>
      <w:r>
        <w:rPr>
          <w:spacing w:val="-17"/>
        </w:rPr>
        <w:t xml:space="preserve">. </w:t>
      </w:r>
      <w:r>
        <w:t>(2 分)</w:t>
      </w:r>
    </w:p>
    <w:p>
      <w:pPr>
        <w:pStyle w:val="4"/>
        <w:spacing w:line="303" w:lineRule="exact"/>
      </w:pPr>
      <w:r>
        <w:t>A.</w:t>
      </w:r>
    </w:p>
    <w:p>
      <w:pPr>
        <w:pStyle w:val="4"/>
        <w:spacing w:before="12" w:line="252" w:lineRule="auto"/>
        <w:ind w:right="8731"/>
      </w:pPr>
      <w:r>
        <w:t>clever B.</w:t>
      </w:r>
    </w:p>
    <w:p>
      <w:pPr>
        <w:pStyle w:val="4"/>
        <w:spacing w:line="249" w:lineRule="auto"/>
        <w:ind w:right="8971"/>
      </w:pPr>
      <w:r>
        <w:t>rude C.</w:t>
      </w:r>
    </w:p>
    <w:p>
      <w:pPr>
        <w:pStyle w:val="4"/>
        <w:spacing w:line="249" w:lineRule="auto"/>
        <w:ind w:right="8971"/>
      </w:pPr>
      <w:r>
        <w:t>kind D.</w:t>
      </w:r>
    </w:p>
    <w:p>
      <w:pPr>
        <w:spacing w:after="0" w:line="249" w:lineRule="auto"/>
        <w:sectPr>
          <w:footerReference r:id="rId3" w:type="default"/>
          <w:pgSz w:w="11910" w:h="16840"/>
          <w:pgMar w:top="780" w:right="1160" w:bottom="940" w:left="1160" w:header="720" w:footer="749" w:gutter="0"/>
          <w:pgNumType w:start="1"/>
          <w:cols w:space="720" w:num="1"/>
        </w:sectPr>
      </w:pPr>
    </w:p>
    <w:p>
      <w:pPr>
        <w:pStyle w:val="4"/>
        <w:spacing w:before="49" w:line="249" w:lineRule="auto"/>
        <w:ind w:right="8625"/>
      </w:pPr>
      <w:r>
        <w:t>polite 答案：D</w:t>
      </w:r>
    </w:p>
    <w:p>
      <w:pPr>
        <w:pStyle w:val="4"/>
        <w:ind w:left="0"/>
        <w:rPr>
          <w:sz w:val="25"/>
        </w:rPr>
      </w:pPr>
    </w:p>
    <w:p>
      <w:pPr>
        <w:pStyle w:val="4"/>
        <w:spacing w:before="1"/>
      </w:pPr>
      <w:r>
        <w:t>5.</w:t>
      </w:r>
    </w:p>
    <w:p>
      <w:pPr>
        <w:pStyle w:val="4"/>
        <w:tabs>
          <w:tab w:val="left" w:pos="3658"/>
        </w:tabs>
        <w:spacing w:before="11" w:line="252" w:lineRule="auto"/>
        <w:ind w:right="4545"/>
      </w:pPr>
      <w:r>
        <w:t>Breakfast is the first</w:t>
      </w:r>
      <w:r>
        <w:rPr>
          <w:u w:val="single"/>
        </w:rPr>
        <w:t xml:space="preserve"> </w:t>
      </w:r>
      <w:r>
        <w:rPr>
          <w:u w:val="single"/>
        </w:rPr>
        <w:tab/>
      </w:r>
      <w:r>
        <w:t xml:space="preserve">of the </w:t>
      </w:r>
      <w:r>
        <w:rPr>
          <w:spacing w:val="-4"/>
        </w:rPr>
        <w:t xml:space="preserve">day. </w:t>
      </w:r>
      <w:r>
        <w:t>(2 分)</w:t>
      </w:r>
    </w:p>
    <w:p>
      <w:pPr>
        <w:pStyle w:val="4"/>
        <w:spacing w:line="303" w:lineRule="exact"/>
      </w:pPr>
      <w:r>
        <w:t>A.</w:t>
      </w:r>
    </w:p>
    <w:p>
      <w:pPr>
        <w:pStyle w:val="4"/>
        <w:spacing w:before="12" w:line="252" w:lineRule="auto"/>
        <w:ind w:right="8971"/>
      </w:pPr>
      <w:r>
        <w:t>meal B.</w:t>
      </w:r>
    </w:p>
    <w:p>
      <w:pPr>
        <w:pStyle w:val="4"/>
        <w:spacing w:line="249" w:lineRule="auto"/>
        <w:ind w:right="8971"/>
      </w:pPr>
      <w:r>
        <w:t>food C.</w:t>
      </w:r>
    </w:p>
    <w:p>
      <w:pPr>
        <w:pStyle w:val="4"/>
        <w:spacing w:line="249" w:lineRule="auto"/>
        <w:ind w:right="8731"/>
      </w:pPr>
      <w:r>
        <w:t>dinner D.</w:t>
      </w:r>
    </w:p>
    <w:p>
      <w:pPr>
        <w:pStyle w:val="4"/>
        <w:spacing w:line="252" w:lineRule="auto"/>
        <w:ind w:right="8625"/>
      </w:pPr>
      <w:r>
        <w:t xml:space="preserve">lunch </w:t>
      </w:r>
      <w:r>
        <w:rPr>
          <w:spacing w:val="-4"/>
        </w:rPr>
        <w:t>答案：</w:t>
      </w:r>
      <w:r>
        <w:rPr>
          <w:spacing w:val="-9"/>
        </w:rPr>
        <w:t>A</w:t>
      </w:r>
    </w:p>
    <w:p>
      <w:pPr>
        <w:pStyle w:val="4"/>
        <w:spacing w:before="2"/>
        <w:ind w:left="0"/>
      </w:pPr>
    </w:p>
    <w:p>
      <w:pPr>
        <w:pStyle w:val="4"/>
      </w:pPr>
      <w:r>
        <w:t>6.</w:t>
      </w:r>
    </w:p>
    <w:p>
      <w:pPr>
        <w:pStyle w:val="4"/>
        <w:tabs>
          <w:tab w:val="left" w:pos="4799"/>
        </w:tabs>
        <w:spacing w:before="14" w:line="249" w:lineRule="auto"/>
        <w:ind w:right="4665"/>
      </w:pPr>
      <w:r>
        <w:t>She was his aunt, so he was her</w:t>
      </w:r>
      <w:r>
        <w:rPr>
          <w:u w:val="single"/>
        </w:rPr>
        <w:t xml:space="preserve"> </w:t>
      </w:r>
      <w:r>
        <w:rPr>
          <w:u w:val="single"/>
        </w:rPr>
        <w:tab/>
      </w:r>
      <w:r>
        <w:rPr>
          <w:spacing w:val="-17"/>
        </w:rPr>
        <w:t xml:space="preserve">. </w:t>
      </w:r>
      <w:r>
        <w:t>(2 分)</w:t>
      </w:r>
    </w:p>
    <w:p>
      <w:pPr>
        <w:pStyle w:val="4"/>
        <w:spacing w:line="306" w:lineRule="exact"/>
      </w:pPr>
      <w:r>
        <w:t>A.</w:t>
      </w:r>
    </w:p>
    <w:p>
      <w:pPr>
        <w:pStyle w:val="4"/>
        <w:spacing w:before="14" w:line="249" w:lineRule="auto"/>
        <w:ind w:right="8731"/>
      </w:pPr>
      <w:r>
        <w:t>nephew B.</w:t>
      </w:r>
    </w:p>
    <w:p>
      <w:pPr>
        <w:pStyle w:val="4"/>
        <w:spacing w:line="252" w:lineRule="auto"/>
        <w:ind w:right="9091"/>
      </w:pPr>
      <w:r>
        <w:t>son C.</w:t>
      </w:r>
    </w:p>
    <w:p>
      <w:pPr>
        <w:pStyle w:val="4"/>
        <w:spacing w:line="249" w:lineRule="auto"/>
        <w:ind w:right="8491"/>
      </w:pPr>
      <w:r>
        <w:t>grandson D.</w:t>
      </w:r>
    </w:p>
    <w:p>
      <w:pPr>
        <w:pStyle w:val="4"/>
        <w:spacing w:line="249" w:lineRule="auto"/>
        <w:ind w:right="8625"/>
      </w:pPr>
      <w:r>
        <w:t xml:space="preserve">niece </w:t>
      </w:r>
      <w:r>
        <w:rPr>
          <w:spacing w:val="-4"/>
        </w:rPr>
        <w:t>答案：</w:t>
      </w:r>
      <w:r>
        <w:rPr>
          <w:spacing w:val="-9"/>
        </w:rPr>
        <w:t>A</w:t>
      </w:r>
    </w:p>
    <w:p>
      <w:pPr>
        <w:pStyle w:val="4"/>
        <w:spacing w:before="8"/>
        <w:ind w:left="0"/>
      </w:pPr>
    </w:p>
    <w:p>
      <w:pPr>
        <w:pStyle w:val="4"/>
      </w:pPr>
      <w:r>
        <w:t>7.</w:t>
      </w:r>
    </w:p>
    <w:p>
      <w:pPr>
        <w:pStyle w:val="4"/>
        <w:tabs>
          <w:tab w:val="left" w:pos="1138"/>
        </w:tabs>
        <w:spacing w:before="12" w:line="249" w:lineRule="auto"/>
        <w:ind w:right="2865"/>
      </w:pPr>
      <w:r>
        <w:t>He</w:t>
      </w:r>
      <w:r>
        <w:rPr>
          <w:u w:val="single"/>
        </w:rPr>
        <w:t xml:space="preserve"> </w:t>
      </w:r>
      <w:r>
        <w:rPr>
          <w:u w:val="single"/>
        </w:rPr>
        <w:tab/>
      </w:r>
      <w:r>
        <w:t>out of the window and saw that it was raining. (2 分)</w:t>
      </w:r>
    </w:p>
    <w:p>
      <w:pPr>
        <w:pStyle w:val="4"/>
        <w:spacing w:before="1"/>
      </w:pPr>
      <w:r>
        <w:t>A.</w:t>
      </w:r>
    </w:p>
    <w:p>
      <w:pPr>
        <w:pStyle w:val="4"/>
        <w:spacing w:before="12" w:line="249" w:lineRule="auto"/>
        <w:ind w:right="8731"/>
      </w:pPr>
      <w:r>
        <w:t>looked B.</w:t>
      </w:r>
    </w:p>
    <w:p>
      <w:pPr>
        <w:pStyle w:val="4"/>
        <w:spacing w:before="1" w:line="249" w:lineRule="auto"/>
        <w:ind w:right="9091"/>
      </w:pPr>
      <w:r>
        <w:t>saw C.</w:t>
      </w:r>
    </w:p>
    <w:p>
      <w:pPr>
        <w:pStyle w:val="4"/>
        <w:spacing w:line="252" w:lineRule="auto"/>
        <w:ind w:right="8491"/>
      </w:pPr>
      <w:r>
        <w:t>remarked D.</w:t>
      </w:r>
    </w:p>
    <w:p>
      <w:pPr>
        <w:pStyle w:val="4"/>
        <w:spacing w:line="249" w:lineRule="auto"/>
        <w:ind w:right="8625"/>
      </w:pPr>
      <w:r>
        <w:t xml:space="preserve">watched </w:t>
      </w:r>
      <w:r>
        <w:rPr>
          <w:spacing w:val="-4"/>
        </w:rPr>
        <w:t>答案：</w:t>
      </w:r>
      <w:r>
        <w:rPr>
          <w:spacing w:val="-9"/>
        </w:rPr>
        <w:t>A</w:t>
      </w:r>
    </w:p>
    <w:p>
      <w:pPr>
        <w:pStyle w:val="4"/>
        <w:spacing w:before="6"/>
        <w:ind w:left="0"/>
      </w:pPr>
    </w:p>
    <w:p>
      <w:pPr>
        <w:pStyle w:val="4"/>
        <w:spacing w:line="249" w:lineRule="auto"/>
        <w:ind w:right="4785"/>
        <w:jc w:val="both"/>
      </w:pPr>
      <w:r>
        <w:t>8.I</w:t>
      </w:r>
      <w:r>
        <w:rPr>
          <w:spacing w:val="119"/>
        </w:rPr>
        <w:t xml:space="preserve"> </w:t>
      </w:r>
      <w:r>
        <w:t>some money on the book.(2</w:t>
      </w:r>
      <w:r>
        <w:rPr>
          <w:spacing w:val="-4"/>
        </w:rPr>
        <w:t xml:space="preserve"> 分 ) </w:t>
      </w:r>
      <w:r>
        <w:t>A.spent</w:t>
      </w:r>
    </w:p>
    <w:p>
      <w:pPr>
        <w:pStyle w:val="4"/>
        <w:spacing w:before="2" w:line="249" w:lineRule="auto"/>
        <w:ind w:right="8745"/>
        <w:jc w:val="both"/>
      </w:pPr>
      <w:r>
        <w:t>B.paid C.cost D.took</w:t>
      </w:r>
    </w:p>
    <w:p>
      <w:pPr>
        <w:spacing w:after="0" w:line="249" w:lineRule="auto"/>
        <w:jc w:val="both"/>
        <w:sectPr>
          <w:pgSz w:w="11910" w:h="16840"/>
          <w:pgMar w:top="760" w:right="1160" w:bottom="940" w:left="1160" w:header="0" w:footer="749" w:gutter="0"/>
          <w:cols w:space="720" w:num="1"/>
        </w:sectPr>
      </w:pPr>
    </w:p>
    <w:p>
      <w:pPr>
        <w:pStyle w:val="4"/>
        <w:spacing w:before="49"/>
      </w:pPr>
      <w:r>
        <w:t>答案：A</w:t>
      </w:r>
    </w:p>
    <w:p>
      <w:pPr>
        <w:pStyle w:val="4"/>
        <w:ind w:left="0"/>
        <w:rPr>
          <w:sz w:val="26"/>
        </w:rPr>
      </w:pPr>
    </w:p>
    <w:p>
      <w:pPr>
        <w:pStyle w:val="7"/>
        <w:numPr>
          <w:ilvl w:val="0"/>
          <w:numId w:val="1"/>
        </w:numPr>
        <w:tabs>
          <w:tab w:val="left" w:pos="361"/>
          <w:tab w:val="left" w:pos="3298"/>
        </w:tabs>
        <w:spacing w:before="1" w:after="0" w:line="249" w:lineRule="auto"/>
        <w:ind w:left="119" w:right="4305" w:firstLine="0"/>
        <w:jc w:val="left"/>
        <w:rPr>
          <w:sz w:val="24"/>
        </w:rPr>
      </w:pPr>
      <w:r>
        <w:rPr>
          <w:sz w:val="24"/>
        </w:rPr>
        <w:t>It’s very cold.</w:t>
      </w:r>
      <w:r>
        <w:rPr>
          <w:sz w:val="24"/>
          <w:u w:val="single"/>
        </w:rPr>
        <w:t xml:space="preserve"> </w:t>
      </w:r>
      <w:r>
        <w:rPr>
          <w:sz w:val="24"/>
          <w:u w:val="single"/>
        </w:rPr>
        <w:tab/>
      </w:r>
      <w:r>
        <w:rPr>
          <w:sz w:val="24"/>
        </w:rPr>
        <w:t>your coat.(2</w:t>
      </w:r>
      <w:r>
        <w:rPr>
          <w:spacing w:val="-6"/>
          <w:sz w:val="24"/>
        </w:rPr>
        <w:t xml:space="preserve"> 分) </w:t>
      </w:r>
      <w:r>
        <w:rPr>
          <w:sz w:val="24"/>
        </w:rPr>
        <w:t>A.Put on</w:t>
      </w:r>
    </w:p>
    <w:p>
      <w:pPr>
        <w:pStyle w:val="7"/>
        <w:numPr>
          <w:ilvl w:val="0"/>
          <w:numId w:val="2"/>
        </w:numPr>
        <w:tabs>
          <w:tab w:val="left" w:pos="361"/>
        </w:tabs>
        <w:spacing w:before="0" w:after="0" w:line="306" w:lineRule="exact"/>
        <w:ind w:left="360" w:right="0" w:hanging="242"/>
        <w:jc w:val="left"/>
        <w:rPr>
          <w:sz w:val="24"/>
        </w:rPr>
      </w:pPr>
      <w:r>
        <w:rPr>
          <w:sz w:val="24"/>
        </w:rPr>
        <w:t>Take off</w:t>
      </w:r>
    </w:p>
    <w:p>
      <w:pPr>
        <w:pStyle w:val="7"/>
        <w:numPr>
          <w:ilvl w:val="0"/>
          <w:numId w:val="2"/>
        </w:numPr>
        <w:tabs>
          <w:tab w:val="left" w:pos="361"/>
        </w:tabs>
        <w:spacing w:before="14" w:after="0" w:line="240" w:lineRule="auto"/>
        <w:ind w:left="360" w:right="0" w:hanging="242"/>
        <w:jc w:val="left"/>
        <w:rPr>
          <w:sz w:val="24"/>
        </w:rPr>
      </w:pPr>
      <w:r>
        <w:rPr>
          <w:sz w:val="24"/>
        </w:rPr>
        <w:t>Turn on</w:t>
      </w:r>
    </w:p>
    <w:p>
      <w:pPr>
        <w:pStyle w:val="7"/>
        <w:numPr>
          <w:ilvl w:val="0"/>
          <w:numId w:val="2"/>
        </w:numPr>
        <w:tabs>
          <w:tab w:val="left" w:pos="361"/>
        </w:tabs>
        <w:spacing w:before="11" w:after="0" w:line="249" w:lineRule="auto"/>
        <w:ind w:left="119" w:right="8385" w:firstLine="0"/>
        <w:jc w:val="left"/>
        <w:rPr>
          <w:sz w:val="24"/>
        </w:rPr>
      </w:pPr>
      <w:r>
        <w:rPr>
          <w:sz w:val="24"/>
        </w:rPr>
        <w:t xml:space="preserve">Put </w:t>
      </w:r>
      <w:r>
        <w:rPr>
          <w:spacing w:val="-6"/>
          <w:sz w:val="24"/>
        </w:rPr>
        <w:t xml:space="preserve">off </w:t>
      </w:r>
      <w:r>
        <w:rPr>
          <w:sz w:val="24"/>
        </w:rPr>
        <w:t>答案：A</w:t>
      </w:r>
    </w:p>
    <w:p>
      <w:pPr>
        <w:pStyle w:val="4"/>
        <w:ind w:left="0"/>
        <w:rPr>
          <w:sz w:val="25"/>
        </w:rPr>
      </w:pPr>
    </w:p>
    <w:p>
      <w:pPr>
        <w:pStyle w:val="7"/>
        <w:numPr>
          <w:ilvl w:val="0"/>
          <w:numId w:val="1"/>
        </w:numPr>
        <w:tabs>
          <w:tab w:val="left" w:pos="480"/>
          <w:tab w:val="left" w:pos="6839"/>
        </w:tabs>
        <w:spacing w:before="1" w:after="0" w:line="249" w:lineRule="auto"/>
        <w:ind w:left="119" w:right="345" w:firstLine="0"/>
        <w:jc w:val="left"/>
        <w:rPr>
          <w:sz w:val="24"/>
        </w:rPr>
      </w:pPr>
      <w:r>
        <w:rPr>
          <w:sz w:val="24"/>
        </w:rPr>
        <w:t>I have been offered some money. They want to</w:t>
      </w:r>
      <w:r>
        <w:rPr>
          <w:sz w:val="24"/>
          <w:u w:val="single"/>
        </w:rPr>
        <w:t xml:space="preserve"> </w:t>
      </w:r>
      <w:r>
        <w:rPr>
          <w:sz w:val="24"/>
          <w:u w:val="single"/>
        </w:rPr>
        <w:tab/>
      </w:r>
      <w:r>
        <w:rPr>
          <w:sz w:val="24"/>
        </w:rPr>
        <w:t>me some money.(2</w:t>
      </w:r>
      <w:r>
        <w:rPr>
          <w:spacing w:val="-6"/>
          <w:sz w:val="24"/>
        </w:rPr>
        <w:t xml:space="preserve"> 分) </w:t>
      </w:r>
      <w:r>
        <w:rPr>
          <w:sz w:val="24"/>
        </w:rPr>
        <w:t>A.give</w:t>
      </w:r>
    </w:p>
    <w:p>
      <w:pPr>
        <w:pStyle w:val="4"/>
        <w:spacing w:before="1" w:line="249" w:lineRule="auto"/>
        <w:ind w:right="8625"/>
      </w:pPr>
      <w:r>
        <w:t xml:space="preserve">B.serve C.lend D.make </w:t>
      </w:r>
      <w:r>
        <w:rPr>
          <w:spacing w:val="-4"/>
        </w:rPr>
        <w:t>答案：</w:t>
      </w:r>
      <w:r>
        <w:rPr>
          <w:spacing w:val="-9"/>
        </w:rPr>
        <w:t>A</w:t>
      </w:r>
    </w:p>
    <w:p>
      <w:pPr>
        <w:pStyle w:val="4"/>
        <w:spacing w:before="11"/>
        <w:ind w:left="0"/>
      </w:pPr>
    </w:p>
    <w:p>
      <w:pPr>
        <w:pStyle w:val="7"/>
        <w:numPr>
          <w:ilvl w:val="0"/>
          <w:numId w:val="1"/>
        </w:numPr>
        <w:tabs>
          <w:tab w:val="left" w:pos="481"/>
          <w:tab w:val="left" w:pos="3658"/>
        </w:tabs>
        <w:spacing w:before="0" w:after="0" w:line="252" w:lineRule="auto"/>
        <w:ind w:left="119" w:right="3585" w:firstLine="0"/>
        <w:jc w:val="left"/>
        <w:rPr>
          <w:sz w:val="24"/>
        </w:rPr>
      </w:pPr>
      <w:r>
        <w:rPr>
          <w:sz w:val="24"/>
        </w:rPr>
        <w:t>The thieves wanted to</w:t>
      </w:r>
      <w:r>
        <w:rPr>
          <w:sz w:val="24"/>
          <w:u w:val="single"/>
        </w:rPr>
        <w:t xml:space="preserve"> </w:t>
      </w:r>
      <w:r>
        <w:rPr>
          <w:sz w:val="24"/>
          <w:u w:val="single"/>
        </w:rPr>
        <w:tab/>
      </w:r>
      <w:r>
        <w:rPr>
          <w:sz w:val="24"/>
        </w:rPr>
        <w:t>the diamonds.(2</w:t>
      </w:r>
      <w:r>
        <w:rPr>
          <w:spacing w:val="-6"/>
          <w:sz w:val="24"/>
        </w:rPr>
        <w:t xml:space="preserve"> 分) </w:t>
      </w:r>
      <w:r>
        <w:rPr>
          <w:sz w:val="24"/>
        </w:rPr>
        <w:t>A.steal</w:t>
      </w:r>
    </w:p>
    <w:p>
      <w:pPr>
        <w:pStyle w:val="4"/>
        <w:spacing w:line="249" w:lineRule="auto"/>
        <w:ind w:right="8145"/>
      </w:pPr>
      <w:r>
        <w:t>B.rob C.take</w:t>
      </w:r>
      <w:r>
        <w:rPr>
          <w:spacing w:val="2"/>
        </w:rPr>
        <w:t xml:space="preserve"> </w:t>
      </w:r>
      <w:r>
        <w:rPr>
          <w:spacing w:val="-5"/>
        </w:rPr>
        <w:t>from</w:t>
      </w:r>
    </w:p>
    <w:p>
      <w:pPr>
        <w:pStyle w:val="4"/>
        <w:spacing w:line="249" w:lineRule="auto"/>
        <w:ind w:right="8385"/>
      </w:pPr>
      <w:r>
        <w:t xml:space="preserve">D.take </w:t>
      </w:r>
      <w:r>
        <w:rPr>
          <w:spacing w:val="-9"/>
        </w:rPr>
        <w:t xml:space="preserve">to </w:t>
      </w:r>
      <w:r>
        <w:t>答案：A</w:t>
      </w:r>
    </w:p>
    <w:p>
      <w:pPr>
        <w:pStyle w:val="4"/>
        <w:spacing w:before="9"/>
        <w:ind w:left="0"/>
      </w:pPr>
    </w:p>
    <w:p>
      <w:pPr>
        <w:pStyle w:val="7"/>
        <w:numPr>
          <w:ilvl w:val="0"/>
          <w:numId w:val="1"/>
        </w:numPr>
        <w:tabs>
          <w:tab w:val="left" w:pos="481"/>
          <w:tab w:val="left" w:pos="5999"/>
        </w:tabs>
        <w:spacing w:before="1" w:after="0" w:line="249" w:lineRule="auto"/>
        <w:ind w:left="119" w:right="2505" w:firstLine="0"/>
        <w:jc w:val="left"/>
        <w:rPr>
          <w:sz w:val="24"/>
        </w:rPr>
      </w:pPr>
      <w:r>
        <w:rPr>
          <w:sz w:val="24"/>
        </w:rPr>
        <w:t>The man could not bear it.He could not</w:t>
      </w:r>
      <w:r>
        <w:rPr>
          <w:sz w:val="24"/>
          <w:u w:val="single"/>
        </w:rPr>
        <w:t xml:space="preserve"> </w:t>
      </w:r>
      <w:r>
        <w:rPr>
          <w:sz w:val="24"/>
          <w:u w:val="single"/>
        </w:rPr>
        <w:tab/>
      </w:r>
      <w:r>
        <w:rPr>
          <w:sz w:val="24"/>
        </w:rPr>
        <w:t>it.(2</w:t>
      </w:r>
      <w:r>
        <w:rPr>
          <w:spacing w:val="-6"/>
          <w:sz w:val="24"/>
        </w:rPr>
        <w:t xml:space="preserve"> 分) </w:t>
      </w:r>
      <w:r>
        <w:rPr>
          <w:sz w:val="24"/>
        </w:rPr>
        <w:t>A.stand</w:t>
      </w:r>
    </w:p>
    <w:p>
      <w:pPr>
        <w:pStyle w:val="4"/>
        <w:spacing w:line="249" w:lineRule="auto"/>
        <w:ind w:right="8505"/>
      </w:pPr>
      <w:r>
        <w:t>B.carry C.suffer D.lift 答案：A</w:t>
      </w:r>
    </w:p>
    <w:p>
      <w:pPr>
        <w:pStyle w:val="4"/>
        <w:ind w:left="0"/>
        <w:rPr>
          <w:sz w:val="25"/>
        </w:rPr>
      </w:pPr>
    </w:p>
    <w:p>
      <w:pPr>
        <w:pStyle w:val="7"/>
        <w:numPr>
          <w:ilvl w:val="0"/>
          <w:numId w:val="1"/>
        </w:numPr>
        <w:tabs>
          <w:tab w:val="left" w:pos="481"/>
          <w:tab w:val="left" w:pos="7199"/>
        </w:tabs>
        <w:spacing w:before="0" w:after="0" w:line="249" w:lineRule="auto"/>
        <w:ind w:left="119" w:right="1545" w:firstLine="0"/>
        <w:jc w:val="left"/>
        <w:rPr>
          <w:sz w:val="24"/>
        </w:rPr>
      </w:pPr>
      <w:r>
        <w:rPr>
          <w:sz w:val="24"/>
        </w:rPr>
        <w:t>The girl returned the money .She was very</w:t>
      </w:r>
      <w:r>
        <w:rPr>
          <w:sz w:val="24"/>
          <w:u w:val="single"/>
        </w:rPr>
        <w:t xml:space="preserve"> </w:t>
      </w:r>
      <w:r>
        <w:rPr>
          <w:sz w:val="24"/>
          <w:u w:val="single"/>
        </w:rPr>
        <w:tab/>
      </w:r>
      <w:r>
        <w:rPr>
          <w:sz w:val="24"/>
        </w:rPr>
        <w:t>.(2</w:t>
      </w:r>
      <w:r>
        <w:rPr>
          <w:spacing w:val="-6"/>
          <w:sz w:val="24"/>
        </w:rPr>
        <w:t xml:space="preserve"> 分) </w:t>
      </w:r>
      <w:r>
        <w:rPr>
          <w:sz w:val="24"/>
        </w:rPr>
        <w:t>A.honest</w:t>
      </w:r>
    </w:p>
    <w:p>
      <w:pPr>
        <w:pStyle w:val="4"/>
        <w:spacing w:before="1" w:line="249" w:lineRule="auto"/>
        <w:ind w:right="8145"/>
      </w:pPr>
      <w:r>
        <w:t>B.beautiful C.honoured D.trusting 答案：A</w:t>
      </w:r>
    </w:p>
    <w:p>
      <w:pPr>
        <w:pStyle w:val="4"/>
        <w:spacing w:before="11"/>
        <w:ind w:left="0"/>
      </w:pPr>
    </w:p>
    <w:p>
      <w:pPr>
        <w:pStyle w:val="7"/>
        <w:numPr>
          <w:ilvl w:val="0"/>
          <w:numId w:val="1"/>
        </w:numPr>
        <w:tabs>
          <w:tab w:val="left" w:pos="481"/>
          <w:tab w:val="left" w:pos="6119"/>
        </w:tabs>
        <w:spacing w:before="1" w:after="0" w:line="252" w:lineRule="auto"/>
        <w:ind w:left="119" w:right="1425" w:firstLine="0"/>
        <w:jc w:val="left"/>
        <w:rPr>
          <w:sz w:val="24"/>
        </w:rPr>
      </w:pPr>
      <w:r>
        <w:rPr>
          <w:sz w:val="24"/>
        </w:rPr>
        <w:t>You cannot fail to obey it. You can’t</w:t>
      </w:r>
      <w:r>
        <w:rPr>
          <w:sz w:val="24"/>
          <w:u w:val="single"/>
        </w:rPr>
        <w:t xml:space="preserve"> </w:t>
      </w:r>
      <w:r>
        <w:rPr>
          <w:sz w:val="24"/>
          <w:u w:val="single"/>
        </w:rPr>
        <w:tab/>
      </w:r>
      <w:r>
        <w:rPr>
          <w:sz w:val="24"/>
        </w:rPr>
        <w:t>to do this.(2</w:t>
      </w:r>
      <w:r>
        <w:rPr>
          <w:spacing w:val="-6"/>
          <w:sz w:val="24"/>
        </w:rPr>
        <w:t xml:space="preserve"> 分) </w:t>
      </w:r>
      <w:r>
        <w:rPr>
          <w:sz w:val="24"/>
        </w:rPr>
        <w:t>A.resist</w:t>
      </w:r>
    </w:p>
    <w:p>
      <w:pPr>
        <w:pStyle w:val="4"/>
        <w:spacing w:line="249" w:lineRule="auto"/>
        <w:ind w:right="8265"/>
      </w:pPr>
      <w:r>
        <w:t>B.refuse C.deny D.withdraw 答案：A</w:t>
      </w:r>
    </w:p>
    <w:p>
      <w:pPr>
        <w:pStyle w:val="4"/>
        <w:spacing w:before="9"/>
        <w:ind w:left="0"/>
      </w:pPr>
    </w:p>
    <w:p>
      <w:pPr>
        <w:pStyle w:val="7"/>
        <w:numPr>
          <w:ilvl w:val="0"/>
          <w:numId w:val="1"/>
        </w:numPr>
        <w:tabs>
          <w:tab w:val="left" w:pos="481"/>
          <w:tab w:val="left" w:pos="2639"/>
        </w:tabs>
        <w:spacing w:before="0" w:after="0" w:line="249" w:lineRule="auto"/>
        <w:ind w:left="119" w:right="5145" w:firstLine="0"/>
        <w:jc w:val="left"/>
        <w:rPr>
          <w:sz w:val="24"/>
        </w:rPr>
      </w:pPr>
      <w:r>
        <w:rPr>
          <w:sz w:val="24"/>
        </w:rPr>
        <w:t>He never</w:t>
      </w:r>
      <w:r>
        <w:rPr>
          <w:sz w:val="24"/>
          <w:u w:val="single"/>
        </w:rPr>
        <w:t xml:space="preserve"> </w:t>
      </w:r>
      <w:r>
        <w:rPr>
          <w:sz w:val="24"/>
          <w:u w:val="single"/>
        </w:rPr>
        <w:tab/>
      </w:r>
      <w:r>
        <w:rPr>
          <w:sz w:val="24"/>
        </w:rPr>
        <w:t>any fish.(2</w:t>
      </w:r>
      <w:r>
        <w:rPr>
          <w:spacing w:val="-6"/>
          <w:sz w:val="24"/>
        </w:rPr>
        <w:t xml:space="preserve"> 分) </w:t>
      </w:r>
      <w:r>
        <w:rPr>
          <w:sz w:val="24"/>
        </w:rPr>
        <w:t>A.catches</w:t>
      </w:r>
    </w:p>
    <w:p>
      <w:pPr>
        <w:pStyle w:val="7"/>
        <w:numPr>
          <w:ilvl w:val="0"/>
          <w:numId w:val="3"/>
        </w:numPr>
        <w:tabs>
          <w:tab w:val="left" w:pos="361"/>
        </w:tabs>
        <w:spacing w:before="0" w:after="0" w:line="306" w:lineRule="exact"/>
        <w:ind w:left="360" w:right="0" w:hanging="242"/>
        <w:jc w:val="left"/>
        <w:rPr>
          <w:sz w:val="24"/>
        </w:rPr>
      </w:pPr>
      <w:r>
        <w:rPr>
          <w:sz w:val="24"/>
        </w:rPr>
        <w:t>holds</w:t>
      </w:r>
    </w:p>
    <w:p>
      <w:pPr>
        <w:spacing w:after="0" w:line="306" w:lineRule="exact"/>
        <w:jc w:val="left"/>
        <w:rPr>
          <w:sz w:val="24"/>
        </w:rPr>
        <w:sectPr>
          <w:pgSz w:w="11910" w:h="16840"/>
          <w:pgMar w:top="760" w:right="1160" w:bottom="940" w:left="1160" w:header="0" w:footer="749" w:gutter="0"/>
          <w:cols w:space="720" w:num="1"/>
        </w:sectPr>
      </w:pPr>
      <w:bookmarkStart w:id="6" w:name="_GoBack"/>
      <w:bookmarkEnd w:id="6"/>
    </w:p>
    <w:p>
      <w:pPr>
        <w:pStyle w:val="7"/>
        <w:numPr>
          <w:ilvl w:val="0"/>
          <w:numId w:val="3"/>
        </w:numPr>
        <w:tabs>
          <w:tab w:val="left" w:pos="361"/>
        </w:tabs>
        <w:spacing w:before="49" w:after="0" w:line="249" w:lineRule="auto"/>
        <w:ind w:left="119" w:right="7665" w:firstLine="0"/>
        <w:jc w:val="left"/>
        <w:rPr>
          <w:sz w:val="24"/>
        </w:rPr>
      </w:pPr>
      <w:r>
        <w:rPr>
          <w:sz w:val="24"/>
        </w:rPr>
        <w:t xml:space="preserve">takes hold </w:t>
      </w:r>
      <w:r>
        <w:rPr>
          <w:spacing w:val="-9"/>
          <w:sz w:val="24"/>
        </w:rPr>
        <w:t xml:space="preserve">of </w:t>
      </w:r>
      <w:r>
        <w:rPr>
          <w:sz w:val="24"/>
        </w:rPr>
        <w:t>D.takes</w:t>
      </w:r>
    </w:p>
    <w:p>
      <w:pPr>
        <w:pStyle w:val="4"/>
        <w:spacing w:before="2"/>
      </w:pPr>
      <w:r>
        <w:t>答案：A</w:t>
      </w:r>
    </w:p>
    <w:p>
      <w:pPr>
        <w:pStyle w:val="4"/>
        <w:spacing w:before="4"/>
        <w:ind w:left="0"/>
        <w:rPr>
          <w:sz w:val="25"/>
        </w:rPr>
      </w:pPr>
    </w:p>
    <w:p>
      <w:pPr>
        <w:pStyle w:val="2"/>
      </w:pPr>
      <w:bookmarkStart w:id="1" w:name="二、选择填空题"/>
      <w:bookmarkEnd w:id="1"/>
      <w:r>
        <w:t>二、选择填空题</w:t>
      </w:r>
    </w:p>
    <w:p>
      <w:pPr>
        <w:pStyle w:val="4"/>
        <w:spacing w:before="5" w:line="249" w:lineRule="auto"/>
        <w:ind w:right="6585"/>
      </w:pPr>
      <w:r>
        <w:t>选择正确的词语填入空格。16.</w:t>
      </w:r>
    </w:p>
    <w:p>
      <w:pPr>
        <w:pStyle w:val="4"/>
        <w:tabs>
          <w:tab w:val="left" w:pos="7618"/>
        </w:tabs>
        <w:spacing w:line="252" w:lineRule="auto"/>
        <w:ind w:right="945"/>
      </w:pPr>
      <w:r>
        <w:t>He looked at the man and the woman angrily. He looked at</w:t>
      </w:r>
      <w:r>
        <w:rPr>
          <w:u w:val="single"/>
        </w:rPr>
        <w:t xml:space="preserve"> </w:t>
      </w:r>
      <w:r>
        <w:rPr>
          <w:u w:val="single"/>
        </w:rPr>
        <w:tab/>
      </w:r>
      <w:r>
        <w:rPr>
          <w:spacing w:val="-1"/>
        </w:rPr>
        <w:t xml:space="preserve">angrily. </w:t>
      </w:r>
      <w:r>
        <w:t>(2 分)</w:t>
      </w:r>
    </w:p>
    <w:p>
      <w:pPr>
        <w:pStyle w:val="4"/>
        <w:spacing w:line="303" w:lineRule="exact"/>
      </w:pPr>
      <w:r>
        <w:t>A.</w:t>
      </w:r>
    </w:p>
    <w:p>
      <w:pPr>
        <w:pStyle w:val="4"/>
        <w:spacing w:before="11" w:line="252" w:lineRule="auto"/>
        <w:ind w:right="8971"/>
      </w:pPr>
      <w:r>
        <w:t>they B.</w:t>
      </w:r>
    </w:p>
    <w:p>
      <w:pPr>
        <w:pStyle w:val="4"/>
        <w:spacing w:line="249" w:lineRule="auto"/>
        <w:ind w:right="8851"/>
      </w:pPr>
      <w:r>
        <w:t>their C.</w:t>
      </w:r>
    </w:p>
    <w:p>
      <w:pPr>
        <w:pStyle w:val="4"/>
        <w:spacing w:line="249" w:lineRule="auto"/>
        <w:ind w:right="9211"/>
      </w:pPr>
      <w:r>
        <w:t>us D.</w:t>
      </w:r>
    </w:p>
    <w:p>
      <w:pPr>
        <w:pStyle w:val="4"/>
        <w:spacing w:line="306" w:lineRule="exact"/>
      </w:pPr>
      <w:r>
        <w:t>them</w:t>
      </w:r>
    </w:p>
    <w:p>
      <w:pPr>
        <w:pStyle w:val="4"/>
        <w:spacing w:before="10"/>
      </w:pPr>
      <w:r>
        <w:t>答案：D</w:t>
      </w:r>
    </w:p>
    <w:p>
      <w:pPr>
        <w:pStyle w:val="4"/>
        <w:spacing w:before="10"/>
        <w:ind w:left="0"/>
        <w:rPr>
          <w:sz w:val="25"/>
        </w:rPr>
      </w:pPr>
    </w:p>
    <w:p>
      <w:pPr>
        <w:pStyle w:val="4"/>
        <w:spacing w:before="1"/>
      </w:pPr>
      <w:r>
        <w:t>17.</w:t>
      </w:r>
    </w:p>
    <w:p>
      <w:pPr>
        <w:pStyle w:val="4"/>
        <w:tabs>
          <w:tab w:val="left" w:pos="5458"/>
        </w:tabs>
        <w:spacing w:before="14"/>
      </w:pPr>
      <w:r>
        <w:t>The young man and the young woman paid</w:t>
      </w:r>
      <w:r>
        <w:rPr>
          <w:u w:val="single"/>
        </w:rPr>
        <w:t xml:space="preserve"> </w:t>
      </w:r>
      <w:r>
        <w:rPr>
          <w:u w:val="single"/>
        </w:rPr>
        <w:tab/>
      </w:r>
      <w:r>
        <w:t>attention to the writer.</w:t>
      </w:r>
    </w:p>
    <w:p>
      <w:pPr>
        <w:pStyle w:val="4"/>
        <w:spacing w:before="11"/>
      </w:pPr>
      <w:r>
        <w:t>\n</w:t>
      </w:r>
    </w:p>
    <w:p>
      <w:pPr>
        <w:pStyle w:val="4"/>
        <w:ind w:left="0"/>
      </w:pPr>
    </w:p>
    <w:p>
      <w:pPr>
        <w:pStyle w:val="4"/>
        <w:spacing w:before="12"/>
        <w:ind w:left="0"/>
        <w:rPr>
          <w:sz w:val="26"/>
        </w:rPr>
      </w:pPr>
    </w:p>
    <w:p>
      <w:pPr>
        <w:pStyle w:val="4"/>
        <w:spacing w:line="249" w:lineRule="auto"/>
        <w:ind w:right="8625"/>
      </w:pPr>
      <w:r>
        <w:t>(2</w:t>
      </w:r>
      <w:r>
        <w:rPr>
          <w:spacing w:val="-6"/>
        </w:rPr>
        <w:t xml:space="preserve"> 分) </w:t>
      </w:r>
      <w:r>
        <w:t>A.</w:t>
      </w:r>
    </w:p>
    <w:p>
      <w:pPr>
        <w:pStyle w:val="4"/>
        <w:spacing w:before="1" w:line="249" w:lineRule="auto"/>
        <w:ind w:right="8971"/>
      </w:pPr>
      <w:r>
        <w:t>none B.</w:t>
      </w:r>
    </w:p>
    <w:p>
      <w:pPr>
        <w:pStyle w:val="4"/>
        <w:spacing w:line="252" w:lineRule="auto"/>
        <w:ind w:right="9091"/>
      </w:pPr>
      <w:r>
        <w:t>any C.</w:t>
      </w:r>
    </w:p>
    <w:p>
      <w:pPr>
        <w:pStyle w:val="4"/>
        <w:spacing w:line="249" w:lineRule="auto"/>
        <w:ind w:right="8491"/>
      </w:pPr>
      <w:r>
        <w:t xml:space="preserve">not </w:t>
      </w:r>
      <w:r>
        <w:rPr>
          <w:spacing w:val="-6"/>
        </w:rPr>
        <w:t xml:space="preserve">any </w:t>
      </w:r>
      <w:r>
        <w:t>D.</w:t>
      </w:r>
    </w:p>
    <w:p>
      <w:pPr>
        <w:pStyle w:val="4"/>
      </w:pPr>
      <w:r>
        <w:t>no</w:t>
      </w:r>
    </w:p>
    <w:p>
      <w:pPr>
        <w:pStyle w:val="4"/>
        <w:spacing w:before="7"/>
      </w:pPr>
      <w:r>
        <w:t>答案：D</w:t>
      </w:r>
    </w:p>
    <w:p>
      <w:pPr>
        <w:pStyle w:val="4"/>
        <w:ind w:left="0"/>
        <w:rPr>
          <w:sz w:val="26"/>
        </w:rPr>
      </w:pPr>
    </w:p>
    <w:p>
      <w:pPr>
        <w:pStyle w:val="4"/>
      </w:pPr>
      <w:r>
        <w:t>18.</w:t>
      </w:r>
    </w:p>
    <w:p>
      <w:pPr>
        <w:pStyle w:val="4"/>
        <w:tabs>
          <w:tab w:val="left" w:pos="8519"/>
        </w:tabs>
        <w:spacing w:before="12"/>
      </w:pPr>
      <w:r>
        <w:t>The writer looked at the man and the woman angrily. He was very</w:t>
      </w:r>
      <w:r>
        <w:rPr>
          <w:u w:val="single"/>
        </w:rPr>
        <w:t xml:space="preserve"> </w:t>
      </w:r>
      <w:r>
        <w:rPr>
          <w:u w:val="single"/>
        </w:rPr>
        <w:tab/>
      </w:r>
      <w:r>
        <w:t>.</w:t>
      </w:r>
    </w:p>
    <w:p>
      <w:pPr>
        <w:pStyle w:val="4"/>
        <w:spacing w:before="12"/>
      </w:pPr>
      <w:r>
        <w:t>\n</w:t>
      </w:r>
    </w:p>
    <w:p>
      <w:pPr>
        <w:pStyle w:val="4"/>
        <w:ind w:left="0"/>
      </w:pPr>
    </w:p>
    <w:p>
      <w:pPr>
        <w:pStyle w:val="4"/>
        <w:spacing w:before="11"/>
        <w:ind w:left="0"/>
        <w:rPr>
          <w:sz w:val="26"/>
        </w:rPr>
      </w:pPr>
    </w:p>
    <w:p>
      <w:pPr>
        <w:pStyle w:val="4"/>
        <w:spacing w:before="1" w:line="252" w:lineRule="auto"/>
        <w:ind w:right="8625"/>
      </w:pPr>
      <w:r>
        <w:t>(2</w:t>
      </w:r>
      <w:r>
        <w:rPr>
          <w:spacing w:val="-6"/>
        </w:rPr>
        <w:t xml:space="preserve"> 分) </w:t>
      </w:r>
      <w:r>
        <w:t>A.</w:t>
      </w:r>
    </w:p>
    <w:p>
      <w:pPr>
        <w:pStyle w:val="4"/>
        <w:spacing w:line="249" w:lineRule="auto"/>
        <w:ind w:right="9091"/>
      </w:pPr>
      <w:r>
        <w:t>sad B.</w:t>
      </w:r>
    </w:p>
    <w:p>
      <w:pPr>
        <w:pStyle w:val="4"/>
        <w:spacing w:line="249" w:lineRule="auto"/>
        <w:ind w:right="8851"/>
      </w:pPr>
      <w:r>
        <w:t>cross C.</w:t>
      </w:r>
    </w:p>
    <w:p>
      <w:pPr>
        <w:spacing w:after="0" w:line="249" w:lineRule="auto"/>
        <w:sectPr>
          <w:pgSz w:w="11910" w:h="16840"/>
          <w:pgMar w:top="760" w:right="1160" w:bottom="940" w:left="1160" w:header="0" w:footer="749" w:gutter="0"/>
          <w:cols w:space="720" w:num="1"/>
        </w:sectPr>
      </w:pPr>
    </w:p>
    <w:p>
      <w:pPr>
        <w:pStyle w:val="4"/>
        <w:spacing w:before="49" w:line="249" w:lineRule="auto"/>
        <w:ind w:right="8611"/>
      </w:pPr>
      <w:r>
        <w:t>pleased D.</w:t>
      </w:r>
    </w:p>
    <w:p>
      <w:pPr>
        <w:pStyle w:val="4"/>
        <w:spacing w:before="2" w:line="249" w:lineRule="auto"/>
        <w:ind w:right="8625"/>
      </w:pPr>
      <w:r>
        <w:t>unhappy 答案：D</w:t>
      </w:r>
    </w:p>
    <w:p>
      <w:pPr>
        <w:pStyle w:val="4"/>
        <w:ind w:left="0"/>
        <w:rPr>
          <w:sz w:val="25"/>
        </w:rPr>
      </w:pPr>
    </w:p>
    <w:p>
      <w:pPr>
        <w:pStyle w:val="4"/>
      </w:pPr>
      <w:r>
        <w:t>19.</w:t>
      </w:r>
    </w:p>
    <w:p>
      <w:pPr>
        <w:pStyle w:val="4"/>
        <w:tabs>
          <w:tab w:val="left" w:pos="6778"/>
        </w:tabs>
        <w:spacing w:before="11"/>
      </w:pPr>
      <w:r>
        <w:t>Last week the writer went to the theatre. He was</w:t>
      </w:r>
      <w:r>
        <w:rPr>
          <w:u w:val="single"/>
        </w:rPr>
        <w:t xml:space="preserve"> </w:t>
      </w:r>
      <w:r>
        <w:rPr>
          <w:u w:val="single"/>
        </w:rPr>
        <w:tab/>
      </w:r>
      <w:r>
        <w:t>the theatre.</w:t>
      </w:r>
    </w:p>
    <w:p>
      <w:pPr>
        <w:pStyle w:val="4"/>
        <w:spacing w:before="12"/>
      </w:pPr>
      <w:r>
        <w:t>\n</w:t>
      </w:r>
    </w:p>
    <w:p>
      <w:pPr>
        <w:pStyle w:val="4"/>
        <w:ind w:left="0"/>
      </w:pPr>
    </w:p>
    <w:p>
      <w:pPr>
        <w:pStyle w:val="4"/>
        <w:spacing w:before="12"/>
        <w:ind w:left="0"/>
        <w:rPr>
          <w:sz w:val="26"/>
        </w:rPr>
      </w:pPr>
    </w:p>
    <w:p>
      <w:pPr>
        <w:pStyle w:val="4"/>
        <w:spacing w:line="252" w:lineRule="auto"/>
        <w:ind w:right="8625"/>
      </w:pPr>
      <w:r>
        <w:t>(2</w:t>
      </w:r>
      <w:r>
        <w:rPr>
          <w:spacing w:val="-6"/>
        </w:rPr>
        <w:t xml:space="preserve"> 分) </w:t>
      </w:r>
      <w:r>
        <w:t>A.</w:t>
      </w:r>
    </w:p>
    <w:p>
      <w:pPr>
        <w:pStyle w:val="4"/>
        <w:spacing w:line="249" w:lineRule="auto"/>
        <w:ind w:right="9211"/>
      </w:pPr>
      <w:r>
        <w:t>to B.</w:t>
      </w:r>
    </w:p>
    <w:p>
      <w:pPr>
        <w:pStyle w:val="4"/>
        <w:spacing w:line="249" w:lineRule="auto"/>
        <w:ind w:right="9211"/>
      </w:pPr>
      <w:r>
        <w:t>at C.</w:t>
      </w:r>
    </w:p>
    <w:p>
      <w:pPr>
        <w:pStyle w:val="4"/>
        <w:spacing w:line="252" w:lineRule="auto"/>
        <w:ind w:right="8971"/>
      </w:pPr>
      <w:r>
        <w:t>into D.</w:t>
      </w:r>
    </w:p>
    <w:p>
      <w:pPr>
        <w:pStyle w:val="4"/>
        <w:spacing w:line="303" w:lineRule="exact"/>
      </w:pPr>
      <w:r>
        <w:t>on</w:t>
      </w:r>
    </w:p>
    <w:p>
      <w:pPr>
        <w:pStyle w:val="4"/>
        <w:spacing w:before="7"/>
      </w:pPr>
      <w:r>
        <w:t>答案：B</w:t>
      </w:r>
    </w:p>
    <w:p>
      <w:pPr>
        <w:pStyle w:val="4"/>
        <w:ind w:left="0"/>
        <w:rPr>
          <w:sz w:val="26"/>
        </w:rPr>
      </w:pPr>
    </w:p>
    <w:p>
      <w:pPr>
        <w:pStyle w:val="4"/>
      </w:pPr>
      <w:r>
        <w:t>20.</w:t>
      </w:r>
    </w:p>
    <w:p>
      <w:pPr>
        <w:pStyle w:val="4"/>
        <w:tabs>
          <w:tab w:val="left" w:pos="778"/>
        </w:tabs>
        <w:spacing w:before="12" w:line="252" w:lineRule="auto"/>
        <w:ind w:right="5505"/>
      </w:pPr>
      <w:r>
        <w:rPr>
          <w:rFonts w:ascii="Times New Roman" w:eastAsia="Times New Roman"/>
          <w:u w:val="single"/>
        </w:rPr>
        <w:t xml:space="preserve"> </w:t>
      </w:r>
      <w:r>
        <w:rPr>
          <w:rFonts w:ascii="Times New Roman" w:eastAsia="Times New Roman"/>
          <w:u w:val="single"/>
        </w:rPr>
        <w:tab/>
      </w:r>
      <w:r>
        <w:rPr>
          <w:rFonts w:ascii="Times New Roman" w:eastAsia="Times New Roman"/>
        </w:rPr>
        <w:t xml:space="preserve"> </w:t>
      </w:r>
      <w:r>
        <w:t xml:space="preserve">did the writer feel? </w:t>
      </w:r>
      <w:r>
        <w:rPr>
          <w:spacing w:val="-3"/>
        </w:rPr>
        <w:t xml:space="preserve">Angry. </w:t>
      </w:r>
      <w:r>
        <w:t>(2 分)</w:t>
      </w:r>
    </w:p>
    <w:p>
      <w:pPr>
        <w:pStyle w:val="4"/>
        <w:spacing w:line="303" w:lineRule="exact"/>
      </w:pPr>
      <w:r>
        <w:t>A.</w:t>
      </w:r>
    </w:p>
    <w:p>
      <w:pPr>
        <w:pStyle w:val="4"/>
        <w:spacing w:before="11" w:line="252" w:lineRule="auto"/>
        <w:ind w:right="8851"/>
      </w:pPr>
      <w:r>
        <w:t>Where B.</w:t>
      </w:r>
    </w:p>
    <w:p>
      <w:pPr>
        <w:pStyle w:val="4"/>
        <w:spacing w:line="249" w:lineRule="auto"/>
        <w:ind w:right="9091"/>
      </w:pPr>
      <w:r>
        <w:t>Why C.</w:t>
      </w:r>
    </w:p>
    <w:p>
      <w:pPr>
        <w:pStyle w:val="4"/>
        <w:spacing w:line="249" w:lineRule="auto"/>
        <w:ind w:right="8971"/>
      </w:pPr>
      <w:r>
        <w:t>When D.</w:t>
      </w:r>
    </w:p>
    <w:p>
      <w:pPr>
        <w:pStyle w:val="4"/>
        <w:spacing w:line="306" w:lineRule="exact"/>
      </w:pPr>
      <w:r>
        <w:t>How</w:t>
      </w:r>
    </w:p>
    <w:p>
      <w:pPr>
        <w:pStyle w:val="4"/>
        <w:spacing w:before="11"/>
      </w:pPr>
      <w:r>
        <w:t>答案：D</w:t>
      </w:r>
    </w:p>
    <w:p>
      <w:pPr>
        <w:pStyle w:val="4"/>
        <w:spacing w:before="10"/>
        <w:ind w:left="0"/>
        <w:rPr>
          <w:sz w:val="25"/>
        </w:rPr>
      </w:pPr>
    </w:p>
    <w:p>
      <w:pPr>
        <w:pStyle w:val="4"/>
      </w:pPr>
      <w:r>
        <w:t>21.</w:t>
      </w:r>
    </w:p>
    <w:p>
      <w:pPr>
        <w:pStyle w:val="4"/>
        <w:tabs>
          <w:tab w:val="left" w:pos="4559"/>
        </w:tabs>
        <w:spacing w:before="14" w:line="249" w:lineRule="auto"/>
        <w:ind w:right="2025"/>
      </w:pPr>
      <w:r>
        <w:t>The writer can’t see Aunt Lucy</w:t>
      </w:r>
      <w:r>
        <w:rPr>
          <w:u w:val="single"/>
        </w:rPr>
        <w:t xml:space="preserve"> </w:t>
      </w:r>
      <w:r>
        <w:rPr>
          <w:u w:val="single"/>
        </w:rPr>
        <w:tab/>
      </w:r>
      <w:r>
        <w:t>. He’s having breakfast. (2 分)</w:t>
      </w:r>
    </w:p>
    <w:p>
      <w:pPr>
        <w:pStyle w:val="4"/>
        <w:spacing w:line="306" w:lineRule="exact"/>
      </w:pPr>
      <w:r>
        <w:t>A.</w:t>
      </w:r>
    </w:p>
    <w:p>
      <w:pPr>
        <w:pStyle w:val="4"/>
        <w:spacing w:before="15" w:line="249" w:lineRule="auto"/>
        <w:ind w:right="9091"/>
      </w:pPr>
      <w:r>
        <w:t>now B.</w:t>
      </w:r>
    </w:p>
    <w:p>
      <w:pPr>
        <w:pStyle w:val="4"/>
        <w:spacing w:line="252" w:lineRule="auto"/>
        <w:ind w:right="8851"/>
      </w:pPr>
      <w:r>
        <w:t>still C.</w:t>
      </w:r>
    </w:p>
    <w:p>
      <w:pPr>
        <w:pStyle w:val="4"/>
        <w:spacing w:line="249" w:lineRule="auto"/>
        <w:ind w:right="8851"/>
      </w:pPr>
      <w:r>
        <w:t>often D.</w:t>
      </w:r>
    </w:p>
    <w:p>
      <w:pPr>
        <w:pStyle w:val="4"/>
        <w:spacing w:line="249" w:lineRule="auto"/>
        <w:ind w:right="8625"/>
      </w:pPr>
      <w:r>
        <w:t>always 答案：A</w:t>
      </w:r>
    </w:p>
    <w:p>
      <w:pPr>
        <w:spacing w:after="0" w:line="249" w:lineRule="auto"/>
        <w:sectPr>
          <w:pgSz w:w="11910" w:h="16840"/>
          <w:pgMar w:top="760" w:right="1160" w:bottom="940" w:left="1160" w:header="0" w:footer="749" w:gutter="0"/>
          <w:cols w:space="720" w:num="1"/>
        </w:sectPr>
      </w:pPr>
    </w:p>
    <w:p>
      <w:pPr>
        <w:pStyle w:val="4"/>
        <w:spacing w:before="49"/>
      </w:pPr>
      <w:r>
        <w:t>22.</w:t>
      </w:r>
    </w:p>
    <w:p>
      <w:pPr>
        <w:pStyle w:val="4"/>
        <w:tabs>
          <w:tab w:val="left" w:pos="1618"/>
          <w:tab w:val="left" w:pos="3658"/>
        </w:tabs>
        <w:spacing w:before="12" w:line="252" w:lineRule="auto"/>
        <w:ind w:right="5265"/>
      </w:pPr>
      <w:r>
        <w:t>I’m</w:t>
      </w:r>
      <w:r>
        <w:rPr>
          <w:u w:val="single"/>
        </w:rPr>
        <w:t xml:space="preserve"> </w:t>
      </w:r>
      <w:r>
        <w:rPr>
          <w:u w:val="single"/>
        </w:rPr>
        <w:tab/>
      </w:r>
      <w:r>
        <w:t>in that</w:t>
      </w:r>
      <w:r>
        <w:rPr>
          <w:u w:val="single"/>
        </w:rPr>
        <w:t xml:space="preserve"> </w:t>
      </w:r>
      <w:r>
        <w:rPr>
          <w:u w:val="single"/>
        </w:rPr>
        <w:tab/>
      </w:r>
      <w:r>
        <w:rPr>
          <w:spacing w:val="-4"/>
        </w:rPr>
        <w:t xml:space="preserve">film. </w:t>
      </w:r>
      <w:r>
        <w:t>(2 分)</w:t>
      </w:r>
    </w:p>
    <w:p>
      <w:pPr>
        <w:pStyle w:val="4"/>
        <w:spacing w:line="303" w:lineRule="exact"/>
      </w:pPr>
      <w:r>
        <w:t>A.</w:t>
      </w:r>
    </w:p>
    <w:p>
      <w:pPr>
        <w:pStyle w:val="4"/>
        <w:spacing w:before="12" w:line="252" w:lineRule="auto"/>
        <w:ind w:right="6451" w:firstLine="240"/>
      </w:pPr>
      <w:r>
        <w:t>interested, interesting B.</w:t>
      </w:r>
    </w:p>
    <w:p>
      <w:pPr>
        <w:pStyle w:val="4"/>
        <w:spacing w:line="249" w:lineRule="auto"/>
        <w:ind w:right="6691"/>
      </w:pPr>
      <w:r>
        <w:t>interesting, interested C.</w:t>
      </w:r>
    </w:p>
    <w:p>
      <w:pPr>
        <w:pStyle w:val="4"/>
        <w:spacing w:line="249" w:lineRule="auto"/>
        <w:ind w:right="6811"/>
      </w:pPr>
      <w:r>
        <w:t>interested, interested D.</w:t>
      </w:r>
    </w:p>
    <w:p>
      <w:pPr>
        <w:pStyle w:val="4"/>
        <w:spacing w:line="252" w:lineRule="auto"/>
        <w:ind w:right="6585"/>
      </w:pPr>
      <w:r>
        <w:t>interesting, interesting 答案：A</w:t>
      </w:r>
    </w:p>
    <w:p>
      <w:pPr>
        <w:pStyle w:val="4"/>
        <w:spacing w:before="2"/>
        <w:ind w:left="0"/>
      </w:pPr>
    </w:p>
    <w:p>
      <w:pPr>
        <w:pStyle w:val="7"/>
        <w:numPr>
          <w:ilvl w:val="0"/>
          <w:numId w:val="4"/>
        </w:numPr>
        <w:tabs>
          <w:tab w:val="left" w:pos="481"/>
          <w:tab w:val="left" w:pos="6119"/>
        </w:tabs>
        <w:spacing w:before="0" w:after="0" w:line="252" w:lineRule="auto"/>
        <w:ind w:left="119" w:right="1665" w:firstLine="0"/>
        <w:jc w:val="left"/>
        <w:rPr>
          <w:sz w:val="24"/>
        </w:rPr>
      </w:pPr>
      <w:r>
        <w:rPr>
          <w:sz w:val="24"/>
        </w:rPr>
        <w:t>Jane has two brothers; one is John, and</w:t>
      </w:r>
      <w:r>
        <w:rPr>
          <w:sz w:val="24"/>
          <w:u w:val="single"/>
        </w:rPr>
        <w:t xml:space="preserve"> </w:t>
      </w:r>
      <w:r>
        <w:rPr>
          <w:sz w:val="24"/>
          <w:u w:val="single"/>
        </w:rPr>
        <w:tab/>
      </w:r>
      <w:r>
        <w:rPr>
          <w:sz w:val="24"/>
        </w:rPr>
        <w:t>is Henry.(2</w:t>
      </w:r>
      <w:r>
        <w:rPr>
          <w:spacing w:val="-6"/>
          <w:sz w:val="24"/>
        </w:rPr>
        <w:t xml:space="preserve"> 分) </w:t>
      </w:r>
      <w:r>
        <w:rPr>
          <w:sz w:val="24"/>
        </w:rPr>
        <w:t>A.the other</w:t>
      </w:r>
    </w:p>
    <w:p>
      <w:pPr>
        <w:pStyle w:val="4"/>
        <w:spacing w:line="249" w:lineRule="auto"/>
        <w:ind w:right="7891"/>
      </w:pPr>
      <w:r>
        <w:t xml:space="preserve">B.another C.the </w:t>
      </w:r>
      <w:r>
        <w:rPr>
          <w:spacing w:val="-3"/>
        </w:rPr>
        <w:t xml:space="preserve">others </w:t>
      </w:r>
      <w:r>
        <w:t>D.other</w:t>
      </w:r>
    </w:p>
    <w:p>
      <w:pPr>
        <w:pStyle w:val="4"/>
      </w:pPr>
      <w:r>
        <w:t>答案：A</w:t>
      </w:r>
    </w:p>
    <w:p>
      <w:pPr>
        <w:pStyle w:val="4"/>
        <w:spacing w:before="8"/>
        <w:ind w:left="0"/>
        <w:rPr>
          <w:sz w:val="25"/>
        </w:rPr>
      </w:pPr>
    </w:p>
    <w:p>
      <w:pPr>
        <w:pStyle w:val="7"/>
        <w:numPr>
          <w:ilvl w:val="0"/>
          <w:numId w:val="4"/>
        </w:numPr>
        <w:tabs>
          <w:tab w:val="left" w:pos="480"/>
          <w:tab w:val="left" w:pos="2039"/>
        </w:tabs>
        <w:spacing w:before="0" w:after="0" w:line="249" w:lineRule="auto"/>
        <w:ind w:left="119" w:right="5265" w:firstLine="0"/>
        <w:jc w:val="left"/>
        <w:rPr>
          <w:sz w:val="24"/>
        </w:rPr>
      </w:pPr>
      <w:r>
        <w:rPr>
          <w:sz w:val="24"/>
        </w:rPr>
        <w:t>I have</w:t>
      </w:r>
      <w:r>
        <w:rPr>
          <w:sz w:val="24"/>
          <w:u w:val="single"/>
        </w:rPr>
        <w:t xml:space="preserve"> </w:t>
      </w:r>
      <w:r>
        <w:rPr>
          <w:sz w:val="24"/>
          <w:u w:val="single"/>
        </w:rPr>
        <w:tab/>
      </w:r>
      <w:r>
        <w:rPr>
          <w:sz w:val="24"/>
        </w:rPr>
        <w:t>to tell you .(2</w:t>
      </w:r>
      <w:r>
        <w:rPr>
          <w:spacing w:val="-6"/>
          <w:sz w:val="24"/>
        </w:rPr>
        <w:t xml:space="preserve"> 分) </w:t>
      </w:r>
      <w:r>
        <w:rPr>
          <w:sz w:val="24"/>
        </w:rPr>
        <w:t>A.something new</w:t>
      </w:r>
    </w:p>
    <w:p>
      <w:pPr>
        <w:pStyle w:val="7"/>
        <w:numPr>
          <w:ilvl w:val="0"/>
          <w:numId w:val="5"/>
        </w:numPr>
        <w:tabs>
          <w:tab w:val="left" w:pos="361"/>
        </w:tabs>
        <w:spacing w:before="0" w:after="0" w:line="306" w:lineRule="exact"/>
        <w:ind w:left="360" w:right="0" w:hanging="242"/>
        <w:jc w:val="left"/>
        <w:rPr>
          <w:sz w:val="24"/>
        </w:rPr>
      </w:pPr>
      <w:r>
        <w:rPr>
          <w:sz w:val="24"/>
        </w:rPr>
        <w:t>new something</w:t>
      </w:r>
    </w:p>
    <w:p>
      <w:pPr>
        <w:pStyle w:val="7"/>
        <w:numPr>
          <w:ilvl w:val="0"/>
          <w:numId w:val="5"/>
        </w:numPr>
        <w:tabs>
          <w:tab w:val="left" w:pos="361"/>
        </w:tabs>
        <w:spacing w:before="14" w:after="0" w:line="249" w:lineRule="auto"/>
        <w:ind w:left="119" w:right="7785" w:firstLine="0"/>
        <w:jc w:val="left"/>
        <w:rPr>
          <w:sz w:val="24"/>
        </w:rPr>
      </w:pPr>
      <w:r>
        <w:rPr>
          <w:sz w:val="24"/>
        </w:rPr>
        <w:t xml:space="preserve">anything </w:t>
      </w:r>
      <w:r>
        <w:rPr>
          <w:spacing w:val="-6"/>
          <w:sz w:val="24"/>
        </w:rPr>
        <w:t xml:space="preserve">new </w:t>
      </w:r>
      <w:r>
        <w:rPr>
          <w:sz w:val="24"/>
        </w:rPr>
        <w:t>答案：A</w:t>
      </w:r>
    </w:p>
    <w:p>
      <w:pPr>
        <w:pStyle w:val="4"/>
        <w:ind w:left="0"/>
        <w:rPr>
          <w:sz w:val="25"/>
        </w:rPr>
      </w:pPr>
    </w:p>
    <w:p>
      <w:pPr>
        <w:pStyle w:val="7"/>
        <w:numPr>
          <w:ilvl w:val="0"/>
          <w:numId w:val="4"/>
        </w:numPr>
        <w:tabs>
          <w:tab w:val="left" w:pos="481"/>
          <w:tab w:val="left" w:pos="2879"/>
        </w:tabs>
        <w:spacing w:before="1" w:after="0" w:line="249" w:lineRule="auto"/>
        <w:ind w:left="119" w:right="3945" w:firstLine="0"/>
        <w:jc w:val="left"/>
        <w:rPr>
          <w:sz w:val="24"/>
        </w:rPr>
      </w:pPr>
      <w:r>
        <w:rPr>
          <w:sz w:val="24"/>
        </w:rPr>
        <w:t>Great changes</w:t>
      </w:r>
      <w:r>
        <w:rPr>
          <w:sz w:val="24"/>
          <w:u w:val="single"/>
        </w:rPr>
        <w:t xml:space="preserve"> </w:t>
      </w:r>
      <w:r>
        <w:rPr>
          <w:sz w:val="24"/>
          <w:u w:val="single"/>
        </w:rPr>
        <w:tab/>
      </w:r>
      <w:r>
        <w:rPr>
          <w:sz w:val="24"/>
        </w:rPr>
        <w:t>since liberation.(2</w:t>
      </w:r>
      <w:r>
        <w:rPr>
          <w:spacing w:val="-6"/>
          <w:sz w:val="24"/>
        </w:rPr>
        <w:t xml:space="preserve"> 分) </w:t>
      </w:r>
      <w:r>
        <w:rPr>
          <w:sz w:val="24"/>
        </w:rPr>
        <w:t>A.have taken place</w:t>
      </w:r>
    </w:p>
    <w:p>
      <w:pPr>
        <w:pStyle w:val="7"/>
        <w:numPr>
          <w:ilvl w:val="0"/>
          <w:numId w:val="6"/>
        </w:numPr>
        <w:tabs>
          <w:tab w:val="left" w:pos="361"/>
        </w:tabs>
        <w:spacing w:before="0" w:after="0" w:line="306" w:lineRule="exact"/>
        <w:ind w:left="360" w:right="0" w:hanging="242"/>
        <w:jc w:val="left"/>
        <w:rPr>
          <w:sz w:val="24"/>
        </w:rPr>
      </w:pPr>
      <w:r>
        <w:rPr>
          <w:sz w:val="24"/>
        </w:rPr>
        <w:t>was taken place</w:t>
      </w:r>
    </w:p>
    <w:p>
      <w:pPr>
        <w:pStyle w:val="7"/>
        <w:numPr>
          <w:ilvl w:val="0"/>
          <w:numId w:val="6"/>
        </w:numPr>
        <w:tabs>
          <w:tab w:val="left" w:pos="361"/>
        </w:tabs>
        <w:spacing w:before="14" w:after="0" w:line="249" w:lineRule="auto"/>
        <w:ind w:left="119" w:right="6705" w:firstLine="0"/>
        <w:jc w:val="left"/>
        <w:rPr>
          <w:sz w:val="24"/>
        </w:rPr>
      </w:pPr>
      <w:r>
        <w:rPr>
          <w:sz w:val="24"/>
        </w:rPr>
        <w:t xml:space="preserve">have been taken </w:t>
      </w:r>
      <w:r>
        <w:rPr>
          <w:spacing w:val="-4"/>
          <w:sz w:val="24"/>
        </w:rPr>
        <w:t xml:space="preserve">place </w:t>
      </w:r>
      <w:r>
        <w:rPr>
          <w:sz w:val="24"/>
        </w:rPr>
        <w:t>答案：A</w:t>
      </w:r>
    </w:p>
    <w:p>
      <w:pPr>
        <w:pStyle w:val="4"/>
        <w:ind w:left="0"/>
        <w:rPr>
          <w:sz w:val="25"/>
        </w:rPr>
      </w:pPr>
    </w:p>
    <w:p>
      <w:pPr>
        <w:pStyle w:val="7"/>
        <w:numPr>
          <w:ilvl w:val="0"/>
          <w:numId w:val="4"/>
        </w:numPr>
        <w:tabs>
          <w:tab w:val="left" w:pos="480"/>
          <w:tab w:val="left" w:pos="1559"/>
        </w:tabs>
        <w:spacing w:before="0" w:after="0" w:line="249" w:lineRule="auto"/>
        <w:ind w:left="119" w:right="2625" w:firstLine="0"/>
        <w:jc w:val="left"/>
        <w:rPr>
          <w:sz w:val="24"/>
        </w:rPr>
      </w:pPr>
      <w:r>
        <w:rPr>
          <w:sz w:val="24"/>
        </w:rPr>
        <w:t>I</w:t>
      </w:r>
      <w:r>
        <w:rPr>
          <w:sz w:val="24"/>
          <w:u w:val="single"/>
        </w:rPr>
        <w:t xml:space="preserve"> </w:t>
      </w:r>
      <w:r>
        <w:rPr>
          <w:sz w:val="24"/>
          <w:u w:val="single"/>
        </w:rPr>
        <w:tab/>
      </w:r>
      <w:r>
        <w:rPr>
          <w:sz w:val="24"/>
        </w:rPr>
        <w:t>the CDs to you if I have time tomorrow.(2</w:t>
      </w:r>
      <w:r>
        <w:rPr>
          <w:spacing w:val="-6"/>
          <w:sz w:val="24"/>
        </w:rPr>
        <w:t xml:space="preserve"> 分) </w:t>
      </w:r>
      <w:r>
        <w:rPr>
          <w:sz w:val="24"/>
        </w:rPr>
        <w:t>A.will return</w:t>
      </w:r>
    </w:p>
    <w:p>
      <w:pPr>
        <w:pStyle w:val="4"/>
        <w:spacing w:line="249" w:lineRule="auto"/>
        <w:ind w:right="7651"/>
      </w:pPr>
      <w:r>
        <w:t>B.returned C.have returned D.return</w:t>
      </w:r>
    </w:p>
    <w:p>
      <w:pPr>
        <w:pStyle w:val="4"/>
      </w:pPr>
      <w:r>
        <w:t>答案：A</w:t>
      </w:r>
    </w:p>
    <w:p>
      <w:pPr>
        <w:pStyle w:val="4"/>
        <w:spacing w:before="12"/>
        <w:ind w:left="0"/>
        <w:rPr>
          <w:sz w:val="25"/>
        </w:rPr>
      </w:pPr>
    </w:p>
    <w:p>
      <w:pPr>
        <w:pStyle w:val="7"/>
        <w:numPr>
          <w:ilvl w:val="0"/>
          <w:numId w:val="4"/>
        </w:numPr>
        <w:tabs>
          <w:tab w:val="left" w:pos="481"/>
          <w:tab w:val="left" w:pos="8307"/>
        </w:tabs>
        <w:spacing w:before="0" w:after="0" w:line="249" w:lineRule="auto"/>
        <w:ind w:left="119" w:right="117" w:firstLine="0"/>
        <w:jc w:val="left"/>
        <w:rPr>
          <w:sz w:val="24"/>
        </w:rPr>
      </w:pPr>
      <w:r>
        <w:rPr>
          <w:sz w:val="24"/>
        </w:rPr>
        <w:t>You</w:t>
      </w:r>
      <w:r>
        <w:rPr>
          <w:spacing w:val="-41"/>
          <w:sz w:val="24"/>
        </w:rPr>
        <w:t xml:space="preserve"> </w:t>
      </w:r>
      <w:r>
        <w:rPr>
          <w:sz w:val="24"/>
        </w:rPr>
        <w:t>have</w:t>
      </w:r>
      <w:r>
        <w:rPr>
          <w:spacing w:val="-41"/>
          <w:sz w:val="24"/>
        </w:rPr>
        <w:t xml:space="preserve"> </w:t>
      </w:r>
      <w:r>
        <w:rPr>
          <w:sz w:val="24"/>
        </w:rPr>
        <w:t>failed</w:t>
      </w:r>
      <w:r>
        <w:rPr>
          <w:spacing w:val="-41"/>
          <w:sz w:val="24"/>
        </w:rPr>
        <w:t xml:space="preserve"> </w:t>
      </w:r>
      <w:r>
        <w:rPr>
          <w:sz w:val="24"/>
        </w:rPr>
        <w:t>two</w:t>
      </w:r>
      <w:r>
        <w:rPr>
          <w:spacing w:val="-41"/>
          <w:sz w:val="24"/>
        </w:rPr>
        <w:t xml:space="preserve"> </w:t>
      </w:r>
      <w:r>
        <w:rPr>
          <w:sz w:val="24"/>
        </w:rPr>
        <w:t>tests.</w:t>
      </w:r>
      <w:r>
        <w:rPr>
          <w:spacing w:val="-44"/>
          <w:sz w:val="24"/>
        </w:rPr>
        <w:t xml:space="preserve"> </w:t>
      </w:r>
      <w:r>
        <w:rPr>
          <w:sz w:val="24"/>
        </w:rPr>
        <w:t>You’d</w:t>
      </w:r>
      <w:r>
        <w:rPr>
          <w:spacing w:val="-41"/>
          <w:sz w:val="24"/>
        </w:rPr>
        <w:t xml:space="preserve"> </w:t>
      </w:r>
      <w:r>
        <w:rPr>
          <w:sz w:val="24"/>
        </w:rPr>
        <w:t>better</w:t>
      </w:r>
      <w:r>
        <w:rPr>
          <w:spacing w:val="-41"/>
          <w:sz w:val="24"/>
        </w:rPr>
        <w:t xml:space="preserve"> </w:t>
      </w:r>
      <w:r>
        <w:rPr>
          <w:sz w:val="24"/>
        </w:rPr>
        <w:t>start</w:t>
      </w:r>
      <w:r>
        <w:rPr>
          <w:spacing w:val="-41"/>
          <w:sz w:val="24"/>
        </w:rPr>
        <w:t xml:space="preserve"> </w:t>
      </w:r>
      <w:r>
        <w:rPr>
          <w:sz w:val="24"/>
        </w:rPr>
        <w:t>working</w:t>
      </w:r>
      <w:r>
        <w:rPr>
          <w:spacing w:val="-41"/>
          <w:sz w:val="24"/>
        </w:rPr>
        <w:t xml:space="preserve"> </w:t>
      </w:r>
      <w:r>
        <w:rPr>
          <w:sz w:val="24"/>
        </w:rPr>
        <w:t>harder</w:t>
      </w:r>
      <w:r>
        <w:rPr>
          <w:spacing w:val="-21"/>
          <w:sz w:val="24"/>
        </w:rPr>
        <w:t xml:space="preserve"> ,</w:t>
      </w:r>
      <w:r>
        <w:rPr>
          <w:sz w:val="24"/>
          <w:u w:val="single"/>
        </w:rPr>
        <w:t xml:space="preserve"> </w:t>
      </w:r>
      <w:r>
        <w:rPr>
          <w:sz w:val="24"/>
          <w:u w:val="single"/>
        </w:rPr>
        <w:tab/>
      </w:r>
      <w:r>
        <w:rPr>
          <w:sz w:val="24"/>
        </w:rPr>
        <w:t>you</w:t>
      </w:r>
      <w:r>
        <w:rPr>
          <w:spacing w:val="-38"/>
          <w:sz w:val="24"/>
        </w:rPr>
        <w:t xml:space="preserve"> </w:t>
      </w:r>
      <w:r>
        <w:rPr>
          <w:spacing w:val="-4"/>
          <w:sz w:val="24"/>
        </w:rPr>
        <w:t xml:space="preserve">won’t </w:t>
      </w:r>
      <w:r>
        <w:rPr>
          <w:sz w:val="24"/>
        </w:rPr>
        <w:t>pass the course.(2 分)</w:t>
      </w:r>
    </w:p>
    <w:p>
      <w:pPr>
        <w:pStyle w:val="4"/>
        <w:spacing w:before="1" w:line="249" w:lineRule="auto"/>
        <w:ind w:right="8625"/>
      </w:pPr>
      <w:r>
        <w:t xml:space="preserve">A.or B.and C.so D.but </w:t>
      </w:r>
      <w:r>
        <w:rPr>
          <w:spacing w:val="-4"/>
        </w:rPr>
        <w:t>答案：</w:t>
      </w:r>
      <w:r>
        <w:rPr>
          <w:spacing w:val="-9"/>
        </w:rPr>
        <w:t>A</w:t>
      </w:r>
    </w:p>
    <w:p>
      <w:pPr>
        <w:spacing w:after="0" w:line="249" w:lineRule="auto"/>
        <w:sectPr>
          <w:pgSz w:w="11910" w:h="16840"/>
          <w:pgMar w:top="760" w:right="1160" w:bottom="940" w:left="1160" w:header="0" w:footer="749" w:gutter="0"/>
          <w:cols w:space="720" w:num="1"/>
        </w:sectPr>
      </w:pPr>
    </w:p>
    <w:p>
      <w:pPr>
        <w:pStyle w:val="7"/>
        <w:numPr>
          <w:ilvl w:val="0"/>
          <w:numId w:val="4"/>
        </w:numPr>
        <w:tabs>
          <w:tab w:val="left" w:pos="481"/>
          <w:tab w:val="left" w:pos="3908"/>
        </w:tabs>
        <w:spacing w:before="49" w:after="0" w:line="249" w:lineRule="auto"/>
        <w:ind w:left="119" w:right="117" w:firstLine="0"/>
        <w:jc w:val="left"/>
        <w:rPr>
          <w:sz w:val="24"/>
        </w:rPr>
      </w:pPr>
      <w:r>
        <w:rPr>
          <w:sz w:val="24"/>
        </w:rPr>
        <w:t>My aunt isn’t</w:t>
      </w:r>
      <w:r>
        <w:rPr>
          <w:spacing w:val="-32"/>
          <w:sz w:val="24"/>
        </w:rPr>
        <w:t xml:space="preserve"> </w:t>
      </w:r>
      <w:r>
        <w:rPr>
          <w:sz w:val="24"/>
        </w:rPr>
        <w:t>here.</w:t>
      </w:r>
      <w:r>
        <w:rPr>
          <w:spacing w:val="-10"/>
          <w:sz w:val="24"/>
        </w:rPr>
        <w:t xml:space="preserve"> </w:t>
      </w:r>
      <w:r>
        <w:rPr>
          <w:sz w:val="24"/>
        </w:rPr>
        <w:t>She</w:t>
      </w:r>
      <w:r>
        <w:rPr>
          <w:sz w:val="24"/>
          <w:u w:val="single"/>
        </w:rPr>
        <w:t xml:space="preserve"> </w:t>
      </w:r>
      <w:r>
        <w:rPr>
          <w:sz w:val="24"/>
          <w:u w:val="single"/>
        </w:rPr>
        <w:tab/>
      </w:r>
      <w:r>
        <w:rPr>
          <w:sz w:val="24"/>
        </w:rPr>
        <w:t>Shanghai on business .She will be back in</w:t>
      </w:r>
      <w:r>
        <w:rPr>
          <w:spacing w:val="-84"/>
          <w:sz w:val="24"/>
        </w:rPr>
        <w:t xml:space="preserve"> </w:t>
      </w:r>
      <w:r>
        <w:rPr>
          <w:spacing w:val="-3"/>
          <w:sz w:val="24"/>
        </w:rPr>
        <w:t xml:space="preserve">three </w:t>
      </w:r>
      <w:r>
        <w:rPr>
          <w:sz w:val="24"/>
        </w:rPr>
        <w:t>days.(2 分)</w:t>
      </w:r>
    </w:p>
    <w:p>
      <w:pPr>
        <w:pStyle w:val="4"/>
        <w:spacing w:before="2" w:line="249" w:lineRule="auto"/>
        <w:ind w:right="7891"/>
      </w:pPr>
      <w:r>
        <w:t>A.has been to B.went</w:t>
      </w:r>
    </w:p>
    <w:p>
      <w:pPr>
        <w:pStyle w:val="7"/>
        <w:numPr>
          <w:ilvl w:val="0"/>
          <w:numId w:val="7"/>
        </w:numPr>
        <w:tabs>
          <w:tab w:val="left" w:pos="361"/>
        </w:tabs>
        <w:spacing w:before="0" w:after="0" w:line="306" w:lineRule="exact"/>
        <w:ind w:left="360" w:right="0" w:hanging="242"/>
        <w:jc w:val="left"/>
        <w:rPr>
          <w:sz w:val="24"/>
        </w:rPr>
      </w:pPr>
      <w:r>
        <w:rPr>
          <w:sz w:val="24"/>
        </w:rPr>
        <w:t>has gone to</w:t>
      </w:r>
    </w:p>
    <w:p>
      <w:pPr>
        <w:pStyle w:val="7"/>
        <w:numPr>
          <w:ilvl w:val="0"/>
          <w:numId w:val="7"/>
        </w:numPr>
        <w:tabs>
          <w:tab w:val="left" w:pos="361"/>
        </w:tabs>
        <w:spacing w:before="14" w:after="0" w:line="249" w:lineRule="auto"/>
        <w:ind w:left="119" w:right="8025" w:firstLine="0"/>
        <w:jc w:val="left"/>
        <w:rPr>
          <w:sz w:val="24"/>
        </w:rPr>
      </w:pPr>
      <w:r>
        <w:rPr>
          <w:sz w:val="24"/>
        </w:rPr>
        <w:t xml:space="preserve">will go </w:t>
      </w:r>
      <w:r>
        <w:rPr>
          <w:spacing w:val="-9"/>
          <w:sz w:val="24"/>
        </w:rPr>
        <w:t xml:space="preserve">to </w:t>
      </w:r>
      <w:r>
        <w:rPr>
          <w:sz w:val="24"/>
        </w:rPr>
        <w:t>答案：C</w:t>
      </w:r>
    </w:p>
    <w:p>
      <w:pPr>
        <w:pStyle w:val="4"/>
        <w:ind w:left="0"/>
        <w:rPr>
          <w:sz w:val="25"/>
        </w:rPr>
      </w:pPr>
    </w:p>
    <w:p>
      <w:pPr>
        <w:pStyle w:val="7"/>
        <w:numPr>
          <w:ilvl w:val="0"/>
          <w:numId w:val="4"/>
        </w:numPr>
        <w:tabs>
          <w:tab w:val="left" w:pos="481"/>
          <w:tab w:val="left" w:pos="1378"/>
        </w:tabs>
        <w:spacing w:before="0" w:after="0" w:line="249" w:lineRule="auto"/>
        <w:ind w:left="119" w:right="5385" w:firstLine="0"/>
        <w:jc w:val="left"/>
        <w:rPr>
          <w:sz w:val="24"/>
        </w:rPr>
      </w:pP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 xml:space="preserve"> </w:t>
      </w:r>
      <w:r>
        <w:rPr>
          <w:sz w:val="24"/>
        </w:rPr>
        <w:t>fast the boy ran!(2</w:t>
      </w:r>
      <w:r>
        <w:rPr>
          <w:spacing w:val="-6"/>
          <w:sz w:val="24"/>
        </w:rPr>
        <w:t xml:space="preserve"> 分) </w:t>
      </w:r>
      <w:r>
        <w:rPr>
          <w:sz w:val="24"/>
        </w:rPr>
        <w:t>A.How</w:t>
      </w:r>
    </w:p>
    <w:p>
      <w:pPr>
        <w:pStyle w:val="4"/>
        <w:spacing w:line="249" w:lineRule="auto"/>
        <w:ind w:right="8385"/>
      </w:pPr>
      <w:r>
        <w:t>B.How an C.What D.What an 答案：A</w:t>
      </w:r>
    </w:p>
    <w:p>
      <w:pPr>
        <w:pStyle w:val="4"/>
        <w:ind w:left="0"/>
        <w:rPr>
          <w:sz w:val="25"/>
        </w:rPr>
      </w:pPr>
    </w:p>
    <w:p>
      <w:pPr>
        <w:pStyle w:val="7"/>
        <w:numPr>
          <w:ilvl w:val="0"/>
          <w:numId w:val="4"/>
        </w:numPr>
        <w:tabs>
          <w:tab w:val="left" w:pos="481"/>
          <w:tab w:val="left" w:pos="5399"/>
        </w:tabs>
        <w:spacing w:before="0" w:after="0" w:line="249" w:lineRule="auto"/>
        <w:ind w:left="119" w:right="3345" w:firstLine="0"/>
        <w:jc w:val="left"/>
        <w:rPr>
          <w:sz w:val="24"/>
        </w:rPr>
      </w:pPr>
      <w:r>
        <w:rPr>
          <w:sz w:val="24"/>
        </w:rPr>
        <w:t>Tell Lily to call me as soon as she</w:t>
      </w:r>
      <w:r>
        <w:rPr>
          <w:sz w:val="24"/>
          <w:u w:val="single"/>
        </w:rPr>
        <w:t xml:space="preserve"> </w:t>
      </w:r>
      <w:r>
        <w:rPr>
          <w:sz w:val="24"/>
          <w:u w:val="single"/>
        </w:rPr>
        <w:tab/>
      </w:r>
      <w:r>
        <w:rPr>
          <w:sz w:val="24"/>
        </w:rPr>
        <w:t>.(2</w:t>
      </w:r>
      <w:r>
        <w:rPr>
          <w:spacing w:val="-6"/>
          <w:sz w:val="24"/>
        </w:rPr>
        <w:t xml:space="preserve"> 分) </w:t>
      </w:r>
      <w:r>
        <w:rPr>
          <w:sz w:val="24"/>
        </w:rPr>
        <w:t>A.gets there</w:t>
      </w:r>
    </w:p>
    <w:p>
      <w:pPr>
        <w:pStyle w:val="7"/>
        <w:numPr>
          <w:ilvl w:val="0"/>
          <w:numId w:val="8"/>
        </w:numPr>
        <w:tabs>
          <w:tab w:val="left" w:pos="361"/>
        </w:tabs>
        <w:spacing w:before="1" w:after="0" w:line="240" w:lineRule="auto"/>
        <w:ind w:left="360" w:right="0" w:hanging="242"/>
        <w:jc w:val="left"/>
        <w:rPr>
          <w:sz w:val="24"/>
        </w:rPr>
      </w:pPr>
      <w:r>
        <w:rPr>
          <w:sz w:val="24"/>
        </w:rPr>
        <w:t>will arrive</w:t>
      </w:r>
    </w:p>
    <w:p>
      <w:pPr>
        <w:pStyle w:val="7"/>
        <w:numPr>
          <w:ilvl w:val="0"/>
          <w:numId w:val="8"/>
        </w:numPr>
        <w:tabs>
          <w:tab w:val="left" w:pos="361"/>
        </w:tabs>
        <w:spacing w:before="12" w:after="0" w:line="240" w:lineRule="auto"/>
        <w:ind w:left="360" w:right="0" w:hanging="242"/>
        <w:jc w:val="left"/>
        <w:rPr>
          <w:sz w:val="24"/>
        </w:rPr>
      </w:pPr>
      <w:r>
        <w:rPr>
          <w:sz w:val="24"/>
        </w:rPr>
        <w:t>has gone</w:t>
      </w:r>
    </w:p>
    <w:p>
      <w:pPr>
        <w:pStyle w:val="7"/>
        <w:numPr>
          <w:ilvl w:val="0"/>
          <w:numId w:val="8"/>
        </w:numPr>
        <w:tabs>
          <w:tab w:val="left" w:pos="361"/>
        </w:tabs>
        <w:spacing w:before="12" w:after="0" w:line="252" w:lineRule="auto"/>
        <w:ind w:left="119" w:right="8025" w:firstLine="0"/>
        <w:jc w:val="left"/>
        <w:rPr>
          <w:sz w:val="24"/>
        </w:rPr>
      </w:pPr>
      <w:r>
        <w:rPr>
          <w:sz w:val="24"/>
        </w:rPr>
        <w:t xml:space="preserve">reach </w:t>
      </w:r>
      <w:r>
        <w:rPr>
          <w:spacing w:val="-5"/>
          <w:sz w:val="24"/>
        </w:rPr>
        <w:t xml:space="preserve">here </w:t>
      </w:r>
      <w:r>
        <w:rPr>
          <w:sz w:val="24"/>
        </w:rPr>
        <w:t>答案：A</w:t>
      </w:r>
    </w:p>
    <w:p>
      <w:pPr>
        <w:pStyle w:val="4"/>
        <w:spacing w:before="6"/>
        <w:ind w:left="0"/>
      </w:pPr>
    </w:p>
    <w:p>
      <w:pPr>
        <w:pStyle w:val="7"/>
        <w:numPr>
          <w:ilvl w:val="0"/>
          <w:numId w:val="4"/>
        </w:numPr>
        <w:tabs>
          <w:tab w:val="left" w:pos="481"/>
          <w:tab w:val="left" w:pos="2039"/>
        </w:tabs>
        <w:spacing w:before="0" w:after="0" w:line="252" w:lineRule="auto"/>
        <w:ind w:left="119" w:right="4305" w:firstLine="0"/>
        <w:jc w:val="left"/>
        <w:rPr>
          <w:sz w:val="24"/>
        </w:rPr>
      </w:pPr>
      <w:r>
        <w:rPr>
          <w:sz w:val="24"/>
        </w:rPr>
        <w:t>He has</w:t>
      </w:r>
      <w:r>
        <w:rPr>
          <w:sz w:val="24"/>
          <w:u w:val="single"/>
        </w:rPr>
        <w:t xml:space="preserve"> </w:t>
      </w:r>
      <w:r>
        <w:rPr>
          <w:sz w:val="24"/>
          <w:u w:val="single"/>
        </w:rPr>
        <w:tab/>
      </w:r>
      <w:r>
        <w:rPr>
          <w:sz w:val="24"/>
        </w:rPr>
        <w:t>since three days ago.(2</w:t>
      </w:r>
      <w:r>
        <w:rPr>
          <w:spacing w:val="-6"/>
          <w:sz w:val="24"/>
        </w:rPr>
        <w:t xml:space="preserve"> 分) </w:t>
      </w:r>
      <w:r>
        <w:rPr>
          <w:sz w:val="24"/>
        </w:rPr>
        <w:t>A.been away</w:t>
      </w:r>
    </w:p>
    <w:p>
      <w:pPr>
        <w:pStyle w:val="4"/>
        <w:spacing w:line="249" w:lineRule="auto"/>
        <w:ind w:right="8145"/>
      </w:pPr>
      <w:r>
        <w:t>B.gone C.left D.gone away 答案：A</w:t>
      </w:r>
    </w:p>
    <w:p>
      <w:pPr>
        <w:pStyle w:val="4"/>
        <w:spacing w:before="9"/>
        <w:ind w:left="0"/>
      </w:pPr>
    </w:p>
    <w:p>
      <w:pPr>
        <w:pStyle w:val="7"/>
        <w:numPr>
          <w:ilvl w:val="0"/>
          <w:numId w:val="4"/>
        </w:numPr>
        <w:tabs>
          <w:tab w:val="left" w:pos="481"/>
          <w:tab w:val="left" w:pos="4378"/>
        </w:tabs>
        <w:spacing w:before="0" w:after="0" w:line="249" w:lineRule="auto"/>
        <w:ind w:left="119" w:right="3825" w:firstLine="0"/>
        <w:jc w:val="left"/>
        <w:rPr>
          <w:sz w:val="24"/>
        </w:rPr>
      </w:pPr>
      <w:r>
        <w:rPr>
          <w:sz w:val="24"/>
        </w:rPr>
        <w:t>The tables in the office</w:t>
      </w:r>
      <w:r>
        <w:rPr>
          <w:sz w:val="24"/>
          <w:u w:val="single"/>
        </w:rPr>
        <w:t xml:space="preserve"> </w:t>
      </w:r>
      <w:r>
        <w:rPr>
          <w:sz w:val="24"/>
          <w:u w:val="single"/>
        </w:rPr>
        <w:tab/>
      </w:r>
      <w:r>
        <w:rPr>
          <w:sz w:val="24"/>
        </w:rPr>
        <w:t>wood.(2</w:t>
      </w:r>
      <w:r>
        <w:rPr>
          <w:spacing w:val="-6"/>
          <w:sz w:val="24"/>
        </w:rPr>
        <w:t xml:space="preserve"> 分) </w:t>
      </w:r>
      <w:r>
        <w:rPr>
          <w:sz w:val="24"/>
        </w:rPr>
        <w:t>A.are made of</w:t>
      </w:r>
    </w:p>
    <w:p>
      <w:pPr>
        <w:pStyle w:val="7"/>
        <w:numPr>
          <w:ilvl w:val="0"/>
          <w:numId w:val="9"/>
        </w:numPr>
        <w:tabs>
          <w:tab w:val="left" w:pos="361"/>
        </w:tabs>
        <w:spacing w:before="0" w:after="0" w:line="306" w:lineRule="exact"/>
        <w:ind w:left="360" w:right="0" w:hanging="242"/>
        <w:jc w:val="left"/>
        <w:rPr>
          <w:sz w:val="24"/>
        </w:rPr>
      </w:pPr>
      <w:r>
        <w:rPr>
          <w:sz w:val="24"/>
        </w:rPr>
        <w:t>are made in</w:t>
      </w:r>
    </w:p>
    <w:p>
      <w:pPr>
        <w:pStyle w:val="7"/>
        <w:numPr>
          <w:ilvl w:val="0"/>
          <w:numId w:val="9"/>
        </w:numPr>
        <w:tabs>
          <w:tab w:val="left" w:pos="361"/>
        </w:tabs>
        <w:spacing w:before="15" w:after="0" w:line="240" w:lineRule="auto"/>
        <w:ind w:left="360" w:right="0" w:hanging="242"/>
        <w:jc w:val="left"/>
        <w:rPr>
          <w:sz w:val="24"/>
        </w:rPr>
      </w:pPr>
      <w:r>
        <w:rPr>
          <w:sz w:val="24"/>
        </w:rPr>
        <w:t>are made by</w:t>
      </w:r>
    </w:p>
    <w:p>
      <w:pPr>
        <w:pStyle w:val="7"/>
        <w:numPr>
          <w:ilvl w:val="0"/>
          <w:numId w:val="9"/>
        </w:numPr>
        <w:tabs>
          <w:tab w:val="left" w:pos="361"/>
        </w:tabs>
        <w:spacing w:before="11" w:after="0" w:line="249" w:lineRule="auto"/>
        <w:ind w:left="119" w:right="7665" w:firstLine="0"/>
        <w:jc w:val="left"/>
        <w:rPr>
          <w:sz w:val="24"/>
        </w:rPr>
      </w:pPr>
      <w:r>
        <w:rPr>
          <w:sz w:val="24"/>
        </w:rPr>
        <w:t xml:space="preserve">are made </w:t>
      </w:r>
      <w:r>
        <w:rPr>
          <w:spacing w:val="-5"/>
          <w:sz w:val="24"/>
        </w:rPr>
        <w:t xml:space="preserve">from </w:t>
      </w:r>
      <w:r>
        <w:rPr>
          <w:sz w:val="24"/>
        </w:rPr>
        <w:t>答案：A</w:t>
      </w:r>
    </w:p>
    <w:p>
      <w:pPr>
        <w:pStyle w:val="4"/>
        <w:ind w:left="0"/>
        <w:rPr>
          <w:sz w:val="25"/>
        </w:rPr>
      </w:pPr>
    </w:p>
    <w:p>
      <w:pPr>
        <w:pStyle w:val="4"/>
        <w:tabs>
          <w:tab w:val="left" w:pos="2698"/>
        </w:tabs>
        <w:spacing w:line="249" w:lineRule="auto"/>
        <w:ind w:right="3585"/>
      </w:pPr>
      <w:r>
        <w:t>33.A new road</w:t>
      </w:r>
      <w:r>
        <w:rPr>
          <w:u w:val="single"/>
        </w:rPr>
        <w:t xml:space="preserve"> </w:t>
      </w:r>
      <w:r>
        <w:rPr>
          <w:u w:val="single"/>
        </w:rPr>
        <w:tab/>
      </w:r>
      <w:r>
        <w:t>outside my house now.(2</w:t>
      </w:r>
      <w:r>
        <w:rPr>
          <w:spacing w:val="-6"/>
        </w:rPr>
        <w:t xml:space="preserve"> 分) </w:t>
      </w:r>
      <w:r>
        <w:t>A.is being built</w:t>
      </w:r>
    </w:p>
    <w:p>
      <w:pPr>
        <w:pStyle w:val="4"/>
        <w:spacing w:before="2" w:line="249" w:lineRule="auto"/>
        <w:ind w:right="8251"/>
      </w:pPr>
      <w:r>
        <w:t>B.builds C.is built</w:t>
      </w:r>
    </w:p>
    <w:p>
      <w:pPr>
        <w:pStyle w:val="4"/>
        <w:spacing w:line="252" w:lineRule="auto"/>
        <w:ind w:right="7905"/>
      </w:pPr>
      <w:r>
        <w:t xml:space="preserve">D.is </w:t>
      </w:r>
      <w:r>
        <w:rPr>
          <w:spacing w:val="-3"/>
        </w:rPr>
        <w:t xml:space="preserve">building </w:t>
      </w:r>
      <w:r>
        <w:t>答案：A</w:t>
      </w:r>
    </w:p>
    <w:p>
      <w:pPr>
        <w:pStyle w:val="4"/>
        <w:spacing w:before="5"/>
        <w:ind w:left="0"/>
      </w:pPr>
    </w:p>
    <w:p>
      <w:pPr>
        <w:pStyle w:val="7"/>
        <w:numPr>
          <w:ilvl w:val="0"/>
          <w:numId w:val="10"/>
        </w:numPr>
        <w:tabs>
          <w:tab w:val="left" w:pos="481"/>
          <w:tab w:val="left" w:pos="5399"/>
        </w:tabs>
        <w:spacing w:before="0" w:after="0" w:line="252" w:lineRule="auto"/>
        <w:ind w:left="119" w:right="1905" w:firstLine="0"/>
        <w:jc w:val="left"/>
        <w:rPr>
          <w:sz w:val="24"/>
        </w:rPr>
      </w:pPr>
      <w:r>
        <w:rPr>
          <w:sz w:val="24"/>
        </w:rPr>
        <w:t>We have an old musical instrument</w:t>
      </w:r>
      <w:r>
        <w:rPr>
          <w:sz w:val="24"/>
          <w:u w:val="single"/>
        </w:rPr>
        <w:t xml:space="preserve"> </w:t>
      </w:r>
      <w:r>
        <w:rPr>
          <w:sz w:val="24"/>
          <w:u w:val="single"/>
        </w:rPr>
        <w:tab/>
      </w:r>
      <w:r>
        <w:rPr>
          <w:sz w:val="24"/>
        </w:rPr>
        <w:t>a clavichord.(2</w:t>
      </w:r>
      <w:r>
        <w:rPr>
          <w:spacing w:val="-6"/>
          <w:sz w:val="24"/>
        </w:rPr>
        <w:t xml:space="preserve"> 分) </w:t>
      </w:r>
      <w:r>
        <w:rPr>
          <w:sz w:val="24"/>
        </w:rPr>
        <w:t>A.called</w:t>
      </w:r>
    </w:p>
    <w:p>
      <w:pPr>
        <w:pStyle w:val="4"/>
        <w:spacing w:line="249" w:lineRule="auto"/>
        <w:ind w:right="8371"/>
      </w:pPr>
      <w:r>
        <w:t>B.call C.calling</w:t>
      </w:r>
    </w:p>
    <w:p>
      <w:pPr>
        <w:spacing w:after="0" w:line="249" w:lineRule="auto"/>
        <w:sectPr>
          <w:pgSz w:w="11910" w:h="16840"/>
          <w:pgMar w:top="760" w:right="1160" w:bottom="940" w:left="1160" w:header="0" w:footer="749" w:gutter="0"/>
          <w:cols w:space="720" w:num="1"/>
        </w:sectPr>
      </w:pPr>
    </w:p>
    <w:p>
      <w:pPr>
        <w:pStyle w:val="4"/>
        <w:spacing w:before="49" w:line="249" w:lineRule="auto"/>
        <w:ind w:right="8625"/>
      </w:pPr>
      <w:r>
        <w:t>D.calls 答案：A</w:t>
      </w:r>
    </w:p>
    <w:p>
      <w:pPr>
        <w:pStyle w:val="4"/>
        <w:ind w:left="0"/>
        <w:rPr>
          <w:sz w:val="25"/>
        </w:rPr>
      </w:pPr>
    </w:p>
    <w:p>
      <w:pPr>
        <w:pStyle w:val="7"/>
        <w:numPr>
          <w:ilvl w:val="0"/>
          <w:numId w:val="10"/>
        </w:numPr>
        <w:tabs>
          <w:tab w:val="left" w:pos="480"/>
          <w:tab w:val="left" w:pos="3959"/>
        </w:tabs>
        <w:spacing w:before="1" w:after="0" w:line="249" w:lineRule="auto"/>
        <w:ind w:left="119" w:right="3105" w:firstLine="0"/>
        <w:jc w:val="left"/>
        <w:rPr>
          <w:sz w:val="24"/>
        </w:rPr>
      </w:pPr>
      <w:r>
        <w:rPr>
          <w:sz w:val="24"/>
        </w:rPr>
        <w:t>I was wet all through</w:t>
      </w:r>
      <w:r>
        <w:rPr>
          <w:sz w:val="24"/>
          <w:u w:val="single"/>
        </w:rPr>
        <w:t xml:space="preserve"> </w:t>
      </w:r>
      <w:r>
        <w:rPr>
          <w:sz w:val="24"/>
          <w:u w:val="single"/>
        </w:rPr>
        <w:tab/>
      </w:r>
      <w:r>
        <w:rPr>
          <w:sz w:val="24"/>
        </w:rPr>
        <w:t>a stormy night.(2</w:t>
      </w:r>
      <w:r>
        <w:rPr>
          <w:spacing w:val="-6"/>
          <w:sz w:val="24"/>
        </w:rPr>
        <w:t xml:space="preserve"> 分) </w:t>
      </w:r>
      <w:r>
        <w:rPr>
          <w:sz w:val="24"/>
        </w:rPr>
        <w:t>A.on</w:t>
      </w:r>
    </w:p>
    <w:p>
      <w:pPr>
        <w:pStyle w:val="4"/>
        <w:spacing w:before="1" w:line="249" w:lineRule="auto"/>
        <w:ind w:right="8625"/>
      </w:pPr>
      <w:r>
        <w:t xml:space="preserve">B.at C.in D.for </w:t>
      </w:r>
      <w:r>
        <w:rPr>
          <w:spacing w:val="-4"/>
        </w:rPr>
        <w:t>答案：</w:t>
      </w:r>
      <w:r>
        <w:rPr>
          <w:spacing w:val="-9"/>
        </w:rPr>
        <w:t>A</w:t>
      </w:r>
    </w:p>
    <w:p>
      <w:pPr>
        <w:pStyle w:val="4"/>
        <w:spacing w:before="11"/>
        <w:ind w:left="0"/>
      </w:pPr>
    </w:p>
    <w:p>
      <w:pPr>
        <w:pStyle w:val="7"/>
        <w:numPr>
          <w:ilvl w:val="0"/>
          <w:numId w:val="10"/>
        </w:numPr>
        <w:tabs>
          <w:tab w:val="left" w:pos="481"/>
          <w:tab w:val="left" w:pos="5039"/>
        </w:tabs>
        <w:spacing w:before="0" w:after="0" w:line="252" w:lineRule="auto"/>
        <w:ind w:left="119" w:right="705" w:firstLine="0"/>
        <w:jc w:val="left"/>
        <w:rPr>
          <w:sz w:val="24"/>
        </w:rPr>
      </w:pPr>
      <w:r>
        <w:rPr>
          <w:sz w:val="24"/>
        </w:rPr>
        <w:t>Children should not be allowed</w:t>
      </w:r>
      <w:r>
        <w:rPr>
          <w:sz w:val="24"/>
          <w:u w:val="single"/>
        </w:rPr>
        <w:t xml:space="preserve"> </w:t>
      </w:r>
      <w:r>
        <w:rPr>
          <w:sz w:val="24"/>
          <w:u w:val="single"/>
        </w:rPr>
        <w:tab/>
      </w:r>
      <w:r>
        <w:rPr>
          <w:sz w:val="24"/>
        </w:rPr>
        <w:t xml:space="preserve">in the street because it is </w:t>
      </w:r>
      <w:r>
        <w:rPr>
          <w:spacing w:val="-5"/>
          <w:sz w:val="24"/>
        </w:rPr>
        <w:t xml:space="preserve">very </w:t>
      </w:r>
      <w:r>
        <w:rPr>
          <w:sz w:val="24"/>
        </w:rPr>
        <w:t>dangerous.(2 分)</w:t>
      </w:r>
    </w:p>
    <w:p>
      <w:pPr>
        <w:pStyle w:val="7"/>
        <w:numPr>
          <w:ilvl w:val="0"/>
          <w:numId w:val="11"/>
        </w:numPr>
        <w:tabs>
          <w:tab w:val="left" w:pos="361"/>
        </w:tabs>
        <w:spacing w:before="0" w:after="0" w:line="249" w:lineRule="auto"/>
        <w:ind w:left="119" w:right="8385" w:firstLine="0"/>
        <w:jc w:val="left"/>
        <w:rPr>
          <w:sz w:val="24"/>
        </w:rPr>
      </w:pPr>
      <w:r>
        <w:rPr>
          <w:sz w:val="24"/>
        </w:rPr>
        <w:t xml:space="preserve">to </w:t>
      </w:r>
      <w:r>
        <w:rPr>
          <w:spacing w:val="-5"/>
          <w:sz w:val="24"/>
        </w:rPr>
        <w:t xml:space="preserve">play </w:t>
      </w:r>
      <w:r>
        <w:rPr>
          <w:sz w:val="24"/>
        </w:rPr>
        <w:t>B.playing C.play D.played 答案：A</w:t>
      </w:r>
    </w:p>
    <w:p>
      <w:pPr>
        <w:pStyle w:val="4"/>
        <w:spacing w:before="9"/>
        <w:ind w:left="0"/>
      </w:pPr>
    </w:p>
    <w:p>
      <w:pPr>
        <w:pStyle w:val="7"/>
        <w:numPr>
          <w:ilvl w:val="0"/>
          <w:numId w:val="10"/>
        </w:numPr>
        <w:tabs>
          <w:tab w:val="left" w:pos="481"/>
          <w:tab w:val="left" w:pos="3239"/>
          <w:tab w:val="left" w:pos="5759"/>
        </w:tabs>
        <w:spacing w:before="0" w:after="0" w:line="249" w:lineRule="auto"/>
        <w:ind w:left="119" w:right="1065" w:firstLine="0"/>
        <w:jc w:val="left"/>
        <w:rPr>
          <w:sz w:val="24"/>
        </w:rPr>
      </w:pPr>
      <w:r>
        <w:rPr>
          <w:sz w:val="24"/>
        </w:rPr>
        <w:t>When the teacher</w:t>
      </w:r>
      <w:r>
        <w:rPr>
          <w:sz w:val="24"/>
          <w:u w:val="single"/>
        </w:rPr>
        <w:t xml:space="preserve"> </w:t>
      </w:r>
      <w:r>
        <w:rPr>
          <w:sz w:val="24"/>
          <w:u w:val="single"/>
        </w:rPr>
        <w:tab/>
      </w:r>
      <w:r>
        <w:rPr>
          <w:sz w:val="24"/>
        </w:rPr>
        <w:t>, the students</w:t>
      </w:r>
      <w:r>
        <w:rPr>
          <w:sz w:val="24"/>
          <w:u w:val="single"/>
        </w:rPr>
        <w:t xml:space="preserve"> </w:t>
      </w:r>
      <w:r>
        <w:rPr>
          <w:sz w:val="24"/>
          <w:u w:val="single"/>
        </w:rPr>
        <w:tab/>
      </w:r>
      <w:r>
        <w:rPr>
          <w:sz w:val="24"/>
        </w:rPr>
        <w:t>in the classroom.(2</w:t>
      </w:r>
      <w:r>
        <w:rPr>
          <w:spacing w:val="-6"/>
          <w:sz w:val="24"/>
        </w:rPr>
        <w:t xml:space="preserve"> 分) </w:t>
      </w:r>
      <w:r>
        <w:rPr>
          <w:sz w:val="24"/>
        </w:rPr>
        <w:t>A.came in, were talking and shouting</w:t>
      </w:r>
    </w:p>
    <w:p>
      <w:pPr>
        <w:pStyle w:val="7"/>
        <w:numPr>
          <w:ilvl w:val="0"/>
          <w:numId w:val="11"/>
        </w:numPr>
        <w:tabs>
          <w:tab w:val="left" w:pos="361"/>
        </w:tabs>
        <w:spacing w:before="1" w:after="0" w:line="240" w:lineRule="auto"/>
        <w:ind w:left="360" w:right="0" w:hanging="242"/>
        <w:jc w:val="left"/>
        <w:rPr>
          <w:sz w:val="24"/>
        </w:rPr>
      </w:pPr>
      <w:r>
        <w:rPr>
          <w:sz w:val="24"/>
        </w:rPr>
        <w:t>came in, talked and shouted</w:t>
      </w:r>
    </w:p>
    <w:p>
      <w:pPr>
        <w:pStyle w:val="7"/>
        <w:numPr>
          <w:ilvl w:val="0"/>
          <w:numId w:val="11"/>
        </w:numPr>
        <w:tabs>
          <w:tab w:val="left" w:pos="361"/>
        </w:tabs>
        <w:spacing w:before="12" w:after="0" w:line="240" w:lineRule="auto"/>
        <w:ind w:left="360" w:right="0" w:hanging="242"/>
        <w:jc w:val="left"/>
        <w:rPr>
          <w:sz w:val="24"/>
        </w:rPr>
      </w:pPr>
      <w:r>
        <w:rPr>
          <w:sz w:val="24"/>
        </w:rPr>
        <w:t>was coming in, were talking and shouting</w:t>
      </w:r>
    </w:p>
    <w:p>
      <w:pPr>
        <w:pStyle w:val="7"/>
        <w:numPr>
          <w:ilvl w:val="0"/>
          <w:numId w:val="11"/>
        </w:numPr>
        <w:tabs>
          <w:tab w:val="left" w:pos="361"/>
        </w:tabs>
        <w:spacing w:before="12" w:after="0" w:line="252" w:lineRule="auto"/>
        <w:ind w:left="119" w:right="5265" w:firstLine="0"/>
        <w:jc w:val="left"/>
        <w:rPr>
          <w:sz w:val="24"/>
        </w:rPr>
      </w:pPr>
      <w:r>
        <w:rPr>
          <w:sz w:val="24"/>
        </w:rPr>
        <w:t xml:space="preserve">was coming in, talked and </w:t>
      </w:r>
      <w:r>
        <w:rPr>
          <w:spacing w:val="-3"/>
          <w:sz w:val="24"/>
        </w:rPr>
        <w:t xml:space="preserve">shouted </w:t>
      </w:r>
      <w:r>
        <w:rPr>
          <w:sz w:val="24"/>
        </w:rPr>
        <w:t>答案：A</w:t>
      </w:r>
    </w:p>
    <w:p>
      <w:pPr>
        <w:pStyle w:val="4"/>
        <w:spacing w:before="6"/>
        <w:ind w:left="0"/>
      </w:pPr>
    </w:p>
    <w:p>
      <w:pPr>
        <w:pStyle w:val="7"/>
        <w:numPr>
          <w:ilvl w:val="0"/>
          <w:numId w:val="10"/>
        </w:numPr>
        <w:tabs>
          <w:tab w:val="left" w:pos="481"/>
          <w:tab w:val="left" w:pos="5639"/>
        </w:tabs>
        <w:spacing w:before="0" w:after="0" w:line="252" w:lineRule="auto"/>
        <w:ind w:left="119" w:right="1905" w:firstLine="0"/>
        <w:jc w:val="left"/>
        <w:rPr>
          <w:sz w:val="24"/>
        </w:rPr>
      </w:pPr>
      <w:r>
        <w:rPr>
          <w:sz w:val="24"/>
        </w:rPr>
        <w:t>Although it rained heavily, he still</w:t>
      </w:r>
      <w:r>
        <w:rPr>
          <w:sz w:val="24"/>
          <w:u w:val="single"/>
        </w:rPr>
        <w:t xml:space="preserve"> </w:t>
      </w:r>
      <w:r>
        <w:rPr>
          <w:sz w:val="24"/>
          <w:u w:val="single"/>
        </w:rPr>
        <w:tab/>
      </w:r>
      <w:r>
        <w:rPr>
          <w:sz w:val="24"/>
        </w:rPr>
        <w:t>as planned.(2</w:t>
      </w:r>
      <w:r>
        <w:rPr>
          <w:spacing w:val="-6"/>
          <w:sz w:val="24"/>
        </w:rPr>
        <w:t xml:space="preserve"> 分) </w:t>
      </w:r>
      <w:r>
        <w:rPr>
          <w:sz w:val="24"/>
        </w:rPr>
        <w:t>A.sets out</w:t>
      </w:r>
    </w:p>
    <w:p>
      <w:pPr>
        <w:pStyle w:val="7"/>
        <w:numPr>
          <w:ilvl w:val="0"/>
          <w:numId w:val="12"/>
        </w:numPr>
        <w:tabs>
          <w:tab w:val="left" w:pos="361"/>
        </w:tabs>
        <w:spacing w:before="0" w:after="0" w:line="303" w:lineRule="exact"/>
        <w:ind w:left="360" w:right="0" w:hanging="242"/>
        <w:jc w:val="left"/>
        <w:rPr>
          <w:sz w:val="24"/>
        </w:rPr>
      </w:pPr>
      <w:r>
        <w:rPr>
          <w:sz w:val="24"/>
        </w:rPr>
        <w:t>set out for</w:t>
      </w:r>
    </w:p>
    <w:p>
      <w:pPr>
        <w:pStyle w:val="7"/>
        <w:numPr>
          <w:ilvl w:val="0"/>
          <w:numId w:val="12"/>
        </w:numPr>
        <w:tabs>
          <w:tab w:val="left" w:pos="361"/>
        </w:tabs>
        <w:spacing w:before="12" w:after="0" w:line="240" w:lineRule="auto"/>
        <w:ind w:left="360" w:right="0" w:hanging="242"/>
        <w:jc w:val="left"/>
        <w:rPr>
          <w:sz w:val="24"/>
        </w:rPr>
      </w:pPr>
      <w:r>
        <w:rPr>
          <w:sz w:val="24"/>
        </w:rPr>
        <w:t>set off</w:t>
      </w:r>
    </w:p>
    <w:p>
      <w:pPr>
        <w:pStyle w:val="7"/>
        <w:numPr>
          <w:ilvl w:val="0"/>
          <w:numId w:val="12"/>
        </w:numPr>
        <w:tabs>
          <w:tab w:val="left" w:pos="361"/>
        </w:tabs>
        <w:spacing w:before="14" w:after="0" w:line="249" w:lineRule="auto"/>
        <w:ind w:left="119" w:right="8505" w:firstLine="0"/>
        <w:jc w:val="left"/>
        <w:rPr>
          <w:sz w:val="24"/>
        </w:rPr>
      </w:pPr>
      <w:r>
        <w:rPr>
          <w:sz w:val="24"/>
        </w:rPr>
        <w:t xml:space="preserve">set </w:t>
      </w:r>
      <w:r>
        <w:rPr>
          <w:spacing w:val="-9"/>
          <w:sz w:val="24"/>
        </w:rPr>
        <w:t xml:space="preserve">in </w:t>
      </w:r>
      <w:r>
        <w:rPr>
          <w:sz w:val="24"/>
        </w:rPr>
        <w:t>答案：C</w:t>
      </w:r>
    </w:p>
    <w:p>
      <w:pPr>
        <w:pStyle w:val="4"/>
        <w:ind w:left="0"/>
        <w:rPr>
          <w:sz w:val="25"/>
        </w:rPr>
      </w:pPr>
    </w:p>
    <w:p>
      <w:pPr>
        <w:pStyle w:val="7"/>
        <w:numPr>
          <w:ilvl w:val="0"/>
          <w:numId w:val="10"/>
        </w:numPr>
        <w:tabs>
          <w:tab w:val="left" w:pos="481"/>
          <w:tab w:val="left" w:pos="1978"/>
        </w:tabs>
        <w:spacing w:before="0" w:after="0" w:line="249" w:lineRule="auto"/>
        <w:ind w:left="119" w:right="5385" w:firstLine="0"/>
        <w:jc w:val="left"/>
        <w:rPr>
          <w:sz w:val="24"/>
        </w:rPr>
      </w:pPr>
      <w:r>
        <w:rPr>
          <w:sz w:val="24"/>
        </w:rPr>
        <w:t>The milk</w:t>
      </w:r>
      <w:r>
        <w:rPr>
          <w:sz w:val="24"/>
          <w:u w:val="single"/>
        </w:rPr>
        <w:t xml:space="preserve"> </w:t>
      </w:r>
      <w:r>
        <w:rPr>
          <w:sz w:val="24"/>
          <w:u w:val="single"/>
        </w:rPr>
        <w:tab/>
      </w:r>
      <w:r>
        <w:rPr>
          <w:sz w:val="24"/>
        </w:rPr>
        <w:t>in his room.(2</w:t>
      </w:r>
      <w:r>
        <w:rPr>
          <w:spacing w:val="-6"/>
          <w:sz w:val="24"/>
        </w:rPr>
        <w:t xml:space="preserve"> 分) </w:t>
      </w:r>
      <w:r>
        <w:rPr>
          <w:sz w:val="24"/>
        </w:rPr>
        <w:t>A.was</w:t>
      </w:r>
    </w:p>
    <w:p>
      <w:pPr>
        <w:pStyle w:val="7"/>
        <w:numPr>
          <w:ilvl w:val="0"/>
          <w:numId w:val="13"/>
        </w:numPr>
        <w:tabs>
          <w:tab w:val="left" w:pos="361"/>
        </w:tabs>
        <w:spacing w:before="0" w:after="0" w:line="249" w:lineRule="auto"/>
        <w:ind w:left="119" w:right="8625" w:firstLine="0"/>
        <w:jc w:val="left"/>
        <w:rPr>
          <w:sz w:val="24"/>
        </w:rPr>
      </w:pPr>
      <w:r>
        <w:rPr>
          <w:sz w:val="24"/>
        </w:rPr>
        <w:t xml:space="preserve">were C.are D.has </w:t>
      </w:r>
      <w:r>
        <w:rPr>
          <w:spacing w:val="-4"/>
          <w:sz w:val="24"/>
        </w:rPr>
        <w:t>答案：</w:t>
      </w:r>
      <w:r>
        <w:rPr>
          <w:spacing w:val="-9"/>
          <w:sz w:val="24"/>
        </w:rPr>
        <w:t>A</w:t>
      </w:r>
    </w:p>
    <w:p>
      <w:pPr>
        <w:pStyle w:val="4"/>
        <w:ind w:left="0"/>
        <w:rPr>
          <w:sz w:val="25"/>
        </w:rPr>
      </w:pPr>
    </w:p>
    <w:p>
      <w:pPr>
        <w:pStyle w:val="7"/>
        <w:numPr>
          <w:ilvl w:val="0"/>
          <w:numId w:val="10"/>
        </w:numPr>
        <w:tabs>
          <w:tab w:val="left" w:pos="481"/>
          <w:tab w:val="left" w:pos="3479"/>
        </w:tabs>
        <w:spacing w:before="0" w:after="0" w:line="249" w:lineRule="auto"/>
        <w:ind w:left="119" w:right="5265" w:firstLine="0"/>
        <w:jc w:val="left"/>
        <w:rPr>
          <w:sz w:val="24"/>
        </w:rPr>
      </w:pPr>
      <w:r>
        <w:rPr>
          <w:sz w:val="24"/>
        </w:rPr>
        <w:t>Men usually wear</w:t>
      </w:r>
      <w:r>
        <w:rPr>
          <w:sz w:val="24"/>
          <w:u w:val="single"/>
        </w:rPr>
        <w:t xml:space="preserve"> </w:t>
      </w:r>
      <w:r>
        <w:rPr>
          <w:sz w:val="24"/>
          <w:u w:val="single"/>
        </w:rPr>
        <w:tab/>
      </w:r>
      <w:r>
        <w:rPr>
          <w:sz w:val="24"/>
        </w:rPr>
        <w:t>.(2</w:t>
      </w:r>
      <w:r>
        <w:rPr>
          <w:spacing w:val="-6"/>
          <w:sz w:val="24"/>
        </w:rPr>
        <w:t xml:space="preserve"> 分) </w:t>
      </w:r>
      <w:r>
        <w:rPr>
          <w:sz w:val="24"/>
        </w:rPr>
        <w:t>A.stockings instead of dress B.dress instead of stockings</w:t>
      </w:r>
    </w:p>
    <w:p>
      <w:pPr>
        <w:pStyle w:val="7"/>
        <w:numPr>
          <w:ilvl w:val="0"/>
          <w:numId w:val="13"/>
        </w:numPr>
        <w:tabs>
          <w:tab w:val="left" w:pos="361"/>
        </w:tabs>
        <w:spacing w:before="1" w:after="0" w:line="240" w:lineRule="auto"/>
        <w:ind w:left="360" w:right="0" w:hanging="242"/>
        <w:jc w:val="left"/>
        <w:rPr>
          <w:sz w:val="24"/>
        </w:rPr>
      </w:pPr>
      <w:r>
        <w:rPr>
          <w:sz w:val="24"/>
        </w:rPr>
        <w:t>either dress or stockings</w:t>
      </w:r>
    </w:p>
    <w:p>
      <w:pPr>
        <w:pStyle w:val="7"/>
        <w:numPr>
          <w:ilvl w:val="0"/>
          <w:numId w:val="13"/>
        </w:numPr>
        <w:tabs>
          <w:tab w:val="left" w:pos="361"/>
        </w:tabs>
        <w:spacing w:before="12" w:after="0" w:line="252" w:lineRule="auto"/>
        <w:ind w:left="119" w:right="5985" w:firstLine="0"/>
        <w:jc w:val="left"/>
        <w:rPr>
          <w:sz w:val="24"/>
        </w:rPr>
      </w:pPr>
      <w:r>
        <w:rPr>
          <w:sz w:val="24"/>
        </w:rPr>
        <w:t>neither dress nor stockings 答案：A</w:t>
      </w:r>
    </w:p>
    <w:p>
      <w:pPr>
        <w:spacing w:after="0" w:line="252" w:lineRule="auto"/>
        <w:jc w:val="left"/>
        <w:rPr>
          <w:sz w:val="24"/>
        </w:rPr>
        <w:sectPr>
          <w:pgSz w:w="11910" w:h="16840"/>
          <w:pgMar w:top="760" w:right="1160" w:bottom="940" w:left="1160" w:header="0" w:footer="749" w:gutter="0"/>
          <w:cols w:space="720" w:num="1"/>
        </w:sectPr>
      </w:pPr>
    </w:p>
    <w:p>
      <w:pPr>
        <w:pStyle w:val="2"/>
        <w:spacing w:before="43"/>
      </w:pPr>
      <w:bookmarkStart w:id="2" w:name="三、翻译题"/>
      <w:bookmarkEnd w:id="2"/>
      <w:r>
        <w:t>三、翻译题</w:t>
      </w:r>
    </w:p>
    <w:p>
      <w:pPr>
        <w:pStyle w:val="4"/>
        <w:spacing w:before="3"/>
      </w:pPr>
      <w:r>
        <w:t>选择句子正确的翻译。</w:t>
      </w:r>
    </w:p>
    <w:p>
      <w:pPr>
        <w:pStyle w:val="7"/>
        <w:numPr>
          <w:ilvl w:val="0"/>
          <w:numId w:val="10"/>
        </w:numPr>
        <w:tabs>
          <w:tab w:val="left" w:pos="481"/>
        </w:tabs>
        <w:spacing w:before="14" w:after="0" w:line="249" w:lineRule="auto"/>
        <w:ind w:left="119" w:right="1665" w:firstLine="0"/>
        <w:jc w:val="left"/>
        <w:rPr>
          <w:sz w:val="24"/>
        </w:rPr>
      </w:pPr>
      <w:r>
        <w:rPr>
          <w:sz w:val="24"/>
        </w:rPr>
        <w:t>He answered me, but he spoke neither slowly nor clearly.(2</w:t>
      </w:r>
      <w:r>
        <w:rPr>
          <w:spacing w:val="-6"/>
          <w:sz w:val="24"/>
        </w:rPr>
        <w:t xml:space="preserve"> 分) </w:t>
      </w:r>
      <w:r>
        <w:rPr>
          <w:sz w:val="24"/>
        </w:rPr>
        <w:t>A.他回答了，但他讲得既不慢也不清楚。</w:t>
      </w:r>
    </w:p>
    <w:p>
      <w:pPr>
        <w:pStyle w:val="7"/>
        <w:numPr>
          <w:ilvl w:val="0"/>
          <w:numId w:val="14"/>
        </w:numPr>
        <w:tabs>
          <w:tab w:val="left" w:pos="361"/>
        </w:tabs>
        <w:spacing w:before="0" w:after="0" w:line="306" w:lineRule="exact"/>
        <w:ind w:left="360" w:right="0" w:hanging="242"/>
        <w:jc w:val="left"/>
        <w:rPr>
          <w:sz w:val="24"/>
        </w:rPr>
      </w:pPr>
      <w:r>
        <w:rPr>
          <w:sz w:val="24"/>
        </w:rPr>
        <w:t>火车站很大，又黑又暗。</w:t>
      </w:r>
    </w:p>
    <w:p>
      <w:pPr>
        <w:pStyle w:val="7"/>
        <w:numPr>
          <w:ilvl w:val="0"/>
          <w:numId w:val="14"/>
        </w:numPr>
        <w:tabs>
          <w:tab w:val="left" w:pos="361"/>
        </w:tabs>
        <w:spacing w:before="14" w:after="0" w:line="249" w:lineRule="auto"/>
        <w:ind w:left="119" w:right="3705" w:firstLine="0"/>
        <w:jc w:val="left"/>
        <w:rPr>
          <w:sz w:val="24"/>
        </w:rPr>
      </w:pPr>
      <w:r>
        <w:rPr>
          <w:spacing w:val="-1"/>
          <w:sz w:val="24"/>
        </w:rPr>
        <w:t>我的英语讲得不但非常认真，而且咬字也非常清楚。</w:t>
      </w:r>
      <w:r>
        <w:rPr>
          <w:sz w:val="24"/>
        </w:rPr>
        <w:t>D.我把问话重复了很多遍。</w:t>
      </w:r>
    </w:p>
    <w:p>
      <w:pPr>
        <w:pStyle w:val="4"/>
        <w:spacing w:line="306" w:lineRule="exact"/>
      </w:pPr>
      <w:r>
        <w:t>答案：A</w:t>
      </w:r>
    </w:p>
    <w:p>
      <w:pPr>
        <w:pStyle w:val="4"/>
        <w:ind w:left="0"/>
        <w:rPr>
          <w:sz w:val="26"/>
        </w:rPr>
      </w:pPr>
    </w:p>
    <w:p>
      <w:pPr>
        <w:pStyle w:val="7"/>
        <w:numPr>
          <w:ilvl w:val="0"/>
          <w:numId w:val="10"/>
        </w:numPr>
        <w:tabs>
          <w:tab w:val="left" w:pos="480"/>
        </w:tabs>
        <w:spacing w:before="0" w:after="0" w:line="249" w:lineRule="auto"/>
        <w:ind w:left="119" w:right="825" w:firstLine="0"/>
        <w:jc w:val="left"/>
        <w:rPr>
          <w:sz w:val="24"/>
        </w:rPr>
      </w:pPr>
      <w:r>
        <w:rPr>
          <w:sz w:val="24"/>
        </w:rPr>
        <w:t>I repeated my question several times and at last he understood.(2</w:t>
      </w:r>
      <w:r>
        <w:rPr>
          <w:spacing w:val="-6"/>
          <w:sz w:val="24"/>
        </w:rPr>
        <w:t xml:space="preserve"> 分) </w:t>
      </w:r>
      <w:r>
        <w:rPr>
          <w:sz w:val="24"/>
        </w:rPr>
        <w:t>A.我把问话重复了很多遍。</w:t>
      </w:r>
    </w:p>
    <w:p>
      <w:pPr>
        <w:pStyle w:val="7"/>
        <w:numPr>
          <w:ilvl w:val="0"/>
          <w:numId w:val="15"/>
        </w:numPr>
        <w:tabs>
          <w:tab w:val="left" w:pos="361"/>
        </w:tabs>
        <w:spacing w:before="2" w:after="0" w:line="240" w:lineRule="auto"/>
        <w:ind w:left="360" w:right="0" w:hanging="242"/>
        <w:jc w:val="left"/>
        <w:rPr>
          <w:sz w:val="24"/>
        </w:rPr>
      </w:pPr>
      <w:r>
        <w:rPr>
          <w:sz w:val="24"/>
        </w:rPr>
        <w:t>火车站很大，又黑又暗。</w:t>
      </w:r>
    </w:p>
    <w:p>
      <w:pPr>
        <w:pStyle w:val="7"/>
        <w:numPr>
          <w:ilvl w:val="0"/>
          <w:numId w:val="15"/>
        </w:numPr>
        <w:tabs>
          <w:tab w:val="left" w:pos="361"/>
        </w:tabs>
        <w:spacing w:before="11" w:after="0" w:line="249" w:lineRule="auto"/>
        <w:ind w:left="119" w:right="3225" w:firstLine="0"/>
        <w:jc w:val="left"/>
        <w:rPr>
          <w:sz w:val="24"/>
        </w:rPr>
      </w:pPr>
      <w:r>
        <w:rPr>
          <w:spacing w:val="-1"/>
          <w:sz w:val="24"/>
        </w:rPr>
        <w:t>我不知道去饭店的路该怎么走，于是向一个搬运工打听。</w:t>
      </w:r>
      <w:r>
        <w:rPr>
          <w:sz w:val="24"/>
        </w:rPr>
        <w:t>D.他回答了，但他讲得既不慢也不清楚。</w:t>
      </w:r>
    </w:p>
    <w:p>
      <w:pPr>
        <w:pStyle w:val="4"/>
        <w:spacing w:before="1"/>
      </w:pPr>
      <w:r>
        <w:t>答案：A</w:t>
      </w:r>
    </w:p>
    <w:p>
      <w:pPr>
        <w:pStyle w:val="4"/>
        <w:spacing w:before="11"/>
        <w:ind w:left="0"/>
        <w:rPr>
          <w:sz w:val="25"/>
        </w:rPr>
      </w:pPr>
    </w:p>
    <w:p>
      <w:pPr>
        <w:pStyle w:val="7"/>
        <w:numPr>
          <w:ilvl w:val="0"/>
          <w:numId w:val="10"/>
        </w:numPr>
        <w:tabs>
          <w:tab w:val="left" w:pos="481"/>
        </w:tabs>
        <w:spacing w:before="0" w:after="0" w:line="252" w:lineRule="auto"/>
        <w:ind w:left="119" w:right="465" w:firstLine="0"/>
        <w:jc w:val="left"/>
        <w:rPr>
          <w:sz w:val="24"/>
        </w:rPr>
      </w:pPr>
      <w:r>
        <w:rPr>
          <w:sz w:val="24"/>
        </w:rPr>
        <w:t>We like them in the same way that we like pretty curtain material.(2</w:t>
      </w:r>
      <w:r>
        <w:rPr>
          <w:spacing w:val="-6"/>
          <w:sz w:val="24"/>
        </w:rPr>
        <w:t xml:space="preserve"> 分) </w:t>
      </w:r>
      <w:r>
        <w:rPr>
          <w:sz w:val="24"/>
        </w:rPr>
        <w:t>A.我们喜爱它们就像我们喜欢漂亮的窗帘布一样。</w:t>
      </w:r>
    </w:p>
    <w:p>
      <w:pPr>
        <w:pStyle w:val="7"/>
        <w:numPr>
          <w:ilvl w:val="0"/>
          <w:numId w:val="16"/>
        </w:numPr>
        <w:tabs>
          <w:tab w:val="left" w:pos="361"/>
        </w:tabs>
        <w:spacing w:before="0" w:after="0" w:line="303" w:lineRule="exact"/>
        <w:ind w:left="360" w:right="0" w:hanging="242"/>
        <w:jc w:val="left"/>
        <w:rPr>
          <w:sz w:val="24"/>
        </w:rPr>
      </w:pPr>
      <w:r>
        <w:rPr>
          <w:sz w:val="24"/>
        </w:rPr>
        <w:t>有很多人装成很懂现代艺术的样子。</w:t>
      </w:r>
    </w:p>
    <w:p>
      <w:pPr>
        <w:pStyle w:val="7"/>
        <w:numPr>
          <w:ilvl w:val="0"/>
          <w:numId w:val="16"/>
        </w:numPr>
        <w:tabs>
          <w:tab w:val="left" w:pos="361"/>
        </w:tabs>
        <w:spacing w:before="12" w:after="0" w:line="252" w:lineRule="auto"/>
        <w:ind w:left="119" w:right="4665" w:firstLine="0"/>
        <w:jc w:val="left"/>
        <w:rPr>
          <w:sz w:val="24"/>
        </w:rPr>
      </w:pPr>
      <w:r>
        <w:rPr>
          <w:spacing w:val="-1"/>
          <w:sz w:val="24"/>
        </w:rPr>
        <w:t>他们总是告诉你一幅画的“意思”是什么。</w:t>
      </w:r>
      <w:r>
        <w:rPr>
          <w:sz w:val="24"/>
        </w:rPr>
        <w:t>D.它们就是些好看的图案。</w:t>
      </w:r>
    </w:p>
    <w:p>
      <w:pPr>
        <w:pStyle w:val="4"/>
        <w:spacing w:line="303" w:lineRule="exact"/>
      </w:pPr>
      <w:r>
        <w:t>答案：A</w:t>
      </w:r>
    </w:p>
    <w:p>
      <w:pPr>
        <w:pStyle w:val="4"/>
        <w:ind w:left="0"/>
        <w:rPr>
          <w:sz w:val="26"/>
        </w:rPr>
      </w:pPr>
    </w:p>
    <w:p>
      <w:pPr>
        <w:pStyle w:val="7"/>
        <w:numPr>
          <w:ilvl w:val="0"/>
          <w:numId w:val="10"/>
        </w:numPr>
        <w:tabs>
          <w:tab w:val="left" w:pos="481"/>
        </w:tabs>
        <w:spacing w:before="0" w:after="0" w:line="249" w:lineRule="auto"/>
        <w:ind w:left="119" w:right="4785" w:firstLine="0"/>
        <w:jc w:val="left"/>
        <w:rPr>
          <w:sz w:val="24"/>
        </w:rPr>
      </w:pPr>
      <w:r>
        <w:rPr>
          <w:sz w:val="24"/>
        </w:rPr>
        <w:t>They are just pretty patterns.(2</w:t>
      </w:r>
      <w:r>
        <w:rPr>
          <w:spacing w:val="-6"/>
          <w:sz w:val="24"/>
        </w:rPr>
        <w:t xml:space="preserve"> 分) </w:t>
      </w:r>
      <w:r>
        <w:rPr>
          <w:sz w:val="24"/>
        </w:rPr>
        <w:t>A.它们就是些好看的图案。</w:t>
      </w:r>
    </w:p>
    <w:p>
      <w:pPr>
        <w:pStyle w:val="7"/>
        <w:numPr>
          <w:ilvl w:val="0"/>
          <w:numId w:val="17"/>
        </w:numPr>
        <w:tabs>
          <w:tab w:val="left" w:pos="361"/>
        </w:tabs>
        <w:spacing w:before="0" w:after="0" w:line="306" w:lineRule="exact"/>
        <w:ind w:left="360" w:right="0" w:hanging="242"/>
        <w:jc w:val="left"/>
        <w:rPr>
          <w:sz w:val="24"/>
        </w:rPr>
      </w:pPr>
      <w:r>
        <w:rPr>
          <w:sz w:val="24"/>
        </w:rPr>
        <w:t>他们总是告诉你一幅画的“意思”是什么。</w:t>
      </w:r>
    </w:p>
    <w:p>
      <w:pPr>
        <w:pStyle w:val="7"/>
        <w:numPr>
          <w:ilvl w:val="0"/>
          <w:numId w:val="17"/>
        </w:numPr>
        <w:tabs>
          <w:tab w:val="left" w:pos="361"/>
        </w:tabs>
        <w:spacing w:before="14" w:after="0" w:line="240" w:lineRule="auto"/>
        <w:ind w:left="360" w:right="0" w:hanging="242"/>
        <w:jc w:val="left"/>
        <w:rPr>
          <w:sz w:val="24"/>
        </w:rPr>
      </w:pPr>
      <w:r>
        <w:rPr>
          <w:sz w:val="24"/>
        </w:rPr>
        <w:t>我们喜爱它们就像我们喜欢漂亮的窗帘布一样。</w:t>
      </w:r>
    </w:p>
    <w:p>
      <w:pPr>
        <w:pStyle w:val="7"/>
        <w:numPr>
          <w:ilvl w:val="0"/>
          <w:numId w:val="17"/>
        </w:numPr>
        <w:tabs>
          <w:tab w:val="left" w:pos="361"/>
        </w:tabs>
        <w:spacing w:before="12" w:after="0" w:line="249" w:lineRule="auto"/>
        <w:ind w:left="119" w:right="3585" w:firstLine="0"/>
        <w:jc w:val="left"/>
        <w:rPr>
          <w:sz w:val="24"/>
        </w:rPr>
      </w:pPr>
      <w:r>
        <w:rPr>
          <w:sz w:val="24"/>
        </w:rPr>
        <w:t>我的妹妹只有7</w:t>
      </w:r>
      <w:r>
        <w:rPr>
          <w:spacing w:val="-1"/>
          <w:sz w:val="24"/>
        </w:rPr>
        <w:t>岁，但她总能说出我的画是好还是坏。</w:t>
      </w:r>
      <w:r>
        <w:rPr>
          <w:sz w:val="24"/>
        </w:rPr>
        <w:t>答案：A</w:t>
      </w:r>
    </w:p>
    <w:p>
      <w:pPr>
        <w:pStyle w:val="4"/>
        <w:ind w:left="0"/>
        <w:rPr>
          <w:sz w:val="25"/>
        </w:rPr>
      </w:pPr>
    </w:p>
    <w:p>
      <w:pPr>
        <w:pStyle w:val="7"/>
        <w:numPr>
          <w:ilvl w:val="0"/>
          <w:numId w:val="10"/>
        </w:numPr>
        <w:tabs>
          <w:tab w:val="left" w:pos="481"/>
        </w:tabs>
        <w:spacing w:before="0" w:after="0" w:line="249" w:lineRule="auto"/>
        <w:ind w:left="119" w:right="3945" w:firstLine="0"/>
        <w:jc w:val="left"/>
        <w:rPr>
          <w:sz w:val="24"/>
        </w:rPr>
      </w:pPr>
      <w:r>
        <w:rPr>
          <w:sz w:val="24"/>
        </w:rPr>
        <w:t>But some time later it began to rain.(2</w:t>
      </w:r>
      <w:r>
        <w:rPr>
          <w:spacing w:val="-6"/>
          <w:sz w:val="24"/>
        </w:rPr>
        <w:t xml:space="preserve"> 分) </w:t>
      </w:r>
      <w:r>
        <w:rPr>
          <w:sz w:val="24"/>
        </w:rPr>
        <w:t>A.但过了一阵子,天下起雨来。</w:t>
      </w:r>
    </w:p>
    <w:p>
      <w:pPr>
        <w:pStyle w:val="4"/>
        <w:spacing w:before="1" w:line="249" w:lineRule="auto"/>
        <w:ind w:right="2265"/>
      </w:pPr>
      <w:r>
        <w:t>B.他们美美地吃了一顿饭后，就围在营火旁讲起了故事，唱起了歌。C.于是他们扑灭了篝火，钻进了帐篷。</w:t>
      </w:r>
    </w:p>
    <w:p>
      <w:pPr>
        <w:pStyle w:val="4"/>
        <w:spacing w:line="252" w:lineRule="auto"/>
        <w:ind w:right="4425"/>
      </w:pPr>
      <w:r>
        <w:t>D.睡袋既暖和又舒服，所以，他们都睡得很香。答案：A</w:t>
      </w:r>
    </w:p>
    <w:p>
      <w:pPr>
        <w:pStyle w:val="4"/>
        <w:spacing w:before="12"/>
        <w:ind w:left="0"/>
        <w:rPr>
          <w:sz w:val="23"/>
        </w:rPr>
      </w:pPr>
    </w:p>
    <w:p>
      <w:pPr>
        <w:pStyle w:val="2"/>
      </w:pPr>
      <w:bookmarkStart w:id="3" w:name="四、完形填空"/>
      <w:bookmarkEnd w:id="3"/>
      <w:r>
        <w:t>四、完形填空</w:t>
      </w:r>
    </w:p>
    <w:p>
      <w:pPr>
        <w:pStyle w:val="4"/>
        <w:spacing w:before="5"/>
      </w:pPr>
      <w:r>
        <w:t>读下列短文，选择适当的词语填空。</w:t>
      </w:r>
    </w:p>
    <w:p>
      <w:pPr>
        <w:pStyle w:val="4"/>
        <w:tabs>
          <w:tab w:val="left" w:pos="5799"/>
          <w:tab w:val="left" w:pos="6999"/>
          <w:tab w:val="left" w:pos="8439"/>
          <w:tab w:val="left" w:pos="8799"/>
        </w:tabs>
        <w:spacing w:before="12" w:line="249" w:lineRule="auto"/>
        <w:ind w:right="117" w:firstLine="960"/>
      </w:pPr>
      <w:r>
        <w:t>The</w:t>
      </w:r>
      <w:r>
        <w:rPr>
          <w:spacing w:val="-53"/>
        </w:rPr>
        <w:t xml:space="preserve"> </w:t>
      </w:r>
      <w:r>
        <w:t>plane</w:t>
      </w:r>
      <w:r>
        <w:rPr>
          <w:spacing w:val="-53"/>
        </w:rPr>
        <w:t xml:space="preserve"> </w:t>
      </w:r>
      <w:r>
        <w:t>was</w:t>
      </w:r>
      <w:r>
        <w:rPr>
          <w:spacing w:val="-53"/>
        </w:rPr>
        <w:t xml:space="preserve"> </w:t>
      </w:r>
      <w:r>
        <w:t>late</w:t>
      </w:r>
      <w:r>
        <w:rPr>
          <w:spacing w:val="-56"/>
        </w:rPr>
        <w:t xml:space="preserve"> </w:t>
      </w:r>
      <w:r>
        <w:t>and</w:t>
      </w:r>
      <w:r>
        <w:rPr>
          <w:spacing w:val="-53"/>
        </w:rPr>
        <w:t xml:space="preserve"> </w:t>
      </w:r>
      <w:r>
        <w:t>detectives</w:t>
      </w:r>
      <w:r>
        <w:rPr>
          <w:spacing w:val="-53"/>
        </w:rPr>
        <w:t xml:space="preserve"> </w:t>
      </w:r>
      <w:r>
        <w:t>were</w:t>
      </w:r>
      <w:r>
        <w:tab/>
      </w:r>
      <w:r>
        <w:rPr>
          <w:u w:val="single"/>
        </w:rPr>
        <w:t xml:space="preserve"> </w:t>
      </w:r>
      <w:r>
        <w:rPr>
          <w:u w:val="single"/>
        </w:rPr>
        <w:tab/>
      </w:r>
      <w:r>
        <w:rPr>
          <w:u w:val="single"/>
        </w:rPr>
        <w:t>46</w:t>
      </w:r>
      <w:r>
        <w:rPr>
          <w:u w:val="single"/>
        </w:rPr>
        <w:tab/>
      </w:r>
      <w:r>
        <w:tab/>
      </w:r>
      <w:r>
        <w:t>at</w:t>
      </w:r>
      <w:r>
        <w:rPr>
          <w:spacing w:val="-52"/>
        </w:rPr>
        <w:t xml:space="preserve"> </w:t>
      </w:r>
      <w:r>
        <w:rPr>
          <w:spacing w:val="-6"/>
        </w:rPr>
        <w:t xml:space="preserve">the </w:t>
      </w:r>
      <w:r>
        <w:t>airport all morning. They were expecting a valuable parcel of</w:t>
      </w:r>
    </w:p>
    <w:p>
      <w:pPr>
        <w:pStyle w:val="4"/>
        <w:tabs>
          <w:tab w:val="left" w:pos="958"/>
          <w:tab w:val="left" w:pos="1558"/>
          <w:tab w:val="left" w:pos="2159"/>
          <w:tab w:val="left" w:pos="2759"/>
          <w:tab w:val="left" w:pos="3598"/>
          <w:tab w:val="left" w:pos="3959"/>
          <w:tab w:val="left" w:pos="4198"/>
          <w:tab w:val="left" w:pos="4559"/>
          <w:tab w:val="left" w:pos="4918"/>
          <w:tab w:val="left" w:pos="6106"/>
          <w:tab w:val="left" w:pos="7307"/>
          <w:tab w:val="left" w:pos="7558"/>
          <w:tab w:val="left" w:pos="7919"/>
          <w:tab w:val="left" w:pos="8746"/>
          <w:tab w:val="left" w:pos="9107"/>
        </w:tabs>
        <w:spacing w:before="1" w:line="249" w:lineRule="auto"/>
        <w:ind w:right="117"/>
      </w:pPr>
      <w:r>
        <w:t>diamonds</w:t>
      </w:r>
      <w:r>
        <w:tab/>
      </w:r>
      <w:r>
        <w:rPr>
          <w:u w:val="single"/>
        </w:rPr>
        <w:t xml:space="preserve"> </w:t>
      </w:r>
      <w:r>
        <w:rPr>
          <w:u w:val="single"/>
        </w:rPr>
        <w:tab/>
      </w:r>
      <w:r>
        <w:rPr>
          <w:u w:val="single"/>
        </w:rPr>
        <w:tab/>
      </w:r>
      <w:r>
        <w:rPr>
          <w:u w:val="single"/>
        </w:rPr>
        <w:t>47</w:t>
      </w:r>
      <w:r>
        <w:rPr>
          <w:u w:val="single"/>
        </w:rPr>
        <w:tab/>
      </w:r>
      <w:r>
        <w:rPr>
          <w:u w:val="single"/>
        </w:rPr>
        <w:tab/>
      </w:r>
      <w:r>
        <w:rPr>
          <w:u w:val="single"/>
        </w:rPr>
        <w:tab/>
      </w:r>
      <w:r>
        <w:tab/>
      </w:r>
      <w:r>
        <w:t>South</w:t>
      </w:r>
      <w:r>
        <w:rPr>
          <w:spacing w:val="-22"/>
        </w:rPr>
        <w:t xml:space="preserve"> </w:t>
      </w:r>
      <w:r>
        <w:t>Africa.</w:t>
      </w:r>
      <w:r>
        <w:rPr>
          <w:spacing w:val="-21"/>
        </w:rPr>
        <w:t xml:space="preserve"> </w:t>
      </w:r>
      <w:r>
        <w:t>A</w:t>
      </w:r>
      <w:r>
        <w:rPr>
          <w:spacing w:val="-23"/>
        </w:rPr>
        <w:t xml:space="preserve"> </w:t>
      </w:r>
      <w:r>
        <w:t>few</w:t>
      </w:r>
      <w:r>
        <w:rPr>
          <w:spacing w:val="-21"/>
        </w:rPr>
        <w:t xml:space="preserve"> </w:t>
      </w:r>
      <w:r>
        <w:t>hours</w:t>
      </w:r>
      <w:r>
        <w:rPr>
          <w:spacing w:val="-21"/>
        </w:rPr>
        <w:t xml:space="preserve"> </w:t>
      </w:r>
      <w:r>
        <w:t>earlier,</w:t>
      </w:r>
      <w:r>
        <w:rPr>
          <w:spacing w:val="-21"/>
        </w:rPr>
        <w:t xml:space="preserve"> </w:t>
      </w:r>
      <w:r>
        <w:rPr>
          <w:spacing w:val="-3"/>
        </w:rPr>
        <w:t xml:space="preserve">someone </w:t>
      </w:r>
      <w:r>
        <w:t>had</w:t>
      </w:r>
      <w:r>
        <w:tab/>
      </w:r>
      <w:r>
        <w:rPr>
          <w:u w:val="single"/>
        </w:rPr>
        <w:t xml:space="preserve"> </w:t>
      </w:r>
      <w:r>
        <w:rPr>
          <w:u w:val="single"/>
        </w:rPr>
        <w:tab/>
      </w:r>
      <w:r>
        <w:rPr>
          <w:u w:val="single"/>
        </w:rPr>
        <w:tab/>
      </w:r>
      <w:r>
        <w:rPr>
          <w:u w:val="single"/>
        </w:rPr>
        <w:t>48</w:t>
      </w:r>
      <w:r>
        <w:rPr>
          <w:u w:val="single"/>
        </w:rPr>
        <w:tab/>
      </w:r>
      <w:r>
        <w:rPr>
          <w:u w:val="single"/>
        </w:rPr>
        <w:tab/>
      </w:r>
      <w:r>
        <w:tab/>
      </w:r>
      <w:r>
        <w:t xml:space="preserve">the police that thieves would try to steal </w:t>
      </w:r>
      <w:r>
        <w:rPr>
          <w:spacing w:val="-5"/>
        </w:rPr>
        <w:t xml:space="preserve">the </w:t>
      </w:r>
      <w:r>
        <w:t>diamonds.</w:t>
      </w:r>
      <w:r>
        <w:tab/>
      </w:r>
      <w:r>
        <w:rPr>
          <w:u w:val="single"/>
        </w:rPr>
        <w:t xml:space="preserve"> </w:t>
      </w:r>
      <w:r>
        <w:rPr>
          <w:u w:val="single"/>
        </w:rPr>
        <w:tab/>
      </w:r>
      <w:r>
        <w:rPr>
          <w:u w:val="single"/>
        </w:rPr>
        <w:tab/>
      </w:r>
      <w:r>
        <w:rPr>
          <w:u w:val="single"/>
        </w:rPr>
        <w:t>49</w:t>
      </w:r>
      <w:r>
        <w:rPr>
          <w:u w:val="single"/>
        </w:rPr>
        <w:tab/>
      </w:r>
      <w:r>
        <w:rPr>
          <w:u w:val="single"/>
        </w:rPr>
        <w:tab/>
      </w:r>
      <w:r>
        <w:rPr>
          <w:u w:val="single"/>
        </w:rPr>
        <w:tab/>
      </w:r>
      <w:r>
        <w:tab/>
      </w:r>
      <w:r>
        <w:t>the plane arrived, some of the</w:t>
      </w:r>
      <w:r>
        <w:rPr>
          <w:spacing w:val="-29"/>
        </w:rPr>
        <w:t xml:space="preserve"> </w:t>
      </w:r>
      <w:r>
        <w:t>detectives were waiting inside the main building</w:t>
      </w:r>
      <w:r>
        <w:tab/>
      </w:r>
      <w:r>
        <w:rPr>
          <w:u w:val="single"/>
        </w:rPr>
        <w:t xml:space="preserve"> </w:t>
      </w:r>
      <w:r>
        <w:rPr>
          <w:u w:val="single"/>
        </w:rPr>
        <w:tab/>
      </w:r>
      <w:r>
        <w:rPr>
          <w:u w:val="single"/>
        </w:rPr>
        <w:t>50</w:t>
      </w:r>
      <w:r>
        <w:rPr>
          <w:u w:val="single"/>
        </w:rPr>
        <w:tab/>
      </w:r>
      <w:r>
        <w:rPr>
          <w:u w:val="single"/>
        </w:rPr>
        <w:tab/>
      </w:r>
      <w:r>
        <w:tab/>
      </w:r>
      <w:r>
        <w:t>others were waiting</w:t>
      </w:r>
      <w:r>
        <w:rPr>
          <w:spacing w:val="-17"/>
        </w:rPr>
        <w:t xml:space="preserve"> </w:t>
      </w:r>
      <w:r>
        <w:t>on</w:t>
      </w:r>
      <w:r>
        <w:rPr>
          <w:spacing w:val="-17"/>
        </w:rPr>
        <w:t xml:space="preserve"> </w:t>
      </w:r>
      <w:r>
        <w:t>the</w:t>
      </w:r>
      <w:r>
        <w:rPr>
          <w:spacing w:val="-17"/>
        </w:rPr>
        <w:t xml:space="preserve"> </w:t>
      </w:r>
      <w:r>
        <w:t>airfield.</w:t>
      </w:r>
      <w:r>
        <w:rPr>
          <w:spacing w:val="-17"/>
        </w:rPr>
        <w:t xml:space="preserve"> </w:t>
      </w:r>
      <w:r>
        <w:t>Two</w:t>
      </w:r>
      <w:r>
        <w:rPr>
          <w:spacing w:val="-17"/>
        </w:rPr>
        <w:t xml:space="preserve"> </w:t>
      </w:r>
      <w:r>
        <w:t>men</w:t>
      </w:r>
      <w:r>
        <w:rPr>
          <w:spacing w:val="-15"/>
        </w:rPr>
        <w:t xml:space="preserve"> </w:t>
      </w:r>
      <w:r>
        <w:t>took</w:t>
      </w:r>
      <w:r>
        <w:rPr>
          <w:spacing w:val="-17"/>
        </w:rPr>
        <w:t xml:space="preserve"> </w:t>
      </w:r>
      <w:r>
        <w:t>the</w:t>
      </w:r>
      <w:r>
        <w:rPr>
          <w:spacing w:val="-17"/>
        </w:rPr>
        <w:t xml:space="preserve"> </w:t>
      </w:r>
      <w:r>
        <w:t>parcel</w:t>
      </w:r>
      <w:r>
        <w:tab/>
      </w:r>
      <w:r>
        <w:rPr>
          <w:u w:val="single"/>
        </w:rPr>
        <w:t xml:space="preserve"> </w:t>
      </w:r>
      <w:r>
        <w:rPr>
          <w:u w:val="single"/>
        </w:rPr>
        <w:tab/>
      </w:r>
      <w:r>
        <w:rPr>
          <w:u w:val="single"/>
        </w:rPr>
        <w:t>51</w:t>
      </w:r>
      <w:r>
        <w:rPr>
          <w:u w:val="single"/>
        </w:rPr>
        <w:tab/>
      </w:r>
      <w:r>
        <w:rPr>
          <w:u w:val="single"/>
        </w:rPr>
        <w:tab/>
      </w:r>
      <w:r>
        <w:rPr>
          <w:u w:val="single"/>
        </w:rPr>
        <w:tab/>
      </w:r>
      <w:r>
        <w:tab/>
      </w:r>
      <w:r>
        <w:rPr>
          <w:spacing w:val="-6"/>
        </w:rPr>
        <w:t>the</w:t>
      </w:r>
    </w:p>
    <w:p>
      <w:pPr>
        <w:spacing w:after="0" w:line="249" w:lineRule="auto"/>
        <w:sectPr>
          <w:pgSz w:w="11910" w:h="16840"/>
          <w:pgMar w:top="760" w:right="1160" w:bottom="940" w:left="1160" w:header="0" w:footer="749" w:gutter="0"/>
          <w:cols w:space="720" w:num="1"/>
        </w:sectPr>
      </w:pPr>
    </w:p>
    <w:p>
      <w:pPr>
        <w:pStyle w:val="4"/>
        <w:tabs>
          <w:tab w:val="left" w:pos="958"/>
          <w:tab w:val="left" w:pos="1795"/>
          <w:tab w:val="left" w:pos="2159"/>
          <w:tab w:val="left" w:pos="2259"/>
          <w:tab w:val="left" w:pos="2878"/>
          <w:tab w:val="left" w:pos="2996"/>
          <w:tab w:val="left" w:pos="3459"/>
          <w:tab w:val="left" w:pos="3598"/>
          <w:tab w:val="left" w:pos="3959"/>
          <w:tab w:val="left" w:pos="4079"/>
          <w:tab w:val="left" w:pos="4435"/>
          <w:tab w:val="left" w:pos="4796"/>
          <w:tab w:val="left" w:pos="4899"/>
          <w:tab w:val="left" w:pos="5259"/>
          <w:tab w:val="left" w:pos="5518"/>
          <w:tab w:val="left" w:pos="5879"/>
        </w:tabs>
        <w:spacing w:before="49" w:line="249" w:lineRule="auto"/>
        <w:ind w:right="117"/>
      </w:pPr>
      <w:r>
        <w:t>plane and carried it</w:t>
      </w:r>
      <w:r>
        <w:tab/>
      </w:r>
      <w:r>
        <w:rPr>
          <w:u w:val="single"/>
        </w:rPr>
        <w:t xml:space="preserve"> </w:t>
      </w:r>
      <w:r>
        <w:rPr>
          <w:u w:val="single"/>
        </w:rPr>
        <w:tab/>
      </w:r>
      <w:r>
        <w:rPr>
          <w:u w:val="single"/>
        </w:rPr>
        <w:tab/>
      </w:r>
      <w:r>
        <w:rPr>
          <w:u w:val="single"/>
        </w:rPr>
        <w:tab/>
      </w:r>
      <w:r>
        <w:rPr>
          <w:u w:val="single"/>
        </w:rPr>
        <w:tab/>
      </w:r>
      <w:r>
        <w:rPr>
          <w:u w:val="single"/>
        </w:rPr>
        <w:tab/>
      </w:r>
      <w:r>
        <w:rPr>
          <w:u w:val="single"/>
        </w:rPr>
        <w:t>52</w:t>
      </w:r>
      <w:r>
        <w:rPr>
          <w:u w:val="single"/>
        </w:rPr>
        <w:tab/>
      </w:r>
      <w:r>
        <w:rPr>
          <w:u w:val="single"/>
        </w:rPr>
        <w:tab/>
      </w:r>
      <w:r>
        <w:rPr>
          <w:u w:val="single"/>
        </w:rPr>
        <w:tab/>
      </w:r>
      <w:r>
        <w:rPr>
          <w:u w:val="single"/>
        </w:rPr>
        <w:tab/>
      </w:r>
      <w:r>
        <w:rPr>
          <w:u w:val="single"/>
        </w:rPr>
        <w:tab/>
      </w:r>
      <w:r>
        <w:tab/>
      </w:r>
      <w:r>
        <w:t>the Customs House. While two detectives</w:t>
      </w:r>
      <w:r>
        <w:rPr>
          <w:spacing w:val="-20"/>
        </w:rPr>
        <w:t xml:space="preserve"> </w:t>
      </w:r>
      <w:r>
        <w:t>were</w:t>
      </w:r>
      <w:r>
        <w:tab/>
      </w:r>
      <w:r>
        <w:tab/>
      </w:r>
      <w:r>
        <w:rPr>
          <w:u w:val="single"/>
        </w:rPr>
        <w:t xml:space="preserve"> </w:t>
      </w:r>
      <w:r>
        <w:rPr>
          <w:u w:val="single"/>
        </w:rPr>
        <w:tab/>
      </w:r>
      <w:r>
        <w:rPr>
          <w:u w:val="single"/>
        </w:rPr>
        <w:tab/>
      </w:r>
      <w:r>
        <w:rPr>
          <w:u w:val="single"/>
        </w:rPr>
        <w:tab/>
      </w:r>
      <w:r>
        <w:rPr>
          <w:u w:val="single"/>
        </w:rPr>
        <w:t>53</w:t>
      </w:r>
      <w:r>
        <w:rPr>
          <w:u w:val="single"/>
        </w:rPr>
        <w:tab/>
      </w:r>
      <w:r>
        <w:rPr>
          <w:u w:val="single"/>
        </w:rPr>
        <w:tab/>
      </w:r>
      <w:r>
        <w:rPr>
          <w:u w:val="single"/>
        </w:rPr>
        <w:tab/>
      </w:r>
      <w:r>
        <w:rPr>
          <w:u w:val="single"/>
        </w:rPr>
        <w:tab/>
      </w:r>
      <w:r>
        <w:rPr>
          <w:u w:val="single"/>
        </w:rPr>
        <w:tab/>
      </w:r>
      <w:r>
        <w:tab/>
      </w:r>
      <w:r>
        <w:t>guard</w:t>
      </w:r>
      <w:r>
        <w:rPr>
          <w:spacing w:val="-22"/>
        </w:rPr>
        <w:t xml:space="preserve"> </w:t>
      </w:r>
      <w:r>
        <w:t>at</w:t>
      </w:r>
      <w:r>
        <w:rPr>
          <w:spacing w:val="-19"/>
        </w:rPr>
        <w:t xml:space="preserve"> </w:t>
      </w:r>
      <w:r>
        <w:t>the</w:t>
      </w:r>
      <w:r>
        <w:rPr>
          <w:spacing w:val="-22"/>
        </w:rPr>
        <w:t xml:space="preserve"> </w:t>
      </w:r>
      <w:r>
        <w:t>door,</w:t>
      </w:r>
      <w:r>
        <w:rPr>
          <w:spacing w:val="-22"/>
        </w:rPr>
        <w:t xml:space="preserve"> </w:t>
      </w:r>
      <w:r>
        <w:t>two</w:t>
      </w:r>
      <w:r>
        <w:rPr>
          <w:spacing w:val="-22"/>
        </w:rPr>
        <w:t xml:space="preserve"> </w:t>
      </w:r>
      <w:r>
        <w:t>others</w:t>
      </w:r>
      <w:r>
        <w:rPr>
          <w:spacing w:val="-22"/>
        </w:rPr>
        <w:t xml:space="preserve"> </w:t>
      </w:r>
      <w:r>
        <w:t>opened the</w:t>
      </w:r>
      <w:r>
        <w:rPr>
          <w:spacing w:val="-3"/>
        </w:rPr>
        <w:t xml:space="preserve"> </w:t>
      </w:r>
      <w:r>
        <w:t>parcel.</w:t>
      </w:r>
      <w:r>
        <w:tab/>
      </w:r>
      <w:r>
        <w:rPr>
          <w:u w:val="single"/>
        </w:rPr>
        <w:t xml:space="preserve"> </w:t>
      </w:r>
      <w:r>
        <w:rPr>
          <w:u w:val="single"/>
        </w:rPr>
        <w:tab/>
      </w:r>
      <w:r>
        <w:rPr>
          <w:u w:val="single"/>
        </w:rPr>
        <w:tab/>
      </w:r>
      <w:r>
        <w:rPr>
          <w:u w:val="single"/>
        </w:rPr>
        <w:tab/>
      </w:r>
      <w:r>
        <w:rPr>
          <w:u w:val="single"/>
        </w:rPr>
        <w:tab/>
      </w:r>
      <w:r>
        <w:rPr>
          <w:u w:val="single"/>
        </w:rPr>
        <w:t>54</w:t>
      </w:r>
      <w:r>
        <w:rPr>
          <w:u w:val="single"/>
        </w:rPr>
        <w:tab/>
      </w:r>
      <w:r>
        <w:rPr>
          <w:u w:val="single"/>
        </w:rPr>
        <w:tab/>
      </w:r>
      <w:r>
        <w:rPr>
          <w:u w:val="single"/>
        </w:rPr>
        <w:tab/>
      </w:r>
      <w:r>
        <w:rPr>
          <w:u w:val="single"/>
        </w:rPr>
        <w:tab/>
      </w:r>
      <w:r>
        <w:rPr>
          <w:u w:val="single"/>
        </w:rPr>
        <w:tab/>
      </w:r>
      <w:r>
        <w:tab/>
      </w:r>
      <w:r>
        <w:t xml:space="preserve">their surprise, the precious parcel </w:t>
      </w:r>
      <w:r>
        <w:rPr>
          <w:spacing w:val="-4"/>
        </w:rPr>
        <w:t xml:space="preserve">was </w:t>
      </w:r>
      <w:r>
        <w:t>full</w:t>
      </w:r>
      <w:r>
        <w:tab/>
      </w:r>
      <w:r>
        <w:rPr>
          <w:u w:val="single"/>
        </w:rPr>
        <w:t xml:space="preserve"> </w:t>
      </w:r>
      <w:r>
        <w:rPr>
          <w:u w:val="single"/>
        </w:rPr>
        <w:tab/>
      </w:r>
      <w:r>
        <w:rPr>
          <w:u w:val="single"/>
        </w:rPr>
        <w:tab/>
      </w:r>
      <w:r>
        <w:rPr>
          <w:u w:val="single"/>
        </w:rPr>
        <w:t>55</w:t>
      </w:r>
      <w:r>
        <w:rPr>
          <w:u w:val="single"/>
        </w:rPr>
        <w:tab/>
      </w:r>
      <w:r>
        <w:rPr>
          <w:u w:val="single"/>
        </w:rPr>
        <w:tab/>
      </w:r>
      <w:r>
        <w:rPr>
          <w:u w:val="single"/>
        </w:rPr>
        <w:tab/>
      </w:r>
      <w:r>
        <w:rPr>
          <w:u w:val="single"/>
        </w:rPr>
        <w:tab/>
      </w:r>
      <w:r>
        <w:tab/>
      </w:r>
      <w:r>
        <w:t>stones and sand!(10分)</w:t>
      </w:r>
    </w:p>
    <w:p>
      <w:pPr>
        <w:pStyle w:val="4"/>
        <w:ind w:left="0"/>
        <w:rPr>
          <w:sz w:val="20"/>
        </w:rPr>
      </w:pPr>
    </w:p>
    <w:p>
      <w:pPr>
        <w:pStyle w:val="4"/>
        <w:spacing w:before="6"/>
        <w:ind w:left="0"/>
        <w:rPr>
          <w:sz w:val="29"/>
        </w:rPr>
      </w:pPr>
    </w:p>
    <w:tbl>
      <w:tblPr>
        <w:tblStyle w:val="5"/>
        <w:tblW w:w="0" w:type="auto"/>
        <w:tblInd w:w="217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59"/>
        <w:gridCol w:w="1361"/>
        <w:gridCol w:w="1217"/>
        <w:gridCol w:w="1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9" w:hRule="atLeast"/>
        </w:trPr>
        <w:tc>
          <w:tcPr>
            <w:tcW w:w="1359" w:type="dxa"/>
          </w:tcPr>
          <w:p>
            <w:pPr>
              <w:pStyle w:val="8"/>
              <w:spacing w:line="250" w:lineRule="exact"/>
              <w:rPr>
                <w:sz w:val="24"/>
              </w:rPr>
            </w:pPr>
            <w:r>
              <w:rPr>
                <w:sz w:val="24"/>
              </w:rPr>
              <w:t>46. A.wait</w:t>
            </w:r>
          </w:p>
        </w:tc>
        <w:tc>
          <w:tcPr>
            <w:tcW w:w="1361" w:type="dxa"/>
          </w:tcPr>
          <w:p>
            <w:pPr>
              <w:pStyle w:val="8"/>
              <w:spacing w:line="250" w:lineRule="exact"/>
              <w:ind w:left="171"/>
              <w:rPr>
                <w:sz w:val="24"/>
              </w:rPr>
            </w:pPr>
            <w:r>
              <w:rPr>
                <w:sz w:val="24"/>
              </w:rPr>
              <w:t>B.waits</w:t>
            </w:r>
          </w:p>
        </w:tc>
        <w:tc>
          <w:tcPr>
            <w:tcW w:w="1217" w:type="dxa"/>
          </w:tcPr>
          <w:p>
            <w:pPr>
              <w:pStyle w:val="8"/>
              <w:spacing w:line="250" w:lineRule="exact"/>
              <w:ind w:left="92"/>
              <w:rPr>
                <w:sz w:val="24"/>
              </w:rPr>
            </w:pPr>
            <w:r>
              <w:rPr>
                <w:sz w:val="24"/>
              </w:rPr>
              <w:t>C.waited</w:t>
            </w:r>
          </w:p>
        </w:tc>
        <w:tc>
          <w:tcPr>
            <w:tcW w:w="1159" w:type="dxa"/>
          </w:tcPr>
          <w:p>
            <w:pPr>
              <w:pStyle w:val="8"/>
              <w:spacing w:line="250" w:lineRule="exact"/>
              <w:ind w:left="118"/>
              <w:rPr>
                <w:sz w:val="24"/>
              </w:rPr>
            </w:pPr>
            <w:r>
              <w:rPr>
                <w:sz w:val="24"/>
              </w:rPr>
              <w:t>D.waiting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1359" w:type="dxa"/>
          </w:tcPr>
          <w:p>
            <w:pPr>
              <w:pStyle w:val="8"/>
              <w:spacing w:line="255" w:lineRule="exact"/>
              <w:rPr>
                <w:sz w:val="24"/>
              </w:rPr>
            </w:pPr>
            <w:r>
              <w:rPr>
                <w:sz w:val="24"/>
              </w:rPr>
              <w:t>47. A.from</w:t>
            </w:r>
          </w:p>
        </w:tc>
        <w:tc>
          <w:tcPr>
            <w:tcW w:w="1361" w:type="dxa"/>
          </w:tcPr>
          <w:p>
            <w:pPr>
              <w:pStyle w:val="8"/>
              <w:spacing w:line="255" w:lineRule="exact"/>
              <w:ind w:left="171"/>
              <w:rPr>
                <w:sz w:val="24"/>
              </w:rPr>
            </w:pPr>
            <w:r>
              <w:rPr>
                <w:sz w:val="24"/>
              </w:rPr>
              <w:t>B.in</w:t>
            </w:r>
          </w:p>
        </w:tc>
        <w:tc>
          <w:tcPr>
            <w:tcW w:w="1217" w:type="dxa"/>
          </w:tcPr>
          <w:p>
            <w:pPr>
              <w:pStyle w:val="8"/>
              <w:spacing w:line="255" w:lineRule="exact"/>
              <w:ind w:left="92"/>
              <w:rPr>
                <w:sz w:val="24"/>
              </w:rPr>
            </w:pPr>
            <w:r>
              <w:rPr>
                <w:sz w:val="24"/>
              </w:rPr>
              <w:t>C.across</w:t>
            </w:r>
          </w:p>
        </w:tc>
        <w:tc>
          <w:tcPr>
            <w:tcW w:w="1159" w:type="dxa"/>
          </w:tcPr>
          <w:p>
            <w:pPr>
              <w:pStyle w:val="8"/>
              <w:spacing w:line="255" w:lineRule="exact"/>
              <w:ind w:left="118"/>
              <w:rPr>
                <w:sz w:val="24"/>
              </w:rPr>
            </w:pPr>
            <w:r>
              <w:rPr>
                <w:sz w:val="24"/>
              </w:rPr>
              <w:t>D.over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359" w:type="dxa"/>
          </w:tcPr>
          <w:p>
            <w:pPr>
              <w:pStyle w:val="8"/>
              <w:rPr>
                <w:sz w:val="24"/>
              </w:rPr>
            </w:pPr>
            <w:r>
              <w:rPr>
                <w:sz w:val="24"/>
              </w:rPr>
              <w:t>48. A.tell</w:t>
            </w:r>
          </w:p>
        </w:tc>
        <w:tc>
          <w:tcPr>
            <w:tcW w:w="1361" w:type="dxa"/>
          </w:tcPr>
          <w:p>
            <w:pPr>
              <w:pStyle w:val="8"/>
              <w:ind w:left="171"/>
              <w:rPr>
                <w:sz w:val="24"/>
              </w:rPr>
            </w:pPr>
            <w:r>
              <w:rPr>
                <w:sz w:val="24"/>
              </w:rPr>
              <w:t>B.telling</w:t>
            </w:r>
          </w:p>
        </w:tc>
        <w:tc>
          <w:tcPr>
            <w:tcW w:w="1217" w:type="dxa"/>
          </w:tcPr>
          <w:p>
            <w:pPr>
              <w:pStyle w:val="8"/>
              <w:ind w:left="92"/>
              <w:rPr>
                <w:sz w:val="24"/>
              </w:rPr>
            </w:pPr>
            <w:r>
              <w:rPr>
                <w:sz w:val="24"/>
              </w:rPr>
              <w:t>C.told</w:t>
            </w:r>
          </w:p>
        </w:tc>
        <w:tc>
          <w:tcPr>
            <w:tcW w:w="1159" w:type="dxa"/>
          </w:tcPr>
          <w:p>
            <w:pPr>
              <w:pStyle w:val="8"/>
              <w:ind w:left="118"/>
              <w:rPr>
                <w:sz w:val="24"/>
              </w:rPr>
            </w:pPr>
            <w:r>
              <w:rPr>
                <w:sz w:val="24"/>
              </w:rPr>
              <w:t>D.tells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1359" w:type="dxa"/>
          </w:tcPr>
          <w:p>
            <w:pPr>
              <w:pStyle w:val="8"/>
              <w:rPr>
                <w:sz w:val="24"/>
              </w:rPr>
            </w:pPr>
            <w:r>
              <w:rPr>
                <w:sz w:val="24"/>
              </w:rPr>
              <w:t>49. A.What</w:t>
            </w:r>
          </w:p>
        </w:tc>
        <w:tc>
          <w:tcPr>
            <w:tcW w:w="1361" w:type="dxa"/>
          </w:tcPr>
          <w:p>
            <w:pPr>
              <w:pStyle w:val="8"/>
              <w:ind w:left="171"/>
              <w:rPr>
                <w:sz w:val="24"/>
              </w:rPr>
            </w:pPr>
            <w:r>
              <w:rPr>
                <w:sz w:val="24"/>
              </w:rPr>
              <w:t>B.However</w:t>
            </w:r>
          </w:p>
        </w:tc>
        <w:tc>
          <w:tcPr>
            <w:tcW w:w="1217" w:type="dxa"/>
          </w:tcPr>
          <w:p>
            <w:pPr>
              <w:pStyle w:val="8"/>
              <w:ind w:left="92"/>
              <w:rPr>
                <w:sz w:val="24"/>
              </w:rPr>
            </w:pPr>
            <w:r>
              <w:rPr>
                <w:sz w:val="24"/>
              </w:rPr>
              <w:t>C.When</w:t>
            </w:r>
          </w:p>
        </w:tc>
        <w:tc>
          <w:tcPr>
            <w:tcW w:w="1159" w:type="dxa"/>
          </w:tcPr>
          <w:p>
            <w:pPr>
              <w:pStyle w:val="8"/>
              <w:ind w:left="118"/>
              <w:rPr>
                <w:sz w:val="24"/>
              </w:rPr>
            </w:pPr>
            <w:r>
              <w:rPr>
                <w:sz w:val="24"/>
              </w:rPr>
              <w:t>D.Since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1359" w:type="dxa"/>
          </w:tcPr>
          <w:p>
            <w:pPr>
              <w:pStyle w:val="8"/>
              <w:rPr>
                <w:sz w:val="24"/>
              </w:rPr>
            </w:pPr>
            <w:r>
              <w:rPr>
                <w:sz w:val="24"/>
              </w:rPr>
              <w:t>50. A.when</w:t>
            </w:r>
          </w:p>
        </w:tc>
        <w:tc>
          <w:tcPr>
            <w:tcW w:w="1361" w:type="dxa"/>
          </w:tcPr>
          <w:p>
            <w:pPr>
              <w:pStyle w:val="8"/>
              <w:ind w:left="171"/>
              <w:rPr>
                <w:sz w:val="24"/>
              </w:rPr>
            </w:pPr>
            <w:r>
              <w:rPr>
                <w:sz w:val="24"/>
              </w:rPr>
              <w:t>B.that</w:t>
            </w:r>
          </w:p>
        </w:tc>
        <w:tc>
          <w:tcPr>
            <w:tcW w:w="1217" w:type="dxa"/>
          </w:tcPr>
          <w:p>
            <w:pPr>
              <w:pStyle w:val="8"/>
              <w:ind w:left="92"/>
              <w:rPr>
                <w:sz w:val="24"/>
              </w:rPr>
            </w:pPr>
            <w:r>
              <w:rPr>
                <w:sz w:val="24"/>
              </w:rPr>
              <w:t>C.which</w:t>
            </w:r>
          </w:p>
        </w:tc>
        <w:tc>
          <w:tcPr>
            <w:tcW w:w="1159" w:type="dxa"/>
          </w:tcPr>
          <w:p>
            <w:pPr>
              <w:pStyle w:val="8"/>
              <w:ind w:left="118"/>
              <w:rPr>
                <w:sz w:val="24"/>
              </w:rPr>
            </w:pPr>
            <w:r>
              <w:rPr>
                <w:sz w:val="24"/>
              </w:rPr>
              <w:t>D.while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359" w:type="dxa"/>
          </w:tcPr>
          <w:p>
            <w:pPr>
              <w:pStyle w:val="8"/>
              <w:rPr>
                <w:sz w:val="24"/>
              </w:rPr>
            </w:pPr>
            <w:r>
              <w:rPr>
                <w:sz w:val="24"/>
              </w:rPr>
              <w:t>51. A.on</w:t>
            </w:r>
          </w:p>
        </w:tc>
        <w:tc>
          <w:tcPr>
            <w:tcW w:w="1361" w:type="dxa"/>
          </w:tcPr>
          <w:p>
            <w:pPr>
              <w:pStyle w:val="8"/>
              <w:ind w:left="171"/>
              <w:rPr>
                <w:sz w:val="24"/>
              </w:rPr>
            </w:pPr>
            <w:r>
              <w:rPr>
                <w:sz w:val="24"/>
              </w:rPr>
              <w:t>B.in</w:t>
            </w:r>
          </w:p>
        </w:tc>
        <w:tc>
          <w:tcPr>
            <w:tcW w:w="1217" w:type="dxa"/>
          </w:tcPr>
          <w:p>
            <w:pPr>
              <w:pStyle w:val="8"/>
              <w:ind w:left="92"/>
              <w:rPr>
                <w:sz w:val="24"/>
              </w:rPr>
            </w:pPr>
            <w:r>
              <w:rPr>
                <w:sz w:val="24"/>
              </w:rPr>
              <w:t>C.off</w:t>
            </w:r>
          </w:p>
        </w:tc>
        <w:tc>
          <w:tcPr>
            <w:tcW w:w="1159" w:type="dxa"/>
          </w:tcPr>
          <w:p>
            <w:pPr>
              <w:pStyle w:val="8"/>
              <w:ind w:left="118"/>
              <w:rPr>
                <w:sz w:val="24"/>
              </w:rPr>
            </w:pPr>
            <w:r>
              <w:rPr>
                <w:sz w:val="24"/>
              </w:rPr>
              <w:t>D.down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1359" w:type="dxa"/>
          </w:tcPr>
          <w:p>
            <w:pPr>
              <w:pStyle w:val="8"/>
              <w:rPr>
                <w:sz w:val="24"/>
              </w:rPr>
            </w:pPr>
            <w:r>
              <w:rPr>
                <w:sz w:val="24"/>
              </w:rPr>
              <w:t>52. A.into</w:t>
            </w:r>
          </w:p>
        </w:tc>
        <w:tc>
          <w:tcPr>
            <w:tcW w:w="1361" w:type="dxa"/>
          </w:tcPr>
          <w:p>
            <w:pPr>
              <w:pStyle w:val="8"/>
              <w:ind w:left="171"/>
              <w:rPr>
                <w:sz w:val="24"/>
              </w:rPr>
            </w:pPr>
            <w:r>
              <w:rPr>
                <w:sz w:val="24"/>
              </w:rPr>
              <w:t>B.off</w:t>
            </w:r>
          </w:p>
        </w:tc>
        <w:tc>
          <w:tcPr>
            <w:tcW w:w="1217" w:type="dxa"/>
          </w:tcPr>
          <w:p>
            <w:pPr>
              <w:pStyle w:val="8"/>
              <w:ind w:left="92"/>
              <w:rPr>
                <w:sz w:val="24"/>
              </w:rPr>
            </w:pPr>
            <w:r>
              <w:rPr>
                <w:sz w:val="24"/>
              </w:rPr>
              <w:t>C.away</w:t>
            </w:r>
          </w:p>
        </w:tc>
        <w:tc>
          <w:tcPr>
            <w:tcW w:w="1159" w:type="dxa"/>
          </w:tcPr>
          <w:p>
            <w:pPr>
              <w:pStyle w:val="8"/>
              <w:ind w:left="118"/>
              <w:rPr>
                <w:sz w:val="24"/>
              </w:rPr>
            </w:pPr>
            <w:r>
              <w:rPr>
                <w:sz w:val="24"/>
              </w:rPr>
              <w:t>D.from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1359" w:type="dxa"/>
          </w:tcPr>
          <w:p>
            <w:pPr>
              <w:pStyle w:val="8"/>
              <w:rPr>
                <w:sz w:val="24"/>
              </w:rPr>
            </w:pPr>
            <w:r>
              <w:rPr>
                <w:sz w:val="24"/>
              </w:rPr>
              <w:t>53. A.keeps</w:t>
            </w:r>
          </w:p>
        </w:tc>
        <w:tc>
          <w:tcPr>
            <w:tcW w:w="1361" w:type="dxa"/>
          </w:tcPr>
          <w:p>
            <w:pPr>
              <w:pStyle w:val="8"/>
              <w:ind w:left="171"/>
              <w:rPr>
                <w:sz w:val="24"/>
              </w:rPr>
            </w:pPr>
            <w:r>
              <w:rPr>
                <w:sz w:val="24"/>
              </w:rPr>
              <w:t>B.kept</w:t>
            </w:r>
          </w:p>
        </w:tc>
        <w:tc>
          <w:tcPr>
            <w:tcW w:w="1217" w:type="dxa"/>
          </w:tcPr>
          <w:p>
            <w:pPr>
              <w:pStyle w:val="8"/>
              <w:ind w:left="92"/>
              <w:rPr>
                <w:sz w:val="24"/>
              </w:rPr>
            </w:pPr>
            <w:r>
              <w:rPr>
                <w:sz w:val="24"/>
              </w:rPr>
              <w:t>C.keep</w:t>
            </w:r>
          </w:p>
        </w:tc>
        <w:tc>
          <w:tcPr>
            <w:tcW w:w="1159" w:type="dxa"/>
          </w:tcPr>
          <w:p>
            <w:pPr>
              <w:pStyle w:val="8"/>
              <w:ind w:left="118"/>
              <w:rPr>
                <w:sz w:val="24"/>
              </w:rPr>
            </w:pPr>
            <w:r>
              <w:rPr>
                <w:sz w:val="24"/>
              </w:rPr>
              <w:t>D.keeping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359" w:type="dxa"/>
          </w:tcPr>
          <w:p>
            <w:pPr>
              <w:pStyle w:val="8"/>
              <w:rPr>
                <w:sz w:val="24"/>
              </w:rPr>
            </w:pPr>
            <w:r>
              <w:rPr>
                <w:sz w:val="24"/>
              </w:rPr>
              <w:t>54. A.With</w:t>
            </w:r>
          </w:p>
        </w:tc>
        <w:tc>
          <w:tcPr>
            <w:tcW w:w="1361" w:type="dxa"/>
          </w:tcPr>
          <w:p>
            <w:pPr>
              <w:pStyle w:val="8"/>
              <w:ind w:left="171"/>
              <w:rPr>
                <w:sz w:val="24"/>
              </w:rPr>
            </w:pPr>
            <w:r>
              <w:rPr>
                <w:sz w:val="24"/>
              </w:rPr>
              <w:t>B.To</w:t>
            </w:r>
          </w:p>
        </w:tc>
        <w:tc>
          <w:tcPr>
            <w:tcW w:w="1217" w:type="dxa"/>
          </w:tcPr>
          <w:p>
            <w:pPr>
              <w:pStyle w:val="8"/>
              <w:ind w:left="92"/>
              <w:rPr>
                <w:sz w:val="24"/>
              </w:rPr>
            </w:pPr>
            <w:r>
              <w:rPr>
                <w:sz w:val="24"/>
              </w:rPr>
              <w:t>C.Without</w:t>
            </w:r>
          </w:p>
        </w:tc>
        <w:tc>
          <w:tcPr>
            <w:tcW w:w="1159" w:type="dxa"/>
          </w:tcPr>
          <w:p>
            <w:pPr>
              <w:pStyle w:val="8"/>
              <w:ind w:left="118"/>
              <w:rPr>
                <w:sz w:val="24"/>
              </w:rPr>
            </w:pPr>
            <w:r>
              <w:rPr>
                <w:sz w:val="24"/>
              </w:rPr>
              <w:t>D.On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359" w:type="dxa"/>
          </w:tcPr>
          <w:p>
            <w:pPr>
              <w:pStyle w:val="8"/>
              <w:spacing w:line="251" w:lineRule="exact"/>
              <w:rPr>
                <w:sz w:val="24"/>
              </w:rPr>
            </w:pPr>
            <w:r>
              <w:rPr>
                <w:sz w:val="24"/>
              </w:rPr>
              <w:t>55. A.with</w:t>
            </w:r>
          </w:p>
        </w:tc>
        <w:tc>
          <w:tcPr>
            <w:tcW w:w="1361" w:type="dxa"/>
          </w:tcPr>
          <w:p>
            <w:pPr>
              <w:pStyle w:val="8"/>
              <w:spacing w:line="251" w:lineRule="exact"/>
              <w:ind w:left="171"/>
              <w:rPr>
                <w:sz w:val="24"/>
              </w:rPr>
            </w:pPr>
            <w:r>
              <w:rPr>
                <w:sz w:val="24"/>
              </w:rPr>
              <w:t>B.of</w:t>
            </w:r>
          </w:p>
        </w:tc>
        <w:tc>
          <w:tcPr>
            <w:tcW w:w="1217" w:type="dxa"/>
          </w:tcPr>
          <w:p>
            <w:pPr>
              <w:pStyle w:val="8"/>
              <w:spacing w:line="251" w:lineRule="exact"/>
              <w:ind w:left="92"/>
              <w:rPr>
                <w:sz w:val="24"/>
              </w:rPr>
            </w:pPr>
            <w:r>
              <w:rPr>
                <w:sz w:val="24"/>
              </w:rPr>
              <w:t>C.off</w:t>
            </w:r>
          </w:p>
        </w:tc>
        <w:tc>
          <w:tcPr>
            <w:tcW w:w="1159" w:type="dxa"/>
          </w:tcPr>
          <w:p>
            <w:pPr>
              <w:pStyle w:val="8"/>
              <w:spacing w:line="251" w:lineRule="exact"/>
              <w:ind w:left="118"/>
              <w:rPr>
                <w:sz w:val="24"/>
              </w:rPr>
            </w:pPr>
            <w:r>
              <w:rPr>
                <w:sz w:val="24"/>
              </w:rPr>
              <w:t>D.in</w:t>
            </w:r>
          </w:p>
        </w:tc>
      </w:tr>
    </w:tbl>
    <w:p>
      <w:pPr>
        <w:pStyle w:val="4"/>
        <w:spacing w:before="5"/>
        <w:ind w:left="0"/>
        <w:rPr>
          <w:sz w:val="19"/>
        </w:rPr>
      </w:pPr>
    </w:p>
    <w:p>
      <w:pPr>
        <w:pStyle w:val="4"/>
        <w:tabs>
          <w:tab w:val="left" w:pos="2519"/>
        </w:tabs>
        <w:spacing w:before="67"/>
        <w:rPr>
          <w:rFonts w:hint="eastAsia" w:ascii="微软雅黑" w:hAnsi="微软雅黑" w:eastAsia="微软雅黑" w:cs="微软雅黑"/>
          <w:i w:val="0"/>
          <w:iCs w:val="0"/>
          <w:caps w:val="0"/>
          <w:color w:val="666666"/>
          <w:spacing w:val="0"/>
          <w:sz w:val="18"/>
          <w:szCs w:val="18"/>
        </w:rPr>
      </w:pPr>
      <w:r>
        <w:t>答案：D;A;C;C;D;</w:t>
      </w:r>
      <w:r>
        <w:tab/>
      </w:r>
      <w:r>
        <w:t>C;A;D;B;B;</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题目说明：词汇题： 选择正确的词语。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1、Do you _______ that cats eat grass?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A．believe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B．believe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C．believe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D．believe 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2、He told me about his ____________as a young man.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A．experience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B．experiences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C．experiencing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D．experienced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3、Does the bill _______a tip?</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A．included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B．include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C．contain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D．contained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4、You needn't go back to London tonight. We can______you______for the night.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A．put. . .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 .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 .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D．put . . .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5、I have ________my trip to Japan until next month.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A．put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D．put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6、I _____ some money on the book.</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A．spent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D．cost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7、I've a lot of ________ to do on Sunday.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A．profession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C．job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8、The doctor put him on a strict _______.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B．hospital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D．medicine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9、Joe ______ Bill in the match and finally ______ the championship.</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A．won, beat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B．beat, beat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C．beat, won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D．won, won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A．denies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C．rejects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D．refuses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11、Aunt Lucy said, “Dear me,”because she was 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A．angry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B．tired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C．suprised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D．pleased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12、You cannot fail to obey it. You can’t ________to do this.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A．deny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D．refuse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13、I speak a few words of French. I don’t speak___ French.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 plenty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 little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15、He________ that Tom had stolen his wallet.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A．spoke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D．told</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16、I have ______to tell you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A．new 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B．anything new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C．something new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17、The boys loved the zoo. They ________ wild animals before.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A．never saw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B．don't see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C．had never seen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D．never see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18、Tell John to call me as soon as she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A．gets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B．reach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D．will arrive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19、I'm expecting a letter____Jimmy.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20、_______ breakfast is the first meal of the 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B．The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21、His performance________the mathematics exam is not very good.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22、No one saw the thief when he entered________the buliding.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23、The writer can’t see Aunt Lucy _____. He’s having breakfast.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B．always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C．now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D．still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24、Jane has two brothers; one is John, and _______is Henry.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D．the 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25、I have come to say goodbye________you.</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26、In return____your help, I invite you to spend the weekend with my family.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27、___him a few words of Italian? The waiter.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B．Who did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C．What did he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D．Who taught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28、_____ did the writer feel? Angry.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A．When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29、Have you got five minutes to 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B．spares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C．spared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30、Travelling was not as easy as it is today. It wasn’t so easy ____ in those days.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 travel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B．for travelling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 order to travel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 travelling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31、I have much____ money than he does.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D．not no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32、He granted my request____more time.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33、Yesterday, a pigeon____the first message from Pinhurst to Silbury.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 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B．carries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34、I ___ to Japan, and it is a nice country.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B．have 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35、Beijing is__________the north of China.</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A．across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36、Pass the knife ___your father.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37、When I ____, I want to be a doctor.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A．grew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B．grow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C．grow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D．grew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38、She has just _____ up the receiver.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A．hung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B．hanged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C．hanging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39、 I didn't know that she was a famous actress ________you had told 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B．until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D．since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40、That film________on next Sunday.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A．shall be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B．will be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D．</w:t>
      </w:r>
      <w:r>
        <w:rPr>
          <w:rFonts w:hint="eastAsia" w:ascii="微软雅黑" w:hAnsi="微软雅黑" w:eastAsia="微软雅黑" w:cs="微软雅黑"/>
          <w:i w:val="0"/>
          <w:iCs w:val="0"/>
          <w:color w:val="333333"/>
          <w:spacing w:val="0"/>
          <w:sz w:val="21"/>
          <w:szCs w:val="21"/>
          <w:shd w:val="clear" w:fill="FFFFFF"/>
        </w:rPr>
        <w:t>I</w:t>
      </w:r>
      <w:r>
        <w:rPr>
          <w:rFonts w:hint="eastAsia" w:ascii="微软雅黑" w:hAnsi="微软雅黑" w:eastAsia="微软雅黑" w:cs="微软雅黑"/>
          <w:i w:val="0"/>
          <w:iCs w:val="0"/>
          <w:caps w:val="0"/>
          <w:color w:val="333333"/>
          <w:spacing w:val="0"/>
          <w:sz w:val="21"/>
          <w:szCs w:val="21"/>
          <w:shd w:val="clear" w:fill="FFFFFF"/>
        </w:rPr>
        <w: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41、Late in the afternoon, the boys put up their tent in the middle of a field.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C．这件事刚刚做完，他们就在篝火上烧起了饭。</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D．傍晚时分，孩子们在田野中央搭起了帐篷。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B．这件事刚刚做完，他们就在篝火上烧起了饭。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D．他们全都饿了，饭菜散发出阵阵香味。</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A．我不知道去饭店的路该怎么走，于是向一个搬运工打听。</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D．他回答了，但他讲得既不慢也不清楚。</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44、The railway station was big, black and dark.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D．我的英语讲得不但非常认真，而且咬字也非常清楚。</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45、We like them in the same way that we like pretty curtain material.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C．他们总是告诉你一幅画的“意思”是什么。</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D．我们喜爱它们就像我们喜欢漂亮的窗帘布一样。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题目说明：完形填空: 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3450" w:right="76" w:firstLine="0"/>
        <w:jc w:val="both"/>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The plane was late and detectives were 1.______ at the airport all morning. They were expecting a valuable parcel of diamonds 2.______ South Africa. A few hours earlier, someone had 3.______ the police that thieves would try to steal the diamonds. 4.______ the plane arrived, some of the detectives were waiting inside the main building 5.______ others were waiting on the airfield. Two men took the parcel 6.______ the plane and carried it 7._____ the Customs House. While two detectives were 8.______ guard at the door, two others opened the parcel. 9._______ their surprise, the precious parcel was full 10.______ stones and sand!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A．tells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B．telling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D．tell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B．However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D．while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A．kept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C．keeps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jc w:val="left"/>
      </w:pPr>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1、He __________until everybody had gone.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A．talked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B．talked 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C．talked 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D．talked 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A．refuses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C．denies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D．rejects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3、How much did you ________ for that dress?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B．spend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C．get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4、There was a good ______ of the countryside from the front of the bus.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A．scenery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B．sight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C．scene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D．view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5、When did you _______ that bag?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C．accept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D．receive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6、He has visited many _______ places in China.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B．differentiate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C．differ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D．difference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7、My __________is paid on the 28th of the month.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A．money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B．salaries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C．salary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D．wage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8、I've a lot of ______ to do during the holiday.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B．profession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C．job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9、He spent the whole day in his room. He was in his room___day.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A．the 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B．all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C．the hole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10、Mr. Jackson has ________a school in the village.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A．set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B．set 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C．set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D．set 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11、John got on the bus , but he didn’t know where to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A．get 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B．get down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C．get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D．get out 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12、He entered his son________the English examination.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13、The thieves wanted to_____ the diamonds.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A．steal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B．take 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C．take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A．fetch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15、Can you ________ your car to me this afternoon?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B．to 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 lend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D．lend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16、I know him better________you do.</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A．like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17、John is the__________of the three brothers.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A．taller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B．tall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C．tallest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D．talleer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18、Yesterday, a pigeon____the first message from Pinhurst to Silbury.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A．carry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D．has carried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19、This bus is going ________slowly. I'll miss the train.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A．quite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 little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20、There isn't ________ meat in the fridge.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D．not. . 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21、My room is __________ than the one next door.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A．cleanner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C．cleanest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D．cleaner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22、My friend, Hugh, has always been fat. He still _____ fat.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C．has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23、The only games_____I play are football and tennis.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C．how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24、 I didn't know that she was a famous actress ________you had told 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B．until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D．since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25、I'm expecting a letter____Jimmy.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26、Pass the knife ___your father.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27、The school is a mile (away)_____my house.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28、The story was _______ interesting that I told it to my friends.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29、My pen is lost. This one is my __________.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C．brother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D．brothers'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30、Have you got five minutes to 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C．spares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31、_____ did the writer feel? Angry.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32、 ________ day, a policeman came to his house.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33、She tried to play______ jazz on it!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34、____does Jane write to her parents? Once a week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A．How seldom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B．How long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35、Up till now, I_______him for three times.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A．called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B．have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D．calls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36、The boys loved the zoo. They ________ wild animals before.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A．never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B．don't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C．never saw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D．had never seen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37、___him a few words of Italian? The waiter.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B．What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C．Who did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D．Whom did he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38、You can't remember his name, ________ you aren't really thinking.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B．because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C．because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39、He_______when the door opened and the manager came in.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smiled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D．was smiling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40、I __________ the picture last month/five days ago.</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B．have 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C．was painting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D．had painted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41、He answered me, but he spoke neither slowly nor clearly.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B．我的英语讲得不但非常认真，而且咬字也非常清楚。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D．火车站很大，又黑又暗。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are just pretty patterns.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B．我的妹妹只有7岁，但她总能说出我的画是好还是坏。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C．我们喜爱它们就像我们喜欢漂亮的窗帘布一样。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44、The boys felt tired so they put out the fire and crept into their tent.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B．午夜前后，有两个孩子醒了，大声叫了起来。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C．他们累了，于是他们扑灭了篝火，钻进了帐篷。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45、Many people pretend that they understand modern art.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Joe Sanders has the 1.______ beautiful garden in our town. Nearly everybody enters 2._____ 'The Nicest Garden Competition' each year, 3.______Joe wins every time. Bill Frith's garden is 4.______ than Joe's. Bill works harder 5.______ Joe and grows more flowers and vegetables, but Joe's garden is 6._____ interesting. He has made neat paths and has 7._____ a wooden bridge over a pool. I like gardens 8._____, but I do not like hard work. 9.______ year I enter for the garden competition too, and I always win a little prize for the 10.________ garden in the town!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D．but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A．most large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B．largest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C．larger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D．large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B．most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D．less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A．build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C．building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D．builds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B．yet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D．much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B．Every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A．worst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B．worse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D．good</w:t>
      </w:r>
    </w:p>
    <w:p>
      <w:pPr>
        <w:rPr>
          <w:rFonts w:hint="default"/>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A．knocks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C．knocked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A．drinks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C．drank</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C．asks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16、He stayed in bed until lunchtime. He went ___ bed late last night.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B．stays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staying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32、The temptation______is strong for him.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A．sleeping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D．being sleeping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27、John is the__________of the three brothers.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A．talleer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B．taller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C．tallest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D．tall</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题目说明：词汇题： 选择正确的词语。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1、Do you _______ that cats eat grass?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A．believe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B．believe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C．believe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D．believe 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2、He told me about his ____________as a young man.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A．experience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B．experiences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C．experiencing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D．experienced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3、Does the bill _______a tip?</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A．included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B．include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C．contain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D．contained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4、You needn't go back to London tonight. We can______you______for the night.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A．put. . .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 .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 .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D．put . . .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5、I have ________my trip to Japan until next month.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A．put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D．put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6、I _____ some money on the book.</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A．spent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D．cost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7、I've a lot of ________ to do on Sunday.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A．profession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C．job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8、The doctor put him on a strict _______.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B．hospital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D．medicine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9、Joe ______ Bill in the match and finally ______ the championship.</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A．won, beat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B．beat, beat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C．beat, won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D．won, won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A．denies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C．rejects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D．refuses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11、Aunt Lucy said, “Dear me,”because she was 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A．angry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B．tired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C．suprised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D．pleased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12、You cannot fail to obey it. You can’t ________to do this.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A．deny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D．refuse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13、I speak a few words of French. I don’t speak___ French.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 plenty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 little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15、He________ that Tom had stolen his wallet.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A．spoke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D．told</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16、I have ______to tell you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A．new 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B．anything new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C．something new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17、The boys loved the zoo. They ________ wild animals before.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A．never saw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B．don't see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C．had never seen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D．never see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18、Tell John to call me as soon as she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A．gets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B．reach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D．will arrive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19、I'm expecting a letter____Jimmy.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20、_______ breakfast is the first meal of the 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B．The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21、His performance________the mathematics exam is not very good.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22、No one saw the thief when he entered________the buliding.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23、The writer can’t see Aunt Lucy _____. He’s having breakfast.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B．always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C．now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D．still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24、Jane has two brothers; one is John, and _______is Henry.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D．the 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25、I have come to say goodbye________you.</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26、In return____your help, I invite you to spend the weekend with my family.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27、___him a few words of Italian? The waiter.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B．Who did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C．What did he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D．Who taught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28、_____ did the writer feel? Angry.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A．When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29、Have you got five minutes to 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B．spares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C．spared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30、Travelling was not as easy as it is today. It wasn’t so easy ____ in those days.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 travel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B．for travelling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 order to travel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 travelling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31、I have much____ money than he does.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D．not no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32、He granted my request____more time.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33、Yesterday, a pigeon____the first message from Pinhurst to Silbury.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 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B．carries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34、I ___ to Japan, and it is a nice country.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B．have 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35、Beijing is__________the north of China.</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A．across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36、Pass the knife ___your father.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37、When I ____, I want to be a doctor.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A．grew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B．grow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C．grow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D．grew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38、She has just _____ up the receiver.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A．hung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B．hanged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C．hanging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39、 I didn't know that she was a famous actress ________you had told 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B．until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D．since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40、That film________on next Sunday.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A．shall be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B．will be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shd w:val="clear" w:fill="FFFFFF"/>
        </w:rPr>
      </w:pPr>
      <w:r>
        <w:rPr>
          <w:rFonts w:hint="eastAsia" w:ascii="微软雅黑" w:hAnsi="微软雅黑" w:eastAsia="微软雅黑" w:cs="微软雅黑"/>
          <w:i w:val="0"/>
          <w:iCs w:val="0"/>
          <w:caps w:val="0"/>
          <w:color w:val="333333"/>
          <w:spacing w:val="0"/>
          <w:sz w:val="21"/>
          <w:szCs w:val="21"/>
          <w:shd w:val="clear" w:fill="FFFFFF"/>
        </w:rPr>
        <w:t>D．</w:t>
      </w:r>
      <w:r>
        <w:rPr>
          <w:rFonts w:hint="eastAsia" w:ascii="微软雅黑" w:hAnsi="微软雅黑" w:eastAsia="微软雅黑" w:cs="微软雅黑"/>
          <w:i w:val="0"/>
          <w:iCs w:val="0"/>
          <w:color w:val="333333"/>
          <w:spacing w:val="0"/>
          <w:sz w:val="21"/>
          <w:szCs w:val="21"/>
          <w:shd w:val="clear" w:fill="FFFFFF"/>
        </w:rPr>
        <w:t>I</w:t>
      </w:r>
      <w:r>
        <w:rPr>
          <w:rFonts w:hint="eastAsia" w:ascii="微软雅黑" w:hAnsi="微软雅黑" w:eastAsia="微软雅黑" w:cs="微软雅黑"/>
          <w:i w:val="0"/>
          <w:iCs w:val="0"/>
          <w:caps w:val="0"/>
          <w:color w:val="333333"/>
          <w:spacing w:val="0"/>
          <w:sz w:val="21"/>
          <w:szCs w:val="21"/>
          <w:shd w:val="clear" w:fill="FFFFFF"/>
        </w:rPr>
        <w: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41、Late in the afternoon, the boys put up their tent in the middle of a field.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C．这件事刚刚做完，他们就在篝火上烧起了饭。</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D．傍晚时分，孩子们在田野中央搭起了帐篷。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B．这件事刚刚做完，他们就在篝火上烧起了饭。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D．他们全都饿了，饭菜散发出阵阵香味。</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A．我不知道去饭店的路该怎么走，于是向一个搬运工打听。</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D．他回答了，但他讲得既不慢也不清楚。</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44、The railway station was big, black and dark.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D．我的英语讲得不但非常认真，而且咬字也非常清楚。</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45、We like them in the same way that we like pretty curtain material.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C．他们总是告诉你一幅画的“意思”是什么。</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D．我们喜爱它们就像我们喜欢漂亮的窗帘布一样。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230" w:beforeAutospacing="0" w:after="76" w:afterAutospacing="0" w:line="720" w:lineRule="atLeast"/>
        <w:ind w:left="3450" w:right="152"/>
        <w:jc w:val="both"/>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3450" w:right="76" w:firstLine="0"/>
        <w:jc w:val="both"/>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题目说明：完形填空: 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3450" w:right="76" w:firstLine="0"/>
        <w:jc w:val="both"/>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The plane was late and detectives were 1.______ at the airport all morning. They were expecting a valuable parcel of diamonds 2.______ South Africa. A few hours earlier, someone had 3.______ the police that thieves would try to steal the diamonds. 4.______ the plane arrived, some of the detectives were waiting inside the main building 5.______ others were waiting on the airfield. Two men took the parcel 6.______ the plane and carried it 7._____ the Customs House. While two detectives were 8.______ guard at the door, two others opened the parcel. 9._______ their surprise, the precious parcel was full 10.______ stones and sand!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A．tells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B．telling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D．tell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B．However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D．while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A．kept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C．keeps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3450" w:right="76" w:firstLine="0"/>
        <w:jc w:val="both"/>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3450" w:right="76"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3450" w:right="76" w:firstLine="0"/>
        <w:jc w:val="both"/>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jc w:val="left"/>
      </w:pPr>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1、He __________until everybody had gone.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A．talked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B．talked 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C．talked 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D．talked 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A．refuses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C．denies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D．rejects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3、How much did you ________ for that dress?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B．spend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C．get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4、There was a good ______ of the countryside from the front of the bus.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A．scenery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B．sight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C．scene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D．view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5、When did you _______ that bag?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C．accept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D．receive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6、He has visited many _______ places in China.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B．differentiate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C．differ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D．difference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7、My __________is paid on the 28th of the month.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A．money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B．salaries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C．salary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D．wage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8、I've a lot of ______ to do during the holiday.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B．profession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C．job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D．career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9、He spent the whole day in his room. He was in his room___day.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A．the 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B．all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C．the hole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10、Mr. Jackson has ________a school in the village.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A．set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B．set 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C．set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D．set 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11、John got on the bus , but he didn’t know where to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A．get 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B．get down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C．get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D．get out 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12、He entered his son________the English examination.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13、The thieves wanted to_____ the diamonds.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A．steal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B．take 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C．take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A．fetch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15、Can you ________ your car to me this afternoon?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B．to 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 lend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D．lend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16、I know him better________you do.</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A．like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17、John is the__________of the three brothers.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A．taller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B．tall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C．tallest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D．talleer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18、Yesterday, a pigeon____the first message from Pinhurst to Silbury.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A．carry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D．has carried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19、This bus is going ________slowly. I'll miss the train.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A．quite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 little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20、There isn't ________ meat in the fridge.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D．not. . 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21、My room is __________ than the one next door.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A．cleanner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C．cleanest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D．cleaner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22、My friend, Hugh, has always been fat. He still _____ fat.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C．has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23、The only games_____I play are football and tennis.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C．how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24、 I didn't know that she was a famous actress ________you had told me.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B．until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D．since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25、I'm expecting a letter____Jimmy.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26、Pass the knife ___your father.</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27、The school is a mile (away)_____my house.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28、The story was _______ interesting that I told it to my friends.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29、My pen is lost. This one is my __________.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C．brother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D．brothers'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30、Have you got five minutes to ______?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C．spares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31、_____ did the writer feel? Angry.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32、 ________ day, a policeman came to his house.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33、She tried to play______ jazz on it!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34、____does Jane write to her parents? Once a week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A．How seldom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B．How long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35、Up till now, I_______him for three times.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A．called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B．have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D．calls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36、The boys loved the zoo. They ________ wild animals before.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A．never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B．don't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C．never saw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D．had never seen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37、___him a few words of Italian? The waiter.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B．What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C．Who did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D．Whom did he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38、You can't remember his name, ________ you aren't really thinking.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B．because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C．because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39、He_______when the door opened and the manager came in.</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C．has smiled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D．was smiling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40、I __________ the picture last month/five days ago.</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B．have 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C．was painting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D．had painted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41、He answered me, but he spoke neither slowly nor clearly.</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B．我的英语讲得不但非常认真，而且咬字也非常清楚。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D．火车站很大，又黑又暗。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are just pretty patterns.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B．我的妹妹只有7岁，但她总能说出我的画是好还是坏。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C．我们喜爱它们就像我们喜欢漂亮的窗帘布一样。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44、The boys felt tired so they put out the fire and crept into their tent.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B．午夜前后，有两个孩子醒了，大声叫了起来。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C．他们累了，于是他们扑灭了篝火，钻进了帐篷。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45、Many people pretend that they understand modern art.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Joe Sanders has the 1.______ beautiful garden in our town. Nearly everybody enters 2._____ 'The Nicest Garden Competition' each year, 3.______Joe wins every time. Bill Frith's garden is 4.______ than Joe's. Bill works harder 5.______ Joe and grows more flowers and vegetables, but Joe's garden is 6._____ interesting. He has made neat paths and has 7._____ a wooden bridge over a pool. I like gardens 8._____, but I do not like hard work. 9.______ year I enter for the garden competition too, and I always win a little prize for the 10.________ garden in the town!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D．but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A．most large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B．largest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C．larger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D．large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B．most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D．less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A．build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C．building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D．builds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B．yet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D．much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B．Every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A．worst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B．worse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D．good</w:t>
      </w:r>
    </w:p>
    <w:p>
      <w:pPr>
        <w:rPr>
          <w:rFonts w:hint="default"/>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A．knocks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C．knocked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A．drinks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C．drank</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C．asks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16、He stayed in bed until lunchtime. He went ___ bed late last night.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B．stays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staying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32、The temptation______is strong for him.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A．sleeping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D．being sleeping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27、John is the__________of the three brothers.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A．talleer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B．taller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C．tallest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1、I was wet all through _______a rainy day.</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2、I was busy __________ butter and flour.</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A．at mixing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C．to mix</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D．mixed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3、Did you wind this piece of wire ____ the tree?</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B．round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D．along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4、Nothing could have been more annoying. It was _____ annoying thing that could have happend.</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A．the 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B．more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C．the most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D．most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5、I _______the book to you if I have time tomorrow.</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B．have returned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D．return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6、I ____________ the voice of Helen Bates.</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C．am 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7、There are many trees on _____side of the street now.</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A．two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C．both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8、You could do nothing.You couldn’t do_________.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B．nothing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C．anything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D．everything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9、A new road _______ outside my house now.</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A．is being 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B．is 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C．builds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D．is building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10、Travelling was not as easy as it is today. It wasn’t so easy ____ in those days.</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A．to travel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B．in travelling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C．for travelling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D．in order to travel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11、When was the Great Exhibition? ____ 1851.</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12、Tell John to call me as soon as she 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A．will arrive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B．reach 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C．gets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D．has gone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13、We still have __________ sugar. We don't need ____________ sugar now.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A．some. . .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B．a … 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C．any. . . 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D．some. . . 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14、I ___ to Japan, and it is a nice country.</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C．went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D．have been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15、It’s not polite to laugh _____others.</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16、It had begun before my sister left. My sister left _________it had begun.</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B．without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C．before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D．behind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17、Why did you ________ silent at the dinner party?</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A．remained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B．remain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C．be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D．remains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18、They were also quite sure ____a cigarette end did not start the fire.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C．who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D．which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19、The police have been examining the ground _______ yesterday.</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A．ago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D．since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20、_______ fast the boy ran!</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B．How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C．What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21、The children were at ________school, my husband was at work.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22、On arriving in England, they went to meet their friend Jerry first. _____ they arrived in England, they went to meet their friend Jerry first.</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23、.If Meimei _________, she will get a surprise.</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A．comes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B．came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C．will come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D．has come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24、-- Hello! May I speak to your father? -- Sorry, he ____ Hangzhou.</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A．has been to</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CFCFC"/>
          <w:lang w:val="en-US" w:eastAsia="zh-CN" w:bidi="ar"/>
        </w:rPr>
        <w:t>B．has been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C．has come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D．has gone to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25、Jane has two brothers; one is John, and _______is Henry.</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B．another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D．the 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26、You can get much _____about sports on the Internet.</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A．information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B．picture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C．book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D．ticket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27、I____ angry with him.</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A．got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B．said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C．shouted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D．spoke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28、I don't know who ______ America.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A．found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B．discovered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C．looked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D．found out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29、The doctor put him on a strict 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A．medicine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B．hospital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C．plate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D．diet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30、Many people_____cigarette ends carelessly.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A．throw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B．throw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D．throw 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31、Please come and________________my dog when I am in hospital.</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B．look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C．look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D．look 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32、He________ that Tom had stolen his wallet.</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B．said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D．spoke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33、He’s been trying to get his room in order. He wants to 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A．keep order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B．make it tidy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C．made order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D．keep it tidy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34、You've surely made ____ worse.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A．things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B．matter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C．problem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D．question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35、It’s very cold. _______ your coat.</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A．Put 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B．Put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C．Turn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D．Take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36、Please ____ the book open on the desk.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A．lie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B．laid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D．lain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37、I got home from work very 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A．latter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B．lattest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C．lately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D．late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38、Do you know the _______ of the war?</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A．reason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B．reasons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C．casues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D．cause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39、The sea was very _____ this morning.</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A．quietly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B．quite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C．quiet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D．quitely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40、He has a_______ record.</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A．clear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B．clearing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D．cleaning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8"/>
          <w:szCs w:val="28"/>
        </w:rPr>
      </w:pPr>
      <w:r>
        <w:rPr>
          <w:b/>
          <w:bCs/>
          <w:i w:val="0"/>
          <w:iCs w:val="0"/>
          <w:caps w:val="0"/>
          <w:color w:val="2484DE"/>
          <w:spacing w:val="0"/>
          <w:sz w:val="28"/>
          <w:szCs w:val="28"/>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20"/>
          <w:szCs w:val="20"/>
        </w:rPr>
      </w:pPr>
      <w:r>
        <w:rPr>
          <w:rFonts w:hint="eastAsia" w:ascii="微软雅黑" w:hAnsi="微软雅黑" w:eastAsia="微软雅黑" w:cs="微软雅黑"/>
          <w:i w:val="0"/>
          <w:iCs w:val="0"/>
          <w:caps w:val="0"/>
          <w:color w:val="666666"/>
          <w:spacing w:val="0"/>
          <w:kern w:val="0"/>
          <w:sz w:val="20"/>
          <w:szCs w:val="20"/>
          <w:shd w:val="clear" w:fill="FFFFFF"/>
          <w:lang w:val="en-US" w:eastAsia="zh-CN" w:bidi="ar"/>
        </w:rPr>
        <w:t>题目说明：翻译题: 选择下列句子正确的翻译。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41、Fishermen and sailors sometimes claim to have seen monsters in the sea.</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B．一些异常的生物偶尔会被冲到岸上来。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C．渔夫和水手们有时声称自己看到过海里的妖怪。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D．它们在海上却极少能被捕到。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42、'You'll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D．我喜欢在乡间旅行，但却不愿意迷路。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43、He is now retiring from political life and has gone abroad.</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C．大选结束后，帕特里克来到了前首相的住处。</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D．他现在退出了政界，到国外去了。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44、'It doesn't matter,' I said. 'I'll get off here.'</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B．“没关系，”我说，“我就在这儿下吧。”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D．“哎呀，”售票员突然说，“我忘了让您下车了。”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45、Do you always catch such an early train?' asked the inspector</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A．“您总是赶这样早的火车？”探长问。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D．“我认为可以，但我从来不乘晚一点儿的车。”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8"/>
          <w:szCs w:val="28"/>
        </w:rPr>
      </w:pPr>
      <w:r>
        <w:rPr>
          <w:b/>
          <w:bCs/>
          <w:i w:val="0"/>
          <w:iCs w:val="0"/>
          <w:caps w:val="0"/>
          <w:color w:val="2484DE"/>
          <w:spacing w:val="0"/>
          <w:sz w:val="28"/>
          <w:szCs w:val="28"/>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20"/>
          <w:szCs w:val="20"/>
        </w:rPr>
      </w:pPr>
      <w:r>
        <w:rPr>
          <w:rFonts w:hint="eastAsia" w:ascii="微软雅黑" w:hAnsi="微软雅黑" w:eastAsia="微软雅黑" w:cs="微软雅黑"/>
          <w:i w:val="0"/>
          <w:iCs w:val="0"/>
          <w:caps w:val="0"/>
          <w:color w:val="666666"/>
          <w:spacing w:val="0"/>
          <w:kern w:val="0"/>
          <w:sz w:val="20"/>
          <w:szCs w:val="20"/>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4"/>
          <w:szCs w:val="24"/>
        </w:rPr>
      </w:pPr>
      <w:r>
        <w:rPr>
          <w:rFonts w:hint="eastAsia" w:ascii="微软雅黑" w:hAnsi="微软雅黑" w:eastAsia="微软雅黑" w:cs="微软雅黑"/>
          <w:i w:val="0"/>
          <w:iCs w:val="0"/>
          <w:caps w:val="0"/>
          <w:color w:val="444444"/>
          <w:spacing w:val="0"/>
          <w:kern w:val="0"/>
          <w:sz w:val="24"/>
          <w:szCs w:val="24"/>
          <w:shd w:val="clear" w:fill="FFFFFF"/>
          <w:lang w:val="en-US" w:eastAsia="zh-CN" w:bidi="ar"/>
        </w:rPr>
        <w:t>As the man tried to swing the speedboat round, the steering wheel came 46._______ in his hands. He waved desperately to his companion, who had been water skiing 47._______ the last fifteen minutes. Both men had hardly had time to realize what was happening when they were 48._______ violently into the sea. The speedboat had 49._______ a buoy, but it continued to move very quickly across the water. Both men had just begun to swim towards the shore, when they noticed 50._______ dismay that the speedboat was moving in a circle. It now came straight towards them 51._______ tremendous speed. In less than a minute, it roared 52._______them only a few feet away. After it had passed, they swam on as quickly 53._______ they could because they knew that the boat would soon return. They had just had enough time to swim 54._______ of danger when the boat again completed a circle. On this occasion, however, it had slowed down considerably. The petrol had nearly all been used 55._______. Before long, the noise dropped completely and the boat began to drift gently across the water.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A．towards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A．throws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B．throw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C．thrown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D．throwing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A．struck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B．sticks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C．sticking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D．stick</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D．like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B．past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D．like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D．with</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4"/>
          <w:szCs w:val="24"/>
        </w:rPr>
      </w:pPr>
      <w:r>
        <w:rPr>
          <w:rFonts w:hint="eastAsia" w:ascii="微软雅黑" w:hAnsi="微软雅黑" w:eastAsia="微软雅黑" w:cs="微软雅黑"/>
          <w:b/>
          <w:bCs/>
          <w:i w:val="0"/>
          <w:iCs w:val="0"/>
          <w:caps w:val="0"/>
          <w:color w:val="444444"/>
          <w:spacing w:val="0"/>
          <w:kern w:val="0"/>
          <w:sz w:val="24"/>
          <w:szCs w:val="24"/>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4"/>
          <w:szCs w:val="24"/>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A．off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B．away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kern w:val="0"/>
          <w:sz w:val="22"/>
          <w:szCs w:val="22"/>
          <w:shd w:val="clear" w:fill="FFFFFF"/>
          <w:lang w:val="en-US" w:eastAsia="zh-CN" w:bidi="ar"/>
        </w:rPr>
        <w:t>C．over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2"/>
          <w:szCs w:val="22"/>
        </w:rPr>
      </w:pPr>
      <w:r>
        <w:rPr>
          <w:rFonts w:hint="eastAsia" w:ascii="微软雅黑" w:hAnsi="微软雅黑" w:eastAsia="微软雅黑" w:cs="微软雅黑"/>
          <w:b/>
          <w:bCs/>
          <w:i w:val="0"/>
          <w:iCs w:val="0"/>
          <w:caps w:val="0"/>
          <w:color w:val="2484DE"/>
          <w:spacing w:val="0"/>
          <w:kern w:val="0"/>
          <w:sz w:val="22"/>
          <w:szCs w:val="22"/>
          <w:shd w:val="clear" w:fill="F4FAFF"/>
          <w:lang w:val="en-US" w:eastAsia="zh-CN" w:bidi="ar"/>
        </w:rPr>
        <w:t>D．up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1、Jane has two brothers; one is John, and _______is Henry.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D．another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2、While________________, she wrote a novel.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college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C．she at 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at college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3、He ____________ to hear that the operation had been successful.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A．relieves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relieving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 relieved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D．relieved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4、The police were _________a valuable parcel of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A．expecting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C．expecting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D．expecting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6、I was busy __________ butter and flour.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D．mixing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A．been 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8、His father _____the car for two years.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D．has bought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 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10、I ____________ the voice of Helen Bates.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D．am 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12、Whose voice did she recognize? Helen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A．Bates’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C．Bates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D．Bate’s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13、Most of the things he loves were included ____ the list.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14、Are there __________ volunteers for a 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15、How long ago ____ his diet?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he begun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he beginning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he begin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D．did he begin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16、It was one of the most famous buldings in the world. It was one of the most famous _____ all buildings.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18、--________do you surf the Internet ? --Once a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far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D．death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20、They objected ____________ smoking in public places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21、He thought ____________ easy to get the tickets.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B．shorter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C．sooner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D．hurriedly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23、Where did he _____ the parcel?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A．hide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B．hidden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C．hid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D．hidding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24、If __________, please let me know by this evening.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possible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C．it 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D．possibility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25、Last summer he went to Italy. He was _______Italy last summer.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D．in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题目说明：词汇题：选择合适的词语填空。</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26、That morning there were policemen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A．here and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B．there and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C．up and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 and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27、They have come here __________to see you．</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purpose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average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fire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the whole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28、He________ that Tom had stolen his wallet.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D．said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29、Wipe up the mess with 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 cloth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D．clothes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persuaded him into ____________that plan.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A．giving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B．giving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C．giving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D．giving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31、Many people_____cigarette ends carelessly.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C．throw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D．throw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 was every embarrassed. He felt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A．shameful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D．uncomfortable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D．catches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34、This is the best dress 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 a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an display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 display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_____ some money on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C．serve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37、Last month he went to New York __________and had little time to visit friends.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business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foot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duty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38、He has a_______ record.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C．cleaning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little wooden house was ____________by the floods.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A．washed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C．washed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D．wash away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题目说明：翻译题：选择与英文句子相符的选项。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B．前首相温特沃兹.莱恩先生在最近的大选中被击败。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D．大选结束后，帕特里克来到了前首相的住处。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D．“在凶杀发生的时候，我正坐在8点钟开往伦敦的火车上。”那人说。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D．我喜欢在乡间旅行，但却不愿意迷路。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 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B．covering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26、I'll _____holiday next month.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 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27、You can sit here in your spare time.You can sit here when you’re 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A．studying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B．not 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D．reading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28、The doctor put him on a strict 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C．hospital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D．medicine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29、I paid him a visit. I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A．paid for a visit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B．did him a visit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C．visited him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 him visit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30、You should _____a report.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A．write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B．write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D．write 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31、Will those who agree with me please_____their hands?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A．risen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B．rise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C．raised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D．raise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32、I____ angry with him.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A．shouted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C．said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D．got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33、It _____ me half an hour to walk to the station.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D．brought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34、He’s been trying to get his room in order. He wants to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A．keep order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 it tidy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C．made order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D．keep it tidy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35、Does the bill _______a tip?</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A．include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B．contain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C．contained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D．included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36、You've surely made ____ worse.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A．problem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B．question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C．matter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D．things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37、She gazed at the carpet for some time. She _____ 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A．had a glimpse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B．glanced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C．stared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D．watched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38、I looked for my bag. I __________it.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A．tried to look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B．tried to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C．tried to 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D．tried to find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D．serve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40、You could do nothing.You couldn’t do_________.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A．anything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D．everything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选择下列句子正确的翻译。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41、Fishermen and sailors sometimes claim to have seen monsters in the sea.</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A．渔夫和水手们有时声称自己看到过海里的妖怪。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C．一些异常的生物偶尔会被冲到岸上来。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D．它们在海上却极少能被捕到。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42、Do you always catch such an early train?' asked the inspector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C．“您总是赶这样早的火车？”探长问。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D．“晚一点儿的车也能送您按时上班吗？”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D．我环视了一下身旁，惊奇地发现车里就只剩我一个乘客了。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44、Looking round, I realized with a shock that I was the only passenger left on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A．我喜欢在乡间旅行，但却不愿意迷路。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B．大选结束后，帕特里克来到了前首相的住处。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C．我的朋友帕特里克一直是莱恩先生的激进党的强烈反对者。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D．他现在退出了政界，到国外去了。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​Six men have been 46._______ in a mine for seventeen hours. If they are not brought to the surface soon they may 47._______ their lives. However, rescue operations are proving 48.________. If explosives are used, vibrations will cause the roof of the mine 49.________ collapse. Rescue workers are therefore drilling a hole 50.________ the north side of the mine. They intend to bring the men 51.________ in a special capsule. If there had not been a hard layer of rock beneath the soil, they would have completed the job in a few hours. As it is, they have been drilling 52.________ sixteen hours and they still have a long way to go. Meanwhile, a microphone, 53.________ was lowered into the mine two hours ago, has enabled the men to 54.________ in touch with their closest relatives. Though they are running 55.________ of food and drink, the men are cheerful and confident that they will get out soon. They have been told that rescue operations are progressing smoothly. If they knew how difficult it was to drill through the hard rock, they would lose heart.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A．trapped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B．trap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C．trapping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D．traps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C．rescue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D．lose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A．fine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B．difficult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C．smooth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D．easy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A．catch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D．over</w:t>
      </w:r>
    </w:p>
    <w:p/>
    <w:p>
      <w:pPr>
        <w:rPr>
          <w:rFonts w:hint="default"/>
          <w:lang w:val="en-US" w:eastAsia="zh-CN"/>
        </w:rPr>
      </w:pPr>
    </w:p>
    <w:p>
      <w:pPr>
        <w:jc w:val="center"/>
        <w:rPr>
          <w:rFonts w:hint="default" w:eastAsiaTheme="minorEastAsia"/>
          <w:b/>
          <w:bCs/>
          <w:sz w:val="32"/>
          <w:szCs w:val="40"/>
          <w:lang w:val="en-US" w:eastAsia="zh-CN"/>
        </w:rPr>
      </w:pPr>
      <w:r>
        <w:rPr>
          <w:rFonts w:hint="eastAsia"/>
          <w:b/>
          <w:bCs/>
          <w:sz w:val="32"/>
          <w:szCs w:val="40"/>
          <w:lang w:val="en-US" w:eastAsia="zh-CN"/>
        </w:rPr>
        <w:t>大学英语2</w:t>
      </w:r>
    </w:p>
    <w:p>
      <w:pPr>
        <w:rPr>
          <w:rFonts w:hint="eastAsia" w:eastAsiaTheme="minorEastAsia"/>
          <w:lang w:eastAsia="zh-CN"/>
        </w:rPr>
      </w:pPr>
    </w:p>
    <w:p>
      <w:pPr>
        <w:rPr>
          <w:rFonts w:hint="eastAsia"/>
        </w:rPr>
      </w:pPr>
      <w:r>
        <w:rPr>
          <w:rFonts w:hint="eastAsia"/>
        </w:rPr>
        <w:t>It回答 me half an hour to walk to the station. </w:t>
      </w:r>
    </w:p>
    <w:p>
      <w:pPr>
        <w:rPr>
          <w:rFonts w:hint="eastAsia"/>
        </w:rPr>
      </w:pPr>
      <w:r>
        <w:rPr>
          <w:rFonts w:hint="eastAsia"/>
        </w:rPr>
        <w:t>A. cost </w:t>
      </w:r>
    </w:p>
    <w:p>
      <w:pPr>
        <w:rPr>
          <w:rFonts w:hint="eastAsia"/>
        </w:rPr>
      </w:pPr>
      <w:r>
        <w:rPr>
          <w:rFonts w:hint="eastAsia"/>
        </w:rPr>
        <w:t>B. took</w:t>
      </w:r>
    </w:p>
    <w:p>
      <w:pPr>
        <w:rPr>
          <w:rFonts w:hint="eastAsia"/>
        </w:rPr>
      </w:pPr>
      <w:r>
        <w:rPr>
          <w:rFonts w:hint="eastAsia"/>
        </w:rPr>
        <w:t>C. spent</w:t>
      </w:r>
    </w:p>
    <w:p>
      <w:pPr>
        <w:rPr>
          <w:rFonts w:hint="eastAsia"/>
        </w:rPr>
      </w:pPr>
      <w:r>
        <w:rPr>
          <w:rFonts w:hint="eastAsia"/>
        </w:rPr>
        <w:t>D. brought</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I'll回答holiday next month. </w:t>
      </w:r>
    </w:p>
    <w:p>
      <w:pPr>
        <w:rPr>
          <w:rFonts w:hint="eastAsia"/>
        </w:rPr>
      </w:pPr>
      <w:r>
        <w:rPr>
          <w:rFonts w:hint="eastAsia"/>
        </w:rPr>
        <w:t>A. go on</w:t>
      </w:r>
    </w:p>
    <w:p>
      <w:pPr>
        <w:rPr>
          <w:rFonts w:hint="eastAsia"/>
        </w:rPr>
      </w:pPr>
      <w:r>
        <w:rPr>
          <w:rFonts w:hint="eastAsia"/>
        </w:rPr>
        <w:t>B. go</w:t>
      </w:r>
    </w:p>
    <w:p>
      <w:pPr>
        <w:rPr>
          <w:rFonts w:hint="eastAsia"/>
        </w:rPr>
      </w:pPr>
      <w:r>
        <w:rPr>
          <w:rFonts w:hint="eastAsia"/>
        </w:rPr>
        <w:t>C. get</w:t>
      </w:r>
    </w:p>
    <w:p>
      <w:pPr>
        <w:rPr>
          <w:rFonts w:hint="eastAsia"/>
        </w:rPr>
      </w:pPr>
      <w:r>
        <w:rPr>
          <w:rFonts w:hint="eastAsia"/>
        </w:rPr>
        <w:t>D. go to</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Did Mary tell you when回答?</w:t>
      </w:r>
    </w:p>
    <w:p>
      <w:pPr>
        <w:rPr>
          <w:rFonts w:hint="eastAsia"/>
        </w:rPr>
      </w:pPr>
      <w:r>
        <w:rPr>
          <w:rFonts w:hint="eastAsia"/>
        </w:rPr>
        <w:t>A. is coming</w:t>
      </w:r>
    </w:p>
    <w:p>
      <w:pPr>
        <w:rPr>
          <w:rFonts w:hint="eastAsia"/>
        </w:rPr>
      </w:pPr>
      <w:r>
        <w:rPr>
          <w:rFonts w:hint="eastAsia"/>
        </w:rPr>
        <w:t>B. come</w:t>
      </w:r>
    </w:p>
    <w:p>
      <w:pPr>
        <w:rPr>
          <w:rFonts w:hint="eastAsia"/>
        </w:rPr>
      </w:pPr>
      <w:r>
        <w:rPr>
          <w:rFonts w:hint="eastAsia"/>
        </w:rPr>
        <w:t>C. came</w:t>
      </w:r>
    </w:p>
    <w:p>
      <w:pPr>
        <w:rPr>
          <w:rFonts w:hint="eastAsia"/>
        </w:rPr>
      </w:pPr>
      <w:r>
        <w:rPr>
          <w:rFonts w:hint="eastAsia"/>
        </w:rPr>
        <w:t>D. to come</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No one回答the bus at the last bus stop. </w:t>
      </w:r>
    </w:p>
    <w:p>
      <w:pPr>
        <w:rPr>
          <w:rFonts w:hint="eastAsia"/>
        </w:rPr>
      </w:pPr>
      <w:r>
        <w:rPr>
          <w:rFonts w:hint="eastAsia"/>
        </w:rPr>
        <w:t>A. got off</w:t>
      </w:r>
    </w:p>
    <w:p>
      <w:pPr>
        <w:rPr>
          <w:rFonts w:hint="eastAsia"/>
        </w:rPr>
      </w:pPr>
      <w:r>
        <w:rPr>
          <w:rFonts w:hint="eastAsia"/>
        </w:rPr>
        <w:t>B. got away</w:t>
      </w:r>
    </w:p>
    <w:p>
      <w:pPr>
        <w:rPr>
          <w:rFonts w:hint="eastAsia"/>
        </w:rPr>
      </w:pPr>
      <w:r>
        <w:rPr>
          <w:rFonts w:hint="eastAsia"/>
        </w:rPr>
        <w:t>C. got in</w:t>
      </w:r>
    </w:p>
    <w:p>
      <w:pPr>
        <w:rPr>
          <w:rFonts w:hint="eastAsia"/>
        </w:rPr>
      </w:pPr>
      <w:r>
        <w:rPr>
          <w:rFonts w:hint="eastAsia"/>
        </w:rPr>
        <w:t>D. got through</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There is a ship回答the photo. </w:t>
      </w:r>
    </w:p>
    <w:p>
      <w:pPr>
        <w:rPr>
          <w:rFonts w:hint="eastAsia"/>
        </w:rPr>
      </w:pPr>
      <w:r>
        <w:rPr>
          <w:rFonts w:hint="eastAsia"/>
        </w:rPr>
        <w:t>A. in the front of</w:t>
      </w:r>
    </w:p>
    <w:p>
      <w:pPr>
        <w:rPr>
          <w:rFonts w:hint="eastAsia"/>
        </w:rPr>
      </w:pPr>
      <w:r>
        <w:rPr>
          <w:rFonts w:hint="eastAsia"/>
        </w:rPr>
        <w:t>B. in front of </w:t>
      </w:r>
    </w:p>
    <w:p>
      <w:pPr>
        <w:rPr>
          <w:rFonts w:hint="eastAsia"/>
        </w:rPr>
      </w:pPr>
      <w:r>
        <w:rPr>
          <w:rFonts w:hint="eastAsia"/>
        </w:rPr>
        <w:t>C. the front of </w:t>
      </w:r>
    </w:p>
    <w:p>
      <w:pPr>
        <w:rPr>
          <w:rFonts w:hint="eastAsia"/>
        </w:rPr>
      </w:pPr>
      <w:r>
        <w:rPr>
          <w:rFonts w:hint="eastAsia"/>
        </w:rPr>
        <w:t>D. front of </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Are there回答 volunteers for a try?</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This is回答I can help you. </w:t>
      </w:r>
    </w:p>
    <w:p>
      <w:pPr>
        <w:rPr>
          <w:rFonts w:hint="eastAsia"/>
        </w:rPr>
      </w:pPr>
      <w:r>
        <w:rPr>
          <w:rFonts w:hint="eastAsia"/>
        </w:rPr>
        <w:t>A. so</w:t>
      </w:r>
    </w:p>
    <w:p>
      <w:pPr>
        <w:rPr>
          <w:rFonts w:hint="eastAsia"/>
        </w:rPr>
      </w:pPr>
      <w:r>
        <w:rPr>
          <w:rFonts w:hint="eastAsia"/>
        </w:rPr>
        <w:t>B. as</w:t>
      </w:r>
    </w:p>
    <w:p>
      <w:pPr>
        <w:rPr>
          <w:rFonts w:hint="eastAsia"/>
        </w:rPr>
      </w:pPr>
      <w:r>
        <w:rPr>
          <w:rFonts w:hint="eastAsia"/>
        </w:rPr>
        <w:t>C. as far as</w:t>
      </w:r>
    </w:p>
    <w:p>
      <w:pPr>
        <w:rPr>
          <w:rFonts w:hint="eastAsia"/>
        </w:rPr>
      </w:pPr>
      <w:r>
        <w:rPr>
          <w:rFonts w:hint="eastAsia"/>
        </w:rPr>
        <w:t>D. as near as</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car回答Dan. </w:t>
      </w:r>
    </w:p>
    <w:p>
      <w:pPr>
        <w:rPr>
          <w:rFonts w:hint="eastAsia"/>
        </w:rPr>
      </w:pPr>
      <w:r>
        <w:rPr>
          <w:rFonts w:hint="eastAsia"/>
        </w:rPr>
        <w:t>A. is belonging to</w:t>
      </w:r>
    </w:p>
    <w:p>
      <w:pPr>
        <w:rPr>
          <w:rFonts w:hint="eastAsia"/>
        </w:rPr>
      </w:pPr>
      <w:r>
        <w:rPr>
          <w:rFonts w:hint="eastAsia"/>
        </w:rPr>
        <w:t>B. belongs to</w:t>
      </w:r>
    </w:p>
    <w:p>
      <w:pPr>
        <w:rPr>
          <w:rFonts w:hint="eastAsia"/>
        </w:rPr>
      </w:pPr>
      <w:r>
        <w:rPr>
          <w:rFonts w:hint="eastAsia"/>
        </w:rPr>
        <w:t>C. belong to</w:t>
      </w:r>
    </w:p>
    <w:p>
      <w:pPr>
        <w:rPr>
          <w:rFonts w:hint="eastAsia"/>
        </w:rPr>
      </w:pPr>
      <w:r>
        <w:rPr>
          <w:rFonts w:hint="eastAsia"/>
        </w:rPr>
        <w:t>D. belong</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handle of this suitcase回答. </w:t>
      </w:r>
    </w:p>
    <w:p>
      <w:pPr>
        <w:rPr>
          <w:rFonts w:hint="eastAsia"/>
        </w:rPr>
      </w:pPr>
      <w:r>
        <w:rPr>
          <w:rFonts w:hint="eastAsia"/>
        </w:rPr>
        <w:t>A. has lost</w:t>
      </w:r>
    </w:p>
    <w:p>
      <w:pPr>
        <w:rPr>
          <w:rFonts w:hint="eastAsia"/>
        </w:rPr>
      </w:pPr>
      <w:r>
        <w:rPr>
          <w:rFonts w:hint="eastAsia"/>
        </w:rPr>
        <w:t>B. has come</w:t>
      </w:r>
    </w:p>
    <w:p>
      <w:pPr>
        <w:rPr>
          <w:rFonts w:hint="eastAsia"/>
        </w:rPr>
      </w:pPr>
      <w:r>
        <w:rPr>
          <w:rFonts w:hint="eastAsia"/>
        </w:rPr>
        <w:t>C. has come loose</w:t>
      </w:r>
    </w:p>
    <w:p>
      <w:pPr>
        <w:rPr>
          <w:rFonts w:hint="eastAsia"/>
        </w:rPr>
      </w:pPr>
      <w:r>
        <w:rPr>
          <w:rFonts w:hint="eastAsia"/>
        </w:rPr>
        <w:t>D. has loose</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I回答to hear from you. </w:t>
      </w:r>
    </w:p>
    <w:p>
      <w:pPr>
        <w:rPr>
          <w:rFonts w:hint="eastAsia"/>
        </w:rPr>
      </w:pPr>
      <w:r>
        <w:rPr>
          <w:rFonts w:hint="eastAsia"/>
        </w:rPr>
        <w:t>A. expect</w:t>
      </w:r>
    </w:p>
    <w:p>
      <w:pPr>
        <w:rPr>
          <w:rFonts w:hint="eastAsia"/>
        </w:rPr>
      </w:pPr>
      <w:r>
        <w:rPr>
          <w:rFonts w:hint="eastAsia"/>
        </w:rPr>
        <w:t>B. expects</w:t>
      </w:r>
    </w:p>
    <w:p>
      <w:pPr>
        <w:rPr>
          <w:rFonts w:hint="eastAsia"/>
        </w:rPr>
      </w:pPr>
      <w:r>
        <w:rPr>
          <w:rFonts w:hint="eastAsia"/>
        </w:rPr>
        <w:t>C. wait for</w:t>
      </w:r>
    </w:p>
    <w:p>
      <w:pPr>
        <w:rPr>
          <w:rFonts w:hint="eastAsia"/>
        </w:rPr>
      </w:pPr>
      <w:r>
        <w:rPr>
          <w:rFonts w:hint="eastAsia"/>
        </w:rPr>
        <w:t>D. wait</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You've surely made____worse. </w:t>
      </w:r>
    </w:p>
    <w:p>
      <w:pPr>
        <w:rPr>
          <w:rFonts w:hint="eastAsia"/>
        </w:rPr>
      </w:pPr>
      <w:r>
        <w:rPr>
          <w:rFonts w:hint="eastAsia"/>
        </w:rPr>
        <w:t>A. matter</w:t>
      </w:r>
    </w:p>
    <w:p>
      <w:pPr>
        <w:rPr>
          <w:rFonts w:hint="eastAsia"/>
        </w:rPr>
      </w:pPr>
      <w:r>
        <w:rPr>
          <w:rFonts w:hint="eastAsia"/>
        </w:rPr>
        <w:t>B. question</w:t>
      </w:r>
    </w:p>
    <w:p>
      <w:pPr>
        <w:rPr>
          <w:rFonts w:hint="eastAsia"/>
        </w:rPr>
      </w:pPr>
      <w:r>
        <w:rPr>
          <w:rFonts w:hint="eastAsia"/>
        </w:rPr>
        <w:t>C. problem</w:t>
      </w:r>
    </w:p>
    <w:p>
      <w:pPr>
        <w:rPr>
          <w:rFonts w:hint="eastAsia"/>
        </w:rPr>
      </w:pPr>
      <w:r>
        <w:rPr>
          <w:rFonts w:hint="eastAsia"/>
        </w:rPr>
        <w:t>D. things </w:t>
      </w:r>
    </w:p>
    <w:p>
      <w:pPr>
        <w:rPr>
          <w:rFonts w:hint="eastAsia"/>
        </w:rPr>
      </w:pPr>
      <w:r>
        <w:rPr>
          <w:rFonts w:hint="eastAsia"/>
        </w:rPr>
        <w:t>答案：</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I____  angry with him. </w:t>
      </w:r>
    </w:p>
    <w:p>
      <w:pPr>
        <w:rPr>
          <w:rFonts w:hint="eastAsia"/>
        </w:rPr>
      </w:pPr>
      <w:r>
        <w:rPr>
          <w:rFonts w:hint="eastAsia"/>
        </w:rPr>
        <w:t>A. got</w:t>
      </w:r>
    </w:p>
    <w:p>
      <w:pPr>
        <w:rPr>
          <w:rFonts w:hint="eastAsia"/>
        </w:rPr>
      </w:pPr>
      <w:r>
        <w:rPr>
          <w:rFonts w:hint="eastAsia"/>
        </w:rPr>
        <w:t>B. said</w:t>
      </w:r>
    </w:p>
    <w:p>
      <w:pPr>
        <w:rPr>
          <w:rFonts w:hint="eastAsia"/>
        </w:rPr>
      </w:pPr>
      <w:r>
        <w:rPr>
          <w:rFonts w:hint="eastAsia"/>
        </w:rPr>
        <w:t>C. spoke</w:t>
      </w:r>
    </w:p>
    <w:p>
      <w:pPr>
        <w:rPr>
          <w:rFonts w:hint="eastAsia"/>
        </w:rPr>
      </w:pPr>
      <w:r>
        <w:rPr>
          <w:rFonts w:hint="eastAsia"/>
        </w:rPr>
        <w:t>D. shouted</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doctor put him on a strict回答. </w:t>
      </w:r>
    </w:p>
    <w:p>
      <w:pPr>
        <w:rPr>
          <w:rFonts w:hint="eastAsia"/>
        </w:rPr>
      </w:pPr>
      <w:r>
        <w:rPr>
          <w:rFonts w:hint="eastAsia"/>
        </w:rPr>
        <w:t>A. medicine</w:t>
      </w:r>
    </w:p>
    <w:p>
      <w:pPr>
        <w:rPr>
          <w:rFonts w:hint="eastAsia"/>
        </w:rPr>
      </w:pPr>
      <w:r>
        <w:rPr>
          <w:rFonts w:hint="eastAsia"/>
        </w:rPr>
        <w:t>B. hospital</w:t>
      </w:r>
    </w:p>
    <w:p>
      <w:pPr>
        <w:rPr>
          <w:rFonts w:hint="eastAsia"/>
        </w:rPr>
      </w:pPr>
      <w:r>
        <w:rPr>
          <w:rFonts w:hint="eastAsia"/>
        </w:rPr>
        <w:t>C. diet</w:t>
      </w:r>
    </w:p>
    <w:p>
      <w:pPr>
        <w:rPr>
          <w:rFonts w:hint="eastAsia"/>
        </w:rPr>
      </w:pPr>
      <w:r>
        <w:rPr>
          <w:rFonts w:hint="eastAsia"/>
        </w:rPr>
        <w:t>D. plate</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You should回答a report. </w:t>
      </w:r>
    </w:p>
    <w:p>
      <w:pPr>
        <w:rPr>
          <w:rFonts w:hint="eastAsia"/>
        </w:rPr>
      </w:pPr>
      <w:r>
        <w:rPr>
          <w:rFonts w:hint="eastAsia"/>
        </w:rPr>
        <w:t>A. write out </w:t>
      </w:r>
    </w:p>
    <w:p>
      <w:pPr>
        <w:rPr>
          <w:rFonts w:hint="eastAsia"/>
        </w:rPr>
      </w:pPr>
      <w:r>
        <w:rPr>
          <w:rFonts w:hint="eastAsia"/>
        </w:rPr>
        <w:t>B. write with</w:t>
      </w:r>
    </w:p>
    <w:p>
      <w:pPr>
        <w:rPr>
          <w:rFonts w:hint="eastAsia"/>
        </w:rPr>
      </w:pPr>
      <w:r>
        <w:rPr>
          <w:rFonts w:hint="eastAsia"/>
        </w:rPr>
        <w:t>C. look after</w:t>
      </w:r>
    </w:p>
    <w:p>
      <w:pPr>
        <w:rPr>
          <w:rFonts w:hint="eastAsia"/>
        </w:rPr>
      </w:pPr>
      <w:r>
        <w:rPr>
          <w:rFonts w:hint="eastAsia"/>
        </w:rPr>
        <w:t>D. write in</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Does the bill回答a tip?</w:t>
      </w:r>
    </w:p>
    <w:p>
      <w:pPr>
        <w:rPr>
          <w:rFonts w:hint="eastAsia"/>
        </w:rPr>
      </w:pPr>
      <w:r>
        <w:rPr>
          <w:rFonts w:hint="eastAsia"/>
        </w:rPr>
        <w:t>A. contain</w:t>
      </w:r>
    </w:p>
    <w:p>
      <w:pPr>
        <w:rPr>
          <w:rFonts w:hint="eastAsia"/>
        </w:rPr>
      </w:pPr>
      <w:r>
        <w:rPr>
          <w:rFonts w:hint="eastAsia"/>
        </w:rPr>
        <w:t>B. include</w:t>
      </w:r>
    </w:p>
    <w:p>
      <w:pPr>
        <w:rPr>
          <w:rFonts w:hint="eastAsia"/>
        </w:rPr>
      </w:pPr>
      <w:r>
        <w:rPr>
          <w:rFonts w:hint="eastAsia"/>
        </w:rPr>
        <w:t>C. contained</w:t>
      </w:r>
    </w:p>
    <w:p>
      <w:pPr>
        <w:rPr>
          <w:rFonts w:hint="eastAsia"/>
        </w:rPr>
      </w:pPr>
      <w:r>
        <w:rPr>
          <w:rFonts w:hint="eastAsia"/>
        </w:rPr>
        <w:t>D. included</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____ a visit to Jane the other day. </w:t>
      </w:r>
    </w:p>
    <w:p>
      <w:pPr>
        <w:rPr>
          <w:rFonts w:hint="eastAsia"/>
        </w:rPr>
      </w:pPr>
      <w:r>
        <w:rPr>
          <w:rFonts w:hint="eastAsia"/>
        </w:rPr>
        <w:t>A. paid</w:t>
      </w:r>
    </w:p>
    <w:p>
      <w:pPr>
        <w:rPr>
          <w:rFonts w:hint="eastAsia"/>
        </w:rPr>
      </w:pPr>
      <w:r>
        <w:rPr>
          <w:rFonts w:hint="eastAsia"/>
        </w:rPr>
        <w:t>B. brought</w:t>
      </w:r>
    </w:p>
    <w:p>
      <w:pPr>
        <w:rPr>
          <w:rFonts w:hint="eastAsia"/>
        </w:rPr>
      </w:pPr>
      <w:r>
        <w:rPr>
          <w:rFonts w:hint="eastAsia"/>
        </w:rPr>
        <w:t>C. took</w:t>
      </w:r>
    </w:p>
    <w:p>
      <w:pPr>
        <w:rPr>
          <w:rFonts w:hint="eastAsia"/>
        </w:rPr>
      </w:pPr>
      <w:r>
        <w:rPr>
          <w:rFonts w:hint="eastAsia"/>
        </w:rPr>
        <w:t>D. talked</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haven't heard from him回答 . </w:t>
      </w:r>
    </w:p>
    <w:p>
      <w:pPr>
        <w:rPr>
          <w:rFonts w:hint="eastAsia"/>
        </w:rPr>
      </w:pPr>
      <w:r>
        <w:rPr>
          <w:rFonts w:hint="eastAsia"/>
        </w:rPr>
        <w:t>A. the day before yesterday</w:t>
      </w:r>
    </w:p>
    <w:p>
      <w:pPr>
        <w:rPr>
          <w:rFonts w:hint="eastAsia"/>
        </w:rPr>
      </w:pPr>
      <w:r>
        <w:rPr>
          <w:rFonts w:hint="eastAsia"/>
        </w:rPr>
        <w:t>B. yesterday</w:t>
      </w:r>
    </w:p>
    <w:p>
      <w:pPr>
        <w:rPr>
          <w:rFonts w:hint="eastAsia"/>
        </w:rPr>
      </w:pPr>
      <w:r>
        <w:rPr>
          <w:rFonts w:hint="eastAsia"/>
        </w:rPr>
        <w:t>C. tomorrow</w:t>
      </w:r>
    </w:p>
    <w:p>
      <w:pPr>
        <w:rPr>
          <w:rFonts w:hint="eastAsia"/>
        </w:rPr>
      </w:pPr>
      <w:r>
        <w:rPr>
          <w:rFonts w:hint="eastAsia"/>
        </w:rPr>
        <w:t>D. recently</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Will those who agree with me please回答their hands?</w:t>
      </w:r>
    </w:p>
    <w:p>
      <w:pPr>
        <w:rPr>
          <w:rFonts w:hint="eastAsia"/>
        </w:rPr>
      </w:pPr>
      <w:r>
        <w:rPr>
          <w:rFonts w:hint="eastAsia"/>
        </w:rPr>
        <w:t>A. raise </w:t>
      </w:r>
    </w:p>
    <w:p>
      <w:pPr>
        <w:rPr>
          <w:rFonts w:hint="eastAsia"/>
        </w:rPr>
      </w:pPr>
      <w:r>
        <w:rPr>
          <w:rFonts w:hint="eastAsia"/>
        </w:rPr>
        <w:t>B. raised</w:t>
      </w:r>
    </w:p>
    <w:p>
      <w:pPr>
        <w:rPr>
          <w:rFonts w:hint="eastAsia"/>
        </w:rPr>
      </w:pPr>
      <w:r>
        <w:rPr>
          <w:rFonts w:hint="eastAsia"/>
        </w:rPr>
        <w:t>C. rise</w:t>
      </w:r>
    </w:p>
    <w:p>
      <w:pPr>
        <w:rPr>
          <w:rFonts w:hint="eastAsia"/>
        </w:rPr>
      </w:pPr>
      <w:r>
        <w:rPr>
          <w:rFonts w:hint="eastAsia"/>
        </w:rPr>
        <w:t>D. risen</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You can sit here in your spare time.You can sit here when you’re ____.</w:t>
      </w:r>
    </w:p>
    <w:p>
      <w:pPr>
        <w:rPr>
          <w:rFonts w:hint="eastAsia"/>
        </w:rPr>
      </w:pPr>
      <w:r>
        <w:rPr>
          <w:rFonts w:hint="eastAsia"/>
        </w:rPr>
        <w:t>A.working</w:t>
      </w:r>
    </w:p>
    <w:p>
      <w:pPr>
        <w:rPr>
          <w:rFonts w:hint="eastAsia"/>
        </w:rPr>
      </w:pPr>
      <w:r>
        <w:rPr>
          <w:rFonts w:hint="eastAsia"/>
        </w:rPr>
        <w:t>B.studying</w:t>
      </w:r>
    </w:p>
    <w:p>
      <w:pPr>
        <w:rPr>
          <w:rFonts w:hint="eastAsia"/>
        </w:rPr>
      </w:pPr>
      <w:r>
        <w:rPr>
          <w:rFonts w:hint="eastAsia"/>
        </w:rPr>
        <w:t>C.not working</w:t>
      </w:r>
    </w:p>
    <w:p>
      <w:pPr>
        <w:rPr>
          <w:rFonts w:hint="eastAsia"/>
        </w:rPr>
      </w:pPr>
      <w:r>
        <w:rPr>
          <w:rFonts w:hint="eastAsia"/>
        </w:rPr>
        <w:t>D.reading</w:t>
      </w:r>
    </w:p>
    <w:p>
      <w:pPr>
        <w:rPr>
          <w:rFonts w:hint="eastAsia"/>
        </w:rPr>
      </w:pPr>
      <w:r>
        <w:rPr>
          <w:rFonts w:hint="eastAsia"/>
        </w:rPr>
        <w:t>答案：</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Most of the things he loves were included ____ the list.</w:t>
      </w:r>
    </w:p>
    <w:p>
      <w:pPr>
        <w:rPr>
          <w:rFonts w:hint="eastAsia"/>
        </w:rPr>
      </w:pPr>
      <w:r>
        <w:rPr>
          <w:rFonts w:hint="eastAsia"/>
        </w:rPr>
        <w:t>A.in</w:t>
      </w:r>
    </w:p>
    <w:p>
      <w:pPr>
        <w:rPr>
          <w:rFonts w:hint="eastAsia"/>
        </w:rPr>
      </w:pPr>
      <w:r>
        <w:rPr>
          <w:rFonts w:hint="eastAsia"/>
        </w:rPr>
        <w:t>B. with</w:t>
      </w:r>
    </w:p>
    <w:p>
      <w:pPr>
        <w:rPr>
          <w:rFonts w:hint="eastAsia"/>
        </w:rPr>
      </w:pPr>
      <w:r>
        <w:rPr>
          <w:rFonts w:hint="eastAsia"/>
        </w:rPr>
        <w:t>C. on</w:t>
      </w:r>
    </w:p>
    <w:p>
      <w:pPr>
        <w:rPr>
          <w:rFonts w:hint="eastAsia"/>
        </w:rPr>
      </w:pPr>
      <w:r>
        <w:rPr>
          <w:rFonts w:hint="eastAsia"/>
        </w:rPr>
        <w:t>D. into</w:t>
      </w:r>
    </w:p>
    <w:p>
      <w:pPr>
        <w:rPr>
          <w:rFonts w:hint="eastAsia"/>
        </w:rPr>
      </w:pPr>
      <w:r>
        <w:rPr>
          <w:rFonts w:hint="eastAsia"/>
        </w:rPr>
        <w:t>答案：</w:t>
      </w:r>
    </w:p>
    <w:p>
      <w:pPr>
        <w:rPr>
          <w:rFonts w:hint="eastAsia"/>
        </w:rPr>
      </w:pPr>
      <w:r>
        <w:rPr>
          <w:rFonts w:hint="eastAsia"/>
        </w:rPr>
        <w:t>正确答案是：A</w:t>
      </w: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____everything in order before you leave the room. </w:t>
      </w:r>
    </w:p>
    <w:p>
      <w:pPr>
        <w:rPr>
          <w:rFonts w:hint="eastAsia"/>
        </w:rPr>
      </w:pPr>
      <w:r>
        <w:rPr>
          <w:rFonts w:hint="eastAsia"/>
        </w:rPr>
        <w:t>A. Get</w:t>
      </w:r>
    </w:p>
    <w:p>
      <w:pPr>
        <w:rPr>
          <w:rFonts w:hint="eastAsia"/>
        </w:rPr>
      </w:pPr>
      <w:r>
        <w:rPr>
          <w:rFonts w:hint="eastAsia"/>
        </w:rPr>
        <w:t>B. Do</w:t>
      </w:r>
    </w:p>
    <w:p>
      <w:pPr>
        <w:rPr>
          <w:rFonts w:hint="eastAsia"/>
        </w:rPr>
      </w:pPr>
      <w:r>
        <w:rPr>
          <w:rFonts w:hint="eastAsia"/>
        </w:rPr>
        <w:t>C. Work</w:t>
      </w:r>
    </w:p>
    <w:p>
      <w:pPr>
        <w:rPr>
          <w:rFonts w:hint="eastAsia"/>
        </w:rPr>
      </w:pPr>
      <w:r>
        <w:rPr>
          <w:rFonts w:hint="eastAsia"/>
        </w:rPr>
        <w:t>D. Take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like to read in my回答 time. </w:t>
      </w:r>
    </w:p>
    <w:p>
      <w:pPr>
        <w:rPr>
          <w:rFonts w:hint="eastAsia"/>
        </w:rPr>
      </w:pPr>
      <w:r>
        <w:rPr>
          <w:rFonts w:hint="eastAsia"/>
        </w:rPr>
        <w:t>A. spared</w:t>
      </w:r>
    </w:p>
    <w:p>
      <w:pPr>
        <w:rPr>
          <w:rFonts w:hint="eastAsia"/>
        </w:rPr>
      </w:pPr>
      <w:r>
        <w:rPr>
          <w:rFonts w:hint="eastAsia"/>
        </w:rPr>
        <w:t>B. spare</w:t>
      </w:r>
    </w:p>
    <w:p>
      <w:pPr>
        <w:rPr>
          <w:rFonts w:hint="eastAsia"/>
        </w:rPr>
      </w:pPr>
      <w:r>
        <w:rPr>
          <w:rFonts w:hint="eastAsia"/>
        </w:rPr>
        <w:t>C. sparing</w:t>
      </w:r>
    </w:p>
    <w:p>
      <w:pPr>
        <w:rPr>
          <w:rFonts w:hint="eastAsia"/>
        </w:rPr>
      </w:pPr>
      <w:r>
        <w:rPr>
          <w:rFonts w:hint="eastAsia"/>
        </w:rPr>
        <w:t>D. being spare</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He回答English for eight years. </w:t>
      </w:r>
    </w:p>
    <w:p>
      <w:pPr>
        <w:rPr>
          <w:rFonts w:hint="eastAsia"/>
        </w:rPr>
      </w:pPr>
      <w:r>
        <w:rPr>
          <w:rFonts w:hint="eastAsia"/>
        </w:rPr>
        <w:t>A. has learned </w:t>
      </w:r>
    </w:p>
    <w:p>
      <w:pPr>
        <w:rPr>
          <w:rFonts w:hint="eastAsia"/>
        </w:rPr>
      </w:pPr>
      <w:r>
        <w:rPr>
          <w:rFonts w:hint="eastAsia"/>
        </w:rPr>
        <w:t>B. learned</w:t>
      </w:r>
    </w:p>
    <w:p>
      <w:pPr>
        <w:rPr>
          <w:rFonts w:hint="eastAsia"/>
        </w:rPr>
      </w:pPr>
      <w:r>
        <w:rPr>
          <w:rFonts w:hint="eastAsia"/>
        </w:rPr>
        <w:t>C. learns</w:t>
      </w:r>
    </w:p>
    <w:p>
      <w:pPr>
        <w:rPr>
          <w:rFonts w:hint="eastAsia"/>
        </w:rPr>
      </w:pPr>
      <w:r>
        <w:rPr>
          <w:rFonts w:hint="eastAsia"/>
        </w:rPr>
        <w:t>D. is learning</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owned (that) he ____a mistake. </w:t>
      </w:r>
    </w:p>
    <w:p>
      <w:pPr>
        <w:rPr>
          <w:rFonts w:hint="eastAsia"/>
        </w:rPr>
      </w:pPr>
      <w:r>
        <w:rPr>
          <w:rFonts w:hint="eastAsia"/>
        </w:rPr>
        <w:t>A. was made </w:t>
      </w:r>
    </w:p>
    <w:p>
      <w:pPr>
        <w:rPr>
          <w:rFonts w:hint="eastAsia"/>
        </w:rPr>
      </w:pPr>
      <w:r>
        <w:rPr>
          <w:rFonts w:hint="eastAsia"/>
        </w:rPr>
        <w:t>B. has made</w:t>
      </w:r>
    </w:p>
    <w:p>
      <w:pPr>
        <w:rPr>
          <w:rFonts w:hint="eastAsia"/>
        </w:rPr>
      </w:pPr>
      <w:r>
        <w:rPr>
          <w:rFonts w:hint="eastAsia"/>
        </w:rPr>
        <w:t>C. made</w:t>
      </w:r>
    </w:p>
    <w:p>
      <w:pPr>
        <w:rPr>
          <w:rFonts w:hint="eastAsia"/>
        </w:rPr>
      </w:pPr>
      <w:r>
        <w:rPr>
          <w:rFonts w:hint="eastAsia"/>
        </w:rPr>
        <w:t>D. had made</w:t>
      </w:r>
    </w:p>
    <w:p>
      <w:pPr>
        <w:rPr>
          <w:rFonts w:hint="eastAsia"/>
        </w:rPr>
      </w:pPr>
      <w:r>
        <w:rPr>
          <w:rFonts w:hint="eastAsia"/>
        </w:rPr>
        <w:t>答案：</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lives in his ____ house. </w:t>
      </w:r>
    </w:p>
    <w:p>
      <w:pPr>
        <w:rPr>
          <w:rFonts w:hint="eastAsia"/>
        </w:rPr>
      </w:pPr>
      <w:r>
        <w:rPr>
          <w:rFonts w:hint="eastAsia"/>
        </w:rPr>
        <w:t>A. own</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the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I'm回答 ready. </w:t>
      </w:r>
    </w:p>
    <w:p>
      <w:pPr>
        <w:rPr>
          <w:rFonts w:hint="eastAsia"/>
        </w:rPr>
      </w:pPr>
      <w:r>
        <w:rPr>
          <w:rFonts w:hint="eastAsia"/>
        </w:rPr>
        <w:t>A. quietly</w:t>
      </w:r>
    </w:p>
    <w:p>
      <w:pPr>
        <w:rPr>
          <w:rFonts w:hint="eastAsia"/>
        </w:rPr>
      </w:pPr>
      <w:r>
        <w:rPr>
          <w:rFonts w:hint="eastAsia"/>
        </w:rPr>
        <w:t>B. quite</w:t>
      </w:r>
    </w:p>
    <w:p>
      <w:pPr>
        <w:rPr>
          <w:rFonts w:hint="eastAsia"/>
        </w:rPr>
      </w:pPr>
      <w:r>
        <w:rPr>
          <w:rFonts w:hint="eastAsia"/>
        </w:rPr>
        <w:t>C. quiet</w:t>
      </w:r>
    </w:p>
    <w:p>
      <w:pPr>
        <w:rPr>
          <w:rFonts w:hint="eastAsia"/>
        </w:rPr>
      </w:pPr>
      <w:r>
        <w:rPr>
          <w:rFonts w:hint="eastAsia"/>
        </w:rPr>
        <w:t>D. quitely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How long ago ____ his diet?</w:t>
      </w:r>
    </w:p>
    <w:p>
      <w:pPr>
        <w:rPr>
          <w:rFonts w:hint="eastAsia"/>
        </w:rPr>
      </w:pPr>
      <w:r>
        <w:rPr>
          <w:rFonts w:hint="eastAsia"/>
        </w:rPr>
        <w:t>A. did he begin</w:t>
      </w:r>
    </w:p>
    <w:p>
      <w:pPr>
        <w:rPr>
          <w:rFonts w:hint="eastAsia"/>
        </w:rPr>
      </w:pPr>
      <w:r>
        <w:rPr>
          <w:rFonts w:hint="eastAsia"/>
        </w:rPr>
        <w:t>B. will he begin</w:t>
      </w:r>
    </w:p>
    <w:p>
      <w:pPr>
        <w:rPr>
          <w:rFonts w:hint="eastAsia"/>
        </w:rPr>
      </w:pPr>
      <w:r>
        <w:rPr>
          <w:rFonts w:hint="eastAsia"/>
        </w:rPr>
        <w:t>C. has he begun</w:t>
      </w:r>
    </w:p>
    <w:p>
      <w:pPr>
        <w:rPr>
          <w:rFonts w:hint="eastAsia"/>
        </w:rPr>
      </w:pPr>
      <w:r>
        <w:rPr>
          <w:rFonts w:hint="eastAsia"/>
        </w:rPr>
        <w:t>D. was he beginning</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sea was very回答 this morning.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w:t>
      </w:r>
    </w:p>
    <w:p>
      <w:pPr>
        <w:rPr>
          <w:rFonts w:hint="eastAsia"/>
        </w:rPr>
      </w:pPr>
      <w:r>
        <w:rPr>
          <w:rFonts w:hint="eastAsia"/>
        </w:rPr>
        <w:t>D. quietly</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Where did he回答 the parcel?</w:t>
      </w:r>
    </w:p>
    <w:p>
      <w:pPr>
        <w:rPr>
          <w:rFonts w:hint="eastAsia"/>
        </w:rPr>
      </w:pPr>
      <w:r>
        <w:rPr>
          <w:rFonts w:hint="eastAsia"/>
        </w:rPr>
        <w:t>A. hid</w:t>
      </w:r>
    </w:p>
    <w:p>
      <w:pPr>
        <w:rPr>
          <w:rFonts w:hint="eastAsia"/>
        </w:rPr>
      </w:pPr>
      <w:r>
        <w:rPr>
          <w:rFonts w:hint="eastAsia"/>
        </w:rPr>
        <w:t>B. hidden</w:t>
      </w:r>
    </w:p>
    <w:p>
      <w:pPr>
        <w:rPr>
          <w:rFonts w:hint="eastAsia"/>
        </w:rPr>
      </w:pPr>
      <w:r>
        <w:rPr>
          <w:rFonts w:hint="eastAsia"/>
        </w:rPr>
        <w:t>C. hide</w:t>
      </w:r>
    </w:p>
    <w:p>
      <w:pPr>
        <w:rPr>
          <w:rFonts w:hint="eastAsia"/>
        </w:rPr>
      </w:pPr>
      <w:r>
        <w:rPr>
          <w:rFonts w:hint="eastAsia"/>
        </w:rPr>
        <w:t>D. hiding</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____, I'm busy preparing for the exams. </w:t>
      </w:r>
    </w:p>
    <w:p>
      <w:pPr>
        <w:rPr>
          <w:rFonts w:hint="eastAsia"/>
        </w:rPr>
      </w:pPr>
      <w:r>
        <w:rPr>
          <w:rFonts w:hint="eastAsia"/>
        </w:rPr>
        <w:t>A. At the moment</w:t>
      </w:r>
    </w:p>
    <w:p>
      <w:pPr>
        <w:rPr>
          <w:rFonts w:hint="eastAsia"/>
        </w:rPr>
      </w:pPr>
      <w:r>
        <w:rPr>
          <w:rFonts w:hint="eastAsia"/>
        </w:rPr>
        <w:t>B. At moment</w:t>
      </w:r>
    </w:p>
    <w:p>
      <w:pPr>
        <w:rPr>
          <w:rFonts w:hint="eastAsia"/>
        </w:rPr>
      </w:pPr>
      <w:r>
        <w:rPr>
          <w:rFonts w:hint="eastAsia"/>
        </w:rPr>
        <w:t>C. The moment</w:t>
      </w:r>
    </w:p>
    <w:p>
      <w:pPr>
        <w:rPr>
          <w:rFonts w:hint="eastAsia"/>
        </w:rPr>
      </w:pPr>
      <w:r>
        <w:rPr>
          <w:rFonts w:hint="eastAsia"/>
        </w:rPr>
        <w:t>D. At the time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At last firemen have____a big forest fire in California. </w:t>
      </w:r>
    </w:p>
    <w:p>
      <w:pPr>
        <w:rPr>
          <w:rFonts w:hint="eastAsia"/>
        </w:rPr>
      </w:pPr>
      <w:r>
        <w:rPr>
          <w:rFonts w:hint="eastAsia"/>
        </w:rPr>
        <w:t>A. put off</w:t>
      </w:r>
    </w:p>
    <w:p>
      <w:pPr>
        <w:rPr>
          <w:rFonts w:hint="eastAsia"/>
        </w:rPr>
      </w:pPr>
      <w:r>
        <w:rPr>
          <w:rFonts w:hint="eastAsia"/>
        </w:rPr>
        <w:t>B. put on</w:t>
      </w:r>
    </w:p>
    <w:p>
      <w:pPr>
        <w:rPr>
          <w:rFonts w:hint="eastAsia"/>
        </w:rPr>
      </w:pPr>
      <w:r>
        <w:rPr>
          <w:rFonts w:hint="eastAsia"/>
        </w:rPr>
        <w:t>C. put out</w:t>
      </w:r>
    </w:p>
    <w:p>
      <w:pPr>
        <w:rPr>
          <w:rFonts w:hint="eastAsia"/>
        </w:rPr>
      </w:pPr>
      <w:r>
        <w:rPr>
          <w:rFonts w:hint="eastAsia"/>
        </w:rPr>
        <w:t>D. put with</w:t>
      </w:r>
    </w:p>
    <w:p>
      <w:pPr>
        <w:rPr>
          <w:rFonts w:hint="eastAsia"/>
        </w:rPr>
      </w:pPr>
      <w:r>
        <w:rPr>
          <w:rFonts w:hint="eastAsia"/>
        </w:rPr>
        <w:t>答案：</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I'll try and find ____ the name of the person who saved my life yesterday. </w:t>
      </w:r>
    </w:p>
    <w:p>
      <w:pPr>
        <w:rPr>
          <w:rFonts w:hint="eastAsia"/>
        </w:rPr>
      </w:pPr>
      <w:r>
        <w:rPr>
          <w:rFonts w:hint="eastAsia"/>
        </w:rPr>
        <w:t>A. at</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off</w:t>
      </w:r>
    </w:p>
    <w:p>
      <w:pPr>
        <w:rPr>
          <w:rFonts w:hint="eastAsia"/>
        </w:rPr>
      </w:pPr>
      <w:r>
        <w:rPr>
          <w:rFonts w:hint="eastAsia"/>
        </w:rPr>
        <w:t>答案：</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were also quite sure ____a cigarette end did not start the fire. </w:t>
      </w:r>
    </w:p>
    <w:p>
      <w:pPr>
        <w:rPr>
          <w:rFonts w:hint="eastAsia"/>
        </w:rPr>
      </w:pPr>
      <w:r>
        <w:rPr>
          <w:rFonts w:hint="eastAsia"/>
        </w:rPr>
        <w:t>A. that</w:t>
      </w:r>
    </w:p>
    <w:p>
      <w:pPr>
        <w:rPr>
          <w:rFonts w:hint="eastAsia"/>
        </w:rPr>
      </w:pPr>
      <w:r>
        <w:rPr>
          <w:rFonts w:hint="eastAsia"/>
        </w:rPr>
        <w:t>B. what</w:t>
      </w:r>
    </w:p>
    <w:p>
      <w:pPr>
        <w:rPr>
          <w:rFonts w:hint="eastAsia"/>
        </w:rPr>
      </w:pPr>
      <w:r>
        <w:rPr>
          <w:rFonts w:hint="eastAsia"/>
        </w:rPr>
        <w:t>C. which</w:t>
      </w:r>
    </w:p>
    <w:p>
      <w:pPr>
        <w:rPr>
          <w:rFonts w:hint="eastAsia"/>
        </w:rPr>
      </w:pPr>
      <w:r>
        <w:rPr>
          <w:rFonts w:hint="eastAsia"/>
        </w:rPr>
        <w:t>D. who</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don't know who回答 America. </w:t>
      </w:r>
    </w:p>
    <w:p>
      <w:pPr>
        <w:rPr>
          <w:rFonts w:hint="eastAsia"/>
        </w:rPr>
      </w:pPr>
      <w:r>
        <w:rPr>
          <w:rFonts w:hint="eastAsia"/>
        </w:rPr>
        <w:t>A. found</w:t>
      </w:r>
    </w:p>
    <w:p>
      <w:pPr>
        <w:rPr>
          <w:rFonts w:hint="eastAsia"/>
        </w:rPr>
      </w:pPr>
      <w:r>
        <w:rPr>
          <w:rFonts w:hint="eastAsia"/>
        </w:rPr>
        <w:t>B. discovered</w:t>
      </w:r>
    </w:p>
    <w:p>
      <w:pPr>
        <w:rPr>
          <w:rFonts w:hint="eastAsia"/>
        </w:rPr>
      </w:pPr>
      <w:r>
        <w:rPr>
          <w:rFonts w:hint="eastAsia"/>
        </w:rPr>
        <w:t>C. found out</w:t>
      </w:r>
    </w:p>
    <w:p>
      <w:pPr>
        <w:rPr>
          <w:rFonts w:hint="eastAsia"/>
        </w:rPr>
      </w:pPr>
      <w:r>
        <w:rPr>
          <w:rFonts w:hint="eastAsia"/>
        </w:rPr>
        <w:t>D. looked for</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villagers were surprised to see the ____ of an aeroplane near the lake. </w:t>
      </w:r>
    </w:p>
    <w:p>
      <w:pPr>
        <w:rPr>
          <w:rFonts w:hint="eastAsia"/>
        </w:rPr>
      </w:pPr>
      <w:r>
        <w:rPr>
          <w:rFonts w:hint="eastAsia"/>
        </w:rPr>
        <w:t>A. remains </w:t>
      </w:r>
    </w:p>
    <w:p>
      <w:pPr>
        <w:rPr>
          <w:rFonts w:hint="eastAsia"/>
        </w:rPr>
      </w:pPr>
      <w:r>
        <w:rPr>
          <w:rFonts w:hint="eastAsia"/>
        </w:rPr>
        <w:t>B. remain</w:t>
      </w:r>
    </w:p>
    <w:p>
      <w:pPr>
        <w:rPr>
          <w:rFonts w:hint="eastAsia"/>
        </w:rPr>
      </w:pPr>
      <w:r>
        <w:rPr>
          <w:rFonts w:hint="eastAsia"/>
        </w:rPr>
        <w:t>C. thing</w:t>
      </w:r>
    </w:p>
    <w:p>
      <w:pPr>
        <w:rPr>
          <w:rFonts w:hint="eastAsia"/>
        </w:rPr>
      </w:pPr>
      <w:r>
        <w:rPr>
          <w:rFonts w:hint="eastAsia"/>
        </w:rPr>
        <w:t>D. matter</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Did you wind this piece of wire ____ the tree?</w:t>
      </w:r>
    </w:p>
    <w:p>
      <w:pPr>
        <w:rPr>
          <w:rFonts w:hint="eastAsia"/>
        </w:rPr>
      </w:pPr>
      <w:r>
        <w:rPr>
          <w:rFonts w:hint="eastAsia"/>
        </w:rPr>
        <w:t>A. round</w:t>
      </w:r>
    </w:p>
    <w:p>
      <w:pPr>
        <w:rPr>
          <w:rFonts w:hint="eastAsia"/>
        </w:rPr>
      </w:pPr>
      <w:r>
        <w:rPr>
          <w:rFonts w:hint="eastAsia"/>
        </w:rPr>
        <w:t>B. along</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This morning I got up very ____. </w:t>
      </w:r>
    </w:p>
    <w:p>
      <w:pPr>
        <w:rPr>
          <w:rFonts w:hint="eastAsia"/>
        </w:rPr>
      </w:pPr>
      <w:r>
        <w:rPr>
          <w:rFonts w:hint="eastAsia"/>
        </w:rPr>
        <w:t>A. lately</w:t>
      </w:r>
    </w:p>
    <w:p>
      <w:pPr>
        <w:rPr>
          <w:rFonts w:hint="eastAsia"/>
        </w:rPr>
      </w:pPr>
      <w:r>
        <w:rPr>
          <w:rFonts w:hint="eastAsia"/>
        </w:rPr>
        <w:t>B. late</w:t>
      </w:r>
    </w:p>
    <w:p>
      <w:pPr>
        <w:rPr>
          <w:rFonts w:hint="eastAsia"/>
        </w:rPr>
      </w:pPr>
      <w:r>
        <w:rPr>
          <w:rFonts w:hint="eastAsia"/>
        </w:rPr>
        <w:t>C. later</w:t>
      </w:r>
    </w:p>
    <w:p>
      <w:pPr>
        <w:rPr>
          <w:rFonts w:hint="eastAsia"/>
        </w:rPr>
      </w:pPr>
      <w:r>
        <w:rPr>
          <w:rFonts w:hint="eastAsia"/>
        </w:rPr>
        <w:t>D. latter</w:t>
      </w:r>
    </w:p>
    <w:p>
      <w:pPr>
        <w:rPr>
          <w:rFonts w:hint="eastAsia"/>
        </w:rPr>
      </w:pPr>
      <w:r>
        <w:rPr>
          <w:rFonts w:hint="eastAsia"/>
        </w:rPr>
        <w:t>答案：</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Many people回答cigarette ends carelessly. </w:t>
      </w:r>
    </w:p>
    <w:p>
      <w:pPr>
        <w:rPr>
          <w:rFonts w:hint="eastAsia"/>
        </w:rPr>
      </w:pPr>
      <w:r>
        <w:rPr>
          <w:rFonts w:hint="eastAsia"/>
        </w:rPr>
        <w:t>A. throw to</w:t>
      </w:r>
    </w:p>
    <w:p>
      <w:pPr>
        <w:rPr>
          <w:rFonts w:hint="eastAsia"/>
        </w:rPr>
      </w:pPr>
      <w:r>
        <w:rPr>
          <w:rFonts w:hint="eastAsia"/>
        </w:rPr>
        <w:t>B. throw to</w:t>
      </w:r>
    </w:p>
    <w:p>
      <w:pPr>
        <w:rPr>
          <w:rFonts w:hint="eastAsia"/>
        </w:rPr>
      </w:pPr>
      <w:r>
        <w:rPr>
          <w:rFonts w:hint="eastAsia"/>
        </w:rPr>
        <w:t>C. throw at</w:t>
      </w:r>
    </w:p>
    <w:p>
      <w:pPr>
        <w:rPr>
          <w:rFonts w:hint="eastAsia"/>
        </w:rPr>
      </w:pPr>
      <w:r>
        <w:rPr>
          <w:rFonts w:hint="eastAsia"/>
        </w:rPr>
        <w:t>D. throw away</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Do you know the回答of the war?</w:t>
      </w:r>
    </w:p>
    <w:p>
      <w:pPr>
        <w:rPr>
          <w:rFonts w:hint="eastAsia"/>
        </w:rPr>
      </w:pPr>
      <w:r>
        <w:rPr>
          <w:rFonts w:hint="eastAsia"/>
        </w:rPr>
        <w:t>A. reason</w:t>
      </w:r>
    </w:p>
    <w:p>
      <w:pPr>
        <w:rPr>
          <w:rFonts w:hint="eastAsia"/>
        </w:rPr>
      </w:pPr>
      <w:r>
        <w:rPr>
          <w:rFonts w:hint="eastAsia"/>
        </w:rPr>
        <w:t>B. reasons</w:t>
      </w:r>
    </w:p>
    <w:p>
      <w:pPr>
        <w:rPr>
          <w:rFonts w:hint="eastAsia"/>
        </w:rPr>
      </w:pPr>
      <w:r>
        <w:rPr>
          <w:rFonts w:hint="eastAsia"/>
        </w:rPr>
        <w:t>C. cause</w:t>
      </w:r>
    </w:p>
    <w:p>
      <w:pPr>
        <w:rPr>
          <w:rFonts w:hint="eastAsia"/>
        </w:rPr>
      </w:pPr>
      <w:r>
        <w:rPr>
          <w:rFonts w:hint="eastAsia"/>
        </w:rPr>
        <w:t>D. casues</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speak a few words of French. I don’t speak___ French.</w:t>
      </w:r>
    </w:p>
    <w:p>
      <w:pPr>
        <w:rPr>
          <w:rFonts w:hint="eastAsia"/>
        </w:rPr>
      </w:pPr>
      <w:r>
        <w:rPr>
          <w:rFonts w:hint="eastAsia"/>
        </w:rPr>
        <w:t>A. many</w:t>
      </w:r>
    </w:p>
    <w:p>
      <w:pPr>
        <w:rPr>
          <w:rFonts w:hint="eastAsia"/>
        </w:rPr>
      </w:pPr>
      <w:r>
        <w:rPr>
          <w:rFonts w:hint="eastAsia"/>
        </w:rPr>
        <w:t>B. much</w:t>
      </w:r>
    </w:p>
    <w:p>
      <w:pPr>
        <w:rPr>
          <w:rFonts w:hint="eastAsia"/>
        </w:rPr>
      </w:pPr>
      <w:r>
        <w:rPr>
          <w:rFonts w:hint="eastAsia"/>
        </w:rPr>
        <w:t>C. a plenty of</w:t>
      </w:r>
    </w:p>
    <w:p>
      <w:pPr>
        <w:rPr>
          <w:rFonts w:hint="eastAsia"/>
        </w:rPr>
      </w:pPr>
      <w:r>
        <w:rPr>
          <w:rFonts w:hint="eastAsia"/>
        </w:rPr>
        <w:t>D. a little</w:t>
      </w:r>
    </w:p>
    <w:p>
      <w:pPr>
        <w:rPr>
          <w:rFonts w:hint="eastAsia"/>
        </w:rPr>
      </w:pPr>
      <w:r>
        <w:rPr>
          <w:rFonts w:hint="eastAsia"/>
        </w:rPr>
        <w:t>答案：</w:t>
      </w:r>
    </w:p>
    <w:p>
      <w:pPr>
        <w:rPr>
          <w:rFonts w:hint="eastAsia"/>
        </w:rPr>
      </w:pPr>
      <w:r>
        <w:rPr>
          <w:rFonts w:hint="eastAsia"/>
        </w:rPr>
        <w:t>正确答案是：B</w:t>
      </w: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children were at回答school, my husband was at work. </w:t>
      </w:r>
    </w:p>
    <w:p>
      <w:pPr>
        <w:rPr>
          <w:rFonts w:hint="eastAsia"/>
        </w:rPr>
      </w:pPr>
      <w:r>
        <w:rPr>
          <w:rFonts w:hint="eastAsia"/>
        </w:rPr>
        <w:t>A. the</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That's回答 what I wanted to tell you. </w:t>
      </w:r>
    </w:p>
    <w:p>
      <w:pPr>
        <w:rPr>
          <w:rFonts w:hint="eastAsia"/>
        </w:rPr>
      </w:pPr>
      <w:r>
        <w:rPr>
          <w:rFonts w:hint="eastAsia"/>
        </w:rPr>
        <w:t>A. exactly</w:t>
      </w:r>
    </w:p>
    <w:p>
      <w:pPr>
        <w:rPr>
          <w:rFonts w:hint="eastAsia"/>
        </w:rPr>
      </w:pPr>
      <w:r>
        <w:rPr>
          <w:rFonts w:hint="eastAsia"/>
        </w:rPr>
        <w:t>B. quietly</w:t>
      </w:r>
    </w:p>
    <w:p>
      <w:pPr>
        <w:rPr>
          <w:rFonts w:hint="eastAsia"/>
        </w:rPr>
      </w:pPr>
      <w:r>
        <w:rPr>
          <w:rFonts w:hint="eastAsia"/>
        </w:rPr>
        <w:t>C. hardly</w:t>
      </w:r>
    </w:p>
    <w:p>
      <w:pPr>
        <w:rPr>
          <w:rFonts w:hint="eastAsia"/>
        </w:rPr>
      </w:pPr>
      <w:r>
        <w:rPr>
          <w:rFonts w:hint="eastAsia"/>
        </w:rPr>
        <w:t>D. lately</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回答 could have been more annoying. </w:t>
      </w:r>
    </w:p>
    <w:p>
      <w:pPr>
        <w:rPr>
          <w:rFonts w:hint="eastAsia"/>
        </w:rPr>
      </w:pPr>
      <w:r>
        <w:rPr>
          <w:rFonts w:hint="eastAsia"/>
        </w:rPr>
        <w:t>A. Everything</w:t>
      </w:r>
    </w:p>
    <w:p>
      <w:pPr>
        <w:rPr>
          <w:rFonts w:hint="eastAsia"/>
        </w:rPr>
      </w:pPr>
      <w:r>
        <w:rPr>
          <w:rFonts w:hint="eastAsia"/>
        </w:rPr>
        <w:t>B. Anything</w:t>
      </w:r>
    </w:p>
    <w:p>
      <w:pPr>
        <w:rPr>
          <w:rFonts w:hint="eastAsia"/>
        </w:rPr>
      </w:pPr>
      <w:r>
        <w:rPr>
          <w:rFonts w:hint="eastAsia"/>
        </w:rPr>
        <w:t>C. Nothing</w:t>
      </w:r>
    </w:p>
    <w:p>
      <w:pPr>
        <w:rPr>
          <w:rFonts w:hint="eastAsia"/>
        </w:rPr>
      </w:pPr>
      <w:r>
        <w:rPr>
          <w:rFonts w:hint="eastAsia"/>
        </w:rPr>
        <w:t>D. Something</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persuaded him into回答that plan. </w:t>
      </w:r>
    </w:p>
    <w:p>
      <w:pPr>
        <w:rPr>
          <w:rFonts w:hint="eastAsia"/>
        </w:rPr>
      </w:pPr>
      <w:r>
        <w:rPr>
          <w:rFonts w:hint="eastAsia"/>
        </w:rPr>
        <w:t>A. giving off</w:t>
      </w:r>
    </w:p>
    <w:p>
      <w:pPr>
        <w:rPr>
          <w:rFonts w:hint="eastAsia"/>
        </w:rPr>
      </w:pPr>
      <w:r>
        <w:rPr>
          <w:rFonts w:hint="eastAsia"/>
        </w:rPr>
        <w:t>B. giving up</w:t>
      </w:r>
    </w:p>
    <w:p>
      <w:pPr>
        <w:rPr>
          <w:rFonts w:hint="eastAsia"/>
        </w:rPr>
      </w:pPr>
      <w:r>
        <w:rPr>
          <w:rFonts w:hint="eastAsia"/>
        </w:rPr>
        <w:t>C. giving in</w:t>
      </w:r>
    </w:p>
    <w:p>
      <w:pPr>
        <w:rPr>
          <w:rFonts w:hint="eastAsia"/>
        </w:rPr>
      </w:pPr>
      <w:r>
        <w:rPr>
          <w:rFonts w:hint="eastAsia"/>
        </w:rPr>
        <w:t>D. giving away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We still have回答 sugar. We don't need ____________ sugar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 some</w:t>
      </w:r>
    </w:p>
    <w:p>
      <w:pPr>
        <w:rPr>
          <w:rFonts w:hint="eastAsia"/>
        </w:rPr>
      </w:pPr>
      <w:r>
        <w:rPr>
          <w:rFonts w:hint="eastAsia"/>
        </w:rPr>
        <w:t>D. some. . . a</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Government always makes sure that回答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looked for my bag. I回答it.</w:t>
      </w:r>
    </w:p>
    <w:p>
      <w:pPr>
        <w:rPr>
          <w:rFonts w:hint="eastAsia"/>
        </w:rPr>
      </w:pPr>
      <w:r>
        <w:rPr>
          <w:rFonts w:hint="eastAsia"/>
        </w:rPr>
        <w:t>A. tried to see</w:t>
      </w:r>
    </w:p>
    <w:p>
      <w:pPr>
        <w:rPr>
          <w:rFonts w:hint="eastAsia"/>
        </w:rPr>
      </w:pPr>
      <w:r>
        <w:rPr>
          <w:rFonts w:hint="eastAsia"/>
        </w:rPr>
        <w:t>B. tried to look after</w:t>
      </w:r>
    </w:p>
    <w:p>
      <w:pPr>
        <w:rPr>
          <w:rFonts w:hint="eastAsia"/>
        </w:rPr>
      </w:pPr>
      <w:r>
        <w:rPr>
          <w:rFonts w:hint="eastAsia"/>
        </w:rPr>
        <w:t>C. tried to look at</w:t>
      </w:r>
    </w:p>
    <w:p>
      <w:pPr>
        <w:rPr>
          <w:rFonts w:hint="eastAsia"/>
        </w:rPr>
      </w:pPr>
      <w:r>
        <w:rPr>
          <w:rFonts w:hint="eastAsia"/>
        </w:rPr>
        <w:t>D. tried to find</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It had begun before my sister left. My sister left回答it had begun.</w:t>
      </w:r>
    </w:p>
    <w:p>
      <w:pPr>
        <w:rPr>
          <w:rFonts w:hint="eastAsia"/>
        </w:rPr>
      </w:pPr>
      <w:r>
        <w:rPr>
          <w:rFonts w:hint="eastAsia"/>
        </w:rPr>
        <w:t>A. behind</w:t>
      </w:r>
    </w:p>
    <w:p>
      <w:pPr>
        <w:rPr>
          <w:rFonts w:hint="eastAsia"/>
        </w:rPr>
      </w:pPr>
      <w:r>
        <w:rPr>
          <w:rFonts w:hint="eastAsia"/>
        </w:rPr>
        <w:t>B. without</w:t>
      </w:r>
    </w:p>
    <w:p>
      <w:pPr>
        <w:rPr>
          <w:rFonts w:hint="eastAsia"/>
        </w:rPr>
      </w:pPr>
      <w:r>
        <w:rPr>
          <w:rFonts w:hint="eastAsia"/>
        </w:rPr>
        <w:t>C. after</w:t>
      </w:r>
    </w:p>
    <w:p>
      <w:pPr>
        <w:rPr>
          <w:rFonts w:hint="eastAsia"/>
        </w:rPr>
      </w:pPr>
      <w:r>
        <w:rPr>
          <w:rFonts w:hint="eastAsia"/>
        </w:rPr>
        <w:t>D. before</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was busy回答 butter and flour. </w:t>
      </w:r>
    </w:p>
    <w:p>
      <w:pPr>
        <w:rPr>
          <w:rFonts w:hint="eastAsia"/>
        </w:rPr>
      </w:pPr>
      <w:r>
        <w:rPr>
          <w:rFonts w:hint="eastAsia"/>
        </w:rPr>
        <w:t>A. to mix</w:t>
      </w:r>
    </w:p>
    <w:p>
      <w:pPr>
        <w:rPr>
          <w:rFonts w:hint="eastAsia"/>
        </w:rPr>
      </w:pPr>
      <w:r>
        <w:rPr>
          <w:rFonts w:hint="eastAsia"/>
        </w:rPr>
        <w:t>B. at mixing</w:t>
      </w:r>
    </w:p>
    <w:p>
      <w:pPr>
        <w:rPr>
          <w:rFonts w:hint="eastAsia"/>
        </w:rPr>
      </w:pPr>
      <w:r>
        <w:rPr>
          <w:rFonts w:hint="eastAsia"/>
        </w:rPr>
        <w:t>C. mixing</w:t>
      </w:r>
    </w:p>
    <w:p>
      <w:pPr>
        <w:rPr>
          <w:rFonts w:hint="eastAsia"/>
        </w:rPr>
      </w:pPr>
      <w:r>
        <w:rPr>
          <w:rFonts w:hint="eastAsia"/>
        </w:rPr>
        <w:t>D. mixed</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I回答 the voice of Helen Bates. </w:t>
      </w:r>
    </w:p>
    <w:p>
      <w:pPr>
        <w:rPr>
          <w:rFonts w:hint="eastAsia"/>
        </w:rPr>
      </w:pPr>
      <w:r>
        <w:rPr>
          <w:rFonts w:hint="eastAsia"/>
        </w:rPr>
        <w:t>A. am recognized</w:t>
      </w:r>
    </w:p>
    <w:p>
      <w:pPr>
        <w:rPr>
          <w:rFonts w:hint="eastAsia"/>
        </w:rPr>
      </w:pPr>
      <w:r>
        <w:rPr>
          <w:rFonts w:hint="eastAsia"/>
        </w:rPr>
        <w:t>B. was recognized</w:t>
      </w:r>
    </w:p>
    <w:p>
      <w:pPr>
        <w:rPr>
          <w:rFonts w:hint="eastAsia"/>
        </w:rPr>
      </w:pPr>
      <w:r>
        <w:rPr>
          <w:rFonts w:hint="eastAsia"/>
        </w:rPr>
        <w:t>C. recognized</w:t>
      </w:r>
    </w:p>
    <w:p>
      <w:pPr>
        <w:rPr>
          <w:rFonts w:hint="eastAsia"/>
        </w:rPr>
      </w:pPr>
      <w:r>
        <w:rPr>
          <w:rFonts w:hint="eastAsia"/>
        </w:rPr>
        <w:t>D. was recognizing</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is one of the greatest men of回答. </w:t>
      </w:r>
    </w:p>
    <w:p>
      <w:pPr>
        <w:rPr>
          <w:rFonts w:hint="eastAsia"/>
        </w:rPr>
      </w:pPr>
      <w:r>
        <w:rPr>
          <w:rFonts w:hint="eastAsia"/>
        </w:rPr>
        <w:t>A. all the time</w:t>
      </w:r>
    </w:p>
    <w:p>
      <w:pPr>
        <w:rPr>
          <w:rFonts w:hint="eastAsia"/>
        </w:rPr>
      </w:pPr>
      <w:r>
        <w:rPr>
          <w:rFonts w:hint="eastAsia"/>
        </w:rPr>
        <w:t>B. this of time</w:t>
      </w:r>
    </w:p>
    <w:p>
      <w:pPr>
        <w:rPr>
          <w:rFonts w:hint="eastAsia"/>
        </w:rPr>
      </w:pPr>
      <w:r>
        <w:rPr>
          <w:rFonts w:hint="eastAsia"/>
        </w:rPr>
        <w:t>C. that of time</w:t>
      </w:r>
    </w:p>
    <w:p>
      <w:pPr>
        <w:rPr>
          <w:rFonts w:hint="eastAsia"/>
        </w:rPr>
      </w:pPr>
      <w:r>
        <w:rPr>
          <w:rFonts w:hint="eastAsia"/>
        </w:rPr>
        <w:t>D. all time</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This is the best dress回答. </w:t>
      </w:r>
    </w:p>
    <w:p>
      <w:pPr>
        <w:rPr>
          <w:rFonts w:hint="eastAsia"/>
        </w:rPr>
      </w:pPr>
      <w:r>
        <w:rPr>
          <w:rFonts w:hint="eastAsia"/>
        </w:rPr>
        <w:t>A. on display</w:t>
      </w:r>
    </w:p>
    <w:p>
      <w:pPr>
        <w:rPr>
          <w:rFonts w:hint="eastAsia"/>
        </w:rPr>
      </w:pPr>
      <w:r>
        <w:rPr>
          <w:rFonts w:hint="eastAsia"/>
        </w:rPr>
        <w:t>B. on the display</w:t>
      </w:r>
    </w:p>
    <w:p>
      <w:pPr>
        <w:rPr>
          <w:rFonts w:hint="eastAsia"/>
        </w:rPr>
      </w:pPr>
      <w:r>
        <w:rPr>
          <w:rFonts w:hint="eastAsia"/>
        </w:rPr>
        <w:t>C. on a display</w:t>
      </w:r>
    </w:p>
    <w:p>
      <w:pPr>
        <w:rPr>
          <w:rFonts w:hint="eastAsia"/>
        </w:rPr>
      </w:pPr>
      <w:r>
        <w:rPr>
          <w:rFonts w:hint="eastAsia"/>
        </w:rPr>
        <w:t>D. on an display</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paid him ￡ 200回答. </w:t>
      </w:r>
    </w:p>
    <w:p>
      <w:pPr>
        <w:rPr>
          <w:rFonts w:hint="eastAsia"/>
        </w:rPr>
      </w:pPr>
      <w:r>
        <w:rPr>
          <w:rFonts w:hint="eastAsia"/>
        </w:rPr>
        <w:t>A. all in all</w:t>
      </w:r>
    </w:p>
    <w:p>
      <w:pPr>
        <w:rPr>
          <w:rFonts w:hint="eastAsia"/>
        </w:rPr>
      </w:pPr>
      <w:r>
        <w:rPr>
          <w:rFonts w:hint="eastAsia"/>
        </w:rPr>
        <w:t>B. in the all</w:t>
      </w:r>
    </w:p>
    <w:p>
      <w:pPr>
        <w:rPr>
          <w:rFonts w:hint="eastAsia"/>
        </w:rPr>
      </w:pPr>
      <w:r>
        <w:rPr>
          <w:rFonts w:hint="eastAsia"/>
        </w:rPr>
        <w:t>C. in all</w:t>
      </w:r>
    </w:p>
    <w:p>
      <w:pPr>
        <w:rPr>
          <w:rFonts w:hint="eastAsia"/>
        </w:rPr>
      </w:pPr>
      <w:r>
        <w:rPr>
          <w:rFonts w:hint="eastAsia"/>
        </w:rPr>
        <w:t>D. all in</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If Meimei回答, she will get a surprise.(2 分)</w:t>
      </w:r>
    </w:p>
    <w:p>
      <w:pPr>
        <w:rPr>
          <w:rFonts w:hint="eastAsia"/>
        </w:rPr>
      </w:pPr>
      <w:r>
        <w:rPr>
          <w:rFonts w:hint="eastAsia"/>
        </w:rPr>
        <w:t>A. came</w:t>
      </w:r>
    </w:p>
    <w:p>
      <w:pPr>
        <w:rPr>
          <w:rFonts w:hint="eastAsia"/>
        </w:rPr>
      </w:pPr>
      <w:r>
        <w:rPr>
          <w:rFonts w:hint="eastAsia"/>
        </w:rPr>
        <w:t>B. comes</w:t>
      </w:r>
    </w:p>
    <w:p>
      <w:pPr>
        <w:rPr>
          <w:rFonts w:hint="eastAsia"/>
        </w:rPr>
      </w:pPr>
      <w:r>
        <w:rPr>
          <w:rFonts w:hint="eastAsia"/>
        </w:rPr>
        <w:t>C. has come</w:t>
      </w:r>
    </w:p>
    <w:p>
      <w:pPr>
        <w:rPr>
          <w:rFonts w:hint="eastAsia"/>
        </w:rPr>
      </w:pPr>
      <w:r>
        <w:rPr>
          <w:rFonts w:hint="eastAsia"/>
        </w:rPr>
        <w:t>D. will come</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all remained回答 while the manager talked. </w:t>
      </w:r>
    </w:p>
    <w:p>
      <w:pPr>
        <w:rPr>
          <w:rFonts w:hint="eastAsia"/>
        </w:rPr>
      </w:pPr>
      <w:r>
        <w:rPr>
          <w:rFonts w:hint="eastAsia"/>
        </w:rPr>
        <w:t>A. standing</w:t>
      </w:r>
    </w:p>
    <w:p>
      <w:pPr>
        <w:rPr>
          <w:rFonts w:hint="eastAsia"/>
        </w:rPr>
      </w:pPr>
      <w:r>
        <w:rPr>
          <w:rFonts w:hint="eastAsia"/>
        </w:rPr>
        <w:t>B. stood</w:t>
      </w:r>
    </w:p>
    <w:p>
      <w:pPr>
        <w:rPr>
          <w:rFonts w:hint="eastAsia"/>
        </w:rPr>
      </w:pPr>
      <w:r>
        <w:rPr>
          <w:rFonts w:hint="eastAsia"/>
        </w:rPr>
        <w:t>C. stand</w:t>
      </w:r>
    </w:p>
    <w:p>
      <w:pPr>
        <w:rPr>
          <w:rFonts w:hint="eastAsia"/>
        </w:rPr>
      </w:pPr>
      <w:r>
        <w:rPr>
          <w:rFonts w:hint="eastAsia"/>
        </w:rPr>
        <w:t>D. stands</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Stores haven't回答 as much profit as usual this year. </w:t>
      </w:r>
    </w:p>
    <w:p>
      <w:pPr>
        <w:rPr>
          <w:rFonts w:hint="eastAsia"/>
        </w:rPr>
      </w:pPr>
      <w:r>
        <w:rPr>
          <w:rFonts w:hint="eastAsia"/>
        </w:rPr>
        <w:t>A. make</w:t>
      </w:r>
    </w:p>
    <w:p>
      <w:pPr>
        <w:rPr>
          <w:rFonts w:hint="eastAsia"/>
        </w:rPr>
      </w:pPr>
      <w:r>
        <w:rPr>
          <w:rFonts w:hint="eastAsia"/>
        </w:rPr>
        <w:t>B. making</w:t>
      </w:r>
    </w:p>
    <w:p>
      <w:pPr>
        <w:rPr>
          <w:rFonts w:hint="eastAsia"/>
        </w:rPr>
      </w:pPr>
      <w:r>
        <w:rPr>
          <w:rFonts w:hint="eastAsia"/>
        </w:rPr>
        <w:t>C. made</w:t>
      </w:r>
    </w:p>
    <w:p>
      <w:pPr>
        <w:rPr>
          <w:rFonts w:hint="eastAsia"/>
        </w:rPr>
      </w:pPr>
      <w:r>
        <w:rPr>
          <w:rFonts w:hint="eastAsia"/>
        </w:rPr>
        <w:t>D. makes</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have profited much回答 your advice</w:t>
      </w:r>
    </w:p>
    <w:p>
      <w:pPr>
        <w:rPr>
          <w:rFonts w:hint="eastAsia"/>
        </w:rPr>
      </w:pPr>
      <w:r>
        <w:rPr>
          <w:rFonts w:hint="eastAsia"/>
        </w:rPr>
        <w:t>A. for</w:t>
      </w:r>
    </w:p>
    <w:p>
      <w:pPr>
        <w:rPr>
          <w:rFonts w:hint="eastAsia"/>
        </w:rPr>
      </w:pPr>
      <w:r>
        <w:rPr>
          <w:rFonts w:hint="eastAsia"/>
        </w:rPr>
        <w:t>B. to</w:t>
      </w:r>
    </w:p>
    <w:p>
      <w:pPr>
        <w:rPr>
          <w:rFonts w:hint="eastAsia"/>
        </w:rPr>
      </w:pPr>
      <w:r>
        <w:rPr>
          <w:rFonts w:hint="eastAsia"/>
        </w:rPr>
        <w:t>C. from</w:t>
      </w:r>
    </w:p>
    <w:p>
      <w:pPr>
        <w:rPr>
          <w:rFonts w:hint="eastAsia"/>
        </w:rPr>
      </w:pPr>
      <w:r>
        <w:rPr>
          <w:rFonts w:hint="eastAsia"/>
        </w:rPr>
        <w:t>D. at</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Last month he went to New York回答and had little time to visit friends. </w:t>
      </w:r>
    </w:p>
    <w:p>
      <w:pPr>
        <w:rPr>
          <w:rFonts w:hint="eastAsia"/>
        </w:rPr>
      </w:pPr>
      <w:r>
        <w:rPr>
          <w:rFonts w:hint="eastAsia"/>
        </w:rPr>
        <w:t>A. on display</w:t>
      </w:r>
    </w:p>
    <w:p>
      <w:pPr>
        <w:rPr>
          <w:rFonts w:hint="eastAsia"/>
        </w:rPr>
      </w:pPr>
      <w:r>
        <w:rPr>
          <w:rFonts w:hint="eastAsia"/>
        </w:rPr>
        <w:t>B. on business </w:t>
      </w:r>
    </w:p>
    <w:p>
      <w:pPr>
        <w:rPr>
          <w:rFonts w:hint="eastAsia"/>
        </w:rPr>
      </w:pPr>
      <w:r>
        <w:rPr>
          <w:rFonts w:hint="eastAsia"/>
        </w:rPr>
        <w:t>C. on foot</w:t>
      </w:r>
    </w:p>
    <w:p>
      <w:pPr>
        <w:rPr>
          <w:rFonts w:hint="eastAsia"/>
        </w:rPr>
      </w:pPr>
      <w:r>
        <w:rPr>
          <w:rFonts w:hint="eastAsia"/>
        </w:rPr>
        <w:t>D. on duty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have come here回答to see you．</w:t>
      </w:r>
    </w:p>
    <w:p>
      <w:pPr>
        <w:rPr>
          <w:rFonts w:hint="eastAsia"/>
        </w:rPr>
      </w:pPr>
      <w:r>
        <w:rPr>
          <w:rFonts w:hint="eastAsia"/>
        </w:rPr>
        <w:t>A. on the whole</w:t>
      </w:r>
    </w:p>
    <w:p>
      <w:pPr>
        <w:rPr>
          <w:rFonts w:hint="eastAsia"/>
        </w:rPr>
      </w:pPr>
      <w:r>
        <w:rPr>
          <w:rFonts w:hint="eastAsia"/>
        </w:rPr>
        <w:t>B. on fire</w:t>
      </w:r>
    </w:p>
    <w:p>
      <w:pPr>
        <w:rPr>
          <w:rFonts w:hint="eastAsia"/>
        </w:rPr>
      </w:pPr>
      <w:r>
        <w:rPr>
          <w:rFonts w:hint="eastAsia"/>
        </w:rPr>
        <w:t>C. on purpose</w:t>
      </w:r>
    </w:p>
    <w:p>
      <w:pPr>
        <w:rPr>
          <w:rFonts w:hint="eastAsia"/>
        </w:rPr>
      </w:pPr>
      <w:r>
        <w:rPr>
          <w:rFonts w:hint="eastAsia"/>
        </w:rPr>
        <w:t>D. on the average</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Do not interrupt him回答．</w:t>
      </w:r>
    </w:p>
    <w:p>
      <w:pPr>
        <w:rPr>
          <w:rFonts w:hint="eastAsia"/>
        </w:rPr>
      </w:pPr>
      <w:r>
        <w:rPr>
          <w:rFonts w:hint="eastAsia"/>
        </w:rPr>
        <w:t>A. on the whole</w:t>
      </w:r>
    </w:p>
    <w:p>
      <w:pPr>
        <w:rPr>
          <w:rFonts w:hint="eastAsia"/>
        </w:rPr>
      </w:pPr>
      <w:r>
        <w:rPr>
          <w:rFonts w:hint="eastAsia"/>
        </w:rPr>
        <w:t>B. on purpose</w:t>
      </w:r>
    </w:p>
    <w:p>
      <w:pPr>
        <w:rPr>
          <w:rFonts w:hint="eastAsia"/>
        </w:rPr>
      </w:pPr>
      <w:r>
        <w:rPr>
          <w:rFonts w:hint="eastAsia"/>
        </w:rPr>
        <w:t>C. on any account</w:t>
      </w:r>
    </w:p>
    <w:p>
      <w:pPr>
        <w:rPr>
          <w:rFonts w:hint="eastAsia"/>
        </w:rPr>
      </w:pPr>
      <w:r>
        <w:rPr>
          <w:rFonts w:hint="eastAsia"/>
        </w:rPr>
        <w:t>D. on second thought（s）</w:t>
      </w:r>
    </w:p>
    <w:p>
      <w:pPr>
        <w:rPr>
          <w:rFonts w:hint="eastAsia"/>
        </w:rPr>
      </w:pPr>
    </w:p>
    <w:p>
      <w:pPr>
        <w:rPr>
          <w:rFonts w:hint="eastAsia"/>
        </w:rPr>
      </w:pPr>
      <w:r>
        <w:rPr>
          <w:rFonts w:hint="eastAsia"/>
        </w:rPr>
        <w:t>正确答案是：C</w:t>
      </w: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changed回答 his new dress and went to the party. </w:t>
      </w:r>
    </w:p>
    <w:p>
      <w:pPr>
        <w:rPr>
          <w:rFonts w:hint="eastAsia"/>
        </w:rPr>
      </w:pPr>
      <w:r>
        <w:rPr>
          <w:rFonts w:hint="eastAsia"/>
        </w:rPr>
        <w:t>A. for</w:t>
      </w:r>
    </w:p>
    <w:p>
      <w:pPr>
        <w:rPr>
          <w:rFonts w:hint="eastAsia"/>
        </w:rPr>
      </w:pPr>
      <w:r>
        <w:rPr>
          <w:rFonts w:hint="eastAsia"/>
        </w:rPr>
        <w:t>B. into</w:t>
      </w:r>
    </w:p>
    <w:p>
      <w:pPr>
        <w:rPr>
          <w:rFonts w:hint="eastAsia"/>
        </w:rPr>
      </w:pPr>
      <w:r>
        <w:rPr>
          <w:rFonts w:hint="eastAsia"/>
        </w:rPr>
        <w:t>C. as</w:t>
      </w:r>
    </w:p>
    <w:p>
      <w:pPr>
        <w:rPr>
          <w:rFonts w:hint="eastAsia"/>
        </w:rPr>
      </w:pPr>
      <w:r>
        <w:rPr>
          <w:rFonts w:hint="eastAsia"/>
        </w:rPr>
        <w:t>D. with</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Jane marched回答the room without saying a word. </w:t>
      </w:r>
    </w:p>
    <w:p>
      <w:pPr>
        <w:rPr>
          <w:rFonts w:hint="eastAsia"/>
        </w:rPr>
      </w:pPr>
      <w:r>
        <w:rPr>
          <w:rFonts w:hint="eastAsia"/>
        </w:rPr>
        <w:t>A. out of</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was worried about his mother and walked回答in the room. </w:t>
      </w:r>
    </w:p>
    <w:p>
      <w:pPr>
        <w:rPr>
          <w:rFonts w:hint="eastAsia"/>
        </w:rPr>
      </w:pPr>
      <w:r>
        <w:rPr>
          <w:rFonts w:hint="eastAsia"/>
        </w:rPr>
        <w:t>A. up and down</w:t>
      </w:r>
    </w:p>
    <w:p>
      <w:pPr>
        <w:rPr>
          <w:rFonts w:hint="eastAsia"/>
        </w:rPr>
      </w:pPr>
      <w:r>
        <w:rPr>
          <w:rFonts w:hint="eastAsia"/>
        </w:rPr>
        <w:t>B. down and up</w:t>
      </w:r>
    </w:p>
    <w:p>
      <w:pPr>
        <w:rPr>
          <w:rFonts w:hint="eastAsia"/>
        </w:rPr>
      </w:pPr>
      <w:r>
        <w:rPr>
          <w:rFonts w:hint="eastAsia"/>
        </w:rPr>
        <w:t>C. here and there</w:t>
      </w:r>
    </w:p>
    <w:p>
      <w:pPr>
        <w:rPr>
          <w:rFonts w:hint="eastAsia"/>
        </w:rPr>
      </w:pPr>
      <w:r>
        <w:rPr>
          <w:rFonts w:hint="eastAsia"/>
        </w:rPr>
        <w:t>D. there and here</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That morning there were policemen回答. </w:t>
      </w:r>
    </w:p>
    <w:p>
      <w:pPr>
        <w:rPr>
          <w:rFonts w:hint="eastAsia"/>
        </w:rPr>
      </w:pPr>
      <w:r>
        <w:rPr>
          <w:rFonts w:hint="eastAsia"/>
        </w:rPr>
        <w:t>A. here and there</w:t>
      </w:r>
    </w:p>
    <w:p>
      <w:pPr>
        <w:rPr>
          <w:rFonts w:hint="eastAsia"/>
        </w:rPr>
      </w:pPr>
      <w:r>
        <w:rPr>
          <w:rFonts w:hint="eastAsia"/>
        </w:rPr>
        <w:t>B. there and here</w:t>
      </w:r>
    </w:p>
    <w:p>
      <w:pPr>
        <w:rPr>
          <w:rFonts w:hint="eastAsia"/>
        </w:rPr>
      </w:pPr>
      <w:r>
        <w:rPr>
          <w:rFonts w:hint="eastAsia"/>
        </w:rPr>
        <w:t>C. up and down</w:t>
      </w:r>
    </w:p>
    <w:p>
      <w:pPr>
        <w:rPr>
          <w:rFonts w:hint="eastAsia"/>
        </w:rPr>
      </w:pPr>
      <w:r>
        <w:rPr>
          <w:rFonts w:hint="eastAsia"/>
        </w:rPr>
        <w:t>D. down and up</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students stood回答attention while the headmaster made a speech. </w:t>
      </w:r>
    </w:p>
    <w:p>
      <w:pPr>
        <w:rPr>
          <w:rFonts w:hint="eastAsia"/>
        </w:rPr>
      </w:pPr>
      <w:r>
        <w:rPr>
          <w:rFonts w:hint="eastAsia"/>
        </w:rPr>
        <w:t>A. as</w:t>
      </w:r>
    </w:p>
    <w:p>
      <w:pPr>
        <w:rPr>
          <w:rFonts w:hint="eastAsia"/>
        </w:rPr>
      </w:pPr>
      <w:r>
        <w:rPr>
          <w:rFonts w:hint="eastAsia"/>
        </w:rPr>
        <w:t>B. at</w:t>
      </w:r>
    </w:p>
    <w:p>
      <w:pPr>
        <w:rPr>
          <w:rFonts w:hint="eastAsia"/>
        </w:rPr>
      </w:pPr>
      <w:r>
        <w:rPr>
          <w:rFonts w:hint="eastAsia"/>
        </w:rPr>
        <w:t>C. with</w:t>
      </w:r>
    </w:p>
    <w:p>
      <w:pPr>
        <w:rPr>
          <w:rFonts w:hint="eastAsia"/>
        </w:rPr>
      </w:pPr>
      <w:r>
        <w:rPr>
          <w:rFonts w:hint="eastAsia"/>
        </w:rPr>
        <w:t>D. by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There's enough回答 for a skirt. </w:t>
      </w:r>
    </w:p>
    <w:p>
      <w:pPr>
        <w:rPr>
          <w:rFonts w:hint="eastAsia"/>
        </w:rPr>
      </w:pPr>
      <w:r>
        <w:rPr>
          <w:rFonts w:hint="eastAsia"/>
        </w:rPr>
        <w:t>A. cloth </w:t>
      </w:r>
    </w:p>
    <w:p>
      <w:pPr>
        <w:rPr>
          <w:rFonts w:hint="eastAsia"/>
        </w:rPr>
      </w:pPr>
      <w:r>
        <w:rPr>
          <w:rFonts w:hint="eastAsia"/>
        </w:rPr>
        <w:t>B. clothes</w:t>
      </w:r>
    </w:p>
    <w:p>
      <w:pPr>
        <w:rPr>
          <w:rFonts w:hint="eastAsia"/>
        </w:rPr>
      </w:pPr>
      <w:r>
        <w:rPr>
          <w:rFonts w:hint="eastAsia"/>
        </w:rPr>
        <w:t>C. clothing</w:t>
      </w:r>
    </w:p>
    <w:p>
      <w:pPr>
        <w:rPr>
          <w:rFonts w:hint="eastAsia"/>
        </w:rPr>
      </w:pPr>
      <w:r>
        <w:rPr>
          <w:rFonts w:hint="eastAsia"/>
        </w:rPr>
        <w:t>D. the cloth</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–How long have you回答 this book?</w:t>
      </w:r>
    </w:p>
    <w:p>
      <w:pPr>
        <w:rPr>
          <w:rFonts w:hint="eastAsia"/>
        </w:rPr>
      </w:pPr>
      <w:r>
        <w:rPr>
          <w:rFonts w:hint="eastAsia"/>
        </w:rPr>
        <w:t>–For three days.</w:t>
      </w:r>
    </w:p>
    <w:p>
      <w:pPr>
        <w:rPr>
          <w:rFonts w:hint="eastAsia"/>
        </w:rPr>
      </w:pPr>
      <w:r>
        <w:rPr>
          <w:rFonts w:hint="eastAsia"/>
        </w:rPr>
        <w:t>A. lent</w:t>
      </w:r>
    </w:p>
    <w:p>
      <w:pPr>
        <w:rPr>
          <w:rFonts w:hint="eastAsia"/>
        </w:rPr>
      </w:pPr>
      <w:r>
        <w:rPr>
          <w:rFonts w:hint="eastAsia"/>
        </w:rPr>
        <w:t>B. borrowed</w:t>
      </w:r>
    </w:p>
    <w:p>
      <w:pPr>
        <w:rPr>
          <w:rFonts w:hint="eastAsia"/>
        </w:rPr>
      </w:pPr>
      <w:r>
        <w:rPr>
          <w:rFonts w:hint="eastAsia"/>
        </w:rPr>
        <w:t>C. kept</w:t>
      </w:r>
    </w:p>
    <w:p>
      <w:pPr>
        <w:rPr>
          <w:rFonts w:hint="eastAsia"/>
        </w:rPr>
      </w:pPr>
      <w:r>
        <w:rPr>
          <w:rFonts w:hint="eastAsia"/>
        </w:rPr>
        <w:t>D. bought</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Tell Lily to call me as soon as she回答.</w:t>
      </w:r>
    </w:p>
    <w:p>
      <w:pPr>
        <w:rPr>
          <w:rFonts w:hint="eastAsia"/>
        </w:rPr>
      </w:pPr>
      <w:r>
        <w:rPr>
          <w:rFonts w:hint="eastAsia"/>
        </w:rPr>
        <w:t>A.reach here</w:t>
      </w:r>
    </w:p>
    <w:p>
      <w:pPr>
        <w:rPr>
          <w:rFonts w:hint="eastAsia"/>
        </w:rPr>
      </w:pPr>
      <w:r>
        <w:rPr>
          <w:rFonts w:hint="eastAsia"/>
        </w:rPr>
        <w:t>B.will arrive</w:t>
      </w:r>
    </w:p>
    <w:p>
      <w:pPr>
        <w:rPr>
          <w:rFonts w:hint="eastAsia"/>
        </w:rPr>
      </w:pPr>
      <w:r>
        <w:rPr>
          <w:rFonts w:hint="eastAsia"/>
        </w:rPr>
        <w:t>C.has gone</w:t>
      </w:r>
    </w:p>
    <w:p>
      <w:pPr>
        <w:rPr>
          <w:rFonts w:hint="eastAsia"/>
        </w:rPr>
      </w:pPr>
      <w:r>
        <w:rPr>
          <w:rFonts w:hint="eastAsia"/>
        </w:rPr>
        <w:t>D.gets there</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firemen have been examining the ground回答 yesterday.</w:t>
      </w:r>
    </w:p>
    <w:p>
      <w:pPr>
        <w:rPr>
          <w:rFonts w:hint="eastAsia"/>
        </w:rPr>
      </w:pPr>
      <w:r>
        <w:rPr>
          <w:rFonts w:hint="eastAsia"/>
        </w:rPr>
        <w:t>A.for</w:t>
      </w:r>
    </w:p>
    <w:p>
      <w:pPr>
        <w:rPr>
          <w:rFonts w:hint="eastAsia"/>
        </w:rPr>
      </w:pPr>
      <w:r>
        <w:rPr>
          <w:rFonts w:hint="eastAsia"/>
        </w:rPr>
        <w:t>B.since</w:t>
      </w:r>
    </w:p>
    <w:p>
      <w:pPr>
        <w:rPr>
          <w:rFonts w:hint="eastAsia"/>
        </w:rPr>
      </w:pPr>
      <w:r>
        <w:rPr>
          <w:rFonts w:hint="eastAsia"/>
        </w:rPr>
        <w:t>C.ago</w:t>
      </w:r>
    </w:p>
    <w:p>
      <w:pPr>
        <w:rPr>
          <w:rFonts w:hint="eastAsia"/>
        </w:rPr>
      </w:pPr>
      <w:r>
        <w:rPr>
          <w:rFonts w:hint="eastAsia"/>
        </w:rPr>
        <w:t>D.by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has a回答 record. </w:t>
      </w:r>
    </w:p>
    <w:p>
      <w:pPr>
        <w:rPr>
          <w:rFonts w:hint="eastAsia"/>
        </w:rPr>
      </w:pPr>
      <w:r>
        <w:rPr>
          <w:rFonts w:hint="eastAsia"/>
        </w:rPr>
        <w:t>A. clean</w:t>
      </w:r>
    </w:p>
    <w:p>
      <w:pPr>
        <w:rPr>
          <w:rFonts w:hint="eastAsia"/>
        </w:rPr>
      </w:pPr>
      <w:r>
        <w:rPr>
          <w:rFonts w:hint="eastAsia"/>
        </w:rPr>
        <w:t>B. clear</w:t>
      </w:r>
    </w:p>
    <w:p>
      <w:pPr>
        <w:rPr>
          <w:rFonts w:hint="eastAsia"/>
        </w:rPr>
      </w:pPr>
      <w:r>
        <w:rPr>
          <w:rFonts w:hint="eastAsia"/>
        </w:rPr>
        <w:t>C. cleaning</w:t>
      </w:r>
    </w:p>
    <w:p>
      <w:pPr>
        <w:rPr>
          <w:rFonts w:hint="eastAsia"/>
        </w:rPr>
      </w:pPr>
      <w:r>
        <w:rPr>
          <w:rFonts w:hint="eastAsia"/>
        </w:rPr>
        <w:t>D. clearing</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-Whose voice did she recognize?</w:t>
      </w:r>
    </w:p>
    <w:p>
      <w:pPr>
        <w:rPr>
          <w:rFonts w:hint="eastAsia"/>
        </w:rPr>
      </w:pPr>
      <w:r>
        <w:rPr>
          <w:rFonts w:hint="eastAsia"/>
        </w:rPr>
        <w:t>-Helen回答.</w:t>
      </w:r>
    </w:p>
    <w:p>
      <w:pPr>
        <w:rPr>
          <w:rFonts w:hint="eastAsia"/>
        </w:rPr>
      </w:pPr>
      <w:r>
        <w:rPr>
          <w:rFonts w:hint="eastAsia"/>
        </w:rPr>
        <w:t>A.Bate’s</w:t>
      </w:r>
    </w:p>
    <w:p>
      <w:pPr>
        <w:rPr>
          <w:rFonts w:hint="eastAsia"/>
        </w:rPr>
      </w:pPr>
      <w:r>
        <w:rPr>
          <w:rFonts w:hint="eastAsia"/>
        </w:rPr>
        <w:t>B.Bates’</w:t>
      </w:r>
    </w:p>
    <w:p>
      <w:pPr>
        <w:rPr>
          <w:rFonts w:hint="eastAsia"/>
        </w:rPr>
      </w:pPr>
      <w:r>
        <w:rPr>
          <w:rFonts w:hint="eastAsia"/>
        </w:rPr>
        <w:t>C.Bates</w:t>
      </w:r>
    </w:p>
    <w:p>
      <w:pPr>
        <w:rPr>
          <w:rFonts w:hint="eastAsia"/>
        </w:rPr>
      </w:pPr>
      <w:r>
        <w:rPr>
          <w:rFonts w:hint="eastAsia"/>
        </w:rPr>
        <w:t>D.Bate</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are回答friends of ours. </w:t>
      </w:r>
    </w:p>
    <w:p>
      <w:pPr>
        <w:rPr>
          <w:rFonts w:hint="eastAsia"/>
        </w:rPr>
      </w:pPr>
      <w:r>
        <w:rPr>
          <w:rFonts w:hint="eastAsia"/>
        </w:rPr>
        <w:t>A. a</w:t>
      </w:r>
    </w:p>
    <w:p>
      <w:pPr>
        <w:rPr>
          <w:rFonts w:hint="eastAsia"/>
        </w:rPr>
      </w:pPr>
      <w:r>
        <w:rPr>
          <w:rFonts w:hint="eastAsia"/>
        </w:rPr>
        <w:t>B. no</w:t>
      </w:r>
    </w:p>
    <w:p>
      <w:pPr>
        <w:rPr>
          <w:rFonts w:hint="eastAsia"/>
        </w:rPr>
      </w:pPr>
      <w:r>
        <w:rPr>
          <w:rFonts w:hint="eastAsia"/>
        </w:rPr>
        <w:t>C. any</w:t>
      </w:r>
    </w:p>
    <w:p>
      <w:pPr>
        <w:rPr>
          <w:rFonts w:hint="eastAsia"/>
        </w:rPr>
      </w:pPr>
      <w:r>
        <w:rPr>
          <w:rFonts w:hint="eastAsia"/>
        </w:rPr>
        <w:t>D. an</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Nothing could have been more annoying. It was回答 annoying thing that could have happend.</w:t>
      </w:r>
    </w:p>
    <w:p>
      <w:pPr>
        <w:rPr>
          <w:rFonts w:hint="eastAsia"/>
        </w:rPr>
      </w:pPr>
      <w:r>
        <w:rPr>
          <w:rFonts w:hint="eastAsia"/>
        </w:rPr>
        <w:t>A.the most</w:t>
      </w:r>
    </w:p>
    <w:p>
      <w:pPr>
        <w:rPr>
          <w:rFonts w:hint="eastAsia"/>
        </w:rPr>
      </w:pPr>
      <w:r>
        <w:rPr>
          <w:rFonts w:hint="eastAsia"/>
        </w:rPr>
        <w:t>B.the more</w:t>
      </w:r>
    </w:p>
    <w:p>
      <w:pPr>
        <w:rPr>
          <w:rFonts w:hint="eastAsia"/>
        </w:rPr>
      </w:pPr>
      <w:r>
        <w:rPr>
          <w:rFonts w:hint="eastAsia"/>
        </w:rPr>
        <w:t>C.more</w:t>
      </w:r>
    </w:p>
    <w:p>
      <w:pPr>
        <w:rPr>
          <w:rFonts w:hint="eastAsia"/>
        </w:rPr>
      </w:pPr>
      <w:r>
        <w:rPr>
          <w:rFonts w:hint="eastAsia"/>
        </w:rPr>
        <w:t>D.most</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I'm sorry to回答 so much of your time. </w:t>
      </w:r>
    </w:p>
    <w:p>
      <w:pPr>
        <w:rPr>
          <w:rFonts w:hint="eastAsia"/>
        </w:rPr>
      </w:pPr>
      <w:r>
        <w:rPr>
          <w:rFonts w:hint="eastAsia"/>
        </w:rPr>
        <w:t>A. have taken up </w:t>
      </w:r>
    </w:p>
    <w:p>
      <w:pPr>
        <w:rPr>
          <w:rFonts w:hint="eastAsia"/>
        </w:rPr>
      </w:pPr>
      <w:r>
        <w:rPr>
          <w:rFonts w:hint="eastAsia"/>
        </w:rPr>
        <w:t>B. take up</w:t>
      </w:r>
    </w:p>
    <w:p>
      <w:pPr>
        <w:rPr>
          <w:rFonts w:hint="eastAsia"/>
        </w:rPr>
      </w:pPr>
      <w:r>
        <w:rPr>
          <w:rFonts w:hint="eastAsia"/>
        </w:rPr>
        <w:t>C. is taking up</w:t>
      </w:r>
    </w:p>
    <w:p>
      <w:pPr>
        <w:rPr>
          <w:rFonts w:hint="eastAsia"/>
        </w:rPr>
      </w:pPr>
      <w:r>
        <w:rPr>
          <w:rFonts w:hint="eastAsia"/>
        </w:rPr>
        <w:t>D. took up</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She is believed to回答 to Australia. </w:t>
      </w:r>
    </w:p>
    <w:p>
      <w:pPr>
        <w:rPr>
          <w:rFonts w:hint="eastAsia"/>
        </w:rPr>
      </w:pPr>
      <w:r>
        <w:rPr>
          <w:rFonts w:hint="eastAsia"/>
        </w:rPr>
        <w:t>A. go</w:t>
      </w:r>
    </w:p>
    <w:p>
      <w:pPr>
        <w:rPr>
          <w:rFonts w:hint="eastAsia"/>
        </w:rPr>
      </w:pPr>
      <w:r>
        <w:rPr>
          <w:rFonts w:hint="eastAsia"/>
        </w:rPr>
        <w:t>B. have gone</w:t>
      </w:r>
    </w:p>
    <w:p>
      <w:pPr>
        <w:rPr>
          <w:rFonts w:hint="eastAsia"/>
        </w:rPr>
      </w:pPr>
      <w:r>
        <w:rPr>
          <w:rFonts w:hint="eastAsia"/>
        </w:rPr>
        <w:t>C. is going</w:t>
      </w:r>
    </w:p>
    <w:p>
      <w:pPr>
        <w:rPr>
          <w:rFonts w:hint="eastAsia"/>
        </w:rPr>
      </w:pPr>
      <w:r>
        <w:rPr>
          <w:rFonts w:hint="eastAsia"/>
        </w:rPr>
        <w:t>D. went</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intended to回答him, but I forgot to do so. </w:t>
      </w:r>
    </w:p>
    <w:p>
      <w:pPr>
        <w:rPr>
          <w:rFonts w:hint="eastAsia"/>
        </w:rPr>
      </w:pPr>
      <w:r>
        <w:rPr>
          <w:rFonts w:hint="eastAsia"/>
        </w:rPr>
        <w:t>A. have invited</w:t>
      </w:r>
    </w:p>
    <w:p>
      <w:pPr>
        <w:rPr>
          <w:rFonts w:hint="eastAsia"/>
        </w:rPr>
      </w:pPr>
      <w:r>
        <w:rPr>
          <w:rFonts w:hint="eastAsia"/>
        </w:rPr>
        <w:t>B. invited </w:t>
      </w:r>
    </w:p>
    <w:p>
      <w:pPr>
        <w:rPr>
          <w:rFonts w:hint="eastAsia"/>
        </w:rPr>
      </w:pPr>
      <w:r>
        <w:rPr>
          <w:rFonts w:hint="eastAsia"/>
        </w:rPr>
        <w:t>C. invite</w:t>
      </w:r>
    </w:p>
    <w:p>
      <w:pPr>
        <w:rPr>
          <w:rFonts w:hint="eastAsia"/>
        </w:rPr>
      </w:pPr>
      <w:r>
        <w:rPr>
          <w:rFonts w:hint="eastAsia"/>
        </w:rPr>
        <w:t>D. be inviting</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He回答 that Tom had stolen his wallet. </w:t>
      </w:r>
    </w:p>
    <w:p>
      <w:pPr>
        <w:rPr>
          <w:rFonts w:hint="eastAsia"/>
        </w:rPr>
      </w:pPr>
      <w:r>
        <w:rPr>
          <w:rFonts w:hint="eastAsia"/>
        </w:rPr>
        <w:t>A. said</w:t>
      </w:r>
    </w:p>
    <w:p>
      <w:pPr>
        <w:rPr>
          <w:rFonts w:hint="eastAsia"/>
        </w:rPr>
      </w:pPr>
      <w:r>
        <w:rPr>
          <w:rFonts w:hint="eastAsia"/>
        </w:rPr>
        <w:t>B. spoke</w:t>
      </w:r>
    </w:p>
    <w:p>
      <w:pPr>
        <w:rPr>
          <w:rFonts w:hint="eastAsia"/>
        </w:rPr>
      </w:pPr>
      <w:r>
        <w:rPr>
          <w:rFonts w:hint="eastAsia"/>
        </w:rPr>
        <w:t>C. claimed</w:t>
      </w:r>
    </w:p>
    <w:p>
      <w:pPr>
        <w:rPr>
          <w:rFonts w:hint="eastAsia"/>
        </w:rPr>
      </w:pPr>
      <w:r>
        <w:rPr>
          <w:rFonts w:hint="eastAsia"/>
        </w:rPr>
        <w:t>D. told</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little wooden house was回答by the floods. </w:t>
      </w:r>
    </w:p>
    <w:p>
      <w:pPr>
        <w:rPr>
          <w:rFonts w:hint="eastAsia"/>
        </w:rPr>
      </w:pPr>
      <w:r>
        <w:rPr>
          <w:rFonts w:hint="eastAsia"/>
        </w:rPr>
        <w:t>A. wash away</w:t>
      </w:r>
    </w:p>
    <w:p>
      <w:pPr>
        <w:rPr>
          <w:rFonts w:hint="eastAsia"/>
        </w:rPr>
      </w:pPr>
      <w:r>
        <w:rPr>
          <w:rFonts w:hint="eastAsia"/>
        </w:rPr>
        <w:t>B. washed away </w:t>
      </w:r>
    </w:p>
    <w:p>
      <w:pPr>
        <w:rPr>
          <w:rFonts w:hint="eastAsia"/>
        </w:rPr>
      </w:pPr>
      <w:r>
        <w:rPr>
          <w:rFonts w:hint="eastAsia"/>
        </w:rPr>
        <w:t>C. washed up</w:t>
      </w:r>
    </w:p>
    <w:p>
      <w:pPr>
        <w:rPr>
          <w:rFonts w:hint="eastAsia"/>
        </w:rPr>
      </w:pPr>
      <w:r>
        <w:rPr>
          <w:rFonts w:hint="eastAsia"/>
        </w:rPr>
        <w:t>D. washed</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She returned home. She was回答 home all morning.</w:t>
      </w:r>
    </w:p>
    <w:p>
      <w:pPr>
        <w:rPr>
          <w:rFonts w:hint="eastAsia"/>
        </w:rPr>
      </w:pPr>
      <w:r>
        <w:rPr>
          <w:rFonts w:hint="eastAsia"/>
        </w:rPr>
        <w:t>A.on</w:t>
      </w:r>
    </w:p>
    <w:p>
      <w:pPr>
        <w:rPr>
          <w:rFonts w:hint="eastAsia"/>
        </w:rPr>
      </w:pPr>
      <w:r>
        <w:rPr>
          <w:rFonts w:hint="eastAsia"/>
        </w:rPr>
        <w:t>B.to</w:t>
      </w:r>
    </w:p>
    <w:p>
      <w:pPr>
        <w:rPr>
          <w:rFonts w:hint="eastAsia"/>
        </w:rPr>
      </w:pPr>
      <w:r>
        <w:rPr>
          <w:rFonts w:hint="eastAsia"/>
        </w:rPr>
        <w:t>C.in</w:t>
      </w:r>
    </w:p>
    <w:p>
      <w:pPr>
        <w:rPr>
          <w:rFonts w:hint="eastAsia"/>
        </w:rPr>
      </w:pPr>
      <w:r>
        <w:rPr>
          <w:rFonts w:hint="eastAsia"/>
        </w:rPr>
        <w:t>D.at</w:t>
      </w:r>
    </w:p>
    <w:p>
      <w:pPr>
        <w:rPr>
          <w:rFonts w:hint="eastAsia"/>
        </w:rPr>
      </w:pPr>
      <w:r>
        <w:rPr>
          <w:rFonts w:hint="eastAsia"/>
        </w:rPr>
        <w:t>正确答案是：D</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Travelling was not as easy as it is today. It wasn’t so easy ____ in those days.</w:t>
      </w:r>
    </w:p>
    <w:p>
      <w:pPr>
        <w:rPr>
          <w:rFonts w:hint="eastAsia"/>
        </w:rPr>
      </w:pPr>
      <w:r>
        <w:rPr>
          <w:rFonts w:hint="eastAsia"/>
        </w:rPr>
        <w:t>A.in travelling</w:t>
      </w:r>
    </w:p>
    <w:p>
      <w:pPr>
        <w:rPr>
          <w:rFonts w:hint="eastAsia"/>
        </w:rPr>
      </w:pPr>
      <w:r>
        <w:rPr>
          <w:rFonts w:hint="eastAsia"/>
        </w:rPr>
        <w:t>B.for travelling</w:t>
      </w:r>
    </w:p>
    <w:p>
      <w:pPr>
        <w:rPr>
          <w:rFonts w:hint="eastAsia"/>
        </w:rPr>
      </w:pPr>
      <w:r>
        <w:rPr>
          <w:rFonts w:hint="eastAsia"/>
        </w:rPr>
        <w:t>C.to travel</w:t>
      </w:r>
    </w:p>
    <w:p>
      <w:pPr>
        <w:rPr>
          <w:rFonts w:hint="eastAsia"/>
        </w:rPr>
      </w:pPr>
      <w:r>
        <w:rPr>
          <w:rFonts w:hint="eastAsia"/>
        </w:rPr>
        <w:t>D.in order to travel</w:t>
      </w:r>
    </w:p>
    <w:p>
      <w:pPr>
        <w:rPr>
          <w:rFonts w:hint="eastAsia"/>
        </w:rPr>
      </w:pPr>
      <w:r>
        <w:rPr>
          <w:rFonts w:hint="eastAsia"/>
        </w:rPr>
        <w:t>答案：</w:t>
      </w:r>
    </w:p>
    <w:p>
      <w:pPr>
        <w:rPr>
          <w:rFonts w:hint="eastAsia"/>
        </w:rPr>
      </w:pPr>
      <w:r>
        <w:rPr>
          <w:rFonts w:hint="eastAsia"/>
        </w:rPr>
        <w:t>正确答案是：C</w:t>
      </w: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It is not clear yet when the workers回答strike will return to the factory.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While回答, she wrote a poem about love. </w:t>
      </w:r>
    </w:p>
    <w:p>
      <w:pPr>
        <w:rPr>
          <w:rFonts w:hint="eastAsia"/>
        </w:rPr>
      </w:pPr>
      <w:r>
        <w:rPr>
          <w:rFonts w:hint="eastAsia"/>
        </w:rPr>
        <w:t>A. at college</w:t>
      </w:r>
    </w:p>
    <w:p>
      <w:pPr>
        <w:rPr>
          <w:rFonts w:hint="eastAsia"/>
        </w:rPr>
      </w:pPr>
      <w:r>
        <w:rPr>
          <w:rFonts w:hint="eastAsia"/>
        </w:rPr>
        <w:t>B. is at college</w:t>
      </w:r>
    </w:p>
    <w:p>
      <w:pPr>
        <w:rPr>
          <w:rFonts w:hint="eastAsia"/>
        </w:rPr>
      </w:pPr>
      <w:r>
        <w:rPr>
          <w:rFonts w:hint="eastAsia"/>
        </w:rPr>
        <w:t>C. college</w:t>
      </w:r>
    </w:p>
    <w:p>
      <w:pPr>
        <w:rPr>
          <w:rFonts w:hint="eastAsia"/>
        </w:rPr>
      </w:pPr>
      <w:r>
        <w:rPr>
          <w:rFonts w:hint="eastAsia"/>
        </w:rPr>
        <w:t>D. she at college</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acted as if回答the result of the election. </w:t>
      </w:r>
    </w:p>
    <w:p>
      <w:pPr>
        <w:rPr>
          <w:rFonts w:hint="eastAsia"/>
        </w:rPr>
      </w:pPr>
      <w:r>
        <w:rPr>
          <w:rFonts w:hint="eastAsia"/>
        </w:rPr>
        <w:t>A. is certain of </w:t>
      </w:r>
    </w:p>
    <w:p>
      <w:pPr>
        <w:rPr>
          <w:rFonts w:hint="eastAsia"/>
        </w:rPr>
      </w:pPr>
      <w:r>
        <w:rPr>
          <w:rFonts w:hint="eastAsia"/>
        </w:rPr>
        <w:t>B. certain </w:t>
      </w:r>
    </w:p>
    <w:p>
      <w:pPr>
        <w:rPr>
          <w:rFonts w:hint="eastAsia"/>
        </w:rPr>
      </w:pPr>
      <w:r>
        <w:rPr>
          <w:rFonts w:hint="eastAsia"/>
        </w:rPr>
        <w:t>C. certain of </w:t>
      </w:r>
    </w:p>
    <w:p>
      <w:pPr>
        <w:rPr>
          <w:rFonts w:hint="eastAsia"/>
        </w:rPr>
      </w:pPr>
      <w:r>
        <w:rPr>
          <w:rFonts w:hint="eastAsia"/>
        </w:rPr>
        <w:t>D. he is certain of </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If回答, please send me the report by this evening. </w:t>
      </w:r>
    </w:p>
    <w:p>
      <w:pPr>
        <w:rPr>
          <w:rFonts w:hint="eastAsia"/>
        </w:rPr>
      </w:pPr>
      <w:r>
        <w:rPr>
          <w:rFonts w:hint="eastAsia"/>
        </w:rPr>
        <w:t>A. is possible</w:t>
      </w:r>
    </w:p>
    <w:p>
      <w:pPr>
        <w:rPr>
          <w:rFonts w:hint="eastAsia"/>
        </w:rPr>
      </w:pPr>
      <w:r>
        <w:rPr>
          <w:rFonts w:hint="eastAsia"/>
        </w:rPr>
        <w:t>B. possible</w:t>
      </w:r>
    </w:p>
    <w:p>
      <w:pPr>
        <w:rPr>
          <w:rFonts w:hint="eastAsia"/>
        </w:rPr>
      </w:pPr>
      <w:r>
        <w:rPr>
          <w:rFonts w:hint="eastAsia"/>
        </w:rPr>
        <w:t>C. it possible</w:t>
      </w:r>
    </w:p>
    <w:p>
      <w:pPr>
        <w:rPr>
          <w:rFonts w:hint="eastAsia"/>
        </w:rPr>
      </w:pPr>
      <w:r>
        <w:rPr>
          <w:rFonts w:hint="eastAsia"/>
        </w:rPr>
        <w:t>D. possibility</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We still have回答 salt. We don't need ____________ salt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some</w:t>
      </w:r>
    </w:p>
    <w:p>
      <w:pPr>
        <w:rPr>
          <w:rFonts w:hint="eastAsia"/>
        </w:rPr>
      </w:pPr>
      <w:r>
        <w:rPr>
          <w:rFonts w:hint="eastAsia"/>
        </w:rPr>
        <w:t>D. some. . . a</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organization makes sure that回答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When was the Great Exhibition?</w:t>
      </w:r>
    </w:p>
    <w:p>
      <w:pPr>
        <w:rPr>
          <w:rFonts w:hint="eastAsia"/>
        </w:rPr>
      </w:pPr>
      <w:r>
        <w:rPr>
          <w:rFonts w:hint="eastAsia"/>
        </w:rPr>
        <w:t>____ 1851.</w:t>
      </w:r>
    </w:p>
    <w:p>
      <w:pPr>
        <w:rPr>
          <w:rFonts w:hint="eastAsia"/>
        </w:rPr>
      </w:pPr>
      <w:r>
        <w:rPr>
          <w:rFonts w:hint="eastAsia"/>
        </w:rPr>
        <w:t>A.In</w:t>
      </w:r>
    </w:p>
    <w:p>
      <w:pPr>
        <w:rPr>
          <w:rFonts w:hint="eastAsia"/>
        </w:rPr>
      </w:pPr>
      <w:r>
        <w:rPr>
          <w:rFonts w:hint="eastAsia"/>
        </w:rPr>
        <w:t>B.Of</w:t>
      </w:r>
    </w:p>
    <w:p>
      <w:pPr>
        <w:rPr>
          <w:rFonts w:hint="eastAsia"/>
        </w:rPr>
      </w:pPr>
      <w:r>
        <w:rPr>
          <w:rFonts w:hint="eastAsia"/>
        </w:rPr>
        <w:t>C.On</w:t>
      </w:r>
    </w:p>
    <w:p>
      <w:pPr>
        <w:rPr>
          <w:rFonts w:hint="eastAsia"/>
        </w:rPr>
      </w:pPr>
      <w:r>
        <w:rPr>
          <w:rFonts w:hint="eastAsia"/>
        </w:rPr>
        <w:t>D.At</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She has just回答 up the receiver.</w:t>
      </w:r>
    </w:p>
    <w:p>
      <w:pPr>
        <w:rPr>
          <w:rFonts w:hint="eastAsia"/>
        </w:rPr>
      </w:pPr>
      <w:r>
        <w:rPr>
          <w:rFonts w:hint="eastAsia"/>
        </w:rPr>
        <w:t>A.hang</w:t>
      </w:r>
    </w:p>
    <w:p>
      <w:pPr>
        <w:rPr>
          <w:rFonts w:hint="eastAsia"/>
        </w:rPr>
      </w:pPr>
      <w:r>
        <w:rPr>
          <w:rFonts w:hint="eastAsia"/>
        </w:rPr>
        <w:t>B.hanged</w:t>
      </w:r>
    </w:p>
    <w:p>
      <w:pPr>
        <w:rPr>
          <w:rFonts w:hint="eastAsia"/>
        </w:rPr>
      </w:pPr>
      <w:r>
        <w:rPr>
          <w:rFonts w:hint="eastAsia"/>
        </w:rPr>
        <w:t>C.hung</w:t>
      </w:r>
    </w:p>
    <w:p>
      <w:pPr>
        <w:rPr>
          <w:rFonts w:hint="eastAsia"/>
        </w:rPr>
      </w:pPr>
      <w:r>
        <w:rPr>
          <w:rFonts w:hint="eastAsia"/>
        </w:rPr>
        <w:t>D.hanging</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 was the only passenger. There weren’t回答 more.</w:t>
      </w:r>
    </w:p>
    <w:p>
      <w:pPr>
        <w:rPr>
          <w:rFonts w:hint="eastAsia"/>
        </w:rPr>
      </w:pPr>
      <w:r>
        <w:rPr>
          <w:rFonts w:hint="eastAsia"/>
        </w:rPr>
        <w:t>A.many</w:t>
      </w:r>
    </w:p>
    <w:p>
      <w:pPr>
        <w:rPr>
          <w:rFonts w:hint="eastAsia"/>
        </w:rPr>
      </w:pPr>
      <w:r>
        <w:rPr>
          <w:rFonts w:hint="eastAsia"/>
        </w:rPr>
        <w:t>B.any</w:t>
      </w:r>
    </w:p>
    <w:p>
      <w:pPr>
        <w:rPr>
          <w:rFonts w:hint="eastAsia"/>
        </w:rPr>
      </w:pPr>
      <w:r>
        <w:rPr>
          <w:rFonts w:hint="eastAsia"/>
        </w:rPr>
        <w:t>C.lots</w:t>
      </w:r>
    </w:p>
    <w:p>
      <w:pPr>
        <w:rPr>
          <w:rFonts w:hint="eastAsia"/>
        </w:rPr>
      </w:pPr>
      <w:r>
        <w:rPr>
          <w:rFonts w:hint="eastAsia"/>
        </w:rPr>
        <w:t>D.a few</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Jane has two brothers; one is John, and回答is Henry.</w:t>
      </w:r>
    </w:p>
    <w:p>
      <w:pPr>
        <w:rPr>
          <w:rFonts w:hint="eastAsia"/>
        </w:rPr>
      </w:pPr>
      <w:r>
        <w:rPr>
          <w:rFonts w:hint="eastAsia"/>
        </w:rPr>
        <w:t>A.the other</w:t>
      </w:r>
    </w:p>
    <w:p>
      <w:pPr>
        <w:rPr>
          <w:rFonts w:hint="eastAsia"/>
        </w:rPr>
      </w:pPr>
      <w:r>
        <w:rPr>
          <w:rFonts w:hint="eastAsia"/>
        </w:rPr>
        <w:t>B.another</w:t>
      </w:r>
    </w:p>
    <w:p>
      <w:pPr>
        <w:rPr>
          <w:rFonts w:hint="eastAsia"/>
        </w:rPr>
      </w:pPr>
      <w:r>
        <w:rPr>
          <w:rFonts w:hint="eastAsia"/>
        </w:rPr>
        <w:t>C.the others</w:t>
      </w:r>
    </w:p>
    <w:p>
      <w:pPr>
        <w:rPr>
          <w:rFonts w:hint="eastAsia"/>
        </w:rPr>
      </w:pPr>
      <w:r>
        <w:rPr>
          <w:rFonts w:hint="eastAsia"/>
        </w:rPr>
        <w:t>D.other</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It is not clear yet when the workers回答strike will return to their factories.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Our delay was due回答the bad weather. </w:t>
      </w:r>
    </w:p>
    <w:p>
      <w:pPr>
        <w:rPr>
          <w:rFonts w:hint="eastAsia"/>
        </w:rPr>
      </w:pPr>
      <w:r>
        <w:rPr>
          <w:rFonts w:hint="eastAsia"/>
        </w:rPr>
        <w:t>A. to</w:t>
      </w:r>
    </w:p>
    <w:p>
      <w:pPr>
        <w:rPr>
          <w:rFonts w:hint="eastAsia"/>
        </w:rPr>
      </w:pPr>
      <w:r>
        <w:rPr>
          <w:rFonts w:hint="eastAsia"/>
        </w:rPr>
        <w:t>B. at</w:t>
      </w:r>
    </w:p>
    <w:p>
      <w:pPr>
        <w:rPr>
          <w:rFonts w:hint="eastAsia"/>
        </w:rPr>
      </w:pPr>
      <w:r>
        <w:rPr>
          <w:rFonts w:hint="eastAsia"/>
        </w:rPr>
        <w:t>C. in</w:t>
      </w:r>
    </w:p>
    <w:p>
      <w:pPr>
        <w:rPr>
          <w:rFonts w:hint="eastAsia"/>
        </w:rPr>
      </w:pPr>
      <w:r>
        <w:rPr>
          <w:rFonts w:hint="eastAsia"/>
        </w:rPr>
        <w:t>D. with</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book has helped me回答 some/a certain extent.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on</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objected回答 unfair voting in public places. </w:t>
      </w:r>
    </w:p>
    <w:p>
      <w:pPr>
        <w:rPr>
          <w:rFonts w:hint="eastAsia"/>
        </w:rPr>
      </w:pPr>
      <w:r>
        <w:rPr>
          <w:rFonts w:hint="eastAsia"/>
        </w:rPr>
        <w:t>A. that</w:t>
      </w:r>
    </w:p>
    <w:p>
      <w:pPr>
        <w:rPr>
          <w:rFonts w:hint="eastAsia"/>
        </w:rPr>
      </w:pPr>
      <w:r>
        <w:rPr>
          <w:rFonts w:hint="eastAsia"/>
        </w:rPr>
        <w:t>B. to</w:t>
      </w:r>
    </w:p>
    <w:p>
      <w:pPr>
        <w:rPr>
          <w:rFonts w:hint="eastAsia"/>
        </w:rPr>
      </w:pPr>
      <w:r>
        <w:rPr>
          <w:rFonts w:hint="eastAsia"/>
        </w:rPr>
        <w:t>C. in</w:t>
      </w:r>
    </w:p>
    <w:p>
      <w:pPr>
        <w:rPr>
          <w:rFonts w:hint="eastAsia"/>
        </w:rPr>
      </w:pPr>
      <w:r>
        <w:rPr>
          <w:rFonts w:hint="eastAsia"/>
        </w:rPr>
        <w:t>D. at</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People are going to find回答difficult to stay away from TV. </w:t>
      </w:r>
    </w:p>
    <w:p>
      <w:pPr>
        <w:rPr>
          <w:rFonts w:hint="eastAsia"/>
        </w:rPr>
      </w:pPr>
      <w:r>
        <w:rPr>
          <w:rFonts w:hint="eastAsia"/>
        </w:rPr>
        <w:t>A. it</w:t>
      </w:r>
    </w:p>
    <w:p>
      <w:pPr>
        <w:rPr>
          <w:rFonts w:hint="eastAsia"/>
        </w:rPr>
      </w:pPr>
      <w:r>
        <w:rPr>
          <w:rFonts w:hint="eastAsia"/>
        </w:rPr>
        <w:t>B. them</w:t>
      </w:r>
    </w:p>
    <w:p>
      <w:pPr>
        <w:rPr>
          <w:rFonts w:hint="eastAsia"/>
        </w:rPr>
      </w:pPr>
      <w:r>
        <w:rPr>
          <w:rFonts w:hint="eastAsia"/>
        </w:rPr>
        <w:t>C. its</w:t>
      </w:r>
    </w:p>
    <w:p>
      <w:pPr>
        <w:rPr>
          <w:rFonts w:hint="eastAsia"/>
        </w:rPr>
      </w:pPr>
      <w:r>
        <w:rPr>
          <w:rFonts w:hint="eastAsia"/>
        </w:rPr>
        <w:t>D. to</w:t>
      </w:r>
    </w:p>
    <w:p>
      <w:pPr>
        <w:rPr>
          <w:rFonts w:hint="eastAsia"/>
        </w:rPr>
      </w:pPr>
      <w:r>
        <w:rPr>
          <w:rFonts w:hint="eastAsia"/>
        </w:rPr>
        <w:t>正确答案是：A</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 thought回答 easy to pass the exam. </w:t>
      </w:r>
    </w:p>
    <w:p>
      <w:pPr>
        <w:rPr>
          <w:rFonts w:hint="eastAsia"/>
        </w:rPr>
      </w:pPr>
      <w:r>
        <w:rPr>
          <w:rFonts w:hint="eastAsia"/>
        </w:rPr>
        <w:t>A. its</w:t>
      </w:r>
    </w:p>
    <w:p>
      <w:pPr>
        <w:rPr>
          <w:rFonts w:hint="eastAsia"/>
        </w:rPr>
      </w:pPr>
      <w:r>
        <w:rPr>
          <w:rFonts w:hint="eastAsia"/>
        </w:rPr>
        <w:t>B. is</w:t>
      </w:r>
    </w:p>
    <w:p>
      <w:pPr>
        <w:rPr>
          <w:rFonts w:hint="eastAsia"/>
        </w:rPr>
      </w:pPr>
      <w:r>
        <w:rPr>
          <w:rFonts w:hint="eastAsia"/>
        </w:rPr>
        <w:t>C. it</w:t>
      </w:r>
    </w:p>
    <w:p>
      <w:pPr>
        <w:rPr>
          <w:rFonts w:hint="eastAsia"/>
        </w:rPr>
      </w:pPr>
      <w:r>
        <w:rPr>
          <w:rFonts w:hint="eastAsia"/>
        </w:rPr>
        <w:t>D. too</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This medicine has回答 my headache. </w:t>
      </w:r>
    </w:p>
    <w:p>
      <w:pPr>
        <w:rPr>
          <w:rFonts w:hint="eastAsia"/>
        </w:rPr>
      </w:pPr>
      <w:r>
        <w:rPr>
          <w:rFonts w:hint="eastAsia"/>
        </w:rPr>
        <w:t>A. relieving</w:t>
      </w:r>
    </w:p>
    <w:p>
      <w:pPr>
        <w:rPr>
          <w:rFonts w:hint="eastAsia"/>
        </w:rPr>
      </w:pPr>
      <w:r>
        <w:rPr>
          <w:rFonts w:hint="eastAsia"/>
        </w:rPr>
        <w:t>B. relieve</w:t>
      </w:r>
    </w:p>
    <w:p>
      <w:pPr>
        <w:rPr>
          <w:rFonts w:hint="eastAsia"/>
        </w:rPr>
      </w:pPr>
      <w:r>
        <w:rPr>
          <w:rFonts w:hint="eastAsia"/>
        </w:rPr>
        <w:t>C. relieved</w:t>
      </w:r>
    </w:p>
    <w:p>
      <w:pPr>
        <w:rPr>
          <w:rFonts w:hint="eastAsia"/>
        </w:rPr>
      </w:pPr>
      <w:r>
        <w:rPr>
          <w:rFonts w:hint="eastAsia"/>
        </w:rPr>
        <w:t>D. been relieved</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He回答 to hear that he had passed the exam. </w:t>
      </w:r>
    </w:p>
    <w:p>
      <w:pPr>
        <w:rPr>
          <w:rFonts w:hint="eastAsia"/>
        </w:rPr>
      </w:pPr>
      <w:r>
        <w:rPr>
          <w:rFonts w:hint="eastAsia"/>
        </w:rPr>
        <w:t>A. relieved</w:t>
      </w:r>
    </w:p>
    <w:p>
      <w:pPr>
        <w:rPr>
          <w:rFonts w:hint="eastAsia"/>
        </w:rPr>
      </w:pPr>
      <w:r>
        <w:rPr>
          <w:rFonts w:hint="eastAsia"/>
        </w:rPr>
        <w:t>B. was relieved</w:t>
      </w:r>
    </w:p>
    <w:p>
      <w:pPr>
        <w:rPr>
          <w:rFonts w:hint="eastAsia"/>
        </w:rPr>
      </w:pPr>
      <w:r>
        <w:rPr>
          <w:rFonts w:hint="eastAsia"/>
        </w:rPr>
        <w:t>C. relieves</w:t>
      </w:r>
    </w:p>
    <w:p>
      <w:pPr>
        <w:rPr>
          <w:rFonts w:hint="eastAsia"/>
        </w:rPr>
      </w:pPr>
      <w:r>
        <w:rPr>
          <w:rFonts w:hint="eastAsia"/>
        </w:rPr>
        <w:t>D. was relieving</w:t>
      </w:r>
    </w:p>
    <w:p>
      <w:pPr>
        <w:rPr>
          <w:rFonts w:hint="eastAsia"/>
        </w:rPr>
      </w:pPr>
      <w:r>
        <w:rPr>
          <w:rFonts w:hint="eastAsia"/>
        </w:rPr>
        <w:t>正确答案是：B</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Some college students have volunteered回答take care of the children.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with</w:t>
      </w:r>
    </w:p>
    <w:p>
      <w:pPr>
        <w:rPr>
          <w:rFonts w:hint="eastAsia"/>
        </w:rPr>
      </w:pPr>
      <w:r>
        <w:rPr>
          <w:rFonts w:hint="eastAsia"/>
        </w:rPr>
        <w:t>正确答案是：C</w:t>
      </w:r>
    </w:p>
    <w:p>
      <w:pPr>
        <w:rPr>
          <w:rFonts w:hint="eastAsia" w:eastAsiaTheme="minorEastAsia"/>
          <w:lang w:eastAsia="zh-CN"/>
        </w:rPr>
      </w:pPr>
    </w:p>
    <w:p>
      <w:pPr>
        <w:rPr>
          <w:rFonts w:hint="eastAsia"/>
          <w:lang w:eastAsia="zh-CN"/>
        </w:rPr>
      </w:pPr>
      <w:r>
        <w:rPr>
          <w:rFonts w:hint="eastAsia"/>
          <w:lang w:eastAsia="zh-CN"/>
        </w:rPr>
        <w:t>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Are there回答 volunteers to help the old?</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 xml:space="preserve">It </w:t>
      </w:r>
    </w:p>
    <w:p>
      <w:pPr>
        <w:rPr>
          <w:rFonts w:hint="eastAsia"/>
        </w:rPr>
      </w:pPr>
      <w:r>
        <w:rPr>
          <w:rFonts w:hint="eastAsia"/>
        </w:rPr>
        <w:t>回答</w:t>
      </w:r>
    </w:p>
    <w:p>
      <w:pPr>
        <w:rPr>
          <w:rFonts w:hint="eastAsia"/>
        </w:rPr>
      </w:pPr>
      <w:r>
        <w:rPr>
          <w:rFonts w:hint="eastAsia"/>
        </w:rPr>
        <w:t xml:space="preserve"> me half an hour to walk to the station. </w:t>
      </w:r>
    </w:p>
    <w:p>
      <w:pPr>
        <w:rPr>
          <w:rFonts w:hint="eastAsia"/>
        </w:rPr>
      </w:pPr>
      <w:r>
        <w:rPr>
          <w:rFonts w:hint="eastAsia"/>
        </w:rPr>
        <w:t xml:space="preserve">A. cost </w:t>
      </w:r>
    </w:p>
    <w:p>
      <w:pPr>
        <w:rPr>
          <w:rFonts w:hint="eastAsia"/>
        </w:rPr>
      </w:pPr>
      <w:r>
        <w:rPr>
          <w:rFonts w:hint="eastAsia"/>
        </w:rPr>
        <w:t>B. took</w:t>
      </w:r>
    </w:p>
    <w:p>
      <w:pPr>
        <w:rPr>
          <w:rFonts w:hint="eastAsia"/>
        </w:rPr>
      </w:pPr>
      <w:r>
        <w:rPr>
          <w:rFonts w:hint="eastAsia"/>
        </w:rPr>
        <w:t>C. spent</w:t>
      </w:r>
    </w:p>
    <w:p>
      <w:pPr>
        <w:rPr>
          <w:rFonts w:hint="eastAsia"/>
        </w:rPr>
      </w:pPr>
      <w:r>
        <w:rPr>
          <w:rFonts w:hint="eastAsia"/>
        </w:rPr>
        <w:t>D. brought</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I'll </w:t>
      </w:r>
    </w:p>
    <w:p>
      <w:pPr>
        <w:rPr>
          <w:rFonts w:hint="eastAsia"/>
        </w:rPr>
      </w:pPr>
      <w:r>
        <w:rPr>
          <w:rFonts w:hint="eastAsia"/>
        </w:rPr>
        <w:t>回答</w:t>
      </w:r>
    </w:p>
    <w:p>
      <w:pPr>
        <w:rPr>
          <w:rFonts w:hint="eastAsia"/>
        </w:rPr>
      </w:pPr>
      <w:r>
        <w:rPr>
          <w:rFonts w:hint="eastAsia"/>
        </w:rPr>
        <w:t xml:space="preserve">holiday next month. </w:t>
      </w:r>
    </w:p>
    <w:p>
      <w:pPr>
        <w:rPr>
          <w:rFonts w:hint="eastAsia"/>
        </w:rPr>
      </w:pPr>
      <w:r>
        <w:rPr>
          <w:rFonts w:hint="eastAsia"/>
        </w:rPr>
        <w:t>A. go on</w:t>
      </w:r>
    </w:p>
    <w:p>
      <w:pPr>
        <w:rPr>
          <w:rFonts w:hint="eastAsia"/>
        </w:rPr>
      </w:pPr>
      <w:r>
        <w:rPr>
          <w:rFonts w:hint="eastAsia"/>
        </w:rPr>
        <w:t>B. go</w:t>
      </w:r>
    </w:p>
    <w:p>
      <w:pPr>
        <w:rPr>
          <w:rFonts w:hint="eastAsia"/>
        </w:rPr>
      </w:pPr>
      <w:r>
        <w:rPr>
          <w:rFonts w:hint="eastAsia"/>
        </w:rPr>
        <w:t>C. get</w:t>
      </w:r>
    </w:p>
    <w:p>
      <w:pPr>
        <w:rPr>
          <w:rFonts w:hint="eastAsia"/>
        </w:rPr>
      </w:pPr>
      <w:r>
        <w:rPr>
          <w:rFonts w:hint="eastAsia"/>
        </w:rPr>
        <w:t>D. go to</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Did Mary tell you when </w:t>
      </w:r>
    </w:p>
    <w:p>
      <w:pPr>
        <w:rPr>
          <w:rFonts w:hint="eastAsia"/>
        </w:rPr>
      </w:pPr>
      <w:r>
        <w:rPr>
          <w:rFonts w:hint="eastAsia"/>
        </w:rPr>
        <w:t>回答</w:t>
      </w:r>
    </w:p>
    <w:p>
      <w:pPr>
        <w:rPr>
          <w:rFonts w:hint="eastAsia"/>
        </w:rPr>
      </w:pPr>
      <w:r>
        <w:rPr>
          <w:rFonts w:hint="eastAsia"/>
        </w:rPr>
        <w:t>?</w:t>
      </w:r>
    </w:p>
    <w:p>
      <w:pPr>
        <w:rPr>
          <w:rFonts w:hint="eastAsia"/>
        </w:rPr>
      </w:pPr>
      <w:r>
        <w:rPr>
          <w:rFonts w:hint="eastAsia"/>
        </w:rPr>
        <w:t>A. is coming</w:t>
      </w:r>
    </w:p>
    <w:p>
      <w:pPr>
        <w:rPr>
          <w:rFonts w:hint="eastAsia"/>
        </w:rPr>
      </w:pPr>
      <w:r>
        <w:rPr>
          <w:rFonts w:hint="eastAsia"/>
        </w:rPr>
        <w:t>B. come</w:t>
      </w:r>
    </w:p>
    <w:p>
      <w:pPr>
        <w:rPr>
          <w:rFonts w:hint="eastAsia"/>
        </w:rPr>
      </w:pPr>
      <w:r>
        <w:rPr>
          <w:rFonts w:hint="eastAsia"/>
        </w:rPr>
        <w:t>C. came</w:t>
      </w:r>
    </w:p>
    <w:p>
      <w:pPr>
        <w:rPr>
          <w:rFonts w:hint="eastAsia"/>
        </w:rPr>
      </w:pPr>
      <w:r>
        <w:rPr>
          <w:rFonts w:hint="eastAsia"/>
        </w:rPr>
        <w:t>D. to come</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No one </w:t>
      </w:r>
    </w:p>
    <w:p>
      <w:pPr>
        <w:rPr>
          <w:rFonts w:hint="eastAsia"/>
        </w:rPr>
      </w:pPr>
      <w:r>
        <w:rPr>
          <w:rFonts w:hint="eastAsia"/>
        </w:rPr>
        <w:t>回答</w:t>
      </w:r>
    </w:p>
    <w:p>
      <w:pPr>
        <w:rPr>
          <w:rFonts w:hint="eastAsia"/>
        </w:rPr>
      </w:pPr>
      <w:r>
        <w:rPr>
          <w:rFonts w:hint="eastAsia"/>
        </w:rPr>
        <w:t xml:space="preserve">the bus at the last bus stop. </w:t>
      </w:r>
    </w:p>
    <w:p>
      <w:pPr>
        <w:rPr>
          <w:rFonts w:hint="eastAsia"/>
        </w:rPr>
      </w:pPr>
      <w:r>
        <w:rPr>
          <w:rFonts w:hint="eastAsia"/>
        </w:rPr>
        <w:t>A. got off</w:t>
      </w:r>
    </w:p>
    <w:p>
      <w:pPr>
        <w:rPr>
          <w:rFonts w:hint="eastAsia"/>
        </w:rPr>
      </w:pPr>
      <w:r>
        <w:rPr>
          <w:rFonts w:hint="eastAsia"/>
        </w:rPr>
        <w:t>B. got away</w:t>
      </w:r>
    </w:p>
    <w:p>
      <w:pPr>
        <w:rPr>
          <w:rFonts w:hint="eastAsia"/>
        </w:rPr>
      </w:pPr>
      <w:r>
        <w:rPr>
          <w:rFonts w:hint="eastAsia"/>
        </w:rPr>
        <w:t>C. got in</w:t>
      </w:r>
    </w:p>
    <w:p>
      <w:pPr>
        <w:rPr>
          <w:rFonts w:hint="eastAsia"/>
        </w:rPr>
      </w:pPr>
      <w:r>
        <w:rPr>
          <w:rFonts w:hint="eastAsia"/>
        </w:rPr>
        <w:t>D. got through</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There is a ship </w:t>
      </w:r>
    </w:p>
    <w:p>
      <w:pPr>
        <w:rPr>
          <w:rFonts w:hint="eastAsia"/>
        </w:rPr>
      </w:pPr>
      <w:r>
        <w:rPr>
          <w:rFonts w:hint="eastAsia"/>
        </w:rPr>
        <w:t>回答</w:t>
      </w:r>
    </w:p>
    <w:p>
      <w:pPr>
        <w:rPr>
          <w:rFonts w:hint="eastAsia"/>
        </w:rPr>
      </w:pPr>
      <w:r>
        <w:rPr>
          <w:rFonts w:hint="eastAsia"/>
        </w:rPr>
        <w:t xml:space="preserve">the photo. </w:t>
      </w:r>
    </w:p>
    <w:p>
      <w:pPr>
        <w:rPr>
          <w:rFonts w:hint="eastAsia"/>
        </w:rPr>
      </w:pPr>
      <w:r>
        <w:rPr>
          <w:rFonts w:hint="eastAsia"/>
        </w:rPr>
        <w:t>A. in the front of</w:t>
      </w:r>
    </w:p>
    <w:p>
      <w:pPr>
        <w:rPr>
          <w:rFonts w:hint="eastAsia"/>
        </w:rPr>
      </w:pPr>
      <w:r>
        <w:rPr>
          <w:rFonts w:hint="eastAsia"/>
        </w:rPr>
        <w:t xml:space="preserve">B. in front of </w:t>
      </w:r>
    </w:p>
    <w:p>
      <w:pPr>
        <w:rPr>
          <w:rFonts w:hint="eastAsia"/>
        </w:rPr>
      </w:pPr>
      <w:r>
        <w:rPr>
          <w:rFonts w:hint="eastAsia"/>
        </w:rPr>
        <w:t xml:space="preserve">C. the front of </w:t>
      </w:r>
    </w:p>
    <w:p>
      <w:pPr>
        <w:rPr>
          <w:rFonts w:hint="eastAsia"/>
        </w:rPr>
      </w:pPr>
      <w:r>
        <w:rPr>
          <w:rFonts w:hint="eastAsia"/>
        </w:rPr>
        <w:t xml:space="preserve">D. front of </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Are there </w:t>
      </w:r>
    </w:p>
    <w:p>
      <w:pPr>
        <w:rPr>
          <w:rFonts w:hint="eastAsia"/>
        </w:rPr>
      </w:pPr>
      <w:r>
        <w:rPr>
          <w:rFonts w:hint="eastAsia"/>
        </w:rPr>
        <w:t>回答</w:t>
      </w:r>
    </w:p>
    <w:p>
      <w:pPr>
        <w:rPr>
          <w:rFonts w:hint="eastAsia"/>
        </w:rPr>
      </w:pPr>
      <w:r>
        <w:rPr>
          <w:rFonts w:hint="eastAsia"/>
        </w:rPr>
        <w:t xml:space="preserve"> volunteers for a try?</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This is </w:t>
      </w:r>
    </w:p>
    <w:p>
      <w:pPr>
        <w:rPr>
          <w:rFonts w:hint="eastAsia"/>
        </w:rPr>
      </w:pPr>
      <w:r>
        <w:rPr>
          <w:rFonts w:hint="eastAsia"/>
        </w:rPr>
        <w:t>回答</w:t>
      </w:r>
    </w:p>
    <w:p>
      <w:pPr>
        <w:rPr>
          <w:rFonts w:hint="eastAsia"/>
        </w:rPr>
      </w:pPr>
      <w:r>
        <w:rPr>
          <w:rFonts w:hint="eastAsia"/>
        </w:rPr>
        <w:t xml:space="preserve">I can help you. </w:t>
      </w:r>
    </w:p>
    <w:p>
      <w:pPr>
        <w:rPr>
          <w:rFonts w:hint="eastAsia"/>
        </w:rPr>
      </w:pPr>
      <w:r>
        <w:rPr>
          <w:rFonts w:hint="eastAsia"/>
        </w:rPr>
        <w:t>A. so</w:t>
      </w:r>
    </w:p>
    <w:p>
      <w:pPr>
        <w:rPr>
          <w:rFonts w:hint="eastAsia"/>
        </w:rPr>
      </w:pPr>
      <w:r>
        <w:rPr>
          <w:rFonts w:hint="eastAsia"/>
        </w:rPr>
        <w:t>B. as</w:t>
      </w:r>
    </w:p>
    <w:p>
      <w:pPr>
        <w:rPr>
          <w:rFonts w:hint="eastAsia"/>
        </w:rPr>
      </w:pPr>
      <w:r>
        <w:rPr>
          <w:rFonts w:hint="eastAsia"/>
        </w:rPr>
        <w:t>C. as far as</w:t>
      </w:r>
    </w:p>
    <w:p>
      <w:pPr>
        <w:rPr>
          <w:rFonts w:hint="eastAsia"/>
        </w:rPr>
      </w:pPr>
      <w:r>
        <w:rPr>
          <w:rFonts w:hint="eastAsia"/>
        </w:rPr>
        <w:t>D. as near as</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car </w:t>
      </w:r>
    </w:p>
    <w:p>
      <w:pPr>
        <w:rPr>
          <w:rFonts w:hint="eastAsia"/>
        </w:rPr>
      </w:pPr>
      <w:r>
        <w:rPr>
          <w:rFonts w:hint="eastAsia"/>
        </w:rPr>
        <w:t>回答</w:t>
      </w:r>
    </w:p>
    <w:p>
      <w:pPr>
        <w:rPr>
          <w:rFonts w:hint="eastAsia"/>
        </w:rPr>
      </w:pPr>
      <w:r>
        <w:rPr>
          <w:rFonts w:hint="eastAsia"/>
        </w:rPr>
        <w:t xml:space="preserve">Dan. </w:t>
      </w:r>
    </w:p>
    <w:p>
      <w:pPr>
        <w:rPr>
          <w:rFonts w:hint="eastAsia"/>
        </w:rPr>
      </w:pPr>
      <w:r>
        <w:rPr>
          <w:rFonts w:hint="eastAsia"/>
        </w:rPr>
        <w:t>A. is belonging to</w:t>
      </w:r>
    </w:p>
    <w:p>
      <w:pPr>
        <w:rPr>
          <w:rFonts w:hint="eastAsia"/>
        </w:rPr>
      </w:pPr>
      <w:r>
        <w:rPr>
          <w:rFonts w:hint="eastAsia"/>
        </w:rPr>
        <w:t>B. belongs to</w:t>
      </w:r>
    </w:p>
    <w:p>
      <w:pPr>
        <w:rPr>
          <w:rFonts w:hint="eastAsia"/>
        </w:rPr>
      </w:pPr>
      <w:r>
        <w:rPr>
          <w:rFonts w:hint="eastAsia"/>
        </w:rPr>
        <w:t>C. belong to</w:t>
      </w:r>
    </w:p>
    <w:p>
      <w:pPr>
        <w:rPr>
          <w:rFonts w:hint="eastAsia"/>
        </w:rPr>
      </w:pPr>
      <w:r>
        <w:rPr>
          <w:rFonts w:hint="eastAsia"/>
        </w:rPr>
        <w:t>D. belong</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handle of this suitcase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has lost</w:t>
      </w:r>
    </w:p>
    <w:p>
      <w:pPr>
        <w:rPr>
          <w:rFonts w:hint="eastAsia"/>
        </w:rPr>
      </w:pPr>
      <w:r>
        <w:rPr>
          <w:rFonts w:hint="eastAsia"/>
        </w:rPr>
        <w:t>B. has come</w:t>
      </w:r>
    </w:p>
    <w:p>
      <w:pPr>
        <w:rPr>
          <w:rFonts w:hint="eastAsia"/>
        </w:rPr>
      </w:pPr>
      <w:r>
        <w:rPr>
          <w:rFonts w:hint="eastAsia"/>
        </w:rPr>
        <w:t>C. has come loose</w:t>
      </w:r>
    </w:p>
    <w:p>
      <w:pPr>
        <w:rPr>
          <w:rFonts w:hint="eastAsia"/>
        </w:rPr>
      </w:pPr>
      <w:r>
        <w:rPr>
          <w:rFonts w:hint="eastAsia"/>
        </w:rPr>
        <w:t>D. has loose</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 </w:t>
      </w:r>
    </w:p>
    <w:p>
      <w:pPr>
        <w:rPr>
          <w:rFonts w:hint="eastAsia"/>
        </w:rPr>
      </w:pPr>
      <w:r>
        <w:rPr>
          <w:rFonts w:hint="eastAsia"/>
        </w:rPr>
        <w:t>回答</w:t>
      </w:r>
    </w:p>
    <w:p>
      <w:pPr>
        <w:rPr>
          <w:rFonts w:hint="eastAsia"/>
        </w:rPr>
      </w:pPr>
      <w:r>
        <w:rPr>
          <w:rFonts w:hint="eastAsia"/>
        </w:rPr>
        <w:t xml:space="preserve">to hear from you. </w:t>
      </w:r>
    </w:p>
    <w:p>
      <w:pPr>
        <w:rPr>
          <w:rFonts w:hint="eastAsia"/>
        </w:rPr>
      </w:pPr>
      <w:r>
        <w:rPr>
          <w:rFonts w:hint="eastAsia"/>
        </w:rPr>
        <w:t>A. expect</w:t>
      </w:r>
    </w:p>
    <w:p>
      <w:pPr>
        <w:rPr>
          <w:rFonts w:hint="eastAsia"/>
        </w:rPr>
      </w:pPr>
      <w:r>
        <w:rPr>
          <w:rFonts w:hint="eastAsia"/>
        </w:rPr>
        <w:t>B. expects</w:t>
      </w:r>
    </w:p>
    <w:p>
      <w:pPr>
        <w:rPr>
          <w:rFonts w:hint="eastAsia"/>
        </w:rPr>
      </w:pPr>
      <w:r>
        <w:rPr>
          <w:rFonts w:hint="eastAsia"/>
        </w:rPr>
        <w:t>C. wait for</w:t>
      </w:r>
    </w:p>
    <w:p>
      <w:pPr>
        <w:rPr>
          <w:rFonts w:hint="eastAsia"/>
        </w:rPr>
      </w:pPr>
      <w:r>
        <w:rPr>
          <w:rFonts w:hint="eastAsia"/>
        </w:rPr>
        <w:t>D. wait</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You've surely made____worse. </w:t>
      </w:r>
    </w:p>
    <w:p>
      <w:pPr>
        <w:rPr>
          <w:rFonts w:hint="eastAsia"/>
        </w:rPr>
      </w:pPr>
      <w:r>
        <w:rPr>
          <w:rFonts w:hint="eastAsia"/>
        </w:rPr>
        <w:t>A. matter</w:t>
      </w:r>
    </w:p>
    <w:p>
      <w:pPr>
        <w:rPr>
          <w:rFonts w:hint="eastAsia"/>
        </w:rPr>
      </w:pPr>
      <w:r>
        <w:rPr>
          <w:rFonts w:hint="eastAsia"/>
        </w:rPr>
        <w:t>B. question</w:t>
      </w:r>
    </w:p>
    <w:p>
      <w:pPr>
        <w:rPr>
          <w:rFonts w:hint="eastAsia"/>
        </w:rPr>
      </w:pPr>
      <w:r>
        <w:rPr>
          <w:rFonts w:hint="eastAsia"/>
        </w:rPr>
        <w:t>C. problem</w:t>
      </w:r>
    </w:p>
    <w:p>
      <w:pPr>
        <w:rPr>
          <w:rFonts w:hint="eastAsia"/>
        </w:rPr>
      </w:pPr>
      <w:r>
        <w:rPr>
          <w:rFonts w:hint="eastAsia"/>
        </w:rPr>
        <w:t xml:space="preserve">D. things </w:t>
      </w:r>
    </w:p>
    <w:p>
      <w:pPr>
        <w:rPr>
          <w:rFonts w:hint="eastAsia"/>
        </w:rPr>
      </w:pPr>
      <w:r>
        <w:rPr>
          <w:rFonts w:hint="eastAsia"/>
        </w:rPr>
        <w:t>答案：</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I____  angry with him. </w:t>
      </w:r>
    </w:p>
    <w:p>
      <w:pPr>
        <w:rPr>
          <w:rFonts w:hint="eastAsia"/>
        </w:rPr>
      </w:pPr>
      <w:r>
        <w:rPr>
          <w:rFonts w:hint="eastAsia"/>
        </w:rPr>
        <w:t>A. got</w:t>
      </w:r>
    </w:p>
    <w:p>
      <w:pPr>
        <w:rPr>
          <w:rFonts w:hint="eastAsia"/>
        </w:rPr>
      </w:pPr>
      <w:r>
        <w:rPr>
          <w:rFonts w:hint="eastAsia"/>
        </w:rPr>
        <w:t>B. said</w:t>
      </w:r>
    </w:p>
    <w:p>
      <w:pPr>
        <w:rPr>
          <w:rFonts w:hint="eastAsia"/>
        </w:rPr>
      </w:pPr>
      <w:r>
        <w:rPr>
          <w:rFonts w:hint="eastAsia"/>
        </w:rPr>
        <w:t>C. spoke</w:t>
      </w:r>
    </w:p>
    <w:p>
      <w:pPr>
        <w:rPr>
          <w:rFonts w:hint="eastAsia"/>
        </w:rPr>
      </w:pPr>
      <w:r>
        <w:rPr>
          <w:rFonts w:hint="eastAsia"/>
        </w:rPr>
        <w:t>D. shouted</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doctor put him on a strict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medicine</w:t>
      </w:r>
    </w:p>
    <w:p>
      <w:pPr>
        <w:rPr>
          <w:rFonts w:hint="eastAsia"/>
        </w:rPr>
      </w:pPr>
      <w:r>
        <w:rPr>
          <w:rFonts w:hint="eastAsia"/>
        </w:rPr>
        <w:t>B. hospital</w:t>
      </w:r>
    </w:p>
    <w:p>
      <w:pPr>
        <w:rPr>
          <w:rFonts w:hint="eastAsia"/>
        </w:rPr>
      </w:pPr>
      <w:r>
        <w:rPr>
          <w:rFonts w:hint="eastAsia"/>
        </w:rPr>
        <w:t>C. diet</w:t>
      </w:r>
    </w:p>
    <w:p>
      <w:pPr>
        <w:rPr>
          <w:rFonts w:hint="eastAsia"/>
        </w:rPr>
      </w:pPr>
      <w:r>
        <w:rPr>
          <w:rFonts w:hint="eastAsia"/>
        </w:rPr>
        <w:t>D. plate</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You should </w:t>
      </w:r>
    </w:p>
    <w:p>
      <w:pPr>
        <w:rPr>
          <w:rFonts w:hint="eastAsia"/>
        </w:rPr>
      </w:pPr>
      <w:r>
        <w:rPr>
          <w:rFonts w:hint="eastAsia"/>
        </w:rPr>
        <w:t>回答</w:t>
      </w:r>
    </w:p>
    <w:p>
      <w:pPr>
        <w:rPr>
          <w:rFonts w:hint="eastAsia"/>
        </w:rPr>
      </w:pPr>
      <w:r>
        <w:rPr>
          <w:rFonts w:hint="eastAsia"/>
        </w:rPr>
        <w:t xml:space="preserve">a report. </w:t>
      </w:r>
    </w:p>
    <w:p>
      <w:pPr>
        <w:rPr>
          <w:rFonts w:hint="eastAsia"/>
        </w:rPr>
      </w:pPr>
      <w:r>
        <w:rPr>
          <w:rFonts w:hint="eastAsia"/>
        </w:rPr>
        <w:t xml:space="preserve">A. write out </w:t>
      </w:r>
    </w:p>
    <w:p>
      <w:pPr>
        <w:rPr>
          <w:rFonts w:hint="eastAsia"/>
        </w:rPr>
      </w:pPr>
      <w:r>
        <w:rPr>
          <w:rFonts w:hint="eastAsia"/>
        </w:rPr>
        <w:t>B. write with</w:t>
      </w:r>
    </w:p>
    <w:p>
      <w:pPr>
        <w:rPr>
          <w:rFonts w:hint="eastAsia"/>
        </w:rPr>
      </w:pPr>
      <w:r>
        <w:rPr>
          <w:rFonts w:hint="eastAsia"/>
        </w:rPr>
        <w:t>C. look after</w:t>
      </w:r>
    </w:p>
    <w:p>
      <w:pPr>
        <w:rPr>
          <w:rFonts w:hint="eastAsia"/>
        </w:rPr>
      </w:pPr>
      <w:r>
        <w:rPr>
          <w:rFonts w:hint="eastAsia"/>
        </w:rPr>
        <w:t>D. write in</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Does the bill</w:t>
      </w:r>
    </w:p>
    <w:p>
      <w:pPr>
        <w:rPr>
          <w:rFonts w:hint="eastAsia"/>
        </w:rPr>
      </w:pPr>
      <w:r>
        <w:rPr>
          <w:rFonts w:hint="eastAsia"/>
        </w:rPr>
        <w:t>回答</w:t>
      </w:r>
    </w:p>
    <w:p>
      <w:pPr>
        <w:rPr>
          <w:rFonts w:hint="eastAsia"/>
        </w:rPr>
      </w:pPr>
      <w:r>
        <w:rPr>
          <w:rFonts w:hint="eastAsia"/>
        </w:rPr>
        <w:t>a tip?</w:t>
      </w:r>
    </w:p>
    <w:p>
      <w:pPr>
        <w:rPr>
          <w:rFonts w:hint="eastAsia"/>
        </w:rPr>
      </w:pPr>
      <w:r>
        <w:rPr>
          <w:rFonts w:hint="eastAsia"/>
        </w:rPr>
        <w:t>A. contain</w:t>
      </w:r>
    </w:p>
    <w:p>
      <w:pPr>
        <w:rPr>
          <w:rFonts w:hint="eastAsia"/>
        </w:rPr>
      </w:pPr>
      <w:r>
        <w:rPr>
          <w:rFonts w:hint="eastAsia"/>
        </w:rPr>
        <w:t>B. include</w:t>
      </w:r>
    </w:p>
    <w:p>
      <w:pPr>
        <w:rPr>
          <w:rFonts w:hint="eastAsia"/>
        </w:rPr>
      </w:pPr>
      <w:r>
        <w:rPr>
          <w:rFonts w:hint="eastAsia"/>
        </w:rPr>
        <w:t>C. contained</w:t>
      </w:r>
    </w:p>
    <w:p>
      <w:pPr>
        <w:rPr>
          <w:rFonts w:hint="eastAsia"/>
        </w:rPr>
      </w:pPr>
      <w:r>
        <w:rPr>
          <w:rFonts w:hint="eastAsia"/>
        </w:rPr>
        <w:t>D. included</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 ____ a visit to Jane the other day. </w:t>
      </w:r>
    </w:p>
    <w:p>
      <w:pPr>
        <w:rPr>
          <w:rFonts w:hint="eastAsia"/>
        </w:rPr>
      </w:pPr>
      <w:r>
        <w:rPr>
          <w:rFonts w:hint="eastAsia"/>
        </w:rPr>
        <w:t>A. paid</w:t>
      </w:r>
    </w:p>
    <w:p>
      <w:pPr>
        <w:rPr>
          <w:rFonts w:hint="eastAsia"/>
        </w:rPr>
      </w:pPr>
      <w:r>
        <w:rPr>
          <w:rFonts w:hint="eastAsia"/>
        </w:rPr>
        <w:t>B. brought</w:t>
      </w:r>
    </w:p>
    <w:p>
      <w:pPr>
        <w:rPr>
          <w:rFonts w:hint="eastAsia"/>
        </w:rPr>
      </w:pPr>
      <w:r>
        <w:rPr>
          <w:rFonts w:hint="eastAsia"/>
        </w:rPr>
        <w:t>C. took</w:t>
      </w:r>
    </w:p>
    <w:p>
      <w:pPr>
        <w:rPr>
          <w:rFonts w:hint="eastAsia"/>
        </w:rPr>
      </w:pPr>
      <w:r>
        <w:rPr>
          <w:rFonts w:hint="eastAsia"/>
        </w:rPr>
        <w:t>D. talked</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I haven't heard from him</w:t>
      </w:r>
    </w:p>
    <w:p>
      <w:pPr>
        <w:rPr>
          <w:rFonts w:hint="eastAsia"/>
        </w:rPr>
      </w:pPr>
      <w:r>
        <w:rPr>
          <w:rFonts w:hint="eastAsia"/>
        </w:rPr>
        <w:t>回答</w:t>
      </w:r>
    </w:p>
    <w:p>
      <w:pPr>
        <w:rPr>
          <w:rFonts w:hint="eastAsia"/>
        </w:rPr>
      </w:pPr>
      <w:r>
        <w:rPr>
          <w:rFonts w:hint="eastAsia"/>
        </w:rPr>
        <w:t xml:space="preserve"> . </w:t>
      </w:r>
    </w:p>
    <w:p>
      <w:pPr>
        <w:rPr>
          <w:rFonts w:hint="eastAsia"/>
        </w:rPr>
      </w:pPr>
      <w:r>
        <w:rPr>
          <w:rFonts w:hint="eastAsia"/>
        </w:rPr>
        <w:t>A. the day before yesterday</w:t>
      </w:r>
    </w:p>
    <w:p>
      <w:pPr>
        <w:rPr>
          <w:rFonts w:hint="eastAsia"/>
        </w:rPr>
      </w:pPr>
      <w:r>
        <w:rPr>
          <w:rFonts w:hint="eastAsia"/>
        </w:rPr>
        <w:t>B. yesterday</w:t>
      </w:r>
    </w:p>
    <w:p>
      <w:pPr>
        <w:rPr>
          <w:rFonts w:hint="eastAsia"/>
        </w:rPr>
      </w:pPr>
      <w:r>
        <w:rPr>
          <w:rFonts w:hint="eastAsia"/>
        </w:rPr>
        <w:t>C. tomorrow</w:t>
      </w:r>
    </w:p>
    <w:p>
      <w:pPr>
        <w:rPr>
          <w:rFonts w:hint="eastAsia"/>
        </w:rPr>
      </w:pPr>
      <w:r>
        <w:rPr>
          <w:rFonts w:hint="eastAsia"/>
        </w:rPr>
        <w:t>D. recently</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Will those who agree with me please</w:t>
      </w:r>
    </w:p>
    <w:p>
      <w:pPr>
        <w:rPr>
          <w:rFonts w:hint="eastAsia"/>
        </w:rPr>
      </w:pPr>
      <w:r>
        <w:rPr>
          <w:rFonts w:hint="eastAsia"/>
        </w:rPr>
        <w:t>回答</w:t>
      </w:r>
    </w:p>
    <w:p>
      <w:pPr>
        <w:rPr>
          <w:rFonts w:hint="eastAsia"/>
        </w:rPr>
      </w:pPr>
      <w:r>
        <w:rPr>
          <w:rFonts w:hint="eastAsia"/>
        </w:rPr>
        <w:t>their hands?</w:t>
      </w:r>
    </w:p>
    <w:p>
      <w:pPr>
        <w:rPr>
          <w:rFonts w:hint="eastAsia"/>
        </w:rPr>
      </w:pPr>
      <w:r>
        <w:rPr>
          <w:rFonts w:hint="eastAsia"/>
        </w:rPr>
        <w:t xml:space="preserve">A. raise </w:t>
      </w:r>
    </w:p>
    <w:p>
      <w:pPr>
        <w:rPr>
          <w:rFonts w:hint="eastAsia"/>
        </w:rPr>
      </w:pPr>
      <w:r>
        <w:rPr>
          <w:rFonts w:hint="eastAsia"/>
        </w:rPr>
        <w:t>B. raised</w:t>
      </w:r>
    </w:p>
    <w:p>
      <w:pPr>
        <w:rPr>
          <w:rFonts w:hint="eastAsia"/>
        </w:rPr>
      </w:pPr>
      <w:r>
        <w:rPr>
          <w:rFonts w:hint="eastAsia"/>
        </w:rPr>
        <w:t>C. rise</w:t>
      </w:r>
    </w:p>
    <w:p>
      <w:pPr>
        <w:rPr>
          <w:rFonts w:hint="eastAsia"/>
        </w:rPr>
      </w:pPr>
      <w:r>
        <w:rPr>
          <w:rFonts w:hint="eastAsia"/>
        </w:rPr>
        <w:t>D. risen</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 used to </w:t>
      </w:r>
    </w:p>
    <w:p>
      <w:pPr>
        <w:rPr>
          <w:rFonts w:hint="eastAsia"/>
        </w:rPr>
      </w:pPr>
      <w:r>
        <w:rPr>
          <w:rFonts w:hint="eastAsia"/>
        </w:rPr>
        <w:t>回答</w:t>
      </w:r>
    </w:p>
    <w:p>
      <w:pPr>
        <w:rPr>
          <w:rFonts w:hint="eastAsia"/>
        </w:rPr>
      </w:pPr>
      <w:r>
        <w:rPr>
          <w:rFonts w:hint="eastAsia"/>
        </w:rPr>
        <w:t xml:space="preserve"> at half past six. </w:t>
      </w:r>
    </w:p>
    <w:p>
      <w:pPr>
        <w:rPr>
          <w:rFonts w:hint="eastAsia"/>
        </w:rPr>
      </w:pPr>
      <w:r>
        <w:rPr>
          <w:rFonts w:hint="eastAsia"/>
        </w:rPr>
        <w:t>A. rise</w:t>
      </w:r>
    </w:p>
    <w:p>
      <w:pPr>
        <w:rPr>
          <w:rFonts w:hint="eastAsia"/>
        </w:rPr>
      </w:pPr>
      <w:r>
        <w:rPr>
          <w:rFonts w:hint="eastAsia"/>
        </w:rPr>
        <w:t>B. raise</w:t>
      </w:r>
    </w:p>
    <w:p>
      <w:pPr>
        <w:rPr>
          <w:rFonts w:hint="eastAsia"/>
        </w:rPr>
      </w:pPr>
      <w:r>
        <w:rPr>
          <w:rFonts w:hint="eastAsia"/>
        </w:rPr>
        <w:t>C. rose</w:t>
      </w:r>
    </w:p>
    <w:p>
      <w:pPr>
        <w:rPr>
          <w:rFonts w:hint="eastAsia"/>
        </w:rPr>
      </w:pPr>
      <w:r>
        <w:rPr>
          <w:rFonts w:hint="eastAsia"/>
        </w:rPr>
        <w:t>D. raised</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Please ____ the book open on the desk. </w:t>
      </w:r>
    </w:p>
    <w:p>
      <w:pPr>
        <w:rPr>
          <w:rFonts w:hint="eastAsia"/>
        </w:rPr>
      </w:pPr>
      <w:r>
        <w:rPr>
          <w:rFonts w:hint="eastAsia"/>
        </w:rPr>
        <w:t>A. laid</w:t>
      </w:r>
    </w:p>
    <w:p>
      <w:pPr>
        <w:rPr>
          <w:rFonts w:hint="eastAsia"/>
        </w:rPr>
      </w:pPr>
      <w:r>
        <w:rPr>
          <w:rFonts w:hint="eastAsia"/>
        </w:rPr>
        <w:t>B. lie</w:t>
      </w:r>
    </w:p>
    <w:p>
      <w:pPr>
        <w:rPr>
          <w:rFonts w:hint="eastAsia"/>
        </w:rPr>
      </w:pPr>
      <w:r>
        <w:rPr>
          <w:rFonts w:hint="eastAsia"/>
        </w:rPr>
        <w:t>C. lay</w:t>
      </w:r>
    </w:p>
    <w:p>
      <w:pPr>
        <w:rPr>
          <w:rFonts w:hint="eastAsia"/>
        </w:rPr>
      </w:pPr>
      <w:r>
        <w:rPr>
          <w:rFonts w:hint="eastAsia"/>
        </w:rPr>
        <w:t>D. lain</w:t>
      </w:r>
    </w:p>
    <w:p>
      <w:pPr>
        <w:rPr>
          <w:rFonts w:hint="eastAsia"/>
        </w:rPr>
      </w:pPr>
      <w:r>
        <w:rPr>
          <w:rFonts w:hint="eastAsia"/>
        </w:rPr>
        <w:t>答案：</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10:46</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10:47</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10:47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____everything in order before you leave the room. </w:t>
      </w:r>
    </w:p>
    <w:p>
      <w:pPr>
        <w:rPr>
          <w:rFonts w:hint="eastAsia"/>
        </w:rPr>
      </w:pPr>
      <w:r>
        <w:rPr>
          <w:rFonts w:hint="eastAsia"/>
        </w:rPr>
        <w:t>A. Get</w:t>
      </w:r>
    </w:p>
    <w:p>
      <w:pPr>
        <w:rPr>
          <w:rFonts w:hint="eastAsia"/>
        </w:rPr>
      </w:pPr>
      <w:r>
        <w:rPr>
          <w:rFonts w:hint="eastAsia"/>
        </w:rPr>
        <w:t>B. Do</w:t>
      </w:r>
    </w:p>
    <w:p>
      <w:pPr>
        <w:rPr>
          <w:rFonts w:hint="eastAsia"/>
        </w:rPr>
      </w:pPr>
      <w:r>
        <w:rPr>
          <w:rFonts w:hint="eastAsia"/>
        </w:rPr>
        <w:t>C. Work</w:t>
      </w:r>
    </w:p>
    <w:p>
      <w:pPr>
        <w:rPr>
          <w:rFonts w:hint="eastAsia"/>
        </w:rPr>
      </w:pPr>
      <w:r>
        <w:rPr>
          <w:rFonts w:hint="eastAsia"/>
        </w:rPr>
        <w:t>D. Take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 like to read in my </w:t>
      </w:r>
    </w:p>
    <w:p>
      <w:pPr>
        <w:rPr>
          <w:rFonts w:hint="eastAsia"/>
        </w:rPr>
      </w:pPr>
      <w:r>
        <w:rPr>
          <w:rFonts w:hint="eastAsia"/>
        </w:rPr>
        <w:t>回答</w:t>
      </w:r>
    </w:p>
    <w:p>
      <w:pPr>
        <w:rPr>
          <w:rFonts w:hint="eastAsia"/>
        </w:rPr>
      </w:pPr>
      <w:r>
        <w:rPr>
          <w:rFonts w:hint="eastAsia"/>
        </w:rPr>
        <w:t xml:space="preserve"> time. </w:t>
      </w:r>
    </w:p>
    <w:p>
      <w:pPr>
        <w:rPr>
          <w:rFonts w:hint="eastAsia"/>
        </w:rPr>
      </w:pPr>
      <w:r>
        <w:rPr>
          <w:rFonts w:hint="eastAsia"/>
        </w:rPr>
        <w:t>A. spared</w:t>
      </w:r>
    </w:p>
    <w:p>
      <w:pPr>
        <w:rPr>
          <w:rFonts w:hint="eastAsia"/>
        </w:rPr>
      </w:pPr>
      <w:r>
        <w:rPr>
          <w:rFonts w:hint="eastAsia"/>
        </w:rPr>
        <w:t>B. spare</w:t>
      </w:r>
    </w:p>
    <w:p>
      <w:pPr>
        <w:rPr>
          <w:rFonts w:hint="eastAsia"/>
        </w:rPr>
      </w:pPr>
      <w:r>
        <w:rPr>
          <w:rFonts w:hint="eastAsia"/>
        </w:rPr>
        <w:t>C. sparing</w:t>
      </w:r>
    </w:p>
    <w:p>
      <w:pPr>
        <w:rPr>
          <w:rFonts w:hint="eastAsia"/>
        </w:rPr>
      </w:pPr>
      <w:r>
        <w:rPr>
          <w:rFonts w:hint="eastAsia"/>
        </w:rPr>
        <w:t>D. being spare</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He </w:t>
      </w:r>
    </w:p>
    <w:p>
      <w:pPr>
        <w:rPr>
          <w:rFonts w:hint="eastAsia"/>
        </w:rPr>
      </w:pPr>
      <w:r>
        <w:rPr>
          <w:rFonts w:hint="eastAsia"/>
        </w:rPr>
        <w:t>回答</w:t>
      </w:r>
    </w:p>
    <w:p>
      <w:pPr>
        <w:rPr>
          <w:rFonts w:hint="eastAsia"/>
        </w:rPr>
      </w:pPr>
      <w:r>
        <w:rPr>
          <w:rFonts w:hint="eastAsia"/>
        </w:rPr>
        <w:t xml:space="preserve">English for eight years. </w:t>
      </w:r>
    </w:p>
    <w:p>
      <w:pPr>
        <w:rPr>
          <w:rFonts w:hint="eastAsia"/>
        </w:rPr>
      </w:pPr>
      <w:r>
        <w:rPr>
          <w:rFonts w:hint="eastAsia"/>
        </w:rPr>
        <w:t xml:space="preserve">A. has learned </w:t>
      </w:r>
    </w:p>
    <w:p>
      <w:pPr>
        <w:rPr>
          <w:rFonts w:hint="eastAsia"/>
        </w:rPr>
      </w:pPr>
      <w:r>
        <w:rPr>
          <w:rFonts w:hint="eastAsia"/>
        </w:rPr>
        <w:t>B. learned</w:t>
      </w:r>
    </w:p>
    <w:p>
      <w:pPr>
        <w:rPr>
          <w:rFonts w:hint="eastAsia"/>
        </w:rPr>
      </w:pPr>
      <w:r>
        <w:rPr>
          <w:rFonts w:hint="eastAsia"/>
        </w:rPr>
        <w:t>C. learns</w:t>
      </w:r>
    </w:p>
    <w:p>
      <w:pPr>
        <w:rPr>
          <w:rFonts w:hint="eastAsia"/>
        </w:rPr>
      </w:pPr>
      <w:r>
        <w:rPr>
          <w:rFonts w:hint="eastAsia"/>
        </w:rPr>
        <w:t>D. is learning</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He owned (that) he ____a mistake. </w:t>
      </w:r>
    </w:p>
    <w:p>
      <w:pPr>
        <w:rPr>
          <w:rFonts w:hint="eastAsia"/>
        </w:rPr>
      </w:pPr>
      <w:r>
        <w:rPr>
          <w:rFonts w:hint="eastAsia"/>
        </w:rPr>
        <w:t xml:space="preserve">A. was made </w:t>
      </w:r>
    </w:p>
    <w:p>
      <w:pPr>
        <w:rPr>
          <w:rFonts w:hint="eastAsia"/>
        </w:rPr>
      </w:pPr>
      <w:r>
        <w:rPr>
          <w:rFonts w:hint="eastAsia"/>
        </w:rPr>
        <w:t>B. has made</w:t>
      </w:r>
    </w:p>
    <w:p>
      <w:pPr>
        <w:rPr>
          <w:rFonts w:hint="eastAsia"/>
        </w:rPr>
      </w:pPr>
      <w:r>
        <w:rPr>
          <w:rFonts w:hint="eastAsia"/>
        </w:rPr>
        <w:t>C. made</w:t>
      </w:r>
    </w:p>
    <w:p>
      <w:pPr>
        <w:rPr>
          <w:rFonts w:hint="eastAsia"/>
        </w:rPr>
      </w:pPr>
      <w:r>
        <w:rPr>
          <w:rFonts w:hint="eastAsia"/>
        </w:rPr>
        <w:t>D. had made</w:t>
      </w:r>
    </w:p>
    <w:p>
      <w:pPr>
        <w:rPr>
          <w:rFonts w:hint="eastAsia"/>
        </w:rPr>
      </w:pPr>
      <w:r>
        <w:rPr>
          <w:rFonts w:hint="eastAsia"/>
        </w:rPr>
        <w:t>答案：</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He lives in his ____ house. </w:t>
      </w:r>
    </w:p>
    <w:p>
      <w:pPr>
        <w:rPr>
          <w:rFonts w:hint="eastAsia"/>
        </w:rPr>
      </w:pPr>
      <w:r>
        <w:rPr>
          <w:rFonts w:hint="eastAsia"/>
        </w:rPr>
        <w:t>A. own</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the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I'm </w:t>
      </w:r>
    </w:p>
    <w:p>
      <w:pPr>
        <w:rPr>
          <w:rFonts w:hint="eastAsia"/>
        </w:rPr>
      </w:pPr>
      <w:r>
        <w:rPr>
          <w:rFonts w:hint="eastAsia"/>
        </w:rPr>
        <w:t>回答</w:t>
      </w:r>
    </w:p>
    <w:p>
      <w:pPr>
        <w:rPr>
          <w:rFonts w:hint="eastAsia"/>
        </w:rPr>
      </w:pPr>
      <w:r>
        <w:rPr>
          <w:rFonts w:hint="eastAsia"/>
        </w:rPr>
        <w:t xml:space="preserve"> ready. </w:t>
      </w:r>
    </w:p>
    <w:p>
      <w:pPr>
        <w:rPr>
          <w:rFonts w:hint="eastAsia"/>
        </w:rPr>
      </w:pPr>
      <w:r>
        <w:rPr>
          <w:rFonts w:hint="eastAsia"/>
        </w:rPr>
        <w:t>A. quietly</w:t>
      </w:r>
    </w:p>
    <w:p>
      <w:pPr>
        <w:rPr>
          <w:rFonts w:hint="eastAsia"/>
        </w:rPr>
      </w:pPr>
      <w:r>
        <w:rPr>
          <w:rFonts w:hint="eastAsia"/>
        </w:rPr>
        <w:t>B. quite</w:t>
      </w:r>
    </w:p>
    <w:p>
      <w:pPr>
        <w:rPr>
          <w:rFonts w:hint="eastAsia"/>
        </w:rPr>
      </w:pPr>
      <w:r>
        <w:rPr>
          <w:rFonts w:hint="eastAsia"/>
        </w:rPr>
        <w:t>C. quiet</w:t>
      </w:r>
    </w:p>
    <w:p>
      <w:pPr>
        <w:rPr>
          <w:rFonts w:hint="eastAsia"/>
        </w:rPr>
      </w:pPr>
      <w:r>
        <w:rPr>
          <w:rFonts w:hint="eastAsia"/>
        </w:rPr>
        <w:t>D. quitely</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That hat is ____ pretty.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quietly</w:t>
      </w:r>
    </w:p>
    <w:p>
      <w:pPr>
        <w:rPr>
          <w:rFonts w:hint="eastAsia"/>
        </w:rPr>
      </w:pPr>
      <w:r>
        <w:rPr>
          <w:rFonts w:hint="eastAsia"/>
        </w:rPr>
        <w:t>D. quiet</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sea was very </w:t>
      </w:r>
    </w:p>
    <w:p>
      <w:pPr>
        <w:rPr>
          <w:rFonts w:hint="eastAsia"/>
        </w:rPr>
      </w:pPr>
      <w:r>
        <w:rPr>
          <w:rFonts w:hint="eastAsia"/>
        </w:rPr>
        <w:t>回答</w:t>
      </w:r>
    </w:p>
    <w:p>
      <w:pPr>
        <w:rPr>
          <w:rFonts w:hint="eastAsia"/>
        </w:rPr>
      </w:pPr>
      <w:r>
        <w:rPr>
          <w:rFonts w:hint="eastAsia"/>
        </w:rPr>
        <w:t xml:space="preserve"> this morning.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w:t>
      </w:r>
    </w:p>
    <w:p>
      <w:pPr>
        <w:rPr>
          <w:rFonts w:hint="eastAsia"/>
        </w:rPr>
      </w:pPr>
      <w:r>
        <w:rPr>
          <w:rFonts w:hint="eastAsia"/>
        </w:rPr>
        <w:t>D. quietly</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The house became</w:t>
      </w:r>
    </w:p>
    <w:p>
      <w:pPr>
        <w:rPr>
          <w:rFonts w:hint="eastAsia"/>
        </w:rPr>
      </w:pPr>
      <w:r>
        <w:rPr>
          <w:rFonts w:hint="eastAsia"/>
        </w:rPr>
        <w:t>回答</w:t>
      </w:r>
    </w:p>
    <w:p>
      <w:pPr>
        <w:rPr>
          <w:rFonts w:hint="eastAsia"/>
        </w:rPr>
      </w:pPr>
      <w:r>
        <w:rPr>
          <w:rFonts w:hint="eastAsia"/>
        </w:rPr>
        <w:t xml:space="preserve">again when the children were gone.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w:t>
      </w:r>
    </w:p>
    <w:p>
      <w:pPr>
        <w:rPr>
          <w:rFonts w:hint="eastAsia"/>
        </w:rPr>
      </w:pPr>
      <w:r>
        <w:rPr>
          <w:rFonts w:hint="eastAsia"/>
        </w:rPr>
        <w:t>D. quietly</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____, I'm busy preparing for the exams. </w:t>
      </w:r>
    </w:p>
    <w:p>
      <w:pPr>
        <w:rPr>
          <w:rFonts w:hint="eastAsia"/>
        </w:rPr>
      </w:pPr>
      <w:r>
        <w:rPr>
          <w:rFonts w:hint="eastAsia"/>
        </w:rPr>
        <w:t>A. At the moment</w:t>
      </w:r>
    </w:p>
    <w:p>
      <w:pPr>
        <w:rPr>
          <w:rFonts w:hint="eastAsia"/>
        </w:rPr>
      </w:pPr>
      <w:r>
        <w:rPr>
          <w:rFonts w:hint="eastAsia"/>
        </w:rPr>
        <w:t>B. At moment</w:t>
      </w:r>
    </w:p>
    <w:p>
      <w:pPr>
        <w:rPr>
          <w:rFonts w:hint="eastAsia"/>
        </w:rPr>
      </w:pPr>
      <w:r>
        <w:rPr>
          <w:rFonts w:hint="eastAsia"/>
        </w:rPr>
        <w:t>C. The moment</w:t>
      </w:r>
    </w:p>
    <w:p>
      <w:pPr>
        <w:rPr>
          <w:rFonts w:hint="eastAsia"/>
        </w:rPr>
      </w:pPr>
      <w:r>
        <w:rPr>
          <w:rFonts w:hint="eastAsia"/>
        </w:rPr>
        <w:t>D. At the time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At last firemen have____a big forest fire in California. </w:t>
      </w:r>
    </w:p>
    <w:p>
      <w:pPr>
        <w:rPr>
          <w:rFonts w:hint="eastAsia"/>
        </w:rPr>
      </w:pPr>
      <w:r>
        <w:rPr>
          <w:rFonts w:hint="eastAsia"/>
        </w:rPr>
        <w:t>A. put off</w:t>
      </w:r>
    </w:p>
    <w:p>
      <w:pPr>
        <w:rPr>
          <w:rFonts w:hint="eastAsia"/>
        </w:rPr>
      </w:pPr>
      <w:r>
        <w:rPr>
          <w:rFonts w:hint="eastAsia"/>
        </w:rPr>
        <w:t>B. put on</w:t>
      </w:r>
    </w:p>
    <w:p>
      <w:pPr>
        <w:rPr>
          <w:rFonts w:hint="eastAsia"/>
        </w:rPr>
      </w:pPr>
      <w:r>
        <w:rPr>
          <w:rFonts w:hint="eastAsia"/>
        </w:rPr>
        <w:t>C. put out</w:t>
      </w:r>
    </w:p>
    <w:p>
      <w:pPr>
        <w:rPr>
          <w:rFonts w:hint="eastAsia"/>
        </w:rPr>
      </w:pPr>
      <w:r>
        <w:rPr>
          <w:rFonts w:hint="eastAsia"/>
        </w:rPr>
        <w:t>D. put with</w:t>
      </w:r>
    </w:p>
    <w:p>
      <w:pPr>
        <w:rPr>
          <w:rFonts w:hint="eastAsia"/>
        </w:rPr>
      </w:pPr>
      <w:r>
        <w:rPr>
          <w:rFonts w:hint="eastAsia"/>
        </w:rPr>
        <w:t>答案：</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I'll try and find ____ the name of the person who saved my life yesterday. </w:t>
      </w:r>
    </w:p>
    <w:p>
      <w:pPr>
        <w:rPr>
          <w:rFonts w:hint="eastAsia"/>
        </w:rPr>
      </w:pPr>
      <w:r>
        <w:rPr>
          <w:rFonts w:hint="eastAsia"/>
        </w:rPr>
        <w:t>A. at</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off</w:t>
      </w:r>
    </w:p>
    <w:p>
      <w:pPr>
        <w:rPr>
          <w:rFonts w:hint="eastAsia"/>
        </w:rPr>
      </w:pPr>
      <w:r>
        <w:rPr>
          <w:rFonts w:hint="eastAsia"/>
        </w:rPr>
        <w:t>答案：</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They were also quite sure ____a cigarette end did not start the fire. </w:t>
      </w:r>
    </w:p>
    <w:p>
      <w:pPr>
        <w:rPr>
          <w:rFonts w:hint="eastAsia"/>
        </w:rPr>
      </w:pPr>
      <w:r>
        <w:rPr>
          <w:rFonts w:hint="eastAsia"/>
        </w:rPr>
        <w:t>A. that</w:t>
      </w:r>
    </w:p>
    <w:p>
      <w:pPr>
        <w:rPr>
          <w:rFonts w:hint="eastAsia"/>
        </w:rPr>
      </w:pPr>
      <w:r>
        <w:rPr>
          <w:rFonts w:hint="eastAsia"/>
        </w:rPr>
        <w:t>B. what</w:t>
      </w:r>
    </w:p>
    <w:p>
      <w:pPr>
        <w:rPr>
          <w:rFonts w:hint="eastAsia"/>
        </w:rPr>
      </w:pPr>
      <w:r>
        <w:rPr>
          <w:rFonts w:hint="eastAsia"/>
        </w:rPr>
        <w:t>C. which</w:t>
      </w:r>
    </w:p>
    <w:p>
      <w:pPr>
        <w:rPr>
          <w:rFonts w:hint="eastAsia"/>
        </w:rPr>
      </w:pPr>
      <w:r>
        <w:rPr>
          <w:rFonts w:hint="eastAsia"/>
        </w:rPr>
        <w:t>D. who</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I don't know who </w:t>
      </w:r>
    </w:p>
    <w:p>
      <w:pPr>
        <w:rPr>
          <w:rFonts w:hint="eastAsia"/>
        </w:rPr>
      </w:pPr>
      <w:r>
        <w:rPr>
          <w:rFonts w:hint="eastAsia"/>
        </w:rPr>
        <w:t>回答</w:t>
      </w:r>
    </w:p>
    <w:p>
      <w:pPr>
        <w:rPr>
          <w:rFonts w:hint="eastAsia"/>
        </w:rPr>
      </w:pPr>
      <w:r>
        <w:rPr>
          <w:rFonts w:hint="eastAsia"/>
        </w:rPr>
        <w:t xml:space="preserve"> America. </w:t>
      </w:r>
    </w:p>
    <w:p>
      <w:pPr>
        <w:rPr>
          <w:rFonts w:hint="eastAsia"/>
        </w:rPr>
      </w:pPr>
      <w:r>
        <w:rPr>
          <w:rFonts w:hint="eastAsia"/>
        </w:rPr>
        <w:t>A. found</w:t>
      </w:r>
    </w:p>
    <w:p>
      <w:pPr>
        <w:rPr>
          <w:rFonts w:hint="eastAsia"/>
        </w:rPr>
      </w:pPr>
      <w:r>
        <w:rPr>
          <w:rFonts w:hint="eastAsia"/>
        </w:rPr>
        <w:t>B. discovered</w:t>
      </w:r>
    </w:p>
    <w:p>
      <w:pPr>
        <w:rPr>
          <w:rFonts w:hint="eastAsia"/>
        </w:rPr>
      </w:pPr>
      <w:r>
        <w:rPr>
          <w:rFonts w:hint="eastAsia"/>
        </w:rPr>
        <w:t>C. found out</w:t>
      </w:r>
    </w:p>
    <w:p>
      <w:pPr>
        <w:rPr>
          <w:rFonts w:hint="eastAsia"/>
        </w:rPr>
      </w:pPr>
      <w:r>
        <w:rPr>
          <w:rFonts w:hint="eastAsia"/>
        </w:rPr>
        <w:t>D. looked for</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villagers were surprised to see the ____ of an aeroplane near the lake. </w:t>
      </w:r>
    </w:p>
    <w:p>
      <w:pPr>
        <w:rPr>
          <w:rFonts w:hint="eastAsia"/>
        </w:rPr>
      </w:pPr>
      <w:r>
        <w:rPr>
          <w:rFonts w:hint="eastAsia"/>
        </w:rPr>
        <w:t xml:space="preserve">A. remains </w:t>
      </w:r>
    </w:p>
    <w:p>
      <w:pPr>
        <w:rPr>
          <w:rFonts w:hint="eastAsia"/>
        </w:rPr>
      </w:pPr>
      <w:r>
        <w:rPr>
          <w:rFonts w:hint="eastAsia"/>
        </w:rPr>
        <w:t>B. remain</w:t>
      </w:r>
    </w:p>
    <w:p>
      <w:pPr>
        <w:rPr>
          <w:rFonts w:hint="eastAsia"/>
        </w:rPr>
      </w:pPr>
      <w:r>
        <w:rPr>
          <w:rFonts w:hint="eastAsia"/>
        </w:rPr>
        <w:t>C. thing</w:t>
      </w:r>
    </w:p>
    <w:p>
      <w:pPr>
        <w:rPr>
          <w:rFonts w:hint="eastAsia"/>
        </w:rPr>
      </w:pPr>
      <w:r>
        <w:rPr>
          <w:rFonts w:hint="eastAsia"/>
        </w:rPr>
        <w:t>D. matter</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Did you wind this piece of wire ____ the tree?</w:t>
      </w:r>
    </w:p>
    <w:p>
      <w:pPr>
        <w:rPr>
          <w:rFonts w:hint="eastAsia"/>
        </w:rPr>
      </w:pPr>
      <w:r>
        <w:rPr>
          <w:rFonts w:hint="eastAsia"/>
        </w:rPr>
        <w:t xml:space="preserve">A. round </w:t>
      </w:r>
    </w:p>
    <w:p>
      <w:pPr>
        <w:rPr>
          <w:rFonts w:hint="eastAsia"/>
        </w:rPr>
      </w:pPr>
      <w:r>
        <w:rPr>
          <w:rFonts w:hint="eastAsia"/>
        </w:rPr>
        <w:t>B. along</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This morning I got up very ____. </w:t>
      </w:r>
    </w:p>
    <w:p>
      <w:pPr>
        <w:rPr>
          <w:rFonts w:hint="eastAsia"/>
        </w:rPr>
      </w:pPr>
      <w:r>
        <w:rPr>
          <w:rFonts w:hint="eastAsia"/>
        </w:rPr>
        <w:t>A. lately</w:t>
      </w:r>
    </w:p>
    <w:p>
      <w:pPr>
        <w:rPr>
          <w:rFonts w:hint="eastAsia"/>
        </w:rPr>
      </w:pPr>
      <w:r>
        <w:rPr>
          <w:rFonts w:hint="eastAsia"/>
        </w:rPr>
        <w:t>B. late</w:t>
      </w:r>
    </w:p>
    <w:p>
      <w:pPr>
        <w:rPr>
          <w:rFonts w:hint="eastAsia"/>
        </w:rPr>
      </w:pPr>
      <w:r>
        <w:rPr>
          <w:rFonts w:hint="eastAsia"/>
        </w:rPr>
        <w:t>C. later</w:t>
      </w:r>
    </w:p>
    <w:p>
      <w:pPr>
        <w:rPr>
          <w:rFonts w:hint="eastAsia"/>
        </w:rPr>
      </w:pPr>
      <w:r>
        <w:rPr>
          <w:rFonts w:hint="eastAsia"/>
        </w:rPr>
        <w:t>D. latter</w:t>
      </w:r>
    </w:p>
    <w:p>
      <w:pPr>
        <w:rPr>
          <w:rFonts w:hint="eastAsia"/>
        </w:rPr>
      </w:pPr>
      <w:r>
        <w:rPr>
          <w:rFonts w:hint="eastAsia"/>
        </w:rPr>
        <w:t>答案：</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Many people</w:t>
      </w:r>
    </w:p>
    <w:p>
      <w:pPr>
        <w:rPr>
          <w:rFonts w:hint="eastAsia"/>
        </w:rPr>
      </w:pPr>
      <w:r>
        <w:rPr>
          <w:rFonts w:hint="eastAsia"/>
        </w:rPr>
        <w:t>回答</w:t>
      </w:r>
    </w:p>
    <w:p>
      <w:pPr>
        <w:rPr>
          <w:rFonts w:hint="eastAsia"/>
        </w:rPr>
      </w:pPr>
      <w:r>
        <w:rPr>
          <w:rFonts w:hint="eastAsia"/>
        </w:rPr>
        <w:t xml:space="preserve">cigarette ends carelessly. </w:t>
      </w:r>
    </w:p>
    <w:p>
      <w:pPr>
        <w:rPr>
          <w:rFonts w:hint="eastAsia"/>
        </w:rPr>
      </w:pPr>
      <w:r>
        <w:rPr>
          <w:rFonts w:hint="eastAsia"/>
        </w:rPr>
        <w:t>A. throw to</w:t>
      </w:r>
    </w:p>
    <w:p>
      <w:pPr>
        <w:rPr>
          <w:rFonts w:hint="eastAsia"/>
        </w:rPr>
      </w:pPr>
      <w:r>
        <w:rPr>
          <w:rFonts w:hint="eastAsia"/>
        </w:rPr>
        <w:t>B. throw to</w:t>
      </w:r>
    </w:p>
    <w:p>
      <w:pPr>
        <w:rPr>
          <w:rFonts w:hint="eastAsia"/>
        </w:rPr>
      </w:pPr>
      <w:r>
        <w:rPr>
          <w:rFonts w:hint="eastAsia"/>
        </w:rPr>
        <w:t>C. throw at</w:t>
      </w:r>
    </w:p>
    <w:p>
      <w:pPr>
        <w:rPr>
          <w:rFonts w:hint="eastAsia"/>
        </w:rPr>
      </w:pPr>
      <w:r>
        <w:rPr>
          <w:rFonts w:hint="eastAsia"/>
        </w:rPr>
        <w:t>D. throw away</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Do you know the </w:t>
      </w:r>
    </w:p>
    <w:p>
      <w:pPr>
        <w:rPr>
          <w:rFonts w:hint="eastAsia"/>
        </w:rPr>
      </w:pPr>
      <w:r>
        <w:rPr>
          <w:rFonts w:hint="eastAsia"/>
        </w:rPr>
        <w:t>回答</w:t>
      </w:r>
    </w:p>
    <w:p>
      <w:pPr>
        <w:rPr>
          <w:rFonts w:hint="eastAsia"/>
        </w:rPr>
      </w:pPr>
      <w:r>
        <w:rPr>
          <w:rFonts w:hint="eastAsia"/>
        </w:rPr>
        <w:t>of the war?</w:t>
      </w:r>
    </w:p>
    <w:p>
      <w:pPr>
        <w:rPr>
          <w:rFonts w:hint="eastAsia"/>
        </w:rPr>
      </w:pPr>
      <w:r>
        <w:rPr>
          <w:rFonts w:hint="eastAsia"/>
        </w:rPr>
        <w:t>A. reason</w:t>
      </w:r>
    </w:p>
    <w:p>
      <w:pPr>
        <w:rPr>
          <w:rFonts w:hint="eastAsia"/>
        </w:rPr>
      </w:pPr>
      <w:r>
        <w:rPr>
          <w:rFonts w:hint="eastAsia"/>
        </w:rPr>
        <w:t>B. reasons</w:t>
      </w:r>
    </w:p>
    <w:p>
      <w:pPr>
        <w:rPr>
          <w:rFonts w:hint="eastAsia"/>
        </w:rPr>
      </w:pPr>
      <w:r>
        <w:rPr>
          <w:rFonts w:hint="eastAsia"/>
        </w:rPr>
        <w:t>C. cause</w:t>
      </w:r>
    </w:p>
    <w:p>
      <w:pPr>
        <w:rPr>
          <w:rFonts w:hint="eastAsia"/>
        </w:rPr>
      </w:pPr>
      <w:r>
        <w:rPr>
          <w:rFonts w:hint="eastAsia"/>
        </w:rPr>
        <w:t>D. casues</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Give me your ____ for going there. </w:t>
      </w:r>
    </w:p>
    <w:p>
      <w:pPr>
        <w:rPr>
          <w:rFonts w:hint="eastAsia"/>
        </w:rPr>
      </w:pPr>
      <w:r>
        <w:rPr>
          <w:rFonts w:hint="eastAsia"/>
        </w:rPr>
        <w:t>A. reason</w:t>
      </w:r>
    </w:p>
    <w:p>
      <w:pPr>
        <w:rPr>
          <w:rFonts w:hint="eastAsia"/>
        </w:rPr>
      </w:pPr>
      <w:r>
        <w:rPr>
          <w:rFonts w:hint="eastAsia"/>
        </w:rPr>
        <w:t>B. cause</w:t>
      </w:r>
    </w:p>
    <w:p>
      <w:pPr>
        <w:rPr>
          <w:rFonts w:hint="eastAsia"/>
        </w:rPr>
      </w:pPr>
      <w:r>
        <w:rPr>
          <w:rFonts w:hint="eastAsia"/>
        </w:rPr>
        <w:t>C. because</w:t>
      </w:r>
    </w:p>
    <w:p>
      <w:pPr>
        <w:rPr>
          <w:rFonts w:hint="eastAsia"/>
        </w:rPr>
      </w:pPr>
      <w:r>
        <w:rPr>
          <w:rFonts w:hint="eastAsia"/>
        </w:rPr>
        <w:t>D. since</w:t>
      </w:r>
    </w:p>
    <w:p>
      <w:pPr>
        <w:rPr>
          <w:rFonts w:hint="eastAsia"/>
        </w:rPr>
      </w:pPr>
      <w:r>
        <w:rPr>
          <w:rFonts w:hint="eastAsia"/>
        </w:rPr>
        <w:t>答案：</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10:48</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10:49</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w:t>
      </w:r>
    </w:p>
    <w:p>
      <w:pPr>
        <w:rPr>
          <w:rFonts w:hint="eastAsia" w:eastAsiaTheme="minorEastAsia"/>
          <w:lang w:eastAsia="zh-CN"/>
        </w:rPr>
      </w:pPr>
    </w:p>
    <w:p>
      <w:pPr>
        <w:rPr>
          <w:rFonts w:hint="eastAsia"/>
        </w:rPr>
      </w:pPr>
      <w:r>
        <w:rPr>
          <w:rFonts w:hint="eastAsia"/>
        </w:rPr>
        <w:t xml:space="preserve">The children were at </w:t>
      </w:r>
    </w:p>
    <w:p>
      <w:pPr>
        <w:rPr>
          <w:rFonts w:hint="eastAsia"/>
        </w:rPr>
      </w:pPr>
      <w:r>
        <w:rPr>
          <w:rFonts w:hint="eastAsia"/>
        </w:rPr>
        <w:t>回答</w:t>
      </w:r>
    </w:p>
    <w:p>
      <w:pPr>
        <w:rPr>
          <w:rFonts w:hint="eastAsia"/>
        </w:rPr>
      </w:pPr>
      <w:r>
        <w:rPr>
          <w:rFonts w:hint="eastAsia"/>
        </w:rPr>
        <w:t xml:space="preserve">school, my husband was at work. </w:t>
      </w:r>
    </w:p>
    <w:p>
      <w:pPr>
        <w:rPr>
          <w:rFonts w:hint="eastAsia"/>
        </w:rPr>
      </w:pPr>
      <w:r>
        <w:rPr>
          <w:rFonts w:hint="eastAsia"/>
        </w:rPr>
        <w:t>A. the</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That's </w:t>
      </w:r>
    </w:p>
    <w:p>
      <w:pPr>
        <w:rPr>
          <w:rFonts w:hint="eastAsia"/>
        </w:rPr>
      </w:pPr>
      <w:r>
        <w:rPr>
          <w:rFonts w:hint="eastAsia"/>
        </w:rPr>
        <w:t>回答</w:t>
      </w:r>
    </w:p>
    <w:p>
      <w:pPr>
        <w:rPr>
          <w:rFonts w:hint="eastAsia"/>
        </w:rPr>
      </w:pPr>
      <w:r>
        <w:rPr>
          <w:rFonts w:hint="eastAsia"/>
        </w:rPr>
        <w:t xml:space="preserve"> what I wanted to tell you. </w:t>
      </w:r>
    </w:p>
    <w:p>
      <w:pPr>
        <w:rPr>
          <w:rFonts w:hint="eastAsia"/>
        </w:rPr>
      </w:pPr>
      <w:r>
        <w:rPr>
          <w:rFonts w:hint="eastAsia"/>
        </w:rPr>
        <w:t>A. exactly</w:t>
      </w:r>
    </w:p>
    <w:p>
      <w:pPr>
        <w:rPr>
          <w:rFonts w:hint="eastAsia"/>
        </w:rPr>
      </w:pPr>
      <w:r>
        <w:rPr>
          <w:rFonts w:hint="eastAsia"/>
        </w:rPr>
        <w:t>B. quietly</w:t>
      </w:r>
    </w:p>
    <w:p>
      <w:pPr>
        <w:rPr>
          <w:rFonts w:hint="eastAsia"/>
        </w:rPr>
      </w:pPr>
      <w:r>
        <w:rPr>
          <w:rFonts w:hint="eastAsia"/>
        </w:rPr>
        <w:t>C. hardly</w:t>
      </w:r>
    </w:p>
    <w:p>
      <w:pPr>
        <w:rPr>
          <w:rFonts w:hint="eastAsia"/>
        </w:rPr>
      </w:pPr>
      <w:r>
        <w:rPr>
          <w:rFonts w:hint="eastAsia"/>
        </w:rPr>
        <w:t>D. lately</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 xml:space="preserve"> could have been more annoying. </w:t>
      </w:r>
    </w:p>
    <w:p>
      <w:pPr>
        <w:rPr>
          <w:rFonts w:hint="eastAsia"/>
        </w:rPr>
      </w:pPr>
      <w:r>
        <w:rPr>
          <w:rFonts w:hint="eastAsia"/>
        </w:rPr>
        <w:t>A. Everything</w:t>
      </w:r>
    </w:p>
    <w:p>
      <w:pPr>
        <w:rPr>
          <w:rFonts w:hint="eastAsia"/>
        </w:rPr>
      </w:pPr>
      <w:r>
        <w:rPr>
          <w:rFonts w:hint="eastAsia"/>
        </w:rPr>
        <w:t>B. Anything</w:t>
      </w:r>
    </w:p>
    <w:p>
      <w:pPr>
        <w:rPr>
          <w:rFonts w:hint="eastAsia"/>
        </w:rPr>
      </w:pPr>
      <w:r>
        <w:rPr>
          <w:rFonts w:hint="eastAsia"/>
        </w:rPr>
        <w:t>C. Nothing</w:t>
      </w:r>
    </w:p>
    <w:p>
      <w:pPr>
        <w:rPr>
          <w:rFonts w:hint="eastAsia"/>
        </w:rPr>
      </w:pPr>
      <w:r>
        <w:rPr>
          <w:rFonts w:hint="eastAsia"/>
        </w:rPr>
        <w:t>D. Something</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persuaded him into </w:t>
      </w:r>
    </w:p>
    <w:p>
      <w:pPr>
        <w:rPr>
          <w:rFonts w:hint="eastAsia"/>
        </w:rPr>
      </w:pPr>
      <w:r>
        <w:rPr>
          <w:rFonts w:hint="eastAsia"/>
        </w:rPr>
        <w:t>回答</w:t>
      </w:r>
    </w:p>
    <w:p>
      <w:pPr>
        <w:rPr>
          <w:rFonts w:hint="eastAsia"/>
        </w:rPr>
      </w:pPr>
      <w:r>
        <w:rPr>
          <w:rFonts w:hint="eastAsia"/>
        </w:rPr>
        <w:t xml:space="preserve">that plan. </w:t>
      </w:r>
    </w:p>
    <w:p>
      <w:pPr>
        <w:rPr>
          <w:rFonts w:hint="eastAsia"/>
        </w:rPr>
      </w:pPr>
      <w:r>
        <w:rPr>
          <w:rFonts w:hint="eastAsia"/>
        </w:rPr>
        <w:t>A. giving off</w:t>
      </w:r>
    </w:p>
    <w:p>
      <w:pPr>
        <w:rPr>
          <w:rFonts w:hint="eastAsia"/>
        </w:rPr>
      </w:pPr>
      <w:r>
        <w:rPr>
          <w:rFonts w:hint="eastAsia"/>
        </w:rPr>
        <w:t>B. giving up</w:t>
      </w:r>
    </w:p>
    <w:p>
      <w:pPr>
        <w:rPr>
          <w:rFonts w:hint="eastAsia"/>
        </w:rPr>
      </w:pPr>
      <w:r>
        <w:rPr>
          <w:rFonts w:hint="eastAsia"/>
        </w:rPr>
        <w:t>C. giving in</w:t>
      </w:r>
    </w:p>
    <w:p>
      <w:pPr>
        <w:rPr>
          <w:rFonts w:hint="eastAsia"/>
        </w:rPr>
      </w:pPr>
      <w:r>
        <w:rPr>
          <w:rFonts w:hint="eastAsia"/>
        </w:rPr>
        <w:t>D. giving away</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We still have </w:t>
      </w:r>
    </w:p>
    <w:p>
      <w:pPr>
        <w:rPr>
          <w:rFonts w:hint="eastAsia"/>
        </w:rPr>
      </w:pPr>
      <w:r>
        <w:rPr>
          <w:rFonts w:hint="eastAsia"/>
        </w:rPr>
        <w:t>回答</w:t>
      </w:r>
    </w:p>
    <w:p>
      <w:pPr>
        <w:rPr>
          <w:rFonts w:hint="eastAsia"/>
        </w:rPr>
      </w:pPr>
      <w:r>
        <w:rPr>
          <w:rFonts w:hint="eastAsia"/>
        </w:rPr>
        <w:t xml:space="preserve"> sugar. We don't need ____________ sugar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 some</w:t>
      </w:r>
    </w:p>
    <w:p>
      <w:pPr>
        <w:rPr>
          <w:rFonts w:hint="eastAsia"/>
        </w:rPr>
      </w:pPr>
      <w:r>
        <w:rPr>
          <w:rFonts w:hint="eastAsia"/>
        </w:rPr>
        <w:t>D. some. . . a</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Government always makes sure that </w:t>
      </w:r>
    </w:p>
    <w:p>
      <w:pPr>
        <w:rPr>
          <w:rFonts w:hint="eastAsia"/>
        </w:rPr>
      </w:pPr>
      <w:r>
        <w:rPr>
          <w:rFonts w:hint="eastAsia"/>
        </w:rPr>
        <w:t>回答</w:t>
      </w:r>
    </w:p>
    <w:p>
      <w:pPr>
        <w:rPr>
          <w:rFonts w:hint="eastAsia"/>
        </w:rPr>
      </w:pPr>
      <w:r>
        <w:rPr>
          <w:rFonts w:hint="eastAsia"/>
        </w:rPr>
        <w:t xml:space="preserve">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Sam is </w:t>
      </w:r>
    </w:p>
    <w:p>
      <w:pPr>
        <w:rPr>
          <w:rFonts w:hint="eastAsia"/>
        </w:rPr>
      </w:pPr>
      <w:r>
        <w:rPr>
          <w:rFonts w:hint="eastAsia"/>
        </w:rPr>
        <w:t>回答</w:t>
      </w:r>
    </w:p>
    <w:p>
      <w:pPr>
        <w:rPr>
          <w:rFonts w:hint="eastAsia"/>
        </w:rPr>
      </w:pPr>
      <w:r>
        <w:rPr>
          <w:rFonts w:hint="eastAsia"/>
        </w:rPr>
        <w:t xml:space="preserve"> young man with a lot of money. </w:t>
      </w:r>
    </w:p>
    <w:p>
      <w:pPr>
        <w:rPr>
          <w:rFonts w:hint="eastAsia"/>
        </w:rPr>
      </w:pPr>
      <w:r>
        <w:rPr>
          <w:rFonts w:hint="eastAsia"/>
        </w:rPr>
        <w:t>A. an</w:t>
      </w:r>
    </w:p>
    <w:p>
      <w:pPr>
        <w:rPr>
          <w:rFonts w:hint="eastAsia"/>
        </w:rPr>
      </w:pPr>
      <w:r>
        <w:rPr>
          <w:rFonts w:hint="eastAsia"/>
        </w:rPr>
        <w:t>B. the</w:t>
      </w:r>
    </w:p>
    <w:p>
      <w:pPr>
        <w:rPr>
          <w:rFonts w:hint="eastAsia"/>
        </w:rPr>
      </w:pPr>
      <w:r>
        <w:rPr>
          <w:rFonts w:hint="eastAsia"/>
        </w:rPr>
        <w:t>C. a</w:t>
      </w:r>
    </w:p>
    <w:p>
      <w:pPr>
        <w:rPr>
          <w:rFonts w:hint="eastAsia"/>
        </w:rPr>
      </w:pPr>
      <w:r>
        <w:rPr>
          <w:rFonts w:hint="eastAsia"/>
        </w:rPr>
        <w:t>D. ×</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Your bag is under </w:t>
      </w:r>
    </w:p>
    <w:p>
      <w:pPr>
        <w:rPr>
          <w:rFonts w:hint="eastAsia"/>
        </w:rPr>
      </w:pPr>
      <w:r>
        <w:rPr>
          <w:rFonts w:hint="eastAsia"/>
        </w:rPr>
        <w:t>回答</w:t>
      </w:r>
    </w:p>
    <w:p>
      <w:pPr>
        <w:rPr>
          <w:rFonts w:hint="eastAsia"/>
        </w:rPr>
      </w:pPr>
      <w:r>
        <w:rPr>
          <w:rFonts w:hint="eastAsia"/>
        </w:rPr>
        <w:t xml:space="preserve"> bed.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C. this</w:t>
      </w:r>
    </w:p>
    <w:p>
      <w:pPr>
        <w:rPr>
          <w:rFonts w:hint="eastAsia"/>
        </w:rPr>
      </w:pPr>
      <w:r>
        <w:rPr>
          <w:rFonts w:hint="eastAsia"/>
        </w:rPr>
        <w:t>D. ×</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was busy </w:t>
      </w:r>
    </w:p>
    <w:p>
      <w:pPr>
        <w:rPr>
          <w:rFonts w:hint="eastAsia"/>
        </w:rPr>
      </w:pPr>
      <w:r>
        <w:rPr>
          <w:rFonts w:hint="eastAsia"/>
        </w:rPr>
        <w:t>回答</w:t>
      </w:r>
    </w:p>
    <w:p>
      <w:pPr>
        <w:rPr>
          <w:rFonts w:hint="eastAsia"/>
        </w:rPr>
      </w:pPr>
      <w:r>
        <w:rPr>
          <w:rFonts w:hint="eastAsia"/>
        </w:rPr>
        <w:t xml:space="preserve"> butter and flour. </w:t>
      </w:r>
    </w:p>
    <w:p>
      <w:pPr>
        <w:rPr>
          <w:rFonts w:hint="eastAsia"/>
        </w:rPr>
      </w:pPr>
      <w:r>
        <w:rPr>
          <w:rFonts w:hint="eastAsia"/>
        </w:rPr>
        <w:t>A. to mix</w:t>
      </w:r>
    </w:p>
    <w:p>
      <w:pPr>
        <w:rPr>
          <w:rFonts w:hint="eastAsia"/>
        </w:rPr>
      </w:pPr>
      <w:r>
        <w:rPr>
          <w:rFonts w:hint="eastAsia"/>
        </w:rPr>
        <w:t>B. at mixing</w:t>
      </w:r>
    </w:p>
    <w:p>
      <w:pPr>
        <w:rPr>
          <w:rFonts w:hint="eastAsia"/>
        </w:rPr>
      </w:pPr>
      <w:r>
        <w:rPr>
          <w:rFonts w:hint="eastAsia"/>
        </w:rPr>
        <w:t>C. mixing</w:t>
      </w:r>
    </w:p>
    <w:p>
      <w:pPr>
        <w:rPr>
          <w:rFonts w:hint="eastAsia"/>
        </w:rPr>
      </w:pPr>
      <w:r>
        <w:rPr>
          <w:rFonts w:hint="eastAsia"/>
        </w:rPr>
        <w:t>D. mixed</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w:t>
      </w:r>
    </w:p>
    <w:p>
      <w:pPr>
        <w:rPr>
          <w:rFonts w:hint="eastAsia"/>
        </w:rPr>
      </w:pPr>
      <w:r>
        <w:rPr>
          <w:rFonts w:hint="eastAsia"/>
        </w:rPr>
        <w:t>回答</w:t>
      </w:r>
    </w:p>
    <w:p>
      <w:pPr>
        <w:rPr>
          <w:rFonts w:hint="eastAsia"/>
        </w:rPr>
      </w:pPr>
      <w:r>
        <w:rPr>
          <w:rFonts w:hint="eastAsia"/>
        </w:rPr>
        <w:t xml:space="preserve"> the voice of Helen Bates. </w:t>
      </w:r>
    </w:p>
    <w:p>
      <w:pPr>
        <w:rPr>
          <w:rFonts w:hint="eastAsia"/>
        </w:rPr>
      </w:pPr>
      <w:r>
        <w:rPr>
          <w:rFonts w:hint="eastAsia"/>
        </w:rPr>
        <w:t>A. am recognized</w:t>
      </w:r>
    </w:p>
    <w:p>
      <w:pPr>
        <w:rPr>
          <w:rFonts w:hint="eastAsia"/>
        </w:rPr>
      </w:pPr>
      <w:r>
        <w:rPr>
          <w:rFonts w:hint="eastAsia"/>
        </w:rPr>
        <w:t>B. was recognized</w:t>
      </w:r>
    </w:p>
    <w:p>
      <w:pPr>
        <w:rPr>
          <w:rFonts w:hint="eastAsia"/>
        </w:rPr>
      </w:pPr>
      <w:r>
        <w:rPr>
          <w:rFonts w:hint="eastAsia"/>
        </w:rPr>
        <w:t>C. recognized</w:t>
      </w:r>
    </w:p>
    <w:p>
      <w:pPr>
        <w:rPr>
          <w:rFonts w:hint="eastAsia"/>
        </w:rPr>
      </w:pPr>
      <w:r>
        <w:rPr>
          <w:rFonts w:hint="eastAsia"/>
        </w:rPr>
        <w:t>D. was recognizing</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10:50</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He is one of the greatest men of</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all the time</w:t>
      </w:r>
    </w:p>
    <w:p>
      <w:pPr>
        <w:rPr>
          <w:rFonts w:hint="eastAsia"/>
        </w:rPr>
      </w:pPr>
      <w:r>
        <w:rPr>
          <w:rFonts w:hint="eastAsia"/>
        </w:rPr>
        <w:t>B. this of time</w:t>
      </w:r>
    </w:p>
    <w:p>
      <w:pPr>
        <w:rPr>
          <w:rFonts w:hint="eastAsia"/>
        </w:rPr>
      </w:pPr>
      <w:r>
        <w:rPr>
          <w:rFonts w:hint="eastAsia"/>
        </w:rPr>
        <w:t>C. that of time</w:t>
      </w:r>
    </w:p>
    <w:p>
      <w:pPr>
        <w:rPr>
          <w:rFonts w:hint="eastAsia"/>
        </w:rPr>
      </w:pPr>
      <w:r>
        <w:rPr>
          <w:rFonts w:hint="eastAsia"/>
        </w:rPr>
        <w:t>D. all time</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This is the best dress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on display</w:t>
      </w:r>
    </w:p>
    <w:p>
      <w:pPr>
        <w:rPr>
          <w:rFonts w:hint="eastAsia"/>
        </w:rPr>
      </w:pPr>
      <w:r>
        <w:rPr>
          <w:rFonts w:hint="eastAsia"/>
        </w:rPr>
        <w:t>B. on the display</w:t>
      </w:r>
    </w:p>
    <w:p>
      <w:pPr>
        <w:rPr>
          <w:rFonts w:hint="eastAsia"/>
        </w:rPr>
      </w:pPr>
      <w:r>
        <w:rPr>
          <w:rFonts w:hint="eastAsia"/>
        </w:rPr>
        <w:t>C. on a display</w:t>
      </w:r>
    </w:p>
    <w:p>
      <w:pPr>
        <w:rPr>
          <w:rFonts w:hint="eastAsia"/>
        </w:rPr>
      </w:pPr>
      <w:r>
        <w:rPr>
          <w:rFonts w:hint="eastAsia"/>
        </w:rPr>
        <w:t>D. on an display</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paid him ￡ 200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all in all</w:t>
      </w:r>
    </w:p>
    <w:p>
      <w:pPr>
        <w:rPr>
          <w:rFonts w:hint="eastAsia"/>
        </w:rPr>
      </w:pPr>
      <w:r>
        <w:rPr>
          <w:rFonts w:hint="eastAsia"/>
        </w:rPr>
        <w:t>B. in the all</w:t>
      </w:r>
    </w:p>
    <w:p>
      <w:pPr>
        <w:rPr>
          <w:rFonts w:hint="eastAsia"/>
        </w:rPr>
      </w:pPr>
      <w:r>
        <w:rPr>
          <w:rFonts w:hint="eastAsia"/>
        </w:rPr>
        <w:t>C. in all</w:t>
      </w:r>
    </w:p>
    <w:p>
      <w:pPr>
        <w:rPr>
          <w:rFonts w:hint="eastAsia"/>
        </w:rPr>
      </w:pPr>
      <w:r>
        <w:rPr>
          <w:rFonts w:hint="eastAsia"/>
        </w:rPr>
        <w:t>D. all in</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Why did you </w:t>
      </w:r>
    </w:p>
    <w:p>
      <w:pPr>
        <w:rPr>
          <w:rFonts w:hint="eastAsia"/>
        </w:rPr>
      </w:pPr>
      <w:r>
        <w:rPr>
          <w:rFonts w:hint="eastAsia"/>
        </w:rPr>
        <w:t>回答</w:t>
      </w:r>
    </w:p>
    <w:p>
      <w:pPr>
        <w:rPr>
          <w:rFonts w:hint="eastAsia"/>
        </w:rPr>
      </w:pPr>
      <w:r>
        <w:rPr>
          <w:rFonts w:hint="eastAsia"/>
        </w:rPr>
        <w:t xml:space="preserve"> silent/quiet at the dinner party?</w:t>
      </w:r>
    </w:p>
    <w:p>
      <w:pPr>
        <w:rPr>
          <w:rFonts w:hint="eastAsia"/>
        </w:rPr>
      </w:pPr>
      <w:r>
        <w:rPr>
          <w:rFonts w:hint="eastAsia"/>
        </w:rPr>
        <w:t>A. remained</w:t>
      </w:r>
    </w:p>
    <w:p>
      <w:pPr>
        <w:rPr>
          <w:rFonts w:hint="eastAsia"/>
        </w:rPr>
      </w:pPr>
      <w:r>
        <w:rPr>
          <w:rFonts w:hint="eastAsia"/>
        </w:rPr>
        <w:t xml:space="preserve">B. remain </w:t>
      </w:r>
    </w:p>
    <w:p>
      <w:pPr>
        <w:rPr>
          <w:rFonts w:hint="eastAsia"/>
        </w:rPr>
      </w:pPr>
      <w:r>
        <w:rPr>
          <w:rFonts w:hint="eastAsia"/>
        </w:rPr>
        <w:t>C. remains</w:t>
      </w:r>
    </w:p>
    <w:p>
      <w:pPr>
        <w:rPr>
          <w:rFonts w:hint="eastAsia"/>
        </w:rPr>
      </w:pPr>
      <w:r>
        <w:rPr>
          <w:rFonts w:hint="eastAsia"/>
        </w:rPr>
        <w:t>D. be</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They all remained </w:t>
      </w:r>
    </w:p>
    <w:p>
      <w:pPr>
        <w:rPr>
          <w:rFonts w:hint="eastAsia"/>
        </w:rPr>
      </w:pPr>
      <w:r>
        <w:rPr>
          <w:rFonts w:hint="eastAsia"/>
        </w:rPr>
        <w:t>回答</w:t>
      </w:r>
    </w:p>
    <w:p>
      <w:pPr>
        <w:rPr>
          <w:rFonts w:hint="eastAsia"/>
        </w:rPr>
      </w:pPr>
      <w:r>
        <w:rPr>
          <w:rFonts w:hint="eastAsia"/>
        </w:rPr>
        <w:t xml:space="preserve"> while the manager talked. </w:t>
      </w:r>
    </w:p>
    <w:p>
      <w:pPr>
        <w:rPr>
          <w:rFonts w:hint="eastAsia"/>
        </w:rPr>
      </w:pPr>
      <w:r>
        <w:rPr>
          <w:rFonts w:hint="eastAsia"/>
        </w:rPr>
        <w:t>A. standing</w:t>
      </w:r>
    </w:p>
    <w:p>
      <w:pPr>
        <w:rPr>
          <w:rFonts w:hint="eastAsia"/>
        </w:rPr>
      </w:pPr>
      <w:r>
        <w:rPr>
          <w:rFonts w:hint="eastAsia"/>
        </w:rPr>
        <w:t>B. stood</w:t>
      </w:r>
    </w:p>
    <w:p>
      <w:pPr>
        <w:rPr>
          <w:rFonts w:hint="eastAsia"/>
        </w:rPr>
      </w:pPr>
      <w:r>
        <w:rPr>
          <w:rFonts w:hint="eastAsia"/>
        </w:rPr>
        <w:t>C. stand</w:t>
      </w:r>
    </w:p>
    <w:p>
      <w:pPr>
        <w:rPr>
          <w:rFonts w:hint="eastAsia"/>
        </w:rPr>
      </w:pPr>
      <w:r>
        <w:rPr>
          <w:rFonts w:hint="eastAsia"/>
        </w:rPr>
        <w:t>D. stands</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Stores haven't </w:t>
      </w:r>
    </w:p>
    <w:p>
      <w:pPr>
        <w:rPr>
          <w:rFonts w:hint="eastAsia"/>
        </w:rPr>
      </w:pPr>
      <w:r>
        <w:rPr>
          <w:rFonts w:hint="eastAsia"/>
        </w:rPr>
        <w:t>回答</w:t>
      </w:r>
    </w:p>
    <w:p>
      <w:pPr>
        <w:rPr>
          <w:rFonts w:hint="eastAsia"/>
        </w:rPr>
      </w:pPr>
      <w:r>
        <w:rPr>
          <w:rFonts w:hint="eastAsia"/>
        </w:rPr>
        <w:t xml:space="preserve"> as much profit as usual this year. </w:t>
      </w:r>
    </w:p>
    <w:p>
      <w:pPr>
        <w:rPr>
          <w:rFonts w:hint="eastAsia"/>
        </w:rPr>
      </w:pPr>
      <w:r>
        <w:rPr>
          <w:rFonts w:hint="eastAsia"/>
        </w:rPr>
        <w:t>A. make</w:t>
      </w:r>
    </w:p>
    <w:p>
      <w:pPr>
        <w:rPr>
          <w:rFonts w:hint="eastAsia"/>
        </w:rPr>
      </w:pPr>
      <w:r>
        <w:rPr>
          <w:rFonts w:hint="eastAsia"/>
        </w:rPr>
        <w:t>B. making</w:t>
      </w:r>
    </w:p>
    <w:p>
      <w:pPr>
        <w:rPr>
          <w:rFonts w:hint="eastAsia"/>
        </w:rPr>
      </w:pPr>
      <w:r>
        <w:rPr>
          <w:rFonts w:hint="eastAsia"/>
        </w:rPr>
        <w:t>C. made</w:t>
      </w:r>
    </w:p>
    <w:p>
      <w:pPr>
        <w:rPr>
          <w:rFonts w:hint="eastAsia"/>
        </w:rPr>
      </w:pPr>
      <w:r>
        <w:rPr>
          <w:rFonts w:hint="eastAsia"/>
        </w:rPr>
        <w:t>D. makes</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have profited much </w:t>
      </w:r>
    </w:p>
    <w:p>
      <w:pPr>
        <w:rPr>
          <w:rFonts w:hint="eastAsia"/>
        </w:rPr>
      </w:pPr>
      <w:r>
        <w:rPr>
          <w:rFonts w:hint="eastAsia"/>
        </w:rPr>
        <w:t>回答</w:t>
      </w:r>
    </w:p>
    <w:p>
      <w:pPr>
        <w:rPr>
          <w:rFonts w:hint="eastAsia"/>
        </w:rPr>
      </w:pPr>
      <w:r>
        <w:rPr>
          <w:rFonts w:hint="eastAsia"/>
        </w:rPr>
        <w:t xml:space="preserve"> your advice</w:t>
      </w:r>
    </w:p>
    <w:p>
      <w:pPr>
        <w:rPr>
          <w:rFonts w:hint="eastAsia"/>
        </w:rPr>
      </w:pPr>
      <w:r>
        <w:rPr>
          <w:rFonts w:hint="eastAsia"/>
        </w:rPr>
        <w:t>A. for</w:t>
      </w:r>
    </w:p>
    <w:p>
      <w:pPr>
        <w:rPr>
          <w:rFonts w:hint="eastAsia"/>
        </w:rPr>
      </w:pPr>
      <w:r>
        <w:rPr>
          <w:rFonts w:hint="eastAsia"/>
        </w:rPr>
        <w:t>B. to</w:t>
      </w:r>
    </w:p>
    <w:p>
      <w:pPr>
        <w:rPr>
          <w:rFonts w:hint="eastAsia"/>
        </w:rPr>
      </w:pPr>
      <w:r>
        <w:rPr>
          <w:rFonts w:hint="eastAsia"/>
        </w:rPr>
        <w:t>C. from</w:t>
      </w:r>
    </w:p>
    <w:p>
      <w:pPr>
        <w:rPr>
          <w:rFonts w:hint="eastAsia"/>
        </w:rPr>
      </w:pPr>
      <w:r>
        <w:rPr>
          <w:rFonts w:hint="eastAsia"/>
        </w:rPr>
        <w:t>D. at</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Last month he went to New York </w:t>
      </w:r>
    </w:p>
    <w:p>
      <w:pPr>
        <w:rPr>
          <w:rFonts w:hint="eastAsia"/>
        </w:rPr>
      </w:pPr>
      <w:r>
        <w:rPr>
          <w:rFonts w:hint="eastAsia"/>
        </w:rPr>
        <w:t>回答</w:t>
      </w:r>
    </w:p>
    <w:p>
      <w:pPr>
        <w:rPr>
          <w:rFonts w:hint="eastAsia"/>
        </w:rPr>
      </w:pPr>
      <w:r>
        <w:rPr>
          <w:rFonts w:hint="eastAsia"/>
        </w:rPr>
        <w:t xml:space="preserve">and had little time to visit friends. </w:t>
      </w:r>
    </w:p>
    <w:p>
      <w:pPr>
        <w:rPr>
          <w:rFonts w:hint="eastAsia"/>
        </w:rPr>
      </w:pPr>
      <w:r>
        <w:rPr>
          <w:rFonts w:hint="eastAsia"/>
        </w:rPr>
        <w:t>A. on display</w:t>
      </w:r>
    </w:p>
    <w:p>
      <w:pPr>
        <w:rPr>
          <w:rFonts w:hint="eastAsia"/>
        </w:rPr>
      </w:pPr>
      <w:r>
        <w:rPr>
          <w:rFonts w:hint="eastAsia"/>
        </w:rPr>
        <w:t xml:space="preserve">B. on business </w:t>
      </w:r>
    </w:p>
    <w:p>
      <w:pPr>
        <w:rPr>
          <w:rFonts w:hint="eastAsia"/>
        </w:rPr>
      </w:pPr>
      <w:r>
        <w:rPr>
          <w:rFonts w:hint="eastAsia"/>
        </w:rPr>
        <w:t>C. on foot</w:t>
      </w:r>
    </w:p>
    <w:p>
      <w:pPr>
        <w:rPr>
          <w:rFonts w:hint="eastAsia"/>
        </w:rPr>
      </w:pPr>
      <w:r>
        <w:rPr>
          <w:rFonts w:hint="eastAsia"/>
        </w:rPr>
        <w:t>D. on duty</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They have come here </w:t>
      </w:r>
    </w:p>
    <w:p>
      <w:pPr>
        <w:rPr>
          <w:rFonts w:hint="eastAsia"/>
        </w:rPr>
      </w:pPr>
      <w:r>
        <w:rPr>
          <w:rFonts w:hint="eastAsia"/>
        </w:rPr>
        <w:t>回答</w:t>
      </w:r>
    </w:p>
    <w:p>
      <w:pPr>
        <w:rPr>
          <w:rFonts w:hint="eastAsia"/>
        </w:rPr>
      </w:pPr>
      <w:r>
        <w:rPr>
          <w:rFonts w:hint="eastAsia"/>
        </w:rPr>
        <w:t>to see you．</w:t>
      </w:r>
    </w:p>
    <w:p>
      <w:pPr>
        <w:rPr>
          <w:rFonts w:hint="eastAsia"/>
        </w:rPr>
      </w:pPr>
      <w:r>
        <w:rPr>
          <w:rFonts w:hint="eastAsia"/>
        </w:rPr>
        <w:t>A. on the whole</w:t>
      </w:r>
    </w:p>
    <w:p>
      <w:pPr>
        <w:rPr>
          <w:rFonts w:hint="eastAsia"/>
        </w:rPr>
      </w:pPr>
      <w:r>
        <w:rPr>
          <w:rFonts w:hint="eastAsia"/>
        </w:rPr>
        <w:t>B. on fire</w:t>
      </w:r>
    </w:p>
    <w:p>
      <w:pPr>
        <w:rPr>
          <w:rFonts w:hint="eastAsia"/>
        </w:rPr>
      </w:pPr>
      <w:r>
        <w:rPr>
          <w:rFonts w:hint="eastAsia"/>
        </w:rPr>
        <w:t>C. on purpose</w:t>
      </w:r>
    </w:p>
    <w:p>
      <w:pPr>
        <w:rPr>
          <w:rFonts w:hint="eastAsia"/>
        </w:rPr>
      </w:pPr>
      <w:r>
        <w:rPr>
          <w:rFonts w:hint="eastAsia"/>
        </w:rPr>
        <w:t>D. on the average</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Do not interrupt him </w:t>
      </w:r>
    </w:p>
    <w:p>
      <w:pPr>
        <w:rPr>
          <w:rFonts w:hint="eastAsia"/>
        </w:rPr>
      </w:pPr>
      <w:r>
        <w:rPr>
          <w:rFonts w:hint="eastAsia"/>
        </w:rPr>
        <w:t>回答</w:t>
      </w:r>
    </w:p>
    <w:p>
      <w:pPr>
        <w:rPr>
          <w:rFonts w:hint="eastAsia"/>
        </w:rPr>
      </w:pPr>
      <w:r>
        <w:rPr>
          <w:rFonts w:hint="eastAsia"/>
        </w:rPr>
        <w:t>．</w:t>
      </w:r>
    </w:p>
    <w:p>
      <w:pPr>
        <w:rPr>
          <w:rFonts w:hint="eastAsia"/>
        </w:rPr>
      </w:pPr>
      <w:r>
        <w:rPr>
          <w:rFonts w:hint="eastAsia"/>
        </w:rPr>
        <w:t>A. on the whole</w:t>
      </w:r>
    </w:p>
    <w:p>
      <w:pPr>
        <w:rPr>
          <w:rFonts w:hint="eastAsia"/>
        </w:rPr>
      </w:pPr>
      <w:r>
        <w:rPr>
          <w:rFonts w:hint="eastAsia"/>
        </w:rPr>
        <w:t>B. on purpose</w:t>
      </w:r>
    </w:p>
    <w:p>
      <w:pPr>
        <w:rPr>
          <w:rFonts w:hint="eastAsia"/>
        </w:rPr>
      </w:pPr>
      <w:r>
        <w:rPr>
          <w:rFonts w:hint="eastAsia"/>
        </w:rPr>
        <w:t>C. on any account</w:t>
      </w:r>
    </w:p>
    <w:p>
      <w:pPr>
        <w:rPr>
          <w:rFonts w:hint="eastAsia"/>
        </w:rPr>
      </w:pPr>
      <w:r>
        <w:rPr>
          <w:rFonts w:hint="eastAsia"/>
        </w:rPr>
        <w:t>D. on second thought（s）</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10:50</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10:51</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changed </w:t>
      </w:r>
    </w:p>
    <w:p>
      <w:pPr>
        <w:rPr>
          <w:rFonts w:hint="eastAsia"/>
        </w:rPr>
      </w:pPr>
      <w:r>
        <w:rPr>
          <w:rFonts w:hint="eastAsia"/>
        </w:rPr>
        <w:t>回答</w:t>
      </w:r>
    </w:p>
    <w:p>
      <w:pPr>
        <w:rPr>
          <w:rFonts w:hint="eastAsia"/>
        </w:rPr>
      </w:pPr>
      <w:r>
        <w:rPr>
          <w:rFonts w:hint="eastAsia"/>
        </w:rPr>
        <w:t xml:space="preserve"> his new dress and went to the party. </w:t>
      </w:r>
    </w:p>
    <w:p>
      <w:pPr>
        <w:rPr>
          <w:rFonts w:hint="eastAsia"/>
        </w:rPr>
      </w:pPr>
      <w:r>
        <w:rPr>
          <w:rFonts w:hint="eastAsia"/>
        </w:rPr>
        <w:t>A. for</w:t>
      </w:r>
    </w:p>
    <w:p>
      <w:pPr>
        <w:rPr>
          <w:rFonts w:hint="eastAsia"/>
        </w:rPr>
      </w:pPr>
      <w:r>
        <w:rPr>
          <w:rFonts w:hint="eastAsia"/>
        </w:rPr>
        <w:t>B. into</w:t>
      </w:r>
    </w:p>
    <w:p>
      <w:pPr>
        <w:rPr>
          <w:rFonts w:hint="eastAsia"/>
        </w:rPr>
      </w:pPr>
      <w:r>
        <w:rPr>
          <w:rFonts w:hint="eastAsia"/>
        </w:rPr>
        <w:t>C. as</w:t>
      </w:r>
    </w:p>
    <w:p>
      <w:pPr>
        <w:rPr>
          <w:rFonts w:hint="eastAsia"/>
        </w:rPr>
      </w:pPr>
      <w:r>
        <w:rPr>
          <w:rFonts w:hint="eastAsia"/>
        </w:rPr>
        <w:t>D. with</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Jane marched </w:t>
      </w:r>
    </w:p>
    <w:p>
      <w:pPr>
        <w:rPr>
          <w:rFonts w:hint="eastAsia"/>
        </w:rPr>
      </w:pPr>
      <w:r>
        <w:rPr>
          <w:rFonts w:hint="eastAsia"/>
        </w:rPr>
        <w:t>回答</w:t>
      </w:r>
    </w:p>
    <w:p>
      <w:pPr>
        <w:rPr>
          <w:rFonts w:hint="eastAsia"/>
        </w:rPr>
      </w:pPr>
      <w:r>
        <w:rPr>
          <w:rFonts w:hint="eastAsia"/>
        </w:rPr>
        <w:t xml:space="preserve">the room without saying a word. </w:t>
      </w:r>
    </w:p>
    <w:p>
      <w:pPr>
        <w:rPr>
          <w:rFonts w:hint="eastAsia"/>
        </w:rPr>
      </w:pPr>
      <w:r>
        <w:rPr>
          <w:rFonts w:hint="eastAsia"/>
        </w:rPr>
        <w:t>A. out of</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was worried about his mother and walked </w:t>
      </w:r>
    </w:p>
    <w:p>
      <w:pPr>
        <w:rPr>
          <w:rFonts w:hint="eastAsia"/>
        </w:rPr>
      </w:pPr>
      <w:r>
        <w:rPr>
          <w:rFonts w:hint="eastAsia"/>
        </w:rPr>
        <w:t>回答</w:t>
      </w:r>
    </w:p>
    <w:p>
      <w:pPr>
        <w:rPr>
          <w:rFonts w:hint="eastAsia"/>
        </w:rPr>
      </w:pPr>
      <w:r>
        <w:rPr>
          <w:rFonts w:hint="eastAsia"/>
        </w:rPr>
        <w:t xml:space="preserve">in the room. </w:t>
      </w:r>
    </w:p>
    <w:p>
      <w:pPr>
        <w:rPr>
          <w:rFonts w:hint="eastAsia"/>
        </w:rPr>
      </w:pPr>
      <w:r>
        <w:rPr>
          <w:rFonts w:hint="eastAsia"/>
        </w:rPr>
        <w:t>A. up and down</w:t>
      </w:r>
    </w:p>
    <w:p>
      <w:pPr>
        <w:rPr>
          <w:rFonts w:hint="eastAsia"/>
        </w:rPr>
      </w:pPr>
      <w:r>
        <w:rPr>
          <w:rFonts w:hint="eastAsia"/>
        </w:rPr>
        <w:t>B. down and up</w:t>
      </w:r>
    </w:p>
    <w:p>
      <w:pPr>
        <w:rPr>
          <w:rFonts w:hint="eastAsia"/>
        </w:rPr>
      </w:pPr>
      <w:r>
        <w:rPr>
          <w:rFonts w:hint="eastAsia"/>
        </w:rPr>
        <w:t>C. here and there</w:t>
      </w:r>
    </w:p>
    <w:p>
      <w:pPr>
        <w:rPr>
          <w:rFonts w:hint="eastAsia"/>
        </w:rPr>
      </w:pPr>
      <w:r>
        <w:rPr>
          <w:rFonts w:hint="eastAsia"/>
        </w:rPr>
        <w:t>D. there and here</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That morning there were policemen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here and there</w:t>
      </w:r>
    </w:p>
    <w:p>
      <w:pPr>
        <w:rPr>
          <w:rFonts w:hint="eastAsia"/>
        </w:rPr>
      </w:pPr>
      <w:r>
        <w:rPr>
          <w:rFonts w:hint="eastAsia"/>
        </w:rPr>
        <w:t>B. there and here</w:t>
      </w:r>
    </w:p>
    <w:p>
      <w:pPr>
        <w:rPr>
          <w:rFonts w:hint="eastAsia"/>
        </w:rPr>
      </w:pPr>
      <w:r>
        <w:rPr>
          <w:rFonts w:hint="eastAsia"/>
        </w:rPr>
        <w:t>C. up and down</w:t>
      </w:r>
    </w:p>
    <w:p>
      <w:pPr>
        <w:rPr>
          <w:rFonts w:hint="eastAsia"/>
        </w:rPr>
      </w:pPr>
      <w:r>
        <w:rPr>
          <w:rFonts w:hint="eastAsia"/>
        </w:rPr>
        <w:t>D. down and up</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students stood </w:t>
      </w:r>
    </w:p>
    <w:p>
      <w:pPr>
        <w:rPr>
          <w:rFonts w:hint="eastAsia"/>
        </w:rPr>
      </w:pPr>
      <w:r>
        <w:rPr>
          <w:rFonts w:hint="eastAsia"/>
        </w:rPr>
        <w:t>回答</w:t>
      </w:r>
    </w:p>
    <w:p>
      <w:pPr>
        <w:rPr>
          <w:rFonts w:hint="eastAsia"/>
        </w:rPr>
      </w:pPr>
      <w:r>
        <w:rPr>
          <w:rFonts w:hint="eastAsia"/>
        </w:rPr>
        <w:t xml:space="preserve">attention while the headmaster made a speech. </w:t>
      </w:r>
    </w:p>
    <w:p>
      <w:pPr>
        <w:rPr>
          <w:rFonts w:hint="eastAsia"/>
        </w:rPr>
      </w:pPr>
      <w:r>
        <w:rPr>
          <w:rFonts w:hint="eastAsia"/>
        </w:rPr>
        <w:t>A. as</w:t>
      </w:r>
    </w:p>
    <w:p>
      <w:pPr>
        <w:rPr>
          <w:rFonts w:hint="eastAsia"/>
        </w:rPr>
      </w:pPr>
      <w:r>
        <w:rPr>
          <w:rFonts w:hint="eastAsia"/>
        </w:rPr>
        <w:t>B. at</w:t>
      </w:r>
    </w:p>
    <w:p>
      <w:pPr>
        <w:rPr>
          <w:rFonts w:hint="eastAsia"/>
        </w:rPr>
      </w:pPr>
      <w:r>
        <w:rPr>
          <w:rFonts w:hint="eastAsia"/>
        </w:rPr>
        <w:t>C. with</w:t>
      </w:r>
    </w:p>
    <w:p>
      <w:pPr>
        <w:rPr>
          <w:rFonts w:hint="eastAsia"/>
        </w:rPr>
      </w:pPr>
      <w:r>
        <w:rPr>
          <w:rFonts w:hint="eastAsia"/>
        </w:rPr>
        <w:t>D. by</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There's enough </w:t>
      </w:r>
    </w:p>
    <w:p>
      <w:pPr>
        <w:rPr>
          <w:rFonts w:hint="eastAsia"/>
        </w:rPr>
      </w:pPr>
      <w:r>
        <w:rPr>
          <w:rFonts w:hint="eastAsia"/>
        </w:rPr>
        <w:t>回答</w:t>
      </w:r>
    </w:p>
    <w:p>
      <w:pPr>
        <w:rPr>
          <w:rFonts w:hint="eastAsia"/>
        </w:rPr>
      </w:pPr>
      <w:r>
        <w:rPr>
          <w:rFonts w:hint="eastAsia"/>
        </w:rPr>
        <w:t xml:space="preserve"> for a skirt. </w:t>
      </w:r>
    </w:p>
    <w:p>
      <w:pPr>
        <w:rPr>
          <w:rFonts w:hint="eastAsia"/>
        </w:rPr>
      </w:pPr>
      <w:r>
        <w:rPr>
          <w:rFonts w:hint="eastAsia"/>
        </w:rPr>
        <w:t xml:space="preserve">A. cloth </w:t>
      </w:r>
    </w:p>
    <w:p>
      <w:pPr>
        <w:rPr>
          <w:rFonts w:hint="eastAsia"/>
        </w:rPr>
      </w:pPr>
      <w:r>
        <w:rPr>
          <w:rFonts w:hint="eastAsia"/>
        </w:rPr>
        <w:t>B. clothes</w:t>
      </w:r>
    </w:p>
    <w:p>
      <w:pPr>
        <w:rPr>
          <w:rFonts w:hint="eastAsia"/>
        </w:rPr>
      </w:pPr>
      <w:r>
        <w:rPr>
          <w:rFonts w:hint="eastAsia"/>
        </w:rPr>
        <w:t>C. clothing</w:t>
      </w:r>
    </w:p>
    <w:p>
      <w:pPr>
        <w:rPr>
          <w:rFonts w:hint="eastAsia"/>
        </w:rPr>
      </w:pPr>
      <w:r>
        <w:rPr>
          <w:rFonts w:hint="eastAsia"/>
        </w:rPr>
        <w:t>D. the cloth</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Wipe up the mess with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clothes</w:t>
      </w:r>
    </w:p>
    <w:p>
      <w:pPr>
        <w:rPr>
          <w:rFonts w:hint="eastAsia"/>
        </w:rPr>
      </w:pPr>
      <w:r>
        <w:rPr>
          <w:rFonts w:hint="eastAsia"/>
        </w:rPr>
        <w:t>B. clothing</w:t>
      </w:r>
    </w:p>
    <w:p>
      <w:pPr>
        <w:rPr>
          <w:rFonts w:hint="eastAsia"/>
        </w:rPr>
      </w:pPr>
      <w:r>
        <w:rPr>
          <w:rFonts w:hint="eastAsia"/>
        </w:rPr>
        <w:t>C. a cloth</w:t>
      </w:r>
    </w:p>
    <w:p>
      <w:pPr>
        <w:rPr>
          <w:rFonts w:hint="eastAsia"/>
        </w:rPr>
      </w:pPr>
      <w:r>
        <w:rPr>
          <w:rFonts w:hint="eastAsia"/>
        </w:rPr>
        <w:t>D. cloth</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My</w:t>
      </w:r>
    </w:p>
    <w:p>
      <w:pPr>
        <w:rPr>
          <w:rFonts w:hint="eastAsia"/>
        </w:rPr>
      </w:pPr>
      <w:r>
        <w:rPr>
          <w:rFonts w:hint="eastAsia"/>
        </w:rPr>
        <w:t>回答</w:t>
      </w:r>
    </w:p>
    <w:p>
      <w:pPr>
        <w:rPr>
          <w:rFonts w:hint="eastAsia"/>
        </w:rPr>
      </w:pPr>
      <w:r>
        <w:rPr>
          <w:rFonts w:hint="eastAsia"/>
        </w:rPr>
        <w:t xml:space="preserve">are mostly bought from abroad. </w:t>
      </w:r>
    </w:p>
    <w:p>
      <w:pPr>
        <w:rPr>
          <w:rFonts w:hint="eastAsia"/>
        </w:rPr>
      </w:pPr>
      <w:r>
        <w:rPr>
          <w:rFonts w:hint="eastAsia"/>
        </w:rPr>
        <w:t>A. cloth</w:t>
      </w:r>
    </w:p>
    <w:p>
      <w:pPr>
        <w:rPr>
          <w:rFonts w:hint="eastAsia"/>
        </w:rPr>
      </w:pPr>
      <w:r>
        <w:rPr>
          <w:rFonts w:hint="eastAsia"/>
        </w:rPr>
        <w:t>B. clothes</w:t>
      </w:r>
    </w:p>
    <w:p>
      <w:pPr>
        <w:rPr>
          <w:rFonts w:hint="eastAsia"/>
        </w:rPr>
      </w:pPr>
      <w:r>
        <w:rPr>
          <w:rFonts w:hint="eastAsia"/>
        </w:rPr>
        <w:t>C. a cloth</w:t>
      </w:r>
    </w:p>
    <w:p>
      <w:pPr>
        <w:rPr>
          <w:rFonts w:hint="eastAsia"/>
        </w:rPr>
      </w:pPr>
      <w:r>
        <w:rPr>
          <w:rFonts w:hint="eastAsia"/>
        </w:rPr>
        <w:t>D. clothing</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These wooden boxes contained </w:t>
      </w:r>
    </w:p>
    <w:p>
      <w:pPr>
        <w:rPr>
          <w:rFonts w:hint="eastAsia"/>
        </w:rPr>
      </w:pPr>
      <w:r>
        <w:rPr>
          <w:rFonts w:hint="eastAsia"/>
        </w:rPr>
        <w:t>回答</w:t>
      </w:r>
    </w:p>
    <w:p>
      <w:pPr>
        <w:rPr>
          <w:rFonts w:hint="eastAsia"/>
        </w:rPr>
      </w:pPr>
      <w:r>
        <w:rPr>
          <w:rFonts w:hint="eastAsia"/>
        </w:rPr>
        <w:t xml:space="preserve">. </w:t>
      </w:r>
    </w:p>
    <w:p>
      <w:pPr>
        <w:rPr>
          <w:rFonts w:hint="eastAsia"/>
        </w:rPr>
      </w:pPr>
      <w:r>
        <w:rPr>
          <w:rFonts w:hint="eastAsia"/>
        </w:rPr>
        <w:t>A. cloth</w:t>
      </w:r>
    </w:p>
    <w:p>
      <w:pPr>
        <w:rPr>
          <w:rFonts w:hint="eastAsia"/>
        </w:rPr>
      </w:pPr>
      <w:r>
        <w:rPr>
          <w:rFonts w:hint="eastAsia"/>
        </w:rPr>
        <w:t>B. the cloth</w:t>
      </w:r>
    </w:p>
    <w:p>
      <w:pPr>
        <w:rPr>
          <w:rFonts w:hint="eastAsia"/>
        </w:rPr>
      </w:pPr>
      <w:r>
        <w:rPr>
          <w:rFonts w:hint="eastAsia"/>
        </w:rPr>
        <w:t>C. clothing</w:t>
      </w:r>
    </w:p>
    <w:p>
      <w:pPr>
        <w:rPr>
          <w:rFonts w:hint="eastAsia"/>
        </w:rPr>
      </w:pPr>
      <w:r>
        <w:rPr>
          <w:rFonts w:hint="eastAsia"/>
        </w:rPr>
        <w:t>D. a cloth</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has a </w:t>
      </w:r>
    </w:p>
    <w:p>
      <w:pPr>
        <w:rPr>
          <w:rFonts w:hint="eastAsia"/>
        </w:rPr>
      </w:pPr>
      <w:r>
        <w:rPr>
          <w:rFonts w:hint="eastAsia"/>
        </w:rPr>
        <w:t>回答</w:t>
      </w:r>
    </w:p>
    <w:p>
      <w:pPr>
        <w:rPr>
          <w:rFonts w:hint="eastAsia"/>
        </w:rPr>
      </w:pPr>
      <w:r>
        <w:rPr>
          <w:rFonts w:hint="eastAsia"/>
        </w:rPr>
        <w:t xml:space="preserve"> record. </w:t>
      </w:r>
    </w:p>
    <w:p>
      <w:pPr>
        <w:rPr>
          <w:rFonts w:hint="eastAsia"/>
        </w:rPr>
      </w:pPr>
      <w:r>
        <w:rPr>
          <w:rFonts w:hint="eastAsia"/>
        </w:rPr>
        <w:t>A. clean</w:t>
      </w:r>
    </w:p>
    <w:p>
      <w:pPr>
        <w:rPr>
          <w:rFonts w:hint="eastAsia"/>
        </w:rPr>
      </w:pPr>
      <w:r>
        <w:rPr>
          <w:rFonts w:hint="eastAsia"/>
        </w:rPr>
        <w:t>B. clear</w:t>
      </w:r>
    </w:p>
    <w:p>
      <w:pPr>
        <w:rPr>
          <w:rFonts w:hint="eastAsia"/>
        </w:rPr>
      </w:pPr>
      <w:r>
        <w:rPr>
          <w:rFonts w:hint="eastAsia"/>
        </w:rPr>
        <w:t>C. cleaning</w:t>
      </w:r>
    </w:p>
    <w:p>
      <w:pPr>
        <w:rPr>
          <w:rFonts w:hint="eastAsia"/>
        </w:rPr>
      </w:pPr>
      <w:r>
        <w:rPr>
          <w:rFonts w:hint="eastAsia"/>
        </w:rPr>
        <w:t>D. clearing</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10:52</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Don't sail </w:t>
      </w:r>
    </w:p>
    <w:p>
      <w:pPr>
        <w:rPr>
          <w:rFonts w:hint="eastAsia"/>
        </w:rPr>
      </w:pPr>
      <w:r>
        <w:rPr>
          <w:rFonts w:hint="eastAsia"/>
        </w:rPr>
        <w:t>回答</w:t>
      </w:r>
    </w:p>
    <w:p>
      <w:pPr>
        <w:rPr>
          <w:rFonts w:hint="eastAsia"/>
        </w:rPr>
      </w:pPr>
      <w:r>
        <w:rPr>
          <w:rFonts w:hint="eastAsia"/>
        </w:rPr>
        <w:t xml:space="preserve"> to sea in this weather. </w:t>
      </w:r>
    </w:p>
    <w:p>
      <w:pPr>
        <w:rPr>
          <w:rFonts w:hint="eastAsia"/>
        </w:rPr>
      </w:pPr>
      <w:r>
        <w:rPr>
          <w:rFonts w:hint="eastAsia"/>
        </w:rPr>
        <w:t>A. in</w:t>
      </w:r>
    </w:p>
    <w:p>
      <w:pPr>
        <w:rPr>
          <w:rFonts w:hint="eastAsia"/>
        </w:rPr>
      </w:pPr>
      <w:r>
        <w:rPr>
          <w:rFonts w:hint="eastAsia"/>
        </w:rPr>
        <w:t>B. out</w:t>
      </w:r>
    </w:p>
    <w:p>
      <w:pPr>
        <w:rPr>
          <w:rFonts w:hint="eastAsia"/>
        </w:rPr>
      </w:pPr>
      <w:r>
        <w:rPr>
          <w:rFonts w:hint="eastAsia"/>
        </w:rPr>
        <w:t>C. at</w:t>
      </w:r>
    </w:p>
    <w:p>
      <w:pPr>
        <w:rPr>
          <w:rFonts w:hint="eastAsia"/>
        </w:rPr>
      </w:pPr>
      <w:r>
        <w:rPr>
          <w:rFonts w:hint="eastAsia"/>
        </w:rPr>
        <w:t>D. from</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They are</w:t>
      </w:r>
    </w:p>
    <w:p>
      <w:pPr>
        <w:rPr>
          <w:rFonts w:hint="eastAsia"/>
        </w:rPr>
      </w:pPr>
      <w:r>
        <w:rPr>
          <w:rFonts w:hint="eastAsia"/>
        </w:rPr>
        <w:t>回答</w:t>
      </w:r>
    </w:p>
    <w:p>
      <w:pPr>
        <w:rPr>
          <w:rFonts w:hint="eastAsia"/>
        </w:rPr>
      </w:pPr>
      <w:r>
        <w:rPr>
          <w:rFonts w:hint="eastAsia"/>
        </w:rPr>
        <w:t xml:space="preserve">friends of ours. </w:t>
      </w:r>
    </w:p>
    <w:p>
      <w:pPr>
        <w:rPr>
          <w:rFonts w:hint="eastAsia"/>
        </w:rPr>
      </w:pPr>
      <w:r>
        <w:rPr>
          <w:rFonts w:hint="eastAsia"/>
        </w:rPr>
        <w:t>A. a</w:t>
      </w:r>
    </w:p>
    <w:p>
      <w:pPr>
        <w:rPr>
          <w:rFonts w:hint="eastAsia"/>
        </w:rPr>
      </w:pPr>
      <w:r>
        <w:rPr>
          <w:rFonts w:hint="eastAsia"/>
        </w:rPr>
        <w:t>B. no</w:t>
      </w:r>
    </w:p>
    <w:p>
      <w:pPr>
        <w:rPr>
          <w:rFonts w:hint="eastAsia"/>
        </w:rPr>
      </w:pPr>
      <w:r>
        <w:rPr>
          <w:rFonts w:hint="eastAsia"/>
        </w:rPr>
        <w:t>C. any</w:t>
      </w:r>
    </w:p>
    <w:p>
      <w:pPr>
        <w:rPr>
          <w:rFonts w:hint="eastAsia"/>
        </w:rPr>
      </w:pPr>
      <w:r>
        <w:rPr>
          <w:rFonts w:hint="eastAsia"/>
        </w:rPr>
        <w:t>D. an</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poor </w:t>
      </w:r>
    </w:p>
    <w:p>
      <w:pPr>
        <w:rPr>
          <w:rFonts w:hint="eastAsia"/>
        </w:rPr>
      </w:pPr>
      <w:r>
        <w:rPr>
          <w:rFonts w:hint="eastAsia"/>
        </w:rPr>
        <w:t>回答</w:t>
      </w:r>
    </w:p>
    <w:p>
      <w:pPr>
        <w:rPr>
          <w:rFonts w:hint="eastAsia"/>
        </w:rPr>
      </w:pPr>
      <w:r>
        <w:rPr>
          <w:rFonts w:hint="eastAsia"/>
        </w:rPr>
        <w:t xml:space="preserve"> has suffered a lot during that time. </w:t>
      </w:r>
    </w:p>
    <w:p>
      <w:pPr>
        <w:rPr>
          <w:rFonts w:hint="eastAsia"/>
        </w:rPr>
      </w:pPr>
      <w:r>
        <w:rPr>
          <w:rFonts w:hint="eastAsia"/>
        </w:rPr>
        <w:t>A. creature</w:t>
      </w:r>
    </w:p>
    <w:p>
      <w:pPr>
        <w:rPr>
          <w:rFonts w:hint="eastAsia"/>
        </w:rPr>
      </w:pPr>
      <w:r>
        <w:rPr>
          <w:rFonts w:hint="eastAsia"/>
        </w:rPr>
        <w:t>B. animal</w:t>
      </w:r>
    </w:p>
    <w:p>
      <w:pPr>
        <w:rPr>
          <w:rFonts w:hint="eastAsia"/>
        </w:rPr>
      </w:pPr>
      <w:r>
        <w:rPr>
          <w:rFonts w:hint="eastAsia"/>
        </w:rPr>
        <w:t>C. beast</w:t>
      </w:r>
    </w:p>
    <w:p>
      <w:pPr>
        <w:rPr>
          <w:rFonts w:hint="eastAsia"/>
        </w:rPr>
      </w:pPr>
      <w:r>
        <w:rPr>
          <w:rFonts w:hint="eastAsia"/>
        </w:rPr>
        <w:t>D. wildlife</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I'm sorry to</w:t>
      </w:r>
    </w:p>
    <w:p>
      <w:pPr>
        <w:rPr>
          <w:rFonts w:hint="eastAsia"/>
        </w:rPr>
      </w:pPr>
      <w:r>
        <w:rPr>
          <w:rFonts w:hint="eastAsia"/>
        </w:rPr>
        <w:t>回答</w:t>
      </w:r>
    </w:p>
    <w:p>
      <w:pPr>
        <w:rPr>
          <w:rFonts w:hint="eastAsia"/>
        </w:rPr>
      </w:pPr>
      <w:r>
        <w:rPr>
          <w:rFonts w:hint="eastAsia"/>
        </w:rPr>
        <w:t xml:space="preserve"> so much of your time. </w:t>
      </w:r>
    </w:p>
    <w:p>
      <w:pPr>
        <w:rPr>
          <w:rFonts w:hint="eastAsia"/>
        </w:rPr>
      </w:pPr>
      <w:r>
        <w:rPr>
          <w:rFonts w:hint="eastAsia"/>
        </w:rPr>
        <w:t xml:space="preserve">A. have taken up </w:t>
      </w:r>
    </w:p>
    <w:p>
      <w:pPr>
        <w:rPr>
          <w:rFonts w:hint="eastAsia"/>
        </w:rPr>
      </w:pPr>
      <w:r>
        <w:rPr>
          <w:rFonts w:hint="eastAsia"/>
        </w:rPr>
        <w:t>B. take up</w:t>
      </w:r>
    </w:p>
    <w:p>
      <w:pPr>
        <w:rPr>
          <w:rFonts w:hint="eastAsia"/>
        </w:rPr>
      </w:pPr>
      <w:r>
        <w:rPr>
          <w:rFonts w:hint="eastAsia"/>
        </w:rPr>
        <w:t>C. is taking up</w:t>
      </w:r>
    </w:p>
    <w:p>
      <w:pPr>
        <w:rPr>
          <w:rFonts w:hint="eastAsia"/>
        </w:rPr>
      </w:pPr>
      <w:r>
        <w:rPr>
          <w:rFonts w:hint="eastAsia"/>
        </w:rPr>
        <w:t>D. took up</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She is believed to</w:t>
      </w:r>
    </w:p>
    <w:p>
      <w:pPr>
        <w:rPr>
          <w:rFonts w:hint="eastAsia"/>
        </w:rPr>
      </w:pPr>
      <w:r>
        <w:rPr>
          <w:rFonts w:hint="eastAsia"/>
        </w:rPr>
        <w:t>回答</w:t>
      </w:r>
    </w:p>
    <w:p>
      <w:pPr>
        <w:rPr>
          <w:rFonts w:hint="eastAsia"/>
        </w:rPr>
      </w:pPr>
      <w:r>
        <w:rPr>
          <w:rFonts w:hint="eastAsia"/>
        </w:rPr>
        <w:t xml:space="preserve"> to Australia. </w:t>
      </w:r>
    </w:p>
    <w:p>
      <w:pPr>
        <w:rPr>
          <w:rFonts w:hint="eastAsia"/>
        </w:rPr>
      </w:pPr>
      <w:r>
        <w:rPr>
          <w:rFonts w:hint="eastAsia"/>
        </w:rPr>
        <w:t>A. go</w:t>
      </w:r>
    </w:p>
    <w:p>
      <w:pPr>
        <w:rPr>
          <w:rFonts w:hint="eastAsia"/>
        </w:rPr>
      </w:pPr>
      <w:r>
        <w:rPr>
          <w:rFonts w:hint="eastAsia"/>
        </w:rPr>
        <w:t>B. have gone</w:t>
      </w:r>
    </w:p>
    <w:p>
      <w:pPr>
        <w:rPr>
          <w:rFonts w:hint="eastAsia"/>
        </w:rPr>
      </w:pPr>
      <w:r>
        <w:rPr>
          <w:rFonts w:hint="eastAsia"/>
        </w:rPr>
        <w:t>C. is going</w:t>
      </w:r>
    </w:p>
    <w:p>
      <w:pPr>
        <w:rPr>
          <w:rFonts w:hint="eastAsia"/>
        </w:rPr>
      </w:pPr>
      <w:r>
        <w:rPr>
          <w:rFonts w:hint="eastAsia"/>
        </w:rPr>
        <w:t>D. went</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 intended to </w:t>
      </w:r>
    </w:p>
    <w:p>
      <w:pPr>
        <w:rPr>
          <w:rFonts w:hint="eastAsia"/>
        </w:rPr>
      </w:pPr>
      <w:r>
        <w:rPr>
          <w:rFonts w:hint="eastAsia"/>
        </w:rPr>
        <w:t>回答</w:t>
      </w:r>
    </w:p>
    <w:p>
      <w:pPr>
        <w:rPr>
          <w:rFonts w:hint="eastAsia"/>
        </w:rPr>
      </w:pPr>
      <w:r>
        <w:rPr>
          <w:rFonts w:hint="eastAsia"/>
        </w:rPr>
        <w:t xml:space="preserve">him, but I forgot to do so. </w:t>
      </w:r>
    </w:p>
    <w:p>
      <w:pPr>
        <w:rPr>
          <w:rFonts w:hint="eastAsia"/>
        </w:rPr>
      </w:pPr>
      <w:r>
        <w:rPr>
          <w:rFonts w:hint="eastAsia"/>
        </w:rPr>
        <w:t>A. have invited</w:t>
      </w:r>
    </w:p>
    <w:p>
      <w:pPr>
        <w:rPr>
          <w:rFonts w:hint="eastAsia"/>
        </w:rPr>
      </w:pPr>
      <w:r>
        <w:rPr>
          <w:rFonts w:hint="eastAsia"/>
        </w:rPr>
        <w:t xml:space="preserve">B. invited </w:t>
      </w:r>
    </w:p>
    <w:p>
      <w:pPr>
        <w:rPr>
          <w:rFonts w:hint="eastAsia"/>
        </w:rPr>
      </w:pPr>
      <w:r>
        <w:rPr>
          <w:rFonts w:hint="eastAsia"/>
        </w:rPr>
        <w:t>C. invite</w:t>
      </w:r>
    </w:p>
    <w:p>
      <w:pPr>
        <w:rPr>
          <w:rFonts w:hint="eastAsia"/>
        </w:rPr>
      </w:pPr>
      <w:r>
        <w:rPr>
          <w:rFonts w:hint="eastAsia"/>
        </w:rPr>
        <w:t>D. be inviting</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He </w:t>
      </w:r>
    </w:p>
    <w:p>
      <w:pPr>
        <w:rPr>
          <w:rFonts w:hint="eastAsia"/>
        </w:rPr>
      </w:pPr>
      <w:r>
        <w:rPr>
          <w:rFonts w:hint="eastAsia"/>
        </w:rPr>
        <w:t>回答</w:t>
      </w:r>
    </w:p>
    <w:p>
      <w:pPr>
        <w:rPr>
          <w:rFonts w:hint="eastAsia"/>
        </w:rPr>
      </w:pPr>
      <w:r>
        <w:rPr>
          <w:rFonts w:hint="eastAsia"/>
        </w:rPr>
        <w:t xml:space="preserve"> that Tom had stolen his wallet. </w:t>
      </w:r>
    </w:p>
    <w:p>
      <w:pPr>
        <w:rPr>
          <w:rFonts w:hint="eastAsia"/>
        </w:rPr>
      </w:pPr>
      <w:r>
        <w:rPr>
          <w:rFonts w:hint="eastAsia"/>
        </w:rPr>
        <w:t>A. said</w:t>
      </w:r>
    </w:p>
    <w:p>
      <w:pPr>
        <w:rPr>
          <w:rFonts w:hint="eastAsia"/>
        </w:rPr>
      </w:pPr>
      <w:r>
        <w:rPr>
          <w:rFonts w:hint="eastAsia"/>
        </w:rPr>
        <w:t>B. spoke</w:t>
      </w:r>
    </w:p>
    <w:p>
      <w:pPr>
        <w:rPr>
          <w:rFonts w:hint="eastAsia"/>
        </w:rPr>
      </w:pPr>
      <w:r>
        <w:rPr>
          <w:rFonts w:hint="eastAsia"/>
        </w:rPr>
        <w:t>C. claimed</w:t>
      </w:r>
    </w:p>
    <w:p>
      <w:pPr>
        <w:rPr>
          <w:rFonts w:hint="eastAsia"/>
        </w:rPr>
      </w:pPr>
      <w:r>
        <w:rPr>
          <w:rFonts w:hint="eastAsia"/>
        </w:rPr>
        <w:t>D. told</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little wooden house was </w:t>
      </w:r>
    </w:p>
    <w:p>
      <w:pPr>
        <w:rPr>
          <w:rFonts w:hint="eastAsia"/>
        </w:rPr>
      </w:pPr>
      <w:r>
        <w:rPr>
          <w:rFonts w:hint="eastAsia"/>
        </w:rPr>
        <w:t>回答</w:t>
      </w:r>
    </w:p>
    <w:p>
      <w:pPr>
        <w:rPr>
          <w:rFonts w:hint="eastAsia"/>
        </w:rPr>
      </w:pPr>
      <w:r>
        <w:rPr>
          <w:rFonts w:hint="eastAsia"/>
        </w:rPr>
        <w:t xml:space="preserve">by the floods. </w:t>
      </w:r>
    </w:p>
    <w:p>
      <w:pPr>
        <w:rPr>
          <w:rFonts w:hint="eastAsia"/>
        </w:rPr>
      </w:pPr>
      <w:r>
        <w:rPr>
          <w:rFonts w:hint="eastAsia"/>
        </w:rPr>
        <w:t>A. wash away</w:t>
      </w:r>
    </w:p>
    <w:p>
      <w:pPr>
        <w:rPr>
          <w:rFonts w:hint="eastAsia"/>
        </w:rPr>
      </w:pPr>
      <w:r>
        <w:rPr>
          <w:rFonts w:hint="eastAsia"/>
        </w:rPr>
        <w:t xml:space="preserve">B. washed away </w:t>
      </w:r>
    </w:p>
    <w:p>
      <w:pPr>
        <w:rPr>
          <w:rFonts w:hint="eastAsia"/>
        </w:rPr>
      </w:pPr>
      <w:r>
        <w:rPr>
          <w:rFonts w:hint="eastAsia"/>
        </w:rPr>
        <w:t>C. washed up</w:t>
      </w:r>
    </w:p>
    <w:p>
      <w:pPr>
        <w:rPr>
          <w:rFonts w:hint="eastAsia"/>
        </w:rPr>
      </w:pPr>
      <w:r>
        <w:rPr>
          <w:rFonts w:hint="eastAsia"/>
        </w:rPr>
        <w:t>D. washed</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When you phoned, she was busy </w:t>
      </w:r>
    </w:p>
    <w:p>
      <w:pPr>
        <w:rPr>
          <w:rFonts w:hint="eastAsia"/>
        </w:rPr>
      </w:pPr>
      <w:r>
        <w:rPr>
          <w:rFonts w:hint="eastAsia"/>
        </w:rPr>
        <w:t>回答</w:t>
      </w:r>
    </w:p>
    <w:p>
      <w:pPr>
        <w:rPr>
          <w:rFonts w:hint="eastAsia"/>
        </w:rPr>
      </w:pPr>
      <w:r>
        <w:rPr>
          <w:rFonts w:hint="eastAsia"/>
        </w:rPr>
        <w:t xml:space="preserve">(the dishes). </w:t>
      </w:r>
    </w:p>
    <w:p>
      <w:pPr>
        <w:rPr>
          <w:rFonts w:hint="eastAsia"/>
        </w:rPr>
      </w:pPr>
      <w:r>
        <w:rPr>
          <w:rFonts w:hint="eastAsia"/>
        </w:rPr>
        <w:t>A. wash up</w:t>
      </w:r>
    </w:p>
    <w:p>
      <w:pPr>
        <w:rPr>
          <w:rFonts w:hint="eastAsia"/>
        </w:rPr>
      </w:pPr>
      <w:r>
        <w:rPr>
          <w:rFonts w:hint="eastAsia"/>
        </w:rPr>
        <w:t>B. wash away</w:t>
      </w:r>
    </w:p>
    <w:p>
      <w:pPr>
        <w:rPr>
          <w:rFonts w:hint="eastAsia"/>
        </w:rPr>
      </w:pPr>
      <w:r>
        <w:rPr>
          <w:rFonts w:hint="eastAsia"/>
        </w:rPr>
        <w:t xml:space="preserve">C. washing up </w:t>
      </w:r>
    </w:p>
    <w:p>
      <w:pPr>
        <w:rPr>
          <w:rFonts w:hint="eastAsia"/>
        </w:rPr>
      </w:pPr>
      <w:r>
        <w:rPr>
          <w:rFonts w:hint="eastAsia"/>
        </w:rPr>
        <w:t>D. washing away</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The dead body of a huge fish has been </w:t>
      </w:r>
    </w:p>
    <w:p>
      <w:pPr>
        <w:rPr>
          <w:rFonts w:hint="eastAsia"/>
        </w:rPr>
      </w:pPr>
      <w:r>
        <w:rPr>
          <w:rFonts w:hint="eastAsia"/>
        </w:rPr>
        <w:t>回答</w:t>
      </w:r>
    </w:p>
    <w:p>
      <w:pPr>
        <w:rPr>
          <w:rFonts w:hint="eastAsia"/>
        </w:rPr>
      </w:pPr>
      <w:r>
        <w:rPr>
          <w:rFonts w:hint="eastAsia"/>
        </w:rPr>
        <w:t xml:space="preserve">on the shore. </w:t>
      </w:r>
    </w:p>
    <w:p>
      <w:pPr>
        <w:rPr>
          <w:rFonts w:hint="eastAsia"/>
        </w:rPr>
      </w:pPr>
      <w:r>
        <w:rPr>
          <w:rFonts w:hint="eastAsia"/>
        </w:rPr>
        <w:t xml:space="preserve">A. washed up </w:t>
      </w:r>
    </w:p>
    <w:p>
      <w:pPr>
        <w:rPr>
          <w:rFonts w:hint="eastAsia"/>
        </w:rPr>
      </w:pPr>
      <w:r>
        <w:rPr>
          <w:rFonts w:hint="eastAsia"/>
        </w:rPr>
        <w:t>B. washed away</w:t>
      </w:r>
    </w:p>
    <w:p>
      <w:pPr>
        <w:rPr>
          <w:rFonts w:hint="eastAsia"/>
        </w:rPr>
      </w:pPr>
      <w:r>
        <w:rPr>
          <w:rFonts w:hint="eastAsia"/>
        </w:rPr>
        <w:t>C. wash up</w:t>
      </w:r>
    </w:p>
    <w:p>
      <w:pPr>
        <w:rPr>
          <w:rFonts w:hint="eastAsia"/>
        </w:rPr>
      </w:pPr>
      <w:r>
        <w:rPr>
          <w:rFonts w:hint="eastAsia"/>
        </w:rPr>
        <w:t>D. wash away</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10:52</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10:53</w:t>
      </w:r>
    </w:p>
    <w:p>
      <w:pPr>
        <w:rPr>
          <w:rFonts w:hint="eastAsia"/>
        </w:rPr>
      </w:pPr>
      <w:r>
        <w:rPr>
          <w:rFonts w:hint="eastAsia"/>
        </w:rPr>
        <w:t>保存：A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It is not clear yet when the workers </w:t>
      </w:r>
    </w:p>
    <w:p>
      <w:pPr>
        <w:rPr>
          <w:rFonts w:hint="eastAsia"/>
        </w:rPr>
      </w:pPr>
      <w:r>
        <w:rPr>
          <w:rFonts w:hint="eastAsia"/>
        </w:rPr>
        <w:t>回答</w:t>
      </w:r>
    </w:p>
    <w:p>
      <w:pPr>
        <w:rPr>
          <w:rFonts w:hint="eastAsia"/>
        </w:rPr>
      </w:pPr>
      <w:r>
        <w:rPr>
          <w:rFonts w:hint="eastAsia"/>
        </w:rPr>
        <w:t xml:space="preserve">strike will return to the factory.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While</w:t>
      </w:r>
    </w:p>
    <w:p>
      <w:pPr>
        <w:rPr>
          <w:rFonts w:hint="eastAsia"/>
        </w:rPr>
      </w:pPr>
      <w:r>
        <w:rPr>
          <w:rFonts w:hint="eastAsia"/>
        </w:rPr>
        <w:t>回答</w:t>
      </w:r>
    </w:p>
    <w:p>
      <w:pPr>
        <w:rPr>
          <w:rFonts w:hint="eastAsia"/>
        </w:rPr>
      </w:pPr>
      <w:r>
        <w:rPr>
          <w:rFonts w:hint="eastAsia"/>
        </w:rPr>
        <w:t xml:space="preserve">, she wrote a poem about love. </w:t>
      </w:r>
    </w:p>
    <w:p>
      <w:pPr>
        <w:rPr>
          <w:rFonts w:hint="eastAsia"/>
        </w:rPr>
      </w:pPr>
      <w:r>
        <w:rPr>
          <w:rFonts w:hint="eastAsia"/>
        </w:rPr>
        <w:t>A. at college</w:t>
      </w:r>
    </w:p>
    <w:p>
      <w:pPr>
        <w:rPr>
          <w:rFonts w:hint="eastAsia"/>
        </w:rPr>
      </w:pPr>
      <w:r>
        <w:rPr>
          <w:rFonts w:hint="eastAsia"/>
        </w:rPr>
        <w:t>B. is at college</w:t>
      </w:r>
    </w:p>
    <w:p>
      <w:pPr>
        <w:rPr>
          <w:rFonts w:hint="eastAsia"/>
        </w:rPr>
      </w:pPr>
      <w:r>
        <w:rPr>
          <w:rFonts w:hint="eastAsia"/>
        </w:rPr>
        <w:t>C. college</w:t>
      </w:r>
    </w:p>
    <w:p>
      <w:pPr>
        <w:rPr>
          <w:rFonts w:hint="eastAsia"/>
        </w:rPr>
      </w:pPr>
      <w:r>
        <w:rPr>
          <w:rFonts w:hint="eastAsia"/>
        </w:rPr>
        <w:t>D. she at college</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He acted as if </w:t>
      </w:r>
    </w:p>
    <w:p>
      <w:pPr>
        <w:rPr>
          <w:rFonts w:hint="eastAsia"/>
        </w:rPr>
      </w:pPr>
      <w:r>
        <w:rPr>
          <w:rFonts w:hint="eastAsia"/>
        </w:rPr>
        <w:t>回答</w:t>
      </w:r>
    </w:p>
    <w:p>
      <w:pPr>
        <w:rPr>
          <w:rFonts w:hint="eastAsia"/>
        </w:rPr>
      </w:pPr>
      <w:r>
        <w:rPr>
          <w:rFonts w:hint="eastAsia"/>
        </w:rPr>
        <w:t xml:space="preserve">the result of the election. </w:t>
      </w:r>
    </w:p>
    <w:p>
      <w:pPr>
        <w:rPr>
          <w:rFonts w:hint="eastAsia"/>
        </w:rPr>
      </w:pPr>
      <w:r>
        <w:rPr>
          <w:rFonts w:hint="eastAsia"/>
        </w:rPr>
        <w:t xml:space="preserve">A. is certain of </w:t>
      </w:r>
    </w:p>
    <w:p>
      <w:pPr>
        <w:rPr>
          <w:rFonts w:hint="eastAsia"/>
        </w:rPr>
      </w:pPr>
      <w:r>
        <w:rPr>
          <w:rFonts w:hint="eastAsia"/>
        </w:rPr>
        <w:t xml:space="preserve">B. certain </w:t>
      </w:r>
    </w:p>
    <w:p>
      <w:pPr>
        <w:rPr>
          <w:rFonts w:hint="eastAsia"/>
        </w:rPr>
      </w:pPr>
      <w:r>
        <w:rPr>
          <w:rFonts w:hint="eastAsia"/>
        </w:rPr>
        <w:t xml:space="preserve">C. certain of </w:t>
      </w:r>
    </w:p>
    <w:p>
      <w:pPr>
        <w:rPr>
          <w:rFonts w:hint="eastAsia"/>
        </w:rPr>
      </w:pPr>
      <w:r>
        <w:rPr>
          <w:rFonts w:hint="eastAsia"/>
        </w:rPr>
        <w:t xml:space="preserve">D. he is certain of </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If </w:t>
      </w:r>
    </w:p>
    <w:p>
      <w:pPr>
        <w:rPr>
          <w:rFonts w:hint="eastAsia"/>
        </w:rPr>
      </w:pPr>
      <w:r>
        <w:rPr>
          <w:rFonts w:hint="eastAsia"/>
        </w:rPr>
        <w:t>回答</w:t>
      </w:r>
    </w:p>
    <w:p>
      <w:pPr>
        <w:rPr>
          <w:rFonts w:hint="eastAsia"/>
        </w:rPr>
      </w:pPr>
      <w:r>
        <w:rPr>
          <w:rFonts w:hint="eastAsia"/>
        </w:rPr>
        <w:t xml:space="preserve">, please send me the report by this evening. </w:t>
      </w:r>
    </w:p>
    <w:p>
      <w:pPr>
        <w:rPr>
          <w:rFonts w:hint="eastAsia"/>
        </w:rPr>
      </w:pPr>
      <w:r>
        <w:rPr>
          <w:rFonts w:hint="eastAsia"/>
        </w:rPr>
        <w:t>A. is possible</w:t>
      </w:r>
    </w:p>
    <w:p>
      <w:pPr>
        <w:rPr>
          <w:rFonts w:hint="eastAsia"/>
        </w:rPr>
      </w:pPr>
      <w:r>
        <w:rPr>
          <w:rFonts w:hint="eastAsia"/>
        </w:rPr>
        <w:t>B. possible</w:t>
      </w:r>
    </w:p>
    <w:p>
      <w:pPr>
        <w:rPr>
          <w:rFonts w:hint="eastAsia"/>
        </w:rPr>
      </w:pPr>
      <w:r>
        <w:rPr>
          <w:rFonts w:hint="eastAsia"/>
        </w:rPr>
        <w:t>C. it possible</w:t>
      </w:r>
    </w:p>
    <w:p>
      <w:pPr>
        <w:rPr>
          <w:rFonts w:hint="eastAsia"/>
        </w:rPr>
      </w:pPr>
      <w:r>
        <w:rPr>
          <w:rFonts w:hint="eastAsia"/>
        </w:rPr>
        <w:t>D. possibility</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We still have </w:t>
      </w:r>
    </w:p>
    <w:p>
      <w:pPr>
        <w:rPr>
          <w:rFonts w:hint="eastAsia"/>
        </w:rPr>
      </w:pPr>
      <w:r>
        <w:rPr>
          <w:rFonts w:hint="eastAsia"/>
        </w:rPr>
        <w:t>回答</w:t>
      </w:r>
    </w:p>
    <w:p>
      <w:pPr>
        <w:rPr>
          <w:rFonts w:hint="eastAsia"/>
        </w:rPr>
      </w:pPr>
      <w:r>
        <w:rPr>
          <w:rFonts w:hint="eastAsia"/>
        </w:rPr>
        <w:t xml:space="preserve"> salt. We don't need ____________ salt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some</w:t>
      </w:r>
    </w:p>
    <w:p>
      <w:pPr>
        <w:rPr>
          <w:rFonts w:hint="eastAsia"/>
        </w:rPr>
      </w:pPr>
      <w:r>
        <w:rPr>
          <w:rFonts w:hint="eastAsia"/>
        </w:rPr>
        <w:t>D. some. . . a</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The organization makes sure that </w:t>
      </w:r>
    </w:p>
    <w:p>
      <w:pPr>
        <w:rPr>
          <w:rFonts w:hint="eastAsia"/>
        </w:rPr>
      </w:pPr>
      <w:r>
        <w:rPr>
          <w:rFonts w:hint="eastAsia"/>
        </w:rPr>
        <w:t>回答</w:t>
      </w:r>
    </w:p>
    <w:p>
      <w:pPr>
        <w:rPr>
          <w:rFonts w:hint="eastAsia"/>
        </w:rPr>
      </w:pPr>
      <w:r>
        <w:rPr>
          <w:rFonts w:hint="eastAsia"/>
        </w:rPr>
        <w:t xml:space="preserve">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Sam is </w:t>
      </w:r>
    </w:p>
    <w:p>
      <w:pPr>
        <w:rPr>
          <w:rFonts w:hint="eastAsia"/>
        </w:rPr>
      </w:pPr>
      <w:r>
        <w:rPr>
          <w:rFonts w:hint="eastAsia"/>
        </w:rPr>
        <w:t>回答</w:t>
      </w:r>
    </w:p>
    <w:p>
      <w:pPr>
        <w:rPr>
          <w:rFonts w:hint="eastAsia"/>
        </w:rPr>
      </w:pPr>
      <w:r>
        <w:rPr>
          <w:rFonts w:hint="eastAsia"/>
        </w:rPr>
        <w:t xml:space="preserve"> old man with little money. </w:t>
      </w:r>
    </w:p>
    <w:p>
      <w:pPr>
        <w:rPr>
          <w:rFonts w:hint="eastAsia"/>
        </w:rPr>
      </w:pPr>
      <w:r>
        <w:rPr>
          <w:rFonts w:hint="eastAsia"/>
        </w:rPr>
        <w:t>A. an</w:t>
      </w:r>
    </w:p>
    <w:p>
      <w:pPr>
        <w:rPr>
          <w:rFonts w:hint="eastAsia"/>
        </w:rPr>
      </w:pPr>
      <w:r>
        <w:rPr>
          <w:rFonts w:hint="eastAsia"/>
        </w:rPr>
        <w:t>B. the</w:t>
      </w:r>
    </w:p>
    <w:p>
      <w:pPr>
        <w:rPr>
          <w:rFonts w:hint="eastAsia"/>
        </w:rPr>
      </w:pPr>
      <w:r>
        <w:rPr>
          <w:rFonts w:hint="eastAsia"/>
        </w:rPr>
        <w:t>C. a</w:t>
      </w:r>
    </w:p>
    <w:p>
      <w:pPr>
        <w:rPr>
          <w:rFonts w:hint="eastAsia"/>
        </w:rPr>
      </w:pPr>
      <w:r>
        <w:rPr>
          <w:rFonts w:hint="eastAsia"/>
        </w:rPr>
        <w:t>D. ×</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Your basketball is under </w:t>
      </w:r>
    </w:p>
    <w:p>
      <w:pPr>
        <w:rPr>
          <w:rFonts w:hint="eastAsia"/>
        </w:rPr>
      </w:pPr>
      <w:r>
        <w:rPr>
          <w:rFonts w:hint="eastAsia"/>
        </w:rPr>
        <w:t>回答</w:t>
      </w:r>
    </w:p>
    <w:p>
      <w:pPr>
        <w:rPr>
          <w:rFonts w:hint="eastAsia"/>
        </w:rPr>
      </w:pPr>
      <w:r>
        <w:rPr>
          <w:rFonts w:hint="eastAsia"/>
        </w:rPr>
        <w:t xml:space="preserve"> bed.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C. this</w:t>
      </w:r>
    </w:p>
    <w:p>
      <w:pPr>
        <w:rPr>
          <w:rFonts w:hint="eastAsia"/>
        </w:rPr>
      </w:pPr>
      <w:r>
        <w:rPr>
          <w:rFonts w:hint="eastAsia"/>
        </w:rPr>
        <w:t>D. ×</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I was busy </w:t>
      </w:r>
    </w:p>
    <w:p>
      <w:pPr>
        <w:rPr>
          <w:rFonts w:hint="eastAsia"/>
        </w:rPr>
      </w:pPr>
      <w:r>
        <w:rPr>
          <w:rFonts w:hint="eastAsia"/>
        </w:rPr>
        <w:t>回答</w:t>
      </w:r>
    </w:p>
    <w:p>
      <w:pPr>
        <w:rPr>
          <w:rFonts w:hint="eastAsia"/>
        </w:rPr>
      </w:pPr>
      <w:r>
        <w:rPr>
          <w:rFonts w:hint="eastAsia"/>
        </w:rPr>
        <w:t xml:space="preserve"> water and flour. </w:t>
      </w:r>
    </w:p>
    <w:p>
      <w:pPr>
        <w:rPr>
          <w:rFonts w:hint="eastAsia"/>
        </w:rPr>
      </w:pPr>
      <w:r>
        <w:rPr>
          <w:rFonts w:hint="eastAsia"/>
        </w:rPr>
        <w:t>A. to mix</w:t>
      </w:r>
    </w:p>
    <w:p>
      <w:pPr>
        <w:rPr>
          <w:rFonts w:hint="eastAsia"/>
        </w:rPr>
      </w:pPr>
      <w:r>
        <w:rPr>
          <w:rFonts w:hint="eastAsia"/>
        </w:rPr>
        <w:t>B. at mixing</w:t>
      </w:r>
    </w:p>
    <w:p>
      <w:pPr>
        <w:rPr>
          <w:rFonts w:hint="eastAsia"/>
        </w:rPr>
      </w:pPr>
      <w:r>
        <w:rPr>
          <w:rFonts w:hint="eastAsia"/>
        </w:rPr>
        <w:t>C. mixing</w:t>
      </w:r>
    </w:p>
    <w:p>
      <w:pPr>
        <w:rPr>
          <w:rFonts w:hint="eastAsia"/>
        </w:rPr>
      </w:pPr>
      <w:r>
        <w:rPr>
          <w:rFonts w:hint="eastAsia"/>
        </w:rPr>
        <w:t>D. mixed</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I </w:t>
      </w:r>
    </w:p>
    <w:p>
      <w:pPr>
        <w:rPr>
          <w:rFonts w:hint="eastAsia"/>
        </w:rPr>
      </w:pPr>
      <w:r>
        <w:rPr>
          <w:rFonts w:hint="eastAsia"/>
        </w:rPr>
        <w:t>回答</w:t>
      </w:r>
    </w:p>
    <w:p>
      <w:pPr>
        <w:rPr>
          <w:rFonts w:hint="eastAsia"/>
        </w:rPr>
      </w:pPr>
      <w:r>
        <w:rPr>
          <w:rFonts w:hint="eastAsia"/>
        </w:rPr>
        <w:t xml:space="preserve"> the face of Helen. </w:t>
      </w:r>
    </w:p>
    <w:p>
      <w:pPr>
        <w:rPr>
          <w:rFonts w:hint="eastAsia"/>
        </w:rPr>
      </w:pPr>
      <w:r>
        <w:rPr>
          <w:rFonts w:hint="eastAsia"/>
        </w:rPr>
        <w:t>A. am recognized</w:t>
      </w:r>
    </w:p>
    <w:p>
      <w:pPr>
        <w:rPr>
          <w:rFonts w:hint="eastAsia"/>
        </w:rPr>
      </w:pPr>
      <w:r>
        <w:rPr>
          <w:rFonts w:hint="eastAsia"/>
        </w:rPr>
        <w:t>B. was recognized</w:t>
      </w:r>
    </w:p>
    <w:p>
      <w:pPr>
        <w:rPr>
          <w:rFonts w:hint="eastAsia"/>
        </w:rPr>
      </w:pPr>
      <w:r>
        <w:rPr>
          <w:rFonts w:hint="eastAsia"/>
        </w:rPr>
        <w:t>C. recognized</w:t>
      </w:r>
    </w:p>
    <w:p>
      <w:pPr>
        <w:rPr>
          <w:rFonts w:hint="eastAsia"/>
        </w:rPr>
      </w:pPr>
      <w:r>
        <w:rPr>
          <w:rFonts w:hint="eastAsia"/>
        </w:rPr>
        <w:t>D. was recognizing</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It is not clear yet when the workers </w:t>
      </w:r>
    </w:p>
    <w:p>
      <w:pPr>
        <w:rPr>
          <w:rFonts w:hint="eastAsia"/>
        </w:rPr>
      </w:pPr>
      <w:r>
        <w:rPr>
          <w:rFonts w:hint="eastAsia"/>
        </w:rPr>
        <w:t>回答</w:t>
      </w:r>
    </w:p>
    <w:p>
      <w:pPr>
        <w:rPr>
          <w:rFonts w:hint="eastAsia"/>
        </w:rPr>
      </w:pPr>
      <w:r>
        <w:rPr>
          <w:rFonts w:hint="eastAsia"/>
        </w:rPr>
        <w:t xml:space="preserve">strike will return to their factories.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rPr>
      </w:pPr>
      <w:r>
        <w:rPr>
          <w:rFonts w:hint="eastAsia"/>
        </w:rPr>
        <w:t>保存：C</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Our delay was due</w:t>
      </w:r>
    </w:p>
    <w:p>
      <w:pPr>
        <w:rPr>
          <w:rFonts w:hint="eastAsia"/>
        </w:rPr>
      </w:pPr>
      <w:r>
        <w:rPr>
          <w:rFonts w:hint="eastAsia"/>
        </w:rPr>
        <w:t>回答</w:t>
      </w:r>
    </w:p>
    <w:p>
      <w:pPr>
        <w:rPr>
          <w:rFonts w:hint="eastAsia"/>
        </w:rPr>
      </w:pPr>
      <w:r>
        <w:rPr>
          <w:rFonts w:hint="eastAsia"/>
        </w:rPr>
        <w:t xml:space="preserve">the bad weather. </w:t>
      </w:r>
    </w:p>
    <w:p>
      <w:pPr>
        <w:rPr>
          <w:rFonts w:hint="eastAsia"/>
        </w:rPr>
      </w:pPr>
      <w:r>
        <w:rPr>
          <w:rFonts w:hint="eastAsia"/>
        </w:rPr>
        <w:t>A. to</w:t>
      </w:r>
    </w:p>
    <w:p>
      <w:pPr>
        <w:rPr>
          <w:rFonts w:hint="eastAsia"/>
        </w:rPr>
      </w:pPr>
      <w:r>
        <w:rPr>
          <w:rFonts w:hint="eastAsia"/>
        </w:rPr>
        <w:t>B. at</w:t>
      </w:r>
    </w:p>
    <w:p>
      <w:pPr>
        <w:rPr>
          <w:rFonts w:hint="eastAsia"/>
        </w:rPr>
      </w:pPr>
      <w:r>
        <w:rPr>
          <w:rFonts w:hint="eastAsia"/>
        </w:rPr>
        <w:t>C. in</w:t>
      </w:r>
    </w:p>
    <w:p>
      <w:pPr>
        <w:rPr>
          <w:rFonts w:hint="eastAsia"/>
        </w:rPr>
      </w:pPr>
      <w:r>
        <w:rPr>
          <w:rFonts w:hint="eastAsia"/>
        </w:rPr>
        <w:t>D. with</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The book has helped me </w:t>
      </w:r>
    </w:p>
    <w:p>
      <w:pPr>
        <w:rPr>
          <w:rFonts w:hint="eastAsia"/>
        </w:rPr>
      </w:pPr>
      <w:r>
        <w:rPr>
          <w:rFonts w:hint="eastAsia"/>
        </w:rPr>
        <w:t>回答</w:t>
      </w:r>
    </w:p>
    <w:p>
      <w:pPr>
        <w:rPr>
          <w:rFonts w:hint="eastAsia"/>
        </w:rPr>
      </w:pPr>
      <w:r>
        <w:rPr>
          <w:rFonts w:hint="eastAsia"/>
        </w:rPr>
        <w:t xml:space="preserve"> some/a certain extent.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on</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They objected </w:t>
      </w:r>
    </w:p>
    <w:p>
      <w:pPr>
        <w:rPr>
          <w:rFonts w:hint="eastAsia"/>
        </w:rPr>
      </w:pPr>
      <w:r>
        <w:rPr>
          <w:rFonts w:hint="eastAsia"/>
        </w:rPr>
        <w:t>回答</w:t>
      </w:r>
    </w:p>
    <w:p>
      <w:pPr>
        <w:rPr>
          <w:rFonts w:hint="eastAsia"/>
        </w:rPr>
      </w:pPr>
      <w:r>
        <w:rPr>
          <w:rFonts w:hint="eastAsia"/>
        </w:rPr>
        <w:t xml:space="preserve"> unfair voting in public places. </w:t>
      </w:r>
    </w:p>
    <w:p>
      <w:pPr>
        <w:rPr>
          <w:rFonts w:hint="eastAsia"/>
        </w:rPr>
      </w:pPr>
      <w:r>
        <w:rPr>
          <w:rFonts w:hint="eastAsia"/>
        </w:rPr>
        <w:t>A. that</w:t>
      </w:r>
    </w:p>
    <w:p>
      <w:pPr>
        <w:rPr>
          <w:rFonts w:hint="eastAsia"/>
        </w:rPr>
      </w:pPr>
      <w:r>
        <w:rPr>
          <w:rFonts w:hint="eastAsia"/>
        </w:rPr>
        <w:t>B. to</w:t>
      </w:r>
    </w:p>
    <w:p>
      <w:pPr>
        <w:rPr>
          <w:rFonts w:hint="eastAsia"/>
        </w:rPr>
      </w:pPr>
      <w:r>
        <w:rPr>
          <w:rFonts w:hint="eastAsia"/>
        </w:rPr>
        <w:t>C. in</w:t>
      </w:r>
    </w:p>
    <w:p>
      <w:pPr>
        <w:rPr>
          <w:rFonts w:hint="eastAsia"/>
        </w:rPr>
      </w:pPr>
      <w:r>
        <w:rPr>
          <w:rFonts w:hint="eastAsia"/>
        </w:rPr>
        <w:t>D. at</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People are going to find</w:t>
      </w:r>
    </w:p>
    <w:p>
      <w:pPr>
        <w:rPr>
          <w:rFonts w:hint="eastAsia"/>
        </w:rPr>
      </w:pPr>
      <w:r>
        <w:rPr>
          <w:rFonts w:hint="eastAsia"/>
        </w:rPr>
        <w:t>回答</w:t>
      </w:r>
    </w:p>
    <w:p>
      <w:pPr>
        <w:rPr>
          <w:rFonts w:hint="eastAsia"/>
        </w:rPr>
      </w:pPr>
      <w:r>
        <w:rPr>
          <w:rFonts w:hint="eastAsia"/>
        </w:rPr>
        <w:t xml:space="preserve">difficult to stay away from TV. </w:t>
      </w:r>
    </w:p>
    <w:p>
      <w:pPr>
        <w:rPr>
          <w:rFonts w:hint="eastAsia"/>
        </w:rPr>
      </w:pPr>
      <w:r>
        <w:rPr>
          <w:rFonts w:hint="eastAsia"/>
        </w:rPr>
        <w:t>A. it</w:t>
      </w:r>
    </w:p>
    <w:p>
      <w:pPr>
        <w:rPr>
          <w:rFonts w:hint="eastAsia"/>
        </w:rPr>
      </w:pPr>
      <w:r>
        <w:rPr>
          <w:rFonts w:hint="eastAsia"/>
        </w:rPr>
        <w:t>B. them</w:t>
      </w:r>
    </w:p>
    <w:p>
      <w:pPr>
        <w:rPr>
          <w:rFonts w:hint="eastAsia"/>
        </w:rPr>
      </w:pPr>
      <w:r>
        <w:rPr>
          <w:rFonts w:hint="eastAsia"/>
        </w:rPr>
        <w:t>C. its</w:t>
      </w:r>
    </w:p>
    <w:p>
      <w:pPr>
        <w:rPr>
          <w:rFonts w:hint="eastAsia"/>
        </w:rPr>
      </w:pPr>
      <w:r>
        <w:rPr>
          <w:rFonts w:hint="eastAsia"/>
        </w:rPr>
        <w:t>D. to</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He thought </w:t>
      </w:r>
    </w:p>
    <w:p>
      <w:pPr>
        <w:rPr>
          <w:rFonts w:hint="eastAsia"/>
        </w:rPr>
      </w:pPr>
      <w:r>
        <w:rPr>
          <w:rFonts w:hint="eastAsia"/>
        </w:rPr>
        <w:t>回答</w:t>
      </w:r>
    </w:p>
    <w:p>
      <w:pPr>
        <w:rPr>
          <w:rFonts w:hint="eastAsia"/>
        </w:rPr>
      </w:pPr>
      <w:r>
        <w:rPr>
          <w:rFonts w:hint="eastAsia"/>
        </w:rPr>
        <w:t xml:space="preserve"> easy to pass the exam. </w:t>
      </w:r>
    </w:p>
    <w:p>
      <w:pPr>
        <w:rPr>
          <w:rFonts w:hint="eastAsia"/>
        </w:rPr>
      </w:pPr>
      <w:r>
        <w:rPr>
          <w:rFonts w:hint="eastAsia"/>
        </w:rPr>
        <w:t>A. its</w:t>
      </w:r>
    </w:p>
    <w:p>
      <w:pPr>
        <w:rPr>
          <w:rFonts w:hint="eastAsia"/>
        </w:rPr>
      </w:pPr>
      <w:r>
        <w:rPr>
          <w:rFonts w:hint="eastAsia"/>
        </w:rPr>
        <w:t>B. is</w:t>
      </w:r>
    </w:p>
    <w:p>
      <w:pPr>
        <w:rPr>
          <w:rFonts w:hint="eastAsia"/>
        </w:rPr>
      </w:pPr>
      <w:r>
        <w:rPr>
          <w:rFonts w:hint="eastAsia"/>
        </w:rPr>
        <w:t>C. it</w:t>
      </w:r>
    </w:p>
    <w:p>
      <w:pPr>
        <w:rPr>
          <w:rFonts w:hint="eastAsia"/>
        </w:rPr>
      </w:pPr>
      <w:r>
        <w:rPr>
          <w:rFonts w:hint="eastAsia"/>
        </w:rPr>
        <w:t>D. too</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This medicine has </w:t>
      </w:r>
    </w:p>
    <w:p>
      <w:pPr>
        <w:rPr>
          <w:rFonts w:hint="eastAsia"/>
        </w:rPr>
      </w:pPr>
      <w:r>
        <w:rPr>
          <w:rFonts w:hint="eastAsia"/>
        </w:rPr>
        <w:t>回答</w:t>
      </w:r>
    </w:p>
    <w:p>
      <w:pPr>
        <w:rPr>
          <w:rFonts w:hint="eastAsia"/>
        </w:rPr>
      </w:pPr>
      <w:r>
        <w:rPr>
          <w:rFonts w:hint="eastAsia"/>
        </w:rPr>
        <w:t xml:space="preserve"> my headache. </w:t>
      </w:r>
    </w:p>
    <w:p>
      <w:pPr>
        <w:rPr>
          <w:rFonts w:hint="eastAsia"/>
        </w:rPr>
      </w:pPr>
      <w:r>
        <w:rPr>
          <w:rFonts w:hint="eastAsia"/>
        </w:rPr>
        <w:t>A. relieving</w:t>
      </w:r>
    </w:p>
    <w:p>
      <w:pPr>
        <w:rPr>
          <w:rFonts w:hint="eastAsia"/>
        </w:rPr>
      </w:pPr>
      <w:r>
        <w:rPr>
          <w:rFonts w:hint="eastAsia"/>
        </w:rPr>
        <w:t>B. relieve</w:t>
      </w:r>
    </w:p>
    <w:p>
      <w:pPr>
        <w:rPr>
          <w:rFonts w:hint="eastAsia"/>
        </w:rPr>
      </w:pPr>
      <w:r>
        <w:rPr>
          <w:rFonts w:hint="eastAsia"/>
        </w:rPr>
        <w:t>C. relieved</w:t>
      </w:r>
    </w:p>
    <w:p>
      <w:pPr>
        <w:rPr>
          <w:rFonts w:hint="eastAsia"/>
        </w:rPr>
      </w:pPr>
      <w:r>
        <w:rPr>
          <w:rFonts w:hint="eastAsia"/>
        </w:rPr>
        <w:t>D. been relieved</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He </w:t>
      </w:r>
    </w:p>
    <w:p>
      <w:pPr>
        <w:rPr>
          <w:rFonts w:hint="eastAsia"/>
        </w:rPr>
      </w:pPr>
      <w:r>
        <w:rPr>
          <w:rFonts w:hint="eastAsia"/>
        </w:rPr>
        <w:t>回答</w:t>
      </w:r>
    </w:p>
    <w:p>
      <w:pPr>
        <w:rPr>
          <w:rFonts w:hint="eastAsia"/>
        </w:rPr>
      </w:pPr>
      <w:r>
        <w:rPr>
          <w:rFonts w:hint="eastAsia"/>
        </w:rPr>
        <w:t xml:space="preserve"> to hear that he had passed the exam. </w:t>
      </w:r>
    </w:p>
    <w:p>
      <w:pPr>
        <w:rPr>
          <w:rFonts w:hint="eastAsia"/>
        </w:rPr>
      </w:pPr>
      <w:r>
        <w:rPr>
          <w:rFonts w:hint="eastAsia"/>
        </w:rPr>
        <w:t>A. relieved</w:t>
      </w:r>
    </w:p>
    <w:p>
      <w:pPr>
        <w:rPr>
          <w:rFonts w:hint="eastAsia"/>
        </w:rPr>
      </w:pPr>
      <w:r>
        <w:rPr>
          <w:rFonts w:hint="eastAsia"/>
        </w:rPr>
        <w:t>B. was relieved</w:t>
      </w:r>
    </w:p>
    <w:p>
      <w:pPr>
        <w:rPr>
          <w:rFonts w:hint="eastAsia"/>
        </w:rPr>
      </w:pPr>
      <w:r>
        <w:rPr>
          <w:rFonts w:hint="eastAsia"/>
        </w:rPr>
        <w:t>C. relieves</w:t>
      </w:r>
    </w:p>
    <w:p>
      <w:pPr>
        <w:rPr>
          <w:rFonts w:hint="eastAsia"/>
        </w:rPr>
      </w:pPr>
      <w:r>
        <w:rPr>
          <w:rFonts w:hint="eastAsia"/>
        </w:rPr>
        <w:t>D. was relieving</w:t>
      </w: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Some college students have volunteered</w:t>
      </w:r>
    </w:p>
    <w:p>
      <w:pPr>
        <w:rPr>
          <w:rFonts w:hint="eastAsia"/>
        </w:rPr>
      </w:pPr>
      <w:r>
        <w:rPr>
          <w:rFonts w:hint="eastAsia"/>
        </w:rPr>
        <w:t>回答</w:t>
      </w:r>
    </w:p>
    <w:p>
      <w:pPr>
        <w:rPr>
          <w:rFonts w:hint="eastAsia"/>
        </w:rPr>
      </w:pPr>
      <w:r>
        <w:rPr>
          <w:rFonts w:hint="eastAsia"/>
        </w:rPr>
        <w:t xml:space="preserve">take care of the children.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with</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p>
    <w:p>
      <w:pPr>
        <w:rPr>
          <w:rFonts w:hint="eastAsia" w:eastAsiaTheme="minorEastAsia"/>
          <w:lang w:eastAsia="zh-CN"/>
        </w:rPr>
      </w:pPr>
    </w:p>
    <w:p>
      <w:pPr>
        <w:rPr>
          <w:rFonts w:hint="eastAsia"/>
        </w:rPr>
      </w:pPr>
      <w:r>
        <w:rPr>
          <w:rFonts w:hint="eastAsia"/>
        </w:rPr>
        <w:t xml:space="preserve">Are there </w:t>
      </w:r>
    </w:p>
    <w:p>
      <w:pPr>
        <w:rPr>
          <w:rFonts w:hint="eastAsia"/>
        </w:rPr>
      </w:pPr>
      <w:r>
        <w:rPr>
          <w:rFonts w:hint="eastAsia"/>
        </w:rPr>
        <w:t>回答</w:t>
      </w:r>
    </w:p>
    <w:p>
      <w:pPr>
        <w:rPr>
          <w:rFonts w:hint="eastAsia"/>
        </w:rPr>
      </w:pPr>
      <w:r>
        <w:rPr>
          <w:rFonts w:hint="eastAsia"/>
        </w:rPr>
        <w:t xml:space="preserve"> volunteers to help the old?</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10:54</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10:55</w:t>
      </w:r>
    </w:p>
    <w:p>
      <w:pPr>
        <w:rPr>
          <w:rFonts w:hint="eastAsia" w:eastAsiaTheme="minorEastAsia"/>
          <w:lang w:eastAsia="zh-CN"/>
        </w:rPr>
      </w:pPr>
    </w:p>
    <w:p>
      <w:pPr>
        <w:rPr>
          <w:rFonts w:hint="eastAsia"/>
        </w:rPr>
      </w:pPr>
      <w:r>
        <w:rPr>
          <w:rFonts w:hint="eastAsia"/>
        </w:rPr>
        <w:t>未回答</w:t>
      </w:r>
    </w:p>
    <w:p>
      <w:pPr>
        <w:rPr>
          <w:rFonts w:hint="eastAsia"/>
        </w:rPr>
      </w:pPr>
      <w:r>
        <w:rPr>
          <w:rFonts w:hint="eastAsia"/>
        </w:rPr>
        <w:t>题目1</w:t>
      </w:r>
    </w:p>
    <w:p>
      <w:pPr>
        <w:rPr>
          <w:rFonts w:hint="eastAsia"/>
        </w:rPr>
      </w:pPr>
      <w:r>
        <w:rPr>
          <w:rFonts w:hint="eastAsia"/>
        </w:rPr>
        <w:t>题干</w:t>
      </w:r>
    </w:p>
    <w:p>
      <w:pPr>
        <w:rPr>
          <w:rFonts w:hint="eastAsia"/>
        </w:rPr>
      </w:pPr>
      <w:r>
        <w:rPr>
          <w:rFonts w:hint="eastAsia"/>
        </w:rPr>
        <w:t>It       me half an hour to walk to the station. </w:t>
      </w:r>
    </w:p>
    <w:p>
      <w:pPr>
        <w:rPr>
          <w:rFonts w:hint="eastAsia"/>
        </w:rPr>
      </w:pPr>
      <w:r>
        <w:rPr>
          <w:rFonts w:hint="eastAsia"/>
        </w:rPr>
        <w:t>A. cost </w:t>
      </w:r>
    </w:p>
    <w:p>
      <w:pPr>
        <w:rPr>
          <w:rFonts w:hint="eastAsia"/>
        </w:rPr>
      </w:pPr>
      <w:r>
        <w:rPr>
          <w:rFonts w:hint="eastAsia"/>
        </w:rPr>
        <w:t>B. took</w:t>
      </w:r>
    </w:p>
    <w:p>
      <w:pPr>
        <w:rPr>
          <w:rFonts w:hint="eastAsia"/>
        </w:rPr>
      </w:pPr>
      <w:r>
        <w:rPr>
          <w:rFonts w:hint="eastAsia"/>
        </w:rPr>
        <w:t>C. spent</w:t>
      </w:r>
    </w:p>
    <w:p>
      <w:pPr>
        <w:rPr>
          <w:rFonts w:hint="eastAsia"/>
        </w:rPr>
      </w:pPr>
      <w:r>
        <w:rPr>
          <w:rFonts w:hint="eastAsia"/>
        </w:rPr>
        <w:t>D. brought</w:t>
      </w:r>
    </w:p>
    <w:p>
      <w:pPr>
        <w:rPr>
          <w:rFonts w:hint="eastAsia"/>
        </w:rPr>
      </w:pPr>
      <w:r>
        <w:rPr>
          <w:rFonts w:hint="eastAsia"/>
        </w:rPr>
        <w:t>正确答案是：B</w:t>
      </w:r>
    </w:p>
    <w:p>
      <w:pPr>
        <w:rPr>
          <w:rFonts w:hint="eastAsia"/>
        </w:rPr>
      </w:pPr>
      <w:r>
        <w:rPr>
          <w:rFonts w:hint="eastAsia"/>
        </w:rPr>
        <w:t>题目2</w:t>
      </w:r>
    </w:p>
    <w:p>
      <w:pPr>
        <w:rPr>
          <w:rFonts w:hint="eastAsia"/>
        </w:rPr>
      </w:pPr>
    </w:p>
    <w:p>
      <w:pPr>
        <w:rPr>
          <w:rFonts w:hint="eastAsia"/>
        </w:rPr>
      </w:pPr>
      <w:r>
        <w:rPr>
          <w:rFonts w:hint="eastAsia"/>
        </w:rPr>
        <w:t>It      holiday next month. </w:t>
      </w:r>
    </w:p>
    <w:p>
      <w:pPr>
        <w:rPr>
          <w:rFonts w:hint="eastAsia"/>
        </w:rPr>
      </w:pPr>
      <w:r>
        <w:rPr>
          <w:rFonts w:hint="eastAsia"/>
        </w:rPr>
        <w:t>A. go on</w:t>
      </w:r>
    </w:p>
    <w:p>
      <w:pPr>
        <w:rPr>
          <w:rFonts w:hint="eastAsia"/>
        </w:rPr>
      </w:pPr>
      <w:r>
        <w:rPr>
          <w:rFonts w:hint="eastAsia"/>
        </w:rPr>
        <w:t>B. go</w:t>
      </w:r>
    </w:p>
    <w:p>
      <w:pPr>
        <w:rPr>
          <w:rFonts w:hint="eastAsia"/>
        </w:rPr>
      </w:pPr>
      <w:r>
        <w:rPr>
          <w:rFonts w:hint="eastAsia"/>
        </w:rPr>
        <w:t>C. get</w:t>
      </w:r>
    </w:p>
    <w:p>
      <w:pPr>
        <w:rPr>
          <w:rFonts w:hint="eastAsia"/>
        </w:rPr>
      </w:pPr>
      <w:r>
        <w:rPr>
          <w:rFonts w:hint="eastAsia"/>
        </w:rPr>
        <w:t>D. go to</w:t>
      </w:r>
    </w:p>
    <w:p>
      <w:pPr>
        <w:rPr>
          <w:rFonts w:hint="eastAsia"/>
        </w:rPr>
      </w:pPr>
      <w:r>
        <w:rPr>
          <w:rFonts w:hint="eastAsia"/>
        </w:rPr>
        <w:t>正确答案是：A</w:t>
      </w:r>
    </w:p>
    <w:p>
      <w:pPr>
        <w:rPr>
          <w:rFonts w:hint="eastAsia"/>
        </w:rPr>
      </w:pPr>
      <w:r>
        <w:rPr>
          <w:rFonts w:hint="eastAsia"/>
        </w:rPr>
        <w:t>题目3</w:t>
      </w:r>
    </w:p>
    <w:p>
      <w:pPr>
        <w:rPr>
          <w:rFonts w:hint="eastAsia"/>
        </w:rPr>
      </w:pPr>
      <w:r>
        <w:rPr>
          <w:rFonts w:hint="eastAsia"/>
        </w:rPr>
        <w:t>Did Mary tell you when       ?</w:t>
      </w:r>
    </w:p>
    <w:p>
      <w:pPr>
        <w:rPr>
          <w:rFonts w:hint="eastAsia"/>
        </w:rPr>
      </w:pPr>
      <w:r>
        <w:rPr>
          <w:rFonts w:hint="eastAsia"/>
        </w:rPr>
        <w:t>A. is coming</w:t>
      </w:r>
    </w:p>
    <w:p>
      <w:pPr>
        <w:rPr>
          <w:rFonts w:hint="eastAsia"/>
        </w:rPr>
      </w:pPr>
      <w:r>
        <w:rPr>
          <w:rFonts w:hint="eastAsia"/>
        </w:rPr>
        <w:t>B. come</w:t>
      </w:r>
    </w:p>
    <w:p>
      <w:pPr>
        <w:rPr>
          <w:rFonts w:hint="eastAsia"/>
        </w:rPr>
      </w:pPr>
      <w:r>
        <w:rPr>
          <w:rFonts w:hint="eastAsia"/>
        </w:rPr>
        <w:t>C. came</w:t>
      </w:r>
    </w:p>
    <w:p>
      <w:pPr>
        <w:rPr>
          <w:rFonts w:hint="eastAsia"/>
        </w:rPr>
      </w:pPr>
      <w:r>
        <w:rPr>
          <w:rFonts w:hint="eastAsia"/>
        </w:rPr>
        <w:t>D. to come</w:t>
      </w:r>
    </w:p>
    <w:p>
      <w:pPr>
        <w:rPr>
          <w:rFonts w:hint="eastAsia"/>
        </w:rPr>
      </w:pPr>
      <w:r>
        <w:rPr>
          <w:rFonts w:hint="eastAsia"/>
        </w:rPr>
        <w:t>正确答案是：D</w:t>
      </w:r>
    </w:p>
    <w:p>
      <w:pPr>
        <w:rPr>
          <w:rFonts w:hint="eastAsia"/>
        </w:rPr>
      </w:pPr>
      <w:r>
        <w:rPr>
          <w:rFonts w:hint="eastAsia"/>
        </w:rPr>
        <w:t>题目4</w:t>
      </w:r>
    </w:p>
    <w:p>
      <w:pPr>
        <w:rPr>
          <w:rFonts w:hint="eastAsia"/>
        </w:rPr>
      </w:pPr>
    </w:p>
    <w:p>
      <w:pPr>
        <w:rPr>
          <w:rFonts w:hint="eastAsia"/>
        </w:rPr>
      </w:pPr>
      <w:r>
        <w:rPr>
          <w:rFonts w:hint="eastAsia"/>
        </w:rPr>
        <w:t>No one      the bus at the last bus stop. </w:t>
      </w:r>
    </w:p>
    <w:p>
      <w:pPr>
        <w:rPr>
          <w:rFonts w:hint="eastAsia"/>
        </w:rPr>
      </w:pPr>
      <w:r>
        <w:rPr>
          <w:rFonts w:hint="eastAsia"/>
        </w:rPr>
        <w:t>A. got off</w:t>
      </w:r>
    </w:p>
    <w:p>
      <w:pPr>
        <w:rPr>
          <w:rFonts w:hint="eastAsia"/>
        </w:rPr>
      </w:pPr>
      <w:r>
        <w:rPr>
          <w:rFonts w:hint="eastAsia"/>
        </w:rPr>
        <w:t>B. got away</w:t>
      </w:r>
    </w:p>
    <w:p>
      <w:pPr>
        <w:rPr>
          <w:rFonts w:hint="eastAsia"/>
        </w:rPr>
      </w:pPr>
      <w:r>
        <w:rPr>
          <w:rFonts w:hint="eastAsia"/>
        </w:rPr>
        <w:t>C. got in</w:t>
      </w:r>
    </w:p>
    <w:p>
      <w:pPr>
        <w:rPr>
          <w:rFonts w:hint="eastAsia"/>
        </w:rPr>
      </w:pPr>
      <w:r>
        <w:rPr>
          <w:rFonts w:hint="eastAsia"/>
        </w:rPr>
        <w:t>D. got through</w:t>
      </w: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r>
        <w:rPr>
          <w:rFonts w:hint="eastAsia"/>
        </w:rPr>
        <w:t>There is a ship    the photo. </w:t>
      </w:r>
    </w:p>
    <w:p>
      <w:pPr>
        <w:rPr>
          <w:rFonts w:hint="eastAsia"/>
        </w:rPr>
      </w:pPr>
      <w:r>
        <w:rPr>
          <w:rFonts w:hint="eastAsia"/>
        </w:rPr>
        <w:t>A. in the front of</w:t>
      </w:r>
    </w:p>
    <w:p>
      <w:pPr>
        <w:rPr>
          <w:rFonts w:hint="eastAsia"/>
        </w:rPr>
      </w:pPr>
      <w:r>
        <w:rPr>
          <w:rFonts w:hint="eastAsia"/>
        </w:rPr>
        <w:t>B. in front of </w:t>
      </w:r>
    </w:p>
    <w:p>
      <w:pPr>
        <w:rPr>
          <w:rFonts w:hint="eastAsia"/>
        </w:rPr>
      </w:pPr>
      <w:r>
        <w:rPr>
          <w:rFonts w:hint="eastAsia"/>
        </w:rPr>
        <w:t>C. the front of </w:t>
      </w:r>
    </w:p>
    <w:p>
      <w:pPr>
        <w:rPr>
          <w:rFonts w:hint="eastAsia"/>
        </w:rPr>
      </w:pPr>
      <w:r>
        <w:rPr>
          <w:rFonts w:hint="eastAsia"/>
        </w:rPr>
        <w:t>D. front of </w:t>
      </w:r>
    </w:p>
    <w:p>
      <w:pPr>
        <w:rPr>
          <w:rFonts w:hint="eastAsia"/>
        </w:rPr>
      </w:pPr>
      <w:r>
        <w:rPr>
          <w:rFonts w:hint="eastAsia"/>
        </w:rPr>
        <w:t>正确答案是：A</w:t>
      </w:r>
    </w:p>
    <w:p>
      <w:pPr>
        <w:rPr>
          <w:rFonts w:hint="eastAsia"/>
        </w:rPr>
      </w:pPr>
      <w:r>
        <w:rPr>
          <w:rFonts w:hint="eastAsia"/>
        </w:rPr>
        <w:t>题目6</w:t>
      </w:r>
    </w:p>
    <w:p>
      <w:pPr>
        <w:rPr>
          <w:rFonts w:hint="eastAsia"/>
        </w:rPr>
      </w:pPr>
    </w:p>
    <w:p>
      <w:pPr>
        <w:rPr>
          <w:rFonts w:hint="eastAsia"/>
        </w:rPr>
      </w:pPr>
      <w:r>
        <w:rPr>
          <w:rFonts w:hint="eastAsia"/>
        </w:rPr>
        <w:t>Are there      volunteers for a try?</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题目7</w:t>
      </w:r>
    </w:p>
    <w:p>
      <w:pPr>
        <w:rPr>
          <w:rFonts w:hint="eastAsia"/>
        </w:rPr>
      </w:pPr>
    </w:p>
    <w:p>
      <w:pPr>
        <w:rPr>
          <w:rFonts w:hint="eastAsia"/>
        </w:rPr>
      </w:pPr>
      <w:r>
        <w:rPr>
          <w:rFonts w:hint="eastAsia"/>
        </w:rPr>
        <w:t>This is      I can help you. </w:t>
      </w:r>
    </w:p>
    <w:p>
      <w:pPr>
        <w:rPr>
          <w:rFonts w:hint="eastAsia"/>
        </w:rPr>
      </w:pPr>
      <w:r>
        <w:rPr>
          <w:rFonts w:hint="eastAsia"/>
        </w:rPr>
        <w:t>A. so</w:t>
      </w:r>
    </w:p>
    <w:p>
      <w:pPr>
        <w:rPr>
          <w:rFonts w:hint="eastAsia"/>
        </w:rPr>
      </w:pPr>
      <w:r>
        <w:rPr>
          <w:rFonts w:hint="eastAsia"/>
        </w:rPr>
        <w:t>B. as</w:t>
      </w:r>
    </w:p>
    <w:p>
      <w:pPr>
        <w:rPr>
          <w:rFonts w:hint="eastAsia"/>
        </w:rPr>
      </w:pPr>
      <w:r>
        <w:rPr>
          <w:rFonts w:hint="eastAsia"/>
        </w:rPr>
        <w:t>C. as far as</w:t>
      </w:r>
    </w:p>
    <w:p>
      <w:pPr>
        <w:rPr>
          <w:rFonts w:hint="eastAsia"/>
        </w:rPr>
      </w:pPr>
      <w:r>
        <w:rPr>
          <w:rFonts w:hint="eastAsia"/>
        </w:rPr>
        <w:t>D. as near as</w:t>
      </w:r>
    </w:p>
    <w:p>
      <w:pPr>
        <w:rPr>
          <w:rFonts w:hint="eastAsia"/>
        </w:rPr>
      </w:pPr>
      <w:r>
        <w:rPr>
          <w:rFonts w:hint="eastAsia"/>
        </w:rPr>
        <w:t>正确答案是：C</w:t>
      </w:r>
    </w:p>
    <w:p>
      <w:pPr>
        <w:rPr>
          <w:rFonts w:hint="eastAsia"/>
        </w:rPr>
      </w:pPr>
      <w:r>
        <w:rPr>
          <w:rFonts w:hint="eastAsia"/>
        </w:rPr>
        <w:t>题目8</w:t>
      </w:r>
    </w:p>
    <w:p>
      <w:pPr>
        <w:rPr>
          <w:rFonts w:hint="eastAsia"/>
        </w:rPr>
      </w:pPr>
    </w:p>
    <w:p>
      <w:pPr>
        <w:rPr>
          <w:rFonts w:hint="eastAsia"/>
        </w:rPr>
      </w:pPr>
      <w:r>
        <w:rPr>
          <w:rFonts w:hint="eastAsia"/>
        </w:rPr>
        <w:t>The car     Dan. </w:t>
      </w:r>
    </w:p>
    <w:p>
      <w:pPr>
        <w:rPr>
          <w:rFonts w:hint="eastAsia"/>
        </w:rPr>
      </w:pPr>
      <w:r>
        <w:rPr>
          <w:rFonts w:hint="eastAsia"/>
        </w:rPr>
        <w:t>A. is belonging to</w:t>
      </w:r>
    </w:p>
    <w:p>
      <w:pPr>
        <w:rPr>
          <w:rFonts w:hint="eastAsia"/>
        </w:rPr>
      </w:pPr>
      <w:r>
        <w:rPr>
          <w:rFonts w:hint="eastAsia"/>
        </w:rPr>
        <w:t>B. belongs to</w:t>
      </w:r>
    </w:p>
    <w:p>
      <w:pPr>
        <w:rPr>
          <w:rFonts w:hint="eastAsia"/>
        </w:rPr>
      </w:pPr>
      <w:r>
        <w:rPr>
          <w:rFonts w:hint="eastAsia"/>
        </w:rPr>
        <w:t>C. belong to</w:t>
      </w:r>
    </w:p>
    <w:p>
      <w:pPr>
        <w:rPr>
          <w:rFonts w:hint="eastAsia"/>
        </w:rPr>
      </w:pPr>
      <w:r>
        <w:rPr>
          <w:rFonts w:hint="eastAsia"/>
        </w:rPr>
        <w:t>D. belong</w:t>
      </w:r>
    </w:p>
    <w:p>
      <w:pPr>
        <w:rPr>
          <w:rFonts w:hint="eastAsia"/>
        </w:rPr>
      </w:pPr>
      <w:r>
        <w:rPr>
          <w:rFonts w:hint="eastAsia"/>
        </w:rPr>
        <w:t>正确答案是：B</w:t>
      </w:r>
    </w:p>
    <w:p>
      <w:pPr>
        <w:rPr>
          <w:rFonts w:hint="eastAsia"/>
        </w:rPr>
      </w:pPr>
      <w:r>
        <w:rPr>
          <w:rFonts w:hint="eastAsia"/>
        </w:rPr>
        <w:t>题目9</w:t>
      </w:r>
    </w:p>
    <w:p>
      <w:pPr>
        <w:rPr>
          <w:rFonts w:hint="eastAsia"/>
        </w:rPr>
      </w:pPr>
      <w:r>
        <w:rPr>
          <w:rFonts w:hint="eastAsia"/>
        </w:rPr>
        <w:t xml:space="preserve">The handle of this suitcase      </w:t>
      </w:r>
    </w:p>
    <w:p>
      <w:pPr>
        <w:rPr>
          <w:rFonts w:hint="eastAsia"/>
        </w:rPr>
      </w:pPr>
      <w:r>
        <w:rPr>
          <w:rFonts w:hint="eastAsia"/>
        </w:rPr>
        <w:t>A. has lost</w:t>
      </w:r>
    </w:p>
    <w:p>
      <w:pPr>
        <w:rPr>
          <w:rFonts w:hint="eastAsia"/>
        </w:rPr>
      </w:pPr>
      <w:r>
        <w:rPr>
          <w:rFonts w:hint="eastAsia"/>
        </w:rPr>
        <w:t>B. has come</w:t>
      </w:r>
    </w:p>
    <w:p>
      <w:pPr>
        <w:rPr>
          <w:rFonts w:hint="eastAsia"/>
        </w:rPr>
      </w:pPr>
      <w:r>
        <w:rPr>
          <w:rFonts w:hint="eastAsia"/>
        </w:rPr>
        <w:t>C. has come loose</w:t>
      </w:r>
    </w:p>
    <w:p>
      <w:pPr>
        <w:rPr>
          <w:rFonts w:hint="eastAsia"/>
        </w:rPr>
      </w:pPr>
      <w:r>
        <w:rPr>
          <w:rFonts w:hint="eastAsia"/>
        </w:rPr>
        <w:t>D. has loose</w:t>
      </w:r>
    </w:p>
    <w:p>
      <w:pPr>
        <w:rPr>
          <w:rFonts w:hint="eastAsia"/>
        </w:rPr>
      </w:pPr>
      <w:r>
        <w:rPr>
          <w:rFonts w:hint="eastAsia"/>
        </w:rPr>
        <w:t>正确答案是：C</w:t>
      </w:r>
    </w:p>
    <w:p>
      <w:pPr>
        <w:rPr>
          <w:rFonts w:hint="eastAsia"/>
        </w:rPr>
      </w:pPr>
      <w:r>
        <w:rPr>
          <w:rFonts w:hint="eastAsia"/>
        </w:rPr>
        <w:t>题目10</w:t>
      </w:r>
    </w:p>
    <w:p>
      <w:pPr>
        <w:rPr>
          <w:rFonts w:hint="eastAsia"/>
        </w:rPr>
      </w:pPr>
    </w:p>
    <w:p>
      <w:pPr>
        <w:rPr>
          <w:rFonts w:hint="eastAsia"/>
        </w:rPr>
      </w:pPr>
      <w:r>
        <w:rPr>
          <w:rFonts w:hint="eastAsia"/>
        </w:rPr>
        <w:t>I        to hear from you. </w:t>
      </w:r>
    </w:p>
    <w:p>
      <w:pPr>
        <w:rPr>
          <w:rFonts w:hint="eastAsia"/>
        </w:rPr>
      </w:pPr>
      <w:r>
        <w:rPr>
          <w:rFonts w:hint="eastAsia"/>
        </w:rPr>
        <w:t>A. expect</w:t>
      </w:r>
    </w:p>
    <w:p>
      <w:pPr>
        <w:rPr>
          <w:rFonts w:hint="eastAsia"/>
        </w:rPr>
      </w:pPr>
      <w:r>
        <w:rPr>
          <w:rFonts w:hint="eastAsia"/>
        </w:rPr>
        <w:t>B. expects</w:t>
      </w:r>
    </w:p>
    <w:p>
      <w:pPr>
        <w:rPr>
          <w:rFonts w:hint="eastAsia"/>
        </w:rPr>
      </w:pPr>
      <w:r>
        <w:rPr>
          <w:rFonts w:hint="eastAsia"/>
        </w:rPr>
        <w:t>C. wait for</w:t>
      </w:r>
    </w:p>
    <w:p>
      <w:pPr>
        <w:rPr>
          <w:rFonts w:hint="eastAsia"/>
        </w:rPr>
      </w:pPr>
      <w:r>
        <w:rPr>
          <w:rFonts w:hint="eastAsia"/>
        </w:rPr>
        <w:t>D. wait</w:t>
      </w:r>
    </w:p>
    <w:p>
      <w:pPr>
        <w:rPr>
          <w:rFonts w:hint="eastAsia"/>
        </w:rPr>
      </w:pPr>
      <w:r>
        <w:rPr>
          <w:rFonts w:hint="eastAsia"/>
        </w:rPr>
        <w:t>正确答案是：A</w:t>
      </w:r>
    </w:p>
    <w:p>
      <w:pPr>
        <w:rPr>
          <w:rFonts w:hint="eastAsia"/>
        </w:rPr>
      </w:pPr>
      <w:r>
        <w:rPr>
          <w:rFonts w:hint="eastAsia"/>
        </w:rPr>
        <w:t>题目11</w:t>
      </w:r>
    </w:p>
    <w:p>
      <w:pPr>
        <w:rPr>
          <w:rFonts w:hint="eastAsia"/>
        </w:rPr>
      </w:pPr>
    </w:p>
    <w:p>
      <w:pPr>
        <w:rPr>
          <w:rFonts w:hint="eastAsia"/>
        </w:rPr>
      </w:pPr>
      <w:r>
        <w:rPr>
          <w:rFonts w:hint="eastAsia"/>
        </w:rPr>
        <w:t>You've surely made____worse. </w:t>
      </w:r>
    </w:p>
    <w:p>
      <w:pPr>
        <w:rPr>
          <w:rFonts w:hint="eastAsia"/>
        </w:rPr>
      </w:pPr>
      <w:r>
        <w:rPr>
          <w:rFonts w:hint="eastAsia"/>
        </w:rPr>
        <w:t>A. matter</w:t>
      </w:r>
    </w:p>
    <w:p>
      <w:pPr>
        <w:rPr>
          <w:rFonts w:hint="eastAsia"/>
        </w:rPr>
      </w:pPr>
      <w:r>
        <w:rPr>
          <w:rFonts w:hint="eastAsia"/>
        </w:rPr>
        <w:t>B. question</w:t>
      </w:r>
    </w:p>
    <w:p>
      <w:pPr>
        <w:rPr>
          <w:rFonts w:hint="eastAsia"/>
        </w:rPr>
      </w:pPr>
      <w:r>
        <w:rPr>
          <w:rFonts w:hint="eastAsia"/>
        </w:rPr>
        <w:t>C. problem</w:t>
      </w:r>
    </w:p>
    <w:p>
      <w:pPr>
        <w:rPr>
          <w:rFonts w:hint="eastAsia"/>
        </w:rPr>
      </w:pPr>
      <w:r>
        <w:rPr>
          <w:rFonts w:hint="eastAsia"/>
        </w:rPr>
        <w:t>D. things </w:t>
      </w:r>
    </w:p>
    <w:p>
      <w:pPr>
        <w:rPr>
          <w:rFonts w:hint="eastAsia"/>
        </w:rPr>
      </w:pPr>
      <w:r>
        <w:rPr>
          <w:rFonts w:hint="eastAsia"/>
        </w:rPr>
        <w:t>正确答案是：D</w:t>
      </w:r>
    </w:p>
    <w:p>
      <w:pPr>
        <w:rPr>
          <w:rFonts w:hint="eastAsia"/>
        </w:rPr>
      </w:pPr>
      <w:r>
        <w:rPr>
          <w:rFonts w:hint="eastAsia"/>
        </w:rPr>
        <w:t>题目12</w:t>
      </w:r>
    </w:p>
    <w:p>
      <w:pPr>
        <w:rPr>
          <w:rFonts w:hint="eastAsia"/>
        </w:rPr>
      </w:pPr>
    </w:p>
    <w:p>
      <w:pPr>
        <w:rPr>
          <w:rFonts w:hint="eastAsia"/>
        </w:rPr>
      </w:pPr>
      <w:r>
        <w:rPr>
          <w:rFonts w:hint="eastAsia"/>
        </w:rPr>
        <w:t>题干</w:t>
      </w:r>
    </w:p>
    <w:p>
      <w:pPr>
        <w:rPr>
          <w:rFonts w:hint="eastAsia"/>
        </w:rPr>
      </w:pPr>
      <w:r>
        <w:rPr>
          <w:rFonts w:hint="eastAsia"/>
        </w:rPr>
        <w:t>I____  angry with him. </w:t>
      </w:r>
    </w:p>
    <w:p>
      <w:pPr>
        <w:rPr>
          <w:rFonts w:hint="eastAsia"/>
        </w:rPr>
      </w:pPr>
      <w:r>
        <w:rPr>
          <w:rFonts w:hint="eastAsia"/>
        </w:rPr>
        <w:t>A. got</w:t>
      </w:r>
    </w:p>
    <w:p>
      <w:pPr>
        <w:rPr>
          <w:rFonts w:hint="eastAsia"/>
        </w:rPr>
      </w:pPr>
      <w:r>
        <w:rPr>
          <w:rFonts w:hint="eastAsia"/>
        </w:rPr>
        <w:t>B. said</w:t>
      </w:r>
    </w:p>
    <w:p>
      <w:pPr>
        <w:rPr>
          <w:rFonts w:hint="eastAsia"/>
        </w:rPr>
      </w:pPr>
      <w:r>
        <w:rPr>
          <w:rFonts w:hint="eastAsia"/>
        </w:rPr>
        <w:t>C. spoke</w:t>
      </w:r>
    </w:p>
    <w:p>
      <w:pPr>
        <w:rPr>
          <w:rFonts w:hint="eastAsia"/>
        </w:rPr>
      </w:pPr>
      <w:r>
        <w:rPr>
          <w:rFonts w:hint="eastAsia"/>
        </w:rPr>
        <w:t>D. shouted</w:t>
      </w:r>
    </w:p>
    <w:p>
      <w:pPr>
        <w:rPr>
          <w:rFonts w:hint="eastAsia"/>
        </w:rPr>
      </w:pPr>
      <w:r>
        <w:rPr>
          <w:rFonts w:hint="eastAsia"/>
        </w:rPr>
        <w:t>正确答案是：A</w:t>
      </w:r>
    </w:p>
    <w:p>
      <w:pPr>
        <w:rPr>
          <w:rFonts w:hint="eastAsia"/>
        </w:rPr>
      </w:pPr>
      <w:r>
        <w:rPr>
          <w:rFonts w:hint="eastAsia"/>
        </w:rPr>
        <w:t>题目13</w:t>
      </w:r>
    </w:p>
    <w:p>
      <w:pPr>
        <w:rPr>
          <w:rFonts w:hint="eastAsia"/>
        </w:rPr>
      </w:pPr>
      <w:r>
        <w:rPr>
          <w:rFonts w:hint="eastAsia"/>
        </w:rPr>
        <w:t xml:space="preserve"> The doctor put him on a strict       </w:t>
      </w:r>
    </w:p>
    <w:p>
      <w:pPr>
        <w:rPr>
          <w:rFonts w:hint="eastAsia"/>
        </w:rPr>
      </w:pPr>
      <w:r>
        <w:rPr>
          <w:rFonts w:hint="eastAsia"/>
        </w:rPr>
        <w:t>A. medicine</w:t>
      </w:r>
    </w:p>
    <w:p>
      <w:pPr>
        <w:rPr>
          <w:rFonts w:hint="eastAsia"/>
        </w:rPr>
      </w:pPr>
      <w:r>
        <w:rPr>
          <w:rFonts w:hint="eastAsia"/>
        </w:rPr>
        <w:t>B. hospital</w:t>
      </w:r>
    </w:p>
    <w:p>
      <w:pPr>
        <w:rPr>
          <w:rFonts w:hint="eastAsia"/>
        </w:rPr>
      </w:pPr>
      <w:r>
        <w:rPr>
          <w:rFonts w:hint="eastAsia"/>
        </w:rPr>
        <w:t>C. diet</w:t>
      </w:r>
    </w:p>
    <w:p>
      <w:pPr>
        <w:rPr>
          <w:rFonts w:hint="eastAsia"/>
        </w:rPr>
      </w:pPr>
      <w:r>
        <w:rPr>
          <w:rFonts w:hint="eastAsia"/>
        </w:rPr>
        <w:t>D. plate</w:t>
      </w:r>
    </w:p>
    <w:p>
      <w:pPr>
        <w:rPr>
          <w:rFonts w:hint="eastAsia"/>
        </w:rPr>
      </w:pPr>
      <w:r>
        <w:rPr>
          <w:rFonts w:hint="eastAsia"/>
        </w:rPr>
        <w:t>正确答案是：C</w:t>
      </w:r>
    </w:p>
    <w:p>
      <w:pPr>
        <w:rPr>
          <w:rFonts w:hint="eastAsia"/>
        </w:rPr>
      </w:pPr>
      <w:r>
        <w:rPr>
          <w:rFonts w:hint="eastAsia"/>
        </w:rPr>
        <w:t>题目14</w:t>
      </w:r>
    </w:p>
    <w:p>
      <w:pPr>
        <w:rPr>
          <w:rFonts w:hint="eastAsia"/>
        </w:rPr>
      </w:pPr>
    </w:p>
    <w:p>
      <w:pPr>
        <w:rPr>
          <w:rFonts w:hint="eastAsia"/>
        </w:rPr>
      </w:pPr>
      <w:r>
        <w:rPr>
          <w:rFonts w:hint="eastAsia"/>
        </w:rPr>
        <w:t>You should      a report. </w:t>
      </w:r>
    </w:p>
    <w:p>
      <w:pPr>
        <w:rPr>
          <w:rFonts w:hint="eastAsia"/>
        </w:rPr>
      </w:pPr>
      <w:r>
        <w:rPr>
          <w:rFonts w:hint="eastAsia"/>
        </w:rPr>
        <w:t>A. write out </w:t>
      </w:r>
    </w:p>
    <w:p>
      <w:pPr>
        <w:rPr>
          <w:rFonts w:hint="eastAsia"/>
        </w:rPr>
      </w:pPr>
      <w:r>
        <w:rPr>
          <w:rFonts w:hint="eastAsia"/>
        </w:rPr>
        <w:t>B. write with</w:t>
      </w:r>
    </w:p>
    <w:p>
      <w:pPr>
        <w:rPr>
          <w:rFonts w:hint="eastAsia"/>
        </w:rPr>
      </w:pPr>
      <w:r>
        <w:rPr>
          <w:rFonts w:hint="eastAsia"/>
        </w:rPr>
        <w:t>C. look after</w:t>
      </w:r>
    </w:p>
    <w:p>
      <w:pPr>
        <w:rPr>
          <w:rFonts w:hint="eastAsia"/>
        </w:rPr>
      </w:pPr>
      <w:r>
        <w:rPr>
          <w:rFonts w:hint="eastAsia"/>
        </w:rPr>
        <w:t>D. write in</w:t>
      </w:r>
    </w:p>
    <w:p>
      <w:pPr>
        <w:rPr>
          <w:rFonts w:hint="eastAsia"/>
        </w:rPr>
      </w:pPr>
      <w:r>
        <w:rPr>
          <w:rFonts w:hint="eastAsia"/>
        </w:rPr>
        <w:t>正确答案是：A</w:t>
      </w:r>
    </w:p>
    <w:p>
      <w:pPr>
        <w:rPr>
          <w:rFonts w:hint="eastAsia"/>
        </w:rPr>
      </w:pPr>
      <w:r>
        <w:rPr>
          <w:rFonts w:hint="eastAsia"/>
        </w:rPr>
        <w:t>题目15</w:t>
      </w:r>
    </w:p>
    <w:p>
      <w:pPr>
        <w:rPr>
          <w:rFonts w:hint="eastAsia"/>
        </w:rPr>
      </w:pPr>
    </w:p>
    <w:p>
      <w:pPr>
        <w:rPr>
          <w:rFonts w:hint="eastAsia"/>
        </w:rPr>
      </w:pPr>
      <w:r>
        <w:rPr>
          <w:rFonts w:hint="eastAsia"/>
        </w:rPr>
        <w:t>Does the bill      a tip?</w:t>
      </w:r>
    </w:p>
    <w:p>
      <w:pPr>
        <w:rPr>
          <w:rFonts w:hint="eastAsia"/>
        </w:rPr>
      </w:pPr>
      <w:r>
        <w:rPr>
          <w:rFonts w:hint="eastAsia"/>
        </w:rPr>
        <w:t>A. contain</w:t>
      </w:r>
    </w:p>
    <w:p>
      <w:pPr>
        <w:rPr>
          <w:rFonts w:hint="eastAsia"/>
        </w:rPr>
      </w:pPr>
      <w:r>
        <w:rPr>
          <w:rFonts w:hint="eastAsia"/>
        </w:rPr>
        <w:t>B. include</w:t>
      </w:r>
    </w:p>
    <w:p>
      <w:pPr>
        <w:rPr>
          <w:rFonts w:hint="eastAsia"/>
        </w:rPr>
      </w:pPr>
      <w:r>
        <w:rPr>
          <w:rFonts w:hint="eastAsia"/>
        </w:rPr>
        <w:t>C. contained</w:t>
      </w:r>
    </w:p>
    <w:p>
      <w:pPr>
        <w:rPr>
          <w:rFonts w:hint="eastAsia"/>
        </w:rPr>
      </w:pPr>
      <w:r>
        <w:rPr>
          <w:rFonts w:hint="eastAsia"/>
        </w:rPr>
        <w:t>D. included</w:t>
      </w:r>
    </w:p>
    <w:p>
      <w:pPr>
        <w:rPr>
          <w:rFonts w:hint="eastAsia"/>
        </w:rPr>
      </w:pPr>
      <w:r>
        <w:rPr>
          <w:rFonts w:hint="eastAsia"/>
        </w:rPr>
        <w:t>正确答案是：B</w:t>
      </w:r>
    </w:p>
    <w:p>
      <w:pPr>
        <w:rPr>
          <w:rFonts w:hint="eastAsia"/>
        </w:rPr>
      </w:pPr>
      <w:r>
        <w:rPr>
          <w:rFonts w:hint="eastAsia"/>
        </w:rPr>
        <w:t>题目16</w:t>
      </w:r>
    </w:p>
    <w:p>
      <w:pPr>
        <w:rPr>
          <w:rFonts w:hint="eastAsia"/>
        </w:rPr>
      </w:pPr>
    </w:p>
    <w:p>
      <w:pPr>
        <w:rPr>
          <w:rFonts w:hint="eastAsia"/>
        </w:rPr>
      </w:pPr>
      <w:r>
        <w:rPr>
          <w:rFonts w:hint="eastAsia"/>
        </w:rPr>
        <w:t>I ____ a visit to Jane the other day. </w:t>
      </w:r>
    </w:p>
    <w:p>
      <w:pPr>
        <w:rPr>
          <w:rFonts w:hint="eastAsia"/>
        </w:rPr>
      </w:pPr>
      <w:r>
        <w:rPr>
          <w:rFonts w:hint="eastAsia"/>
        </w:rPr>
        <w:t>A. paid</w:t>
      </w:r>
    </w:p>
    <w:p>
      <w:pPr>
        <w:rPr>
          <w:rFonts w:hint="eastAsia"/>
        </w:rPr>
      </w:pPr>
      <w:r>
        <w:rPr>
          <w:rFonts w:hint="eastAsia"/>
        </w:rPr>
        <w:t>B. brought</w:t>
      </w:r>
    </w:p>
    <w:p>
      <w:pPr>
        <w:rPr>
          <w:rFonts w:hint="eastAsia"/>
        </w:rPr>
      </w:pPr>
      <w:r>
        <w:rPr>
          <w:rFonts w:hint="eastAsia"/>
        </w:rPr>
        <w:t>C. took</w:t>
      </w:r>
    </w:p>
    <w:p>
      <w:pPr>
        <w:rPr>
          <w:rFonts w:hint="eastAsia"/>
        </w:rPr>
      </w:pPr>
      <w:r>
        <w:rPr>
          <w:rFonts w:hint="eastAsia"/>
        </w:rPr>
        <w:t>D. talked</w:t>
      </w:r>
    </w:p>
    <w:p>
      <w:pPr>
        <w:rPr>
          <w:rFonts w:hint="eastAsia"/>
        </w:rPr>
      </w:pPr>
      <w:r>
        <w:rPr>
          <w:rFonts w:hint="eastAsia"/>
        </w:rPr>
        <w:t>正确答案是：A</w:t>
      </w:r>
    </w:p>
    <w:p>
      <w:pPr>
        <w:rPr>
          <w:rFonts w:hint="eastAsia"/>
        </w:rPr>
      </w:pPr>
      <w:r>
        <w:rPr>
          <w:rFonts w:hint="eastAsia"/>
        </w:rPr>
        <w:t>题目17</w:t>
      </w:r>
    </w:p>
    <w:p>
      <w:pPr>
        <w:rPr>
          <w:rFonts w:hint="eastAsia"/>
        </w:rPr>
      </w:pPr>
      <w:r>
        <w:rPr>
          <w:rFonts w:hint="eastAsia"/>
        </w:rPr>
        <w:t xml:space="preserve"> I haven't heard from him      </w:t>
      </w:r>
    </w:p>
    <w:p>
      <w:pPr>
        <w:rPr>
          <w:rFonts w:hint="eastAsia"/>
        </w:rPr>
      </w:pPr>
      <w:r>
        <w:rPr>
          <w:rFonts w:hint="eastAsia"/>
        </w:rPr>
        <w:t>A. the day before yesterday</w:t>
      </w:r>
    </w:p>
    <w:p>
      <w:pPr>
        <w:rPr>
          <w:rFonts w:hint="eastAsia"/>
        </w:rPr>
      </w:pPr>
      <w:r>
        <w:rPr>
          <w:rFonts w:hint="eastAsia"/>
        </w:rPr>
        <w:t>B. yesterday</w:t>
      </w:r>
    </w:p>
    <w:p>
      <w:pPr>
        <w:rPr>
          <w:rFonts w:hint="eastAsia"/>
        </w:rPr>
      </w:pPr>
      <w:r>
        <w:rPr>
          <w:rFonts w:hint="eastAsia"/>
        </w:rPr>
        <w:t>C. tomorrow</w:t>
      </w:r>
    </w:p>
    <w:p>
      <w:pPr>
        <w:rPr>
          <w:rFonts w:hint="eastAsia"/>
        </w:rPr>
      </w:pPr>
      <w:r>
        <w:rPr>
          <w:rFonts w:hint="eastAsia"/>
        </w:rPr>
        <w:t>D. recently</w:t>
      </w:r>
    </w:p>
    <w:p>
      <w:pPr>
        <w:rPr>
          <w:rFonts w:hint="eastAsia"/>
        </w:rPr>
      </w:pPr>
      <w:r>
        <w:rPr>
          <w:rFonts w:hint="eastAsia"/>
        </w:rPr>
        <w:t>正确答案是：D</w:t>
      </w:r>
    </w:p>
    <w:p>
      <w:pPr>
        <w:rPr>
          <w:rFonts w:hint="eastAsia"/>
        </w:rPr>
      </w:pPr>
      <w:r>
        <w:rPr>
          <w:rFonts w:hint="eastAsia"/>
        </w:rPr>
        <w:t>题目18</w:t>
      </w:r>
    </w:p>
    <w:p>
      <w:pPr>
        <w:rPr>
          <w:rFonts w:hint="eastAsia"/>
        </w:rPr>
      </w:pPr>
    </w:p>
    <w:p>
      <w:pPr>
        <w:rPr>
          <w:rFonts w:hint="eastAsia"/>
        </w:rPr>
      </w:pPr>
      <w:r>
        <w:rPr>
          <w:rFonts w:hint="eastAsia"/>
        </w:rPr>
        <w:t>Will those who agree with me please     their hands?</w:t>
      </w:r>
    </w:p>
    <w:p>
      <w:pPr>
        <w:rPr>
          <w:rFonts w:hint="eastAsia"/>
        </w:rPr>
      </w:pPr>
      <w:r>
        <w:rPr>
          <w:rFonts w:hint="eastAsia"/>
        </w:rPr>
        <w:t>A. raise </w:t>
      </w:r>
    </w:p>
    <w:p>
      <w:pPr>
        <w:rPr>
          <w:rFonts w:hint="eastAsia"/>
        </w:rPr>
      </w:pPr>
      <w:r>
        <w:rPr>
          <w:rFonts w:hint="eastAsia"/>
        </w:rPr>
        <w:t>B. raised</w:t>
      </w:r>
    </w:p>
    <w:p>
      <w:pPr>
        <w:rPr>
          <w:rFonts w:hint="eastAsia"/>
        </w:rPr>
      </w:pPr>
      <w:r>
        <w:rPr>
          <w:rFonts w:hint="eastAsia"/>
        </w:rPr>
        <w:t>C. rise</w:t>
      </w:r>
    </w:p>
    <w:p>
      <w:pPr>
        <w:rPr>
          <w:rFonts w:hint="eastAsia"/>
        </w:rPr>
      </w:pPr>
      <w:r>
        <w:rPr>
          <w:rFonts w:hint="eastAsia"/>
        </w:rPr>
        <w:t>D. risen</w:t>
      </w:r>
    </w:p>
    <w:p>
      <w:pPr>
        <w:rPr>
          <w:rFonts w:hint="eastAsia"/>
        </w:rPr>
      </w:pPr>
      <w:r>
        <w:rPr>
          <w:rFonts w:hint="eastAsia"/>
        </w:rPr>
        <w:t>正确答案是：A</w:t>
      </w:r>
    </w:p>
    <w:p>
      <w:pPr>
        <w:rPr>
          <w:rFonts w:hint="eastAsia"/>
        </w:rPr>
      </w:pPr>
      <w:r>
        <w:rPr>
          <w:rFonts w:hint="eastAsia"/>
        </w:rPr>
        <w:t>题目19</w:t>
      </w:r>
    </w:p>
    <w:p>
      <w:pPr>
        <w:rPr>
          <w:rFonts w:hint="eastAsia"/>
        </w:rPr>
      </w:pPr>
    </w:p>
    <w:p>
      <w:pPr>
        <w:rPr>
          <w:rFonts w:hint="eastAsia"/>
        </w:rPr>
      </w:pPr>
      <w:r>
        <w:rPr>
          <w:rFonts w:hint="eastAsia"/>
        </w:rPr>
        <w:t> I used  to    at half past six. </w:t>
      </w:r>
    </w:p>
    <w:p>
      <w:pPr>
        <w:rPr>
          <w:rFonts w:hint="eastAsia"/>
        </w:rPr>
      </w:pPr>
      <w:r>
        <w:rPr>
          <w:rFonts w:hint="eastAsia"/>
        </w:rPr>
        <w:t>A. rise</w:t>
      </w:r>
    </w:p>
    <w:p>
      <w:pPr>
        <w:rPr>
          <w:rFonts w:hint="eastAsia"/>
        </w:rPr>
      </w:pPr>
      <w:r>
        <w:rPr>
          <w:rFonts w:hint="eastAsia"/>
        </w:rPr>
        <w:t>B. raise</w:t>
      </w:r>
    </w:p>
    <w:p>
      <w:pPr>
        <w:rPr>
          <w:rFonts w:hint="eastAsia"/>
        </w:rPr>
      </w:pPr>
      <w:r>
        <w:rPr>
          <w:rFonts w:hint="eastAsia"/>
        </w:rPr>
        <w:t>C. rose</w:t>
      </w:r>
    </w:p>
    <w:p>
      <w:pPr>
        <w:rPr>
          <w:rFonts w:hint="eastAsia"/>
        </w:rPr>
      </w:pPr>
      <w:r>
        <w:rPr>
          <w:rFonts w:hint="eastAsia"/>
        </w:rPr>
        <w:t>D. raised</w:t>
      </w:r>
    </w:p>
    <w:p>
      <w:pPr>
        <w:rPr>
          <w:rFonts w:hint="eastAsia"/>
        </w:rPr>
      </w:pPr>
      <w:r>
        <w:rPr>
          <w:rFonts w:hint="eastAsia"/>
        </w:rPr>
        <w:t>正确答案是：A</w:t>
      </w:r>
    </w:p>
    <w:p>
      <w:pPr>
        <w:rPr>
          <w:rFonts w:hint="eastAsia"/>
        </w:rPr>
      </w:pPr>
      <w:r>
        <w:rPr>
          <w:rFonts w:hint="eastAsia"/>
        </w:rPr>
        <w:t>题目20</w:t>
      </w:r>
    </w:p>
    <w:p>
      <w:pPr>
        <w:rPr>
          <w:rFonts w:hint="eastAsia"/>
        </w:rPr>
      </w:pPr>
    </w:p>
    <w:p>
      <w:pPr>
        <w:rPr>
          <w:rFonts w:hint="eastAsia"/>
        </w:rPr>
      </w:pPr>
      <w:r>
        <w:rPr>
          <w:rFonts w:hint="eastAsia"/>
        </w:rPr>
        <w:t>Please ____ the book open on the desk. </w:t>
      </w:r>
    </w:p>
    <w:p>
      <w:pPr>
        <w:rPr>
          <w:rFonts w:hint="eastAsia"/>
        </w:rPr>
      </w:pPr>
      <w:r>
        <w:rPr>
          <w:rFonts w:hint="eastAsia"/>
        </w:rPr>
        <w:t>A. laid</w:t>
      </w:r>
    </w:p>
    <w:p>
      <w:pPr>
        <w:rPr>
          <w:rFonts w:hint="eastAsia"/>
        </w:rPr>
      </w:pPr>
      <w:r>
        <w:rPr>
          <w:rFonts w:hint="eastAsia"/>
        </w:rPr>
        <w:t>B. lie</w:t>
      </w:r>
    </w:p>
    <w:p>
      <w:pPr>
        <w:rPr>
          <w:rFonts w:hint="eastAsia"/>
        </w:rPr>
      </w:pPr>
      <w:r>
        <w:rPr>
          <w:rFonts w:hint="eastAsia"/>
        </w:rPr>
        <w:t>C. lay</w:t>
      </w:r>
    </w:p>
    <w:p>
      <w:pPr>
        <w:rPr>
          <w:rFonts w:hint="eastAsia"/>
        </w:rPr>
      </w:pPr>
      <w:r>
        <w:rPr>
          <w:rFonts w:hint="eastAsia"/>
        </w:rPr>
        <w:t>D. lain</w:t>
      </w:r>
    </w:p>
    <w:p>
      <w:pPr>
        <w:rPr>
          <w:rFonts w:hint="eastAsia"/>
        </w:rPr>
      </w:pPr>
      <w:r>
        <w:rPr>
          <w:rFonts w:hint="eastAsia"/>
        </w:rPr>
        <w:t>正确答案是：C</w:t>
      </w:r>
    </w:p>
    <w:p>
      <w:pPr>
        <w:rPr>
          <w:rFonts w:hint="eastAsia"/>
        </w:rPr>
      </w:pPr>
      <w:r>
        <w:rPr>
          <w:rFonts w:hint="eastAsia"/>
        </w:rPr>
        <w:t>测验2</w:t>
      </w:r>
    </w:p>
    <w:p>
      <w:pPr>
        <w:rPr>
          <w:rFonts w:hint="eastAsia"/>
        </w:rPr>
      </w:pPr>
      <w:r>
        <w:rPr>
          <w:rFonts w:hint="eastAsia"/>
        </w:rPr>
        <w:t>题目1</w:t>
      </w:r>
    </w:p>
    <w:p>
      <w:pPr>
        <w:rPr>
          <w:rFonts w:hint="eastAsia"/>
        </w:rPr>
      </w:pPr>
    </w:p>
    <w:p>
      <w:pPr>
        <w:rPr>
          <w:rFonts w:hint="eastAsia"/>
        </w:rPr>
      </w:pPr>
      <w:r>
        <w:rPr>
          <w:rFonts w:hint="eastAsia"/>
        </w:rPr>
        <w:t>题干</w:t>
      </w:r>
    </w:p>
    <w:p>
      <w:pPr>
        <w:rPr>
          <w:rFonts w:hint="eastAsia"/>
        </w:rPr>
      </w:pPr>
      <w:r>
        <w:rPr>
          <w:rFonts w:hint="eastAsia"/>
        </w:rPr>
        <w:t>____everything in order before you leave the room. </w:t>
      </w:r>
    </w:p>
    <w:p>
      <w:pPr>
        <w:rPr>
          <w:rFonts w:hint="eastAsia"/>
        </w:rPr>
      </w:pPr>
      <w:r>
        <w:rPr>
          <w:rFonts w:hint="eastAsia"/>
        </w:rPr>
        <w:t>A. Get</w:t>
      </w:r>
    </w:p>
    <w:p>
      <w:pPr>
        <w:rPr>
          <w:rFonts w:hint="eastAsia"/>
        </w:rPr>
      </w:pPr>
      <w:r>
        <w:rPr>
          <w:rFonts w:hint="eastAsia"/>
        </w:rPr>
        <w:t>B. Do</w:t>
      </w:r>
    </w:p>
    <w:p>
      <w:pPr>
        <w:rPr>
          <w:rFonts w:hint="eastAsia"/>
        </w:rPr>
      </w:pPr>
      <w:r>
        <w:rPr>
          <w:rFonts w:hint="eastAsia"/>
        </w:rPr>
        <w:t>C. Work</w:t>
      </w:r>
    </w:p>
    <w:p>
      <w:pPr>
        <w:rPr>
          <w:rFonts w:hint="eastAsia"/>
        </w:rPr>
      </w:pPr>
      <w:r>
        <w:rPr>
          <w:rFonts w:hint="eastAsia"/>
        </w:rPr>
        <w:t>D. Take</w:t>
      </w: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r>
        <w:rPr>
          <w:rFonts w:hint="eastAsia"/>
        </w:rPr>
        <w:t>I like to read in my    time. </w:t>
      </w:r>
    </w:p>
    <w:p>
      <w:pPr>
        <w:rPr>
          <w:rFonts w:hint="eastAsia"/>
        </w:rPr>
      </w:pPr>
      <w:r>
        <w:rPr>
          <w:rFonts w:hint="eastAsia"/>
        </w:rPr>
        <w:t>A. spared</w:t>
      </w:r>
    </w:p>
    <w:p>
      <w:pPr>
        <w:rPr>
          <w:rFonts w:hint="eastAsia"/>
        </w:rPr>
      </w:pPr>
      <w:r>
        <w:rPr>
          <w:rFonts w:hint="eastAsia"/>
        </w:rPr>
        <w:t>B. spare</w:t>
      </w:r>
    </w:p>
    <w:p>
      <w:pPr>
        <w:rPr>
          <w:rFonts w:hint="eastAsia"/>
        </w:rPr>
      </w:pPr>
      <w:r>
        <w:rPr>
          <w:rFonts w:hint="eastAsia"/>
        </w:rPr>
        <w:t>C. sparing</w:t>
      </w:r>
    </w:p>
    <w:p>
      <w:pPr>
        <w:rPr>
          <w:rFonts w:hint="eastAsia"/>
        </w:rPr>
      </w:pPr>
      <w:r>
        <w:rPr>
          <w:rFonts w:hint="eastAsia"/>
        </w:rPr>
        <w:t>D. being spare</w:t>
      </w: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r>
        <w:rPr>
          <w:rFonts w:hint="eastAsia"/>
        </w:rPr>
        <w:t>He     English for eight years. </w:t>
      </w:r>
    </w:p>
    <w:p>
      <w:pPr>
        <w:rPr>
          <w:rFonts w:hint="eastAsia"/>
        </w:rPr>
      </w:pPr>
      <w:r>
        <w:rPr>
          <w:rFonts w:hint="eastAsia"/>
        </w:rPr>
        <w:t>A. has learned </w:t>
      </w:r>
    </w:p>
    <w:p>
      <w:pPr>
        <w:rPr>
          <w:rFonts w:hint="eastAsia"/>
        </w:rPr>
      </w:pPr>
      <w:r>
        <w:rPr>
          <w:rFonts w:hint="eastAsia"/>
        </w:rPr>
        <w:t>B. learned</w:t>
      </w:r>
    </w:p>
    <w:p>
      <w:pPr>
        <w:rPr>
          <w:rFonts w:hint="eastAsia"/>
        </w:rPr>
      </w:pPr>
      <w:r>
        <w:rPr>
          <w:rFonts w:hint="eastAsia"/>
        </w:rPr>
        <w:t>C. learns</w:t>
      </w:r>
    </w:p>
    <w:p>
      <w:pPr>
        <w:rPr>
          <w:rFonts w:hint="eastAsia"/>
        </w:rPr>
      </w:pPr>
      <w:r>
        <w:rPr>
          <w:rFonts w:hint="eastAsia"/>
        </w:rPr>
        <w:t>D. is learning</w:t>
      </w:r>
    </w:p>
    <w:p>
      <w:pPr>
        <w:rPr>
          <w:rFonts w:hint="eastAsia"/>
        </w:rPr>
      </w:pPr>
      <w:r>
        <w:rPr>
          <w:rFonts w:hint="eastAsia"/>
        </w:rPr>
        <w:t>正确答案是：A</w:t>
      </w:r>
    </w:p>
    <w:p>
      <w:pPr>
        <w:rPr>
          <w:rFonts w:hint="eastAsia"/>
        </w:rPr>
      </w:pPr>
      <w:r>
        <w:rPr>
          <w:rFonts w:hint="eastAsia"/>
        </w:rPr>
        <w:t>题目4</w:t>
      </w:r>
    </w:p>
    <w:p>
      <w:pPr>
        <w:rPr>
          <w:rFonts w:hint="eastAsia"/>
        </w:rPr>
      </w:pPr>
    </w:p>
    <w:p>
      <w:pPr>
        <w:rPr>
          <w:rFonts w:hint="eastAsia"/>
        </w:rPr>
      </w:pPr>
      <w:r>
        <w:rPr>
          <w:rFonts w:hint="eastAsia"/>
        </w:rPr>
        <w:t>He owned (that) he ____a mistake. </w:t>
      </w:r>
    </w:p>
    <w:p>
      <w:pPr>
        <w:rPr>
          <w:rFonts w:hint="eastAsia"/>
        </w:rPr>
      </w:pPr>
      <w:r>
        <w:rPr>
          <w:rFonts w:hint="eastAsia"/>
        </w:rPr>
        <w:t>A. was made </w:t>
      </w:r>
    </w:p>
    <w:p>
      <w:pPr>
        <w:rPr>
          <w:rFonts w:hint="eastAsia"/>
        </w:rPr>
      </w:pPr>
      <w:r>
        <w:rPr>
          <w:rFonts w:hint="eastAsia"/>
        </w:rPr>
        <w:t>B. has made</w:t>
      </w:r>
    </w:p>
    <w:p>
      <w:pPr>
        <w:rPr>
          <w:rFonts w:hint="eastAsia"/>
        </w:rPr>
      </w:pPr>
      <w:r>
        <w:rPr>
          <w:rFonts w:hint="eastAsia"/>
        </w:rPr>
        <w:t>C. made</w:t>
      </w:r>
    </w:p>
    <w:p>
      <w:pPr>
        <w:rPr>
          <w:rFonts w:hint="eastAsia"/>
        </w:rPr>
      </w:pPr>
      <w:r>
        <w:rPr>
          <w:rFonts w:hint="eastAsia"/>
        </w:rPr>
        <w:t>D. had made</w:t>
      </w:r>
    </w:p>
    <w:p>
      <w:pPr>
        <w:rPr>
          <w:rFonts w:hint="eastAsia"/>
        </w:rPr>
      </w:pPr>
      <w:r>
        <w:rPr>
          <w:rFonts w:hint="eastAsia"/>
        </w:rPr>
        <w:t>正确答案是：D</w:t>
      </w:r>
    </w:p>
    <w:p>
      <w:pPr>
        <w:rPr>
          <w:rFonts w:hint="eastAsia"/>
        </w:rPr>
      </w:pPr>
      <w:r>
        <w:rPr>
          <w:rFonts w:hint="eastAsia"/>
        </w:rPr>
        <w:t>题目5</w:t>
      </w:r>
    </w:p>
    <w:p>
      <w:pPr>
        <w:rPr>
          <w:rFonts w:hint="eastAsia"/>
        </w:rPr>
      </w:pPr>
    </w:p>
    <w:p>
      <w:pPr>
        <w:rPr>
          <w:rFonts w:hint="eastAsia"/>
        </w:rPr>
      </w:pPr>
      <w:r>
        <w:rPr>
          <w:rFonts w:hint="eastAsia"/>
        </w:rPr>
        <w:t>题干</w:t>
      </w:r>
    </w:p>
    <w:p>
      <w:pPr>
        <w:rPr>
          <w:rFonts w:hint="eastAsia"/>
        </w:rPr>
      </w:pPr>
      <w:r>
        <w:rPr>
          <w:rFonts w:hint="eastAsia"/>
        </w:rPr>
        <w:t>He lives in his ____ house. </w:t>
      </w:r>
    </w:p>
    <w:p>
      <w:pPr>
        <w:rPr>
          <w:rFonts w:hint="eastAsia"/>
        </w:rPr>
      </w:pPr>
      <w:r>
        <w:rPr>
          <w:rFonts w:hint="eastAsia"/>
        </w:rPr>
        <w:t>A. own</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the</w:t>
      </w:r>
    </w:p>
    <w:p>
      <w:pPr>
        <w:rPr>
          <w:rFonts w:hint="eastAsia"/>
        </w:rPr>
      </w:pPr>
      <w:r>
        <w:rPr>
          <w:rFonts w:hint="eastAsia"/>
        </w:rPr>
        <w:t>正确答案是：A</w:t>
      </w:r>
    </w:p>
    <w:p>
      <w:pPr>
        <w:rPr>
          <w:rFonts w:hint="eastAsia"/>
        </w:rPr>
      </w:pPr>
      <w:r>
        <w:rPr>
          <w:rFonts w:hint="eastAsia"/>
        </w:rPr>
        <w:t>题目6</w:t>
      </w:r>
    </w:p>
    <w:p>
      <w:pPr>
        <w:rPr>
          <w:rFonts w:hint="eastAsia"/>
        </w:rPr>
      </w:pPr>
    </w:p>
    <w:p>
      <w:pPr>
        <w:rPr>
          <w:rFonts w:hint="eastAsia"/>
        </w:rPr>
      </w:pPr>
      <w:r>
        <w:rPr>
          <w:rFonts w:hint="eastAsia"/>
        </w:rPr>
        <w:t>I'm     ready. </w:t>
      </w:r>
    </w:p>
    <w:p>
      <w:pPr>
        <w:rPr>
          <w:rFonts w:hint="eastAsia"/>
        </w:rPr>
      </w:pPr>
      <w:r>
        <w:rPr>
          <w:rFonts w:hint="eastAsia"/>
        </w:rPr>
        <w:t>A. quietly</w:t>
      </w:r>
    </w:p>
    <w:p>
      <w:pPr>
        <w:rPr>
          <w:rFonts w:hint="eastAsia"/>
        </w:rPr>
      </w:pPr>
      <w:r>
        <w:rPr>
          <w:rFonts w:hint="eastAsia"/>
        </w:rPr>
        <w:t>B. quite</w:t>
      </w:r>
    </w:p>
    <w:p>
      <w:pPr>
        <w:rPr>
          <w:rFonts w:hint="eastAsia"/>
        </w:rPr>
      </w:pPr>
      <w:r>
        <w:rPr>
          <w:rFonts w:hint="eastAsia"/>
        </w:rPr>
        <w:t>C. quiet</w:t>
      </w:r>
    </w:p>
    <w:p>
      <w:pPr>
        <w:rPr>
          <w:rFonts w:hint="eastAsia"/>
        </w:rPr>
      </w:pPr>
      <w:r>
        <w:rPr>
          <w:rFonts w:hint="eastAsia"/>
        </w:rPr>
        <w:t>D. quitely</w:t>
      </w:r>
    </w:p>
    <w:p>
      <w:pPr>
        <w:rPr>
          <w:rFonts w:hint="eastAsia"/>
        </w:rPr>
      </w:pPr>
      <w:r>
        <w:rPr>
          <w:rFonts w:hint="eastAsia"/>
        </w:rPr>
        <w:t>正确答案是：B</w:t>
      </w:r>
    </w:p>
    <w:p>
      <w:pPr>
        <w:rPr>
          <w:rFonts w:hint="eastAsia"/>
        </w:rPr>
      </w:pPr>
      <w:r>
        <w:rPr>
          <w:rFonts w:hint="eastAsia"/>
        </w:rPr>
        <w:t>题目7</w:t>
      </w:r>
    </w:p>
    <w:p>
      <w:pPr>
        <w:rPr>
          <w:rFonts w:hint="eastAsia"/>
        </w:rPr>
      </w:pPr>
    </w:p>
    <w:p>
      <w:pPr>
        <w:rPr>
          <w:rFonts w:hint="eastAsia"/>
        </w:rPr>
      </w:pPr>
      <w:r>
        <w:rPr>
          <w:rFonts w:hint="eastAsia"/>
        </w:rPr>
        <w:t>题干</w:t>
      </w:r>
    </w:p>
    <w:p>
      <w:pPr>
        <w:rPr>
          <w:rFonts w:hint="eastAsia"/>
        </w:rPr>
      </w:pPr>
      <w:r>
        <w:rPr>
          <w:rFonts w:hint="eastAsia"/>
        </w:rPr>
        <w:t>That hat is ____ pretty.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quietly</w:t>
      </w:r>
    </w:p>
    <w:p>
      <w:pPr>
        <w:rPr>
          <w:rFonts w:hint="eastAsia"/>
        </w:rPr>
      </w:pPr>
      <w:r>
        <w:rPr>
          <w:rFonts w:hint="eastAsia"/>
        </w:rPr>
        <w:t>D. quiet</w:t>
      </w:r>
    </w:p>
    <w:p>
      <w:pPr>
        <w:rPr>
          <w:rFonts w:hint="eastAsia"/>
        </w:rPr>
      </w:pPr>
      <w:r>
        <w:rPr>
          <w:rFonts w:hint="eastAsia"/>
        </w:rPr>
        <w:t>正确答案是：A</w:t>
      </w:r>
    </w:p>
    <w:p>
      <w:pPr>
        <w:rPr>
          <w:rFonts w:hint="eastAsia"/>
        </w:rPr>
      </w:pPr>
      <w:r>
        <w:rPr>
          <w:rFonts w:hint="eastAsia"/>
        </w:rPr>
        <w:t>题目8</w:t>
      </w:r>
    </w:p>
    <w:p>
      <w:pPr>
        <w:rPr>
          <w:rFonts w:hint="eastAsia"/>
        </w:rPr>
      </w:pPr>
    </w:p>
    <w:p>
      <w:pPr>
        <w:rPr>
          <w:rFonts w:hint="eastAsia"/>
        </w:rPr>
      </w:pPr>
      <w:r>
        <w:rPr>
          <w:rFonts w:hint="eastAsia"/>
        </w:rPr>
        <w:t>The sea was very       this morning.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w:t>
      </w:r>
    </w:p>
    <w:p>
      <w:pPr>
        <w:rPr>
          <w:rFonts w:hint="eastAsia"/>
        </w:rPr>
      </w:pPr>
      <w:r>
        <w:rPr>
          <w:rFonts w:hint="eastAsia"/>
        </w:rPr>
        <w:t>D. quietly</w:t>
      </w:r>
    </w:p>
    <w:p>
      <w:pPr>
        <w:rPr>
          <w:rFonts w:hint="eastAsia"/>
        </w:rPr>
      </w:pPr>
      <w:r>
        <w:rPr>
          <w:rFonts w:hint="eastAsia"/>
        </w:rPr>
        <w:t>正确答案是：C</w:t>
      </w:r>
    </w:p>
    <w:p>
      <w:pPr>
        <w:rPr>
          <w:rFonts w:hint="eastAsia"/>
        </w:rPr>
      </w:pPr>
      <w:r>
        <w:rPr>
          <w:rFonts w:hint="eastAsia"/>
        </w:rPr>
        <w:t>题目9</w:t>
      </w:r>
    </w:p>
    <w:p>
      <w:pPr>
        <w:rPr>
          <w:rFonts w:hint="eastAsia"/>
        </w:rPr>
      </w:pPr>
    </w:p>
    <w:p>
      <w:pPr>
        <w:rPr>
          <w:rFonts w:hint="eastAsia"/>
        </w:rPr>
      </w:pPr>
      <w:r>
        <w:rPr>
          <w:rFonts w:hint="eastAsia"/>
        </w:rPr>
        <w:t>The house became     again when the children were gone. </w:t>
      </w:r>
    </w:p>
    <w:p>
      <w:pPr>
        <w:rPr>
          <w:rFonts w:hint="eastAsia"/>
        </w:rPr>
      </w:pPr>
      <w:r>
        <w:rPr>
          <w:rFonts w:hint="eastAsia"/>
        </w:rPr>
        <w:t>A. quite</w:t>
      </w:r>
    </w:p>
    <w:p>
      <w:pPr>
        <w:rPr>
          <w:rFonts w:hint="eastAsia"/>
        </w:rPr>
      </w:pPr>
      <w:r>
        <w:rPr>
          <w:rFonts w:hint="eastAsia"/>
        </w:rPr>
        <w:t>B. quitely</w:t>
      </w:r>
    </w:p>
    <w:p>
      <w:pPr>
        <w:rPr>
          <w:rFonts w:hint="eastAsia"/>
        </w:rPr>
      </w:pPr>
      <w:r>
        <w:rPr>
          <w:rFonts w:hint="eastAsia"/>
        </w:rPr>
        <w:t>C. quiet</w:t>
      </w:r>
    </w:p>
    <w:p>
      <w:pPr>
        <w:rPr>
          <w:rFonts w:hint="eastAsia"/>
        </w:rPr>
      </w:pPr>
      <w:r>
        <w:rPr>
          <w:rFonts w:hint="eastAsia"/>
        </w:rPr>
        <w:t>D. quietly</w:t>
      </w:r>
    </w:p>
    <w:p>
      <w:pPr>
        <w:rPr>
          <w:rFonts w:hint="eastAsia"/>
        </w:rPr>
      </w:pPr>
      <w:r>
        <w:rPr>
          <w:rFonts w:hint="eastAsia"/>
        </w:rPr>
        <w:t>正确答案是：C</w:t>
      </w:r>
    </w:p>
    <w:p>
      <w:pPr>
        <w:rPr>
          <w:rFonts w:hint="eastAsia"/>
        </w:rPr>
      </w:pPr>
      <w:r>
        <w:rPr>
          <w:rFonts w:hint="eastAsia"/>
        </w:rPr>
        <w:t>题目10</w:t>
      </w:r>
    </w:p>
    <w:p>
      <w:pPr>
        <w:rPr>
          <w:rFonts w:hint="eastAsia"/>
        </w:rPr>
      </w:pPr>
    </w:p>
    <w:p>
      <w:pPr>
        <w:rPr>
          <w:rFonts w:hint="eastAsia"/>
        </w:rPr>
      </w:pPr>
      <w:r>
        <w:rPr>
          <w:rFonts w:hint="eastAsia"/>
        </w:rPr>
        <w:t>____, I'm busy preparing for the exams. </w:t>
      </w:r>
    </w:p>
    <w:p>
      <w:pPr>
        <w:rPr>
          <w:rFonts w:hint="eastAsia"/>
        </w:rPr>
      </w:pPr>
      <w:r>
        <w:rPr>
          <w:rFonts w:hint="eastAsia"/>
        </w:rPr>
        <w:t>A. At the moment</w:t>
      </w:r>
    </w:p>
    <w:p>
      <w:pPr>
        <w:rPr>
          <w:rFonts w:hint="eastAsia"/>
        </w:rPr>
      </w:pPr>
      <w:r>
        <w:rPr>
          <w:rFonts w:hint="eastAsia"/>
        </w:rPr>
        <w:t>B. At moment</w:t>
      </w:r>
    </w:p>
    <w:p>
      <w:pPr>
        <w:rPr>
          <w:rFonts w:hint="eastAsia"/>
        </w:rPr>
      </w:pPr>
      <w:r>
        <w:rPr>
          <w:rFonts w:hint="eastAsia"/>
        </w:rPr>
        <w:t>C. The moment</w:t>
      </w:r>
    </w:p>
    <w:p>
      <w:pPr>
        <w:rPr>
          <w:rFonts w:hint="eastAsia"/>
        </w:rPr>
      </w:pPr>
      <w:r>
        <w:rPr>
          <w:rFonts w:hint="eastAsia"/>
        </w:rPr>
        <w:t>D. At the time</w:t>
      </w:r>
    </w:p>
    <w:p>
      <w:pPr>
        <w:rPr>
          <w:rFonts w:hint="eastAsia"/>
        </w:rPr>
      </w:pPr>
      <w:r>
        <w:rPr>
          <w:rFonts w:hint="eastAsia"/>
        </w:rPr>
        <w:t>正确答案是：A</w:t>
      </w:r>
    </w:p>
    <w:p>
      <w:pPr>
        <w:rPr>
          <w:rFonts w:hint="eastAsia"/>
        </w:rPr>
      </w:pPr>
      <w:r>
        <w:rPr>
          <w:rFonts w:hint="eastAsia"/>
        </w:rPr>
        <w:t>题目11</w:t>
      </w:r>
    </w:p>
    <w:p>
      <w:pPr>
        <w:rPr>
          <w:rFonts w:hint="eastAsia"/>
        </w:rPr>
      </w:pPr>
    </w:p>
    <w:p>
      <w:pPr>
        <w:rPr>
          <w:rFonts w:hint="eastAsia"/>
        </w:rPr>
      </w:pPr>
      <w:r>
        <w:rPr>
          <w:rFonts w:hint="eastAsia"/>
        </w:rPr>
        <w:t>题干</w:t>
      </w:r>
    </w:p>
    <w:p>
      <w:pPr>
        <w:rPr>
          <w:rFonts w:hint="eastAsia"/>
        </w:rPr>
      </w:pPr>
      <w:r>
        <w:rPr>
          <w:rFonts w:hint="eastAsia"/>
        </w:rPr>
        <w:t>At last firemen have____a big forest fire in California. </w:t>
      </w:r>
    </w:p>
    <w:p>
      <w:pPr>
        <w:rPr>
          <w:rFonts w:hint="eastAsia"/>
        </w:rPr>
      </w:pPr>
      <w:r>
        <w:rPr>
          <w:rFonts w:hint="eastAsia"/>
        </w:rPr>
        <w:t>A. put off</w:t>
      </w:r>
    </w:p>
    <w:p>
      <w:pPr>
        <w:rPr>
          <w:rFonts w:hint="eastAsia"/>
        </w:rPr>
      </w:pPr>
      <w:r>
        <w:rPr>
          <w:rFonts w:hint="eastAsia"/>
        </w:rPr>
        <w:t>B. put on</w:t>
      </w:r>
    </w:p>
    <w:p>
      <w:pPr>
        <w:rPr>
          <w:rFonts w:hint="eastAsia"/>
        </w:rPr>
      </w:pPr>
      <w:r>
        <w:rPr>
          <w:rFonts w:hint="eastAsia"/>
        </w:rPr>
        <w:t>C. put out</w:t>
      </w:r>
    </w:p>
    <w:p>
      <w:pPr>
        <w:rPr>
          <w:rFonts w:hint="eastAsia"/>
        </w:rPr>
      </w:pPr>
      <w:r>
        <w:rPr>
          <w:rFonts w:hint="eastAsia"/>
        </w:rPr>
        <w:t>D. put with</w:t>
      </w:r>
    </w:p>
    <w:p>
      <w:pPr>
        <w:rPr>
          <w:rFonts w:hint="eastAsia"/>
        </w:rPr>
      </w:pPr>
      <w:r>
        <w:rPr>
          <w:rFonts w:hint="eastAsia"/>
        </w:rPr>
        <w:t>答案：</w:t>
      </w:r>
    </w:p>
    <w:p>
      <w:pPr>
        <w:rPr>
          <w:rFonts w:hint="eastAsia"/>
        </w:rPr>
      </w:pPr>
      <w:r>
        <w:rPr>
          <w:rFonts w:hint="eastAsia"/>
        </w:rPr>
        <w:t>正确答案是：C</w:t>
      </w:r>
    </w:p>
    <w:p>
      <w:pPr>
        <w:rPr>
          <w:rFonts w:hint="eastAsia"/>
        </w:rPr>
      </w:pPr>
      <w:r>
        <w:rPr>
          <w:rFonts w:hint="eastAsia"/>
        </w:rPr>
        <w:t>题目12</w:t>
      </w:r>
    </w:p>
    <w:p>
      <w:pPr>
        <w:rPr>
          <w:rFonts w:hint="eastAsia"/>
        </w:rPr>
      </w:pPr>
    </w:p>
    <w:p>
      <w:pPr>
        <w:rPr>
          <w:rFonts w:hint="eastAsia"/>
        </w:rPr>
      </w:pPr>
      <w:r>
        <w:rPr>
          <w:rFonts w:hint="eastAsia"/>
        </w:rPr>
        <w:t>题干</w:t>
      </w:r>
    </w:p>
    <w:p>
      <w:pPr>
        <w:rPr>
          <w:rFonts w:hint="eastAsia"/>
        </w:rPr>
      </w:pPr>
      <w:r>
        <w:rPr>
          <w:rFonts w:hint="eastAsia"/>
        </w:rPr>
        <w:t>I'll try and find ____ the name of the person who saved my life yesterday. </w:t>
      </w:r>
    </w:p>
    <w:p>
      <w:pPr>
        <w:rPr>
          <w:rFonts w:hint="eastAsia"/>
        </w:rPr>
      </w:pPr>
      <w:r>
        <w:rPr>
          <w:rFonts w:hint="eastAsia"/>
        </w:rPr>
        <w:t>A. at</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off</w:t>
      </w:r>
    </w:p>
    <w:p>
      <w:pPr>
        <w:rPr>
          <w:rFonts w:hint="eastAsia"/>
        </w:rPr>
      </w:pPr>
      <w:r>
        <w:rPr>
          <w:rFonts w:hint="eastAsia"/>
        </w:rPr>
        <w:t>正确答案是：B</w:t>
      </w:r>
    </w:p>
    <w:p>
      <w:pPr>
        <w:rPr>
          <w:rFonts w:hint="eastAsia"/>
        </w:rPr>
      </w:pPr>
      <w:r>
        <w:rPr>
          <w:rFonts w:hint="eastAsia"/>
        </w:rPr>
        <w:t>题目13</w:t>
      </w:r>
    </w:p>
    <w:p>
      <w:pPr>
        <w:rPr>
          <w:rFonts w:hint="eastAsia"/>
        </w:rPr>
      </w:pPr>
    </w:p>
    <w:p>
      <w:pPr>
        <w:rPr>
          <w:rFonts w:hint="eastAsia"/>
        </w:rPr>
      </w:pPr>
      <w:r>
        <w:rPr>
          <w:rFonts w:hint="eastAsia"/>
        </w:rPr>
        <w:t>题干</w:t>
      </w:r>
    </w:p>
    <w:p>
      <w:pPr>
        <w:rPr>
          <w:rFonts w:hint="eastAsia"/>
        </w:rPr>
      </w:pPr>
      <w:r>
        <w:rPr>
          <w:rFonts w:hint="eastAsia"/>
        </w:rPr>
        <w:t>They were also quite sure ____a cigarette end did not start the fire. </w:t>
      </w:r>
    </w:p>
    <w:p>
      <w:pPr>
        <w:rPr>
          <w:rFonts w:hint="eastAsia"/>
        </w:rPr>
      </w:pPr>
      <w:r>
        <w:rPr>
          <w:rFonts w:hint="eastAsia"/>
        </w:rPr>
        <w:t>A. that</w:t>
      </w:r>
    </w:p>
    <w:p>
      <w:pPr>
        <w:rPr>
          <w:rFonts w:hint="eastAsia"/>
        </w:rPr>
      </w:pPr>
      <w:r>
        <w:rPr>
          <w:rFonts w:hint="eastAsia"/>
        </w:rPr>
        <w:t>B. what</w:t>
      </w:r>
    </w:p>
    <w:p>
      <w:pPr>
        <w:rPr>
          <w:rFonts w:hint="eastAsia"/>
        </w:rPr>
      </w:pPr>
      <w:r>
        <w:rPr>
          <w:rFonts w:hint="eastAsia"/>
        </w:rPr>
        <w:t>C. which</w:t>
      </w:r>
    </w:p>
    <w:p>
      <w:pPr>
        <w:rPr>
          <w:rFonts w:hint="eastAsia"/>
        </w:rPr>
      </w:pPr>
      <w:r>
        <w:rPr>
          <w:rFonts w:hint="eastAsia"/>
        </w:rPr>
        <w:t>D. who</w:t>
      </w:r>
    </w:p>
    <w:p>
      <w:pPr>
        <w:rPr>
          <w:rFonts w:hint="eastAsia"/>
        </w:rPr>
      </w:pPr>
      <w:r>
        <w:rPr>
          <w:rFonts w:hint="eastAsia"/>
        </w:rPr>
        <w:t>正确答案是：A</w:t>
      </w:r>
    </w:p>
    <w:p>
      <w:pPr>
        <w:rPr>
          <w:rFonts w:hint="eastAsia"/>
        </w:rPr>
      </w:pPr>
      <w:r>
        <w:rPr>
          <w:rFonts w:hint="eastAsia"/>
        </w:rPr>
        <w:t>题目14</w:t>
      </w:r>
    </w:p>
    <w:p>
      <w:pPr>
        <w:rPr>
          <w:rFonts w:hint="eastAsia"/>
        </w:rPr>
      </w:pPr>
    </w:p>
    <w:p>
      <w:pPr>
        <w:rPr>
          <w:rFonts w:hint="eastAsia"/>
        </w:rPr>
      </w:pPr>
      <w:r>
        <w:rPr>
          <w:rFonts w:hint="eastAsia"/>
        </w:rPr>
        <w:t> I don't know who     America. </w:t>
      </w:r>
    </w:p>
    <w:p>
      <w:pPr>
        <w:rPr>
          <w:rFonts w:hint="eastAsia"/>
        </w:rPr>
      </w:pPr>
      <w:r>
        <w:rPr>
          <w:rFonts w:hint="eastAsia"/>
        </w:rPr>
        <w:t>A. found</w:t>
      </w:r>
    </w:p>
    <w:p>
      <w:pPr>
        <w:rPr>
          <w:rFonts w:hint="eastAsia"/>
        </w:rPr>
      </w:pPr>
      <w:r>
        <w:rPr>
          <w:rFonts w:hint="eastAsia"/>
        </w:rPr>
        <w:t>B. discovered</w:t>
      </w:r>
    </w:p>
    <w:p>
      <w:pPr>
        <w:rPr>
          <w:rFonts w:hint="eastAsia"/>
        </w:rPr>
      </w:pPr>
      <w:r>
        <w:rPr>
          <w:rFonts w:hint="eastAsia"/>
        </w:rPr>
        <w:t>C. found out</w:t>
      </w:r>
    </w:p>
    <w:p>
      <w:pPr>
        <w:rPr>
          <w:rFonts w:hint="eastAsia"/>
        </w:rPr>
      </w:pPr>
      <w:r>
        <w:rPr>
          <w:rFonts w:hint="eastAsia"/>
        </w:rPr>
        <w:t>D. looked for</w:t>
      </w:r>
    </w:p>
    <w:p>
      <w:pPr>
        <w:rPr>
          <w:rFonts w:hint="eastAsia"/>
        </w:rPr>
      </w:pPr>
      <w:r>
        <w:rPr>
          <w:rFonts w:hint="eastAsia"/>
        </w:rPr>
        <w:t>正确答案是：B</w:t>
      </w:r>
    </w:p>
    <w:p>
      <w:pPr>
        <w:rPr>
          <w:rFonts w:hint="eastAsia"/>
        </w:rPr>
      </w:pPr>
      <w:r>
        <w:rPr>
          <w:rFonts w:hint="eastAsia"/>
        </w:rPr>
        <w:t>题目15</w:t>
      </w:r>
    </w:p>
    <w:p>
      <w:pPr>
        <w:rPr>
          <w:rFonts w:hint="eastAsia"/>
        </w:rPr>
      </w:pPr>
    </w:p>
    <w:p>
      <w:pPr>
        <w:rPr>
          <w:rFonts w:hint="eastAsia"/>
        </w:rPr>
      </w:pPr>
      <w:r>
        <w:rPr>
          <w:rFonts w:hint="eastAsia"/>
        </w:rPr>
        <w:t>题干</w:t>
      </w:r>
    </w:p>
    <w:p>
      <w:pPr>
        <w:rPr>
          <w:rFonts w:hint="eastAsia"/>
        </w:rPr>
      </w:pPr>
      <w:r>
        <w:rPr>
          <w:rFonts w:hint="eastAsia"/>
        </w:rPr>
        <w:t>The villagers were surprised to see the ____ of an aeroplane near the lake. </w:t>
      </w:r>
    </w:p>
    <w:p>
      <w:pPr>
        <w:rPr>
          <w:rFonts w:hint="eastAsia"/>
        </w:rPr>
      </w:pPr>
      <w:r>
        <w:rPr>
          <w:rFonts w:hint="eastAsia"/>
        </w:rPr>
        <w:t>A. remains </w:t>
      </w:r>
    </w:p>
    <w:p>
      <w:pPr>
        <w:rPr>
          <w:rFonts w:hint="eastAsia"/>
        </w:rPr>
      </w:pPr>
      <w:r>
        <w:rPr>
          <w:rFonts w:hint="eastAsia"/>
        </w:rPr>
        <w:t>B. remain</w:t>
      </w:r>
    </w:p>
    <w:p>
      <w:pPr>
        <w:rPr>
          <w:rFonts w:hint="eastAsia"/>
        </w:rPr>
      </w:pPr>
      <w:r>
        <w:rPr>
          <w:rFonts w:hint="eastAsia"/>
        </w:rPr>
        <w:t>C. thing</w:t>
      </w:r>
    </w:p>
    <w:p>
      <w:pPr>
        <w:rPr>
          <w:rFonts w:hint="eastAsia"/>
        </w:rPr>
      </w:pPr>
      <w:r>
        <w:rPr>
          <w:rFonts w:hint="eastAsia"/>
        </w:rPr>
        <w:t>D. matter</w:t>
      </w:r>
    </w:p>
    <w:p>
      <w:pPr>
        <w:rPr>
          <w:rFonts w:hint="eastAsia"/>
        </w:rPr>
      </w:pPr>
      <w:r>
        <w:rPr>
          <w:rFonts w:hint="eastAsia"/>
        </w:rPr>
        <w:t>正确答案是：A</w:t>
      </w:r>
    </w:p>
    <w:p>
      <w:pPr>
        <w:rPr>
          <w:rFonts w:hint="eastAsia"/>
        </w:rPr>
      </w:pPr>
      <w:r>
        <w:rPr>
          <w:rFonts w:hint="eastAsia"/>
        </w:rPr>
        <w:t>题目16</w:t>
      </w:r>
    </w:p>
    <w:p>
      <w:pPr>
        <w:rPr>
          <w:rFonts w:hint="eastAsia"/>
        </w:rPr>
      </w:pPr>
    </w:p>
    <w:p>
      <w:pPr>
        <w:rPr>
          <w:rFonts w:hint="eastAsia"/>
        </w:rPr>
      </w:pPr>
      <w:r>
        <w:rPr>
          <w:rFonts w:hint="eastAsia"/>
        </w:rPr>
        <w:t>题干</w:t>
      </w:r>
    </w:p>
    <w:p>
      <w:pPr>
        <w:rPr>
          <w:rFonts w:hint="eastAsia"/>
        </w:rPr>
      </w:pPr>
      <w:r>
        <w:rPr>
          <w:rFonts w:hint="eastAsia"/>
        </w:rPr>
        <w:t>Did you wind this piece of wire ____ the tree?</w:t>
      </w:r>
    </w:p>
    <w:p>
      <w:pPr>
        <w:rPr>
          <w:rFonts w:hint="eastAsia"/>
        </w:rPr>
      </w:pPr>
      <w:r>
        <w:rPr>
          <w:rFonts w:hint="eastAsia"/>
        </w:rPr>
        <w:t>A. round</w:t>
      </w:r>
    </w:p>
    <w:p>
      <w:pPr>
        <w:rPr>
          <w:rFonts w:hint="eastAsia"/>
        </w:rPr>
      </w:pPr>
      <w:r>
        <w:rPr>
          <w:rFonts w:hint="eastAsia"/>
        </w:rPr>
        <w:t>B. along</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正确答案是：A</w:t>
      </w:r>
    </w:p>
    <w:p>
      <w:pPr>
        <w:rPr>
          <w:rFonts w:hint="eastAsia"/>
        </w:rPr>
      </w:pPr>
      <w:r>
        <w:rPr>
          <w:rFonts w:hint="eastAsia"/>
        </w:rPr>
        <w:t>题目17</w:t>
      </w:r>
    </w:p>
    <w:p>
      <w:pPr>
        <w:rPr>
          <w:rFonts w:hint="eastAsia"/>
        </w:rPr>
      </w:pPr>
    </w:p>
    <w:p>
      <w:pPr>
        <w:rPr>
          <w:rFonts w:hint="eastAsia"/>
        </w:rPr>
      </w:pPr>
      <w:r>
        <w:rPr>
          <w:rFonts w:hint="eastAsia"/>
        </w:rPr>
        <w:t>题干</w:t>
      </w:r>
    </w:p>
    <w:p>
      <w:pPr>
        <w:rPr>
          <w:rFonts w:hint="eastAsia"/>
        </w:rPr>
      </w:pPr>
      <w:r>
        <w:rPr>
          <w:rFonts w:hint="eastAsia"/>
        </w:rPr>
        <w:t>This morning I got up very ____. </w:t>
      </w:r>
    </w:p>
    <w:p>
      <w:pPr>
        <w:rPr>
          <w:rFonts w:hint="eastAsia"/>
        </w:rPr>
      </w:pPr>
      <w:r>
        <w:rPr>
          <w:rFonts w:hint="eastAsia"/>
        </w:rPr>
        <w:t>A. lately</w:t>
      </w:r>
    </w:p>
    <w:p>
      <w:pPr>
        <w:rPr>
          <w:rFonts w:hint="eastAsia"/>
        </w:rPr>
      </w:pPr>
      <w:r>
        <w:rPr>
          <w:rFonts w:hint="eastAsia"/>
        </w:rPr>
        <w:t>B. late</w:t>
      </w:r>
    </w:p>
    <w:p>
      <w:pPr>
        <w:rPr>
          <w:rFonts w:hint="eastAsia"/>
        </w:rPr>
      </w:pPr>
      <w:r>
        <w:rPr>
          <w:rFonts w:hint="eastAsia"/>
        </w:rPr>
        <w:t>C. later</w:t>
      </w:r>
    </w:p>
    <w:p>
      <w:pPr>
        <w:rPr>
          <w:rFonts w:hint="eastAsia"/>
        </w:rPr>
      </w:pPr>
      <w:r>
        <w:rPr>
          <w:rFonts w:hint="eastAsia"/>
        </w:rPr>
        <w:t>D. latter</w:t>
      </w:r>
    </w:p>
    <w:p>
      <w:pPr>
        <w:rPr>
          <w:rFonts w:hint="eastAsia"/>
        </w:rPr>
      </w:pPr>
      <w:r>
        <w:rPr>
          <w:rFonts w:hint="eastAsia"/>
        </w:rPr>
        <w:t>正确答案是：B</w:t>
      </w:r>
    </w:p>
    <w:p>
      <w:pPr>
        <w:rPr>
          <w:rFonts w:hint="eastAsia"/>
        </w:rPr>
      </w:pPr>
      <w:r>
        <w:rPr>
          <w:rFonts w:hint="eastAsia"/>
        </w:rPr>
        <w:t>题目18</w:t>
      </w:r>
    </w:p>
    <w:p>
      <w:pPr>
        <w:rPr>
          <w:rFonts w:hint="eastAsia"/>
        </w:rPr>
      </w:pPr>
    </w:p>
    <w:p>
      <w:pPr>
        <w:rPr>
          <w:rFonts w:hint="eastAsia"/>
        </w:rPr>
      </w:pPr>
      <w:r>
        <w:rPr>
          <w:rFonts w:hint="eastAsia"/>
        </w:rPr>
        <w:t>Many people    cigarette ends carelessly. </w:t>
      </w:r>
    </w:p>
    <w:p>
      <w:pPr>
        <w:rPr>
          <w:rFonts w:hint="eastAsia"/>
        </w:rPr>
      </w:pPr>
      <w:r>
        <w:rPr>
          <w:rFonts w:hint="eastAsia"/>
        </w:rPr>
        <w:t>A. throw to</w:t>
      </w:r>
    </w:p>
    <w:p>
      <w:pPr>
        <w:rPr>
          <w:rFonts w:hint="eastAsia"/>
        </w:rPr>
      </w:pPr>
      <w:r>
        <w:rPr>
          <w:rFonts w:hint="eastAsia"/>
        </w:rPr>
        <w:t>B. throw to</w:t>
      </w:r>
    </w:p>
    <w:p>
      <w:pPr>
        <w:rPr>
          <w:rFonts w:hint="eastAsia"/>
        </w:rPr>
      </w:pPr>
      <w:r>
        <w:rPr>
          <w:rFonts w:hint="eastAsia"/>
        </w:rPr>
        <w:t>C. throw at</w:t>
      </w:r>
    </w:p>
    <w:p>
      <w:pPr>
        <w:rPr>
          <w:rFonts w:hint="eastAsia"/>
        </w:rPr>
      </w:pPr>
      <w:r>
        <w:rPr>
          <w:rFonts w:hint="eastAsia"/>
        </w:rPr>
        <w:t>D. throw away</w:t>
      </w:r>
    </w:p>
    <w:p>
      <w:pPr>
        <w:rPr>
          <w:rFonts w:hint="eastAsia"/>
        </w:rPr>
      </w:pPr>
      <w:r>
        <w:rPr>
          <w:rFonts w:hint="eastAsia"/>
        </w:rPr>
        <w:t>正确答案是：D</w:t>
      </w:r>
    </w:p>
    <w:p>
      <w:pPr>
        <w:rPr>
          <w:rFonts w:hint="eastAsia"/>
        </w:rPr>
      </w:pPr>
      <w:r>
        <w:rPr>
          <w:rFonts w:hint="eastAsia"/>
        </w:rPr>
        <w:t>题目19</w:t>
      </w:r>
    </w:p>
    <w:p>
      <w:pPr>
        <w:rPr>
          <w:rFonts w:hint="eastAsia"/>
        </w:rPr>
      </w:pPr>
    </w:p>
    <w:p>
      <w:pPr>
        <w:rPr>
          <w:rFonts w:hint="eastAsia"/>
        </w:rPr>
      </w:pPr>
      <w:r>
        <w:rPr>
          <w:rFonts w:hint="eastAsia"/>
        </w:rPr>
        <w:t>题干</w:t>
      </w:r>
    </w:p>
    <w:p>
      <w:pPr>
        <w:rPr>
          <w:rFonts w:hint="eastAsia"/>
        </w:rPr>
      </w:pPr>
      <w:r>
        <w:rPr>
          <w:rFonts w:hint="eastAsia"/>
        </w:rPr>
        <w:t>Do you know the     of the war?</w:t>
      </w:r>
    </w:p>
    <w:p>
      <w:pPr>
        <w:rPr>
          <w:rFonts w:hint="eastAsia"/>
        </w:rPr>
      </w:pPr>
      <w:r>
        <w:rPr>
          <w:rFonts w:hint="eastAsia"/>
        </w:rPr>
        <w:t>A. reason</w:t>
      </w:r>
    </w:p>
    <w:p>
      <w:pPr>
        <w:rPr>
          <w:rFonts w:hint="eastAsia"/>
        </w:rPr>
      </w:pPr>
      <w:r>
        <w:rPr>
          <w:rFonts w:hint="eastAsia"/>
        </w:rPr>
        <w:t>B. reasons</w:t>
      </w:r>
    </w:p>
    <w:p>
      <w:pPr>
        <w:rPr>
          <w:rFonts w:hint="eastAsia"/>
        </w:rPr>
      </w:pPr>
      <w:r>
        <w:rPr>
          <w:rFonts w:hint="eastAsia"/>
        </w:rPr>
        <w:t>C. cause</w:t>
      </w:r>
    </w:p>
    <w:p>
      <w:pPr>
        <w:rPr>
          <w:rFonts w:hint="eastAsia"/>
        </w:rPr>
      </w:pPr>
      <w:r>
        <w:rPr>
          <w:rFonts w:hint="eastAsia"/>
        </w:rPr>
        <w:t>D. casues</w:t>
      </w:r>
    </w:p>
    <w:p>
      <w:pPr>
        <w:rPr>
          <w:rFonts w:hint="eastAsia"/>
        </w:rPr>
      </w:pPr>
      <w:r>
        <w:rPr>
          <w:rFonts w:hint="eastAsia"/>
        </w:rPr>
        <w:t>正确答案是：C</w:t>
      </w:r>
    </w:p>
    <w:p>
      <w:pPr>
        <w:rPr>
          <w:rFonts w:hint="eastAsia"/>
        </w:rPr>
      </w:pPr>
      <w:r>
        <w:rPr>
          <w:rFonts w:hint="eastAsia"/>
        </w:rPr>
        <w:t>题目20</w:t>
      </w:r>
    </w:p>
    <w:p>
      <w:pPr>
        <w:rPr>
          <w:rFonts w:hint="eastAsia"/>
        </w:rPr>
      </w:pPr>
    </w:p>
    <w:p>
      <w:pPr>
        <w:rPr>
          <w:rFonts w:hint="eastAsia"/>
        </w:rPr>
      </w:pPr>
      <w:r>
        <w:rPr>
          <w:rFonts w:hint="eastAsia"/>
        </w:rPr>
        <w:t>题干</w:t>
      </w:r>
    </w:p>
    <w:p>
      <w:pPr>
        <w:rPr>
          <w:rFonts w:hint="eastAsia"/>
        </w:rPr>
      </w:pPr>
      <w:r>
        <w:rPr>
          <w:rFonts w:hint="eastAsia"/>
        </w:rPr>
        <w:t>Give me your ____ for going there. </w:t>
      </w:r>
    </w:p>
    <w:p>
      <w:pPr>
        <w:rPr>
          <w:rFonts w:hint="eastAsia"/>
        </w:rPr>
      </w:pPr>
      <w:r>
        <w:rPr>
          <w:rFonts w:hint="eastAsia"/>
        </w:rPr>
        <w:t>A. reason</w:t>
      </w:r>
    </w:p>
    <w:p>
      <w:pPr>
        <w:rPr>
          <w:rFonts w:hint="eastAsia"/>
        </w:rPr>
      </w:pPr>
      <w:r>
        <w:rPr>
          <w:rFonts w:hint="eastAsia"/>
        </w:rPr>
        <w:t>B. cause</w:t>
      </w:r>
    </w:p>
    <w:p>
      <w:pPr>
        <w:rPr>
          <w:rFonts w:hint="eastAsia"/>
        </w:rPr>
      </w:pPr>
      <w:r>
        <w:rPr>
          <w:rFonts w:hint="eastAsia"/>
        </w:rPr>
        <w:t>C. because</w:t>
      </w:r>
    </w:p>
    <w:p>
      <w:pPr>
        <w:rPr>
          <w:rFonts w:hint="eastAsia"/>
        </w:rPr>
      </w:pPr>
      <w:r>
        <w:rPr>
          <w:rFonts w:hint="eastAsia"/>
        </w:rPr>
        <w:t>D. since</w:t>
      </w:r>
    </w:p>
    <w:p>
      <w:pPr>
        <w:rPr>
          <w:rFonts w:hint="eastAsia"/>
        </w:rPr>
      </w:pPr>
      <w:r>
        <w:rPr>
          <w:rFonts w:hint="eastAsia"/>
        </w:rPr>
        <w:t>正确答案是：A</w:t>
      </w:r>
    </w:p>
    <w:p>
      <w:pPr>
        <w:rPr>
          <w:rFonts w:hint="eastAsia"/>
        </w:rPr>
      </w:pPr>
      <w:r>
        <w:rPr>
          <w:rFonts w:hint="eastAsia"/>
        </w:rPr>
        <w:t>测验3</w:t>
      </w:r>
    </w:p>
    <w:p>
      <w:pPr>
        <w:rPr>
          <w:rFonts w:hint="eastAsia"/>
        </w:rPr>
      </w:pPr>
      <w:r>
        <w:rPr>
          <w:rFonts w:hint="eastAsia"/>
        </w:rPr>
        <w:t>题目1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The children were at      school, my husband was at work. </w:t>
      </w:r>
    </w:p>
    <w:p>
      <w:pPr>
        <w:rPr>
          <w:rFonts w:hint="eastAsia"/>
        </w:rPr>
      </w:pPr>
      <w:r>
        <w:rPr>
          <w:rFonts w:hint="eastAsia"/>
        </w:rPr>
        <w:t>A. the</w:t>
      </w:r>
    </w:p>
    <w:p>
      <w:pPr>
        <w:rPr>
          <w:rFonts w:hint="eastAsia"/>
        </w:rPr>
      </w:pPr>
      <w:r>
        <w:rPr>
          <w:rFonts w:hint="eastAsia"/>
        </w:rPr>
        <w:t>B. this</w:t>
      </w:r>
    </w:p>
    <w:p>
      <w:pPr>
        <w:rPr>
          <w:rFonts w:hint="eastAsia"/>
        </w:rPr>
      </w:pPr>
      <w:r>
        <w:rPr>
          <w:rFonts w:hint="eastAsia"/>
        </w:rPr>
        <w:t>C. that</w:t>
      </w:r>
    </w:p>
    <w:p>
      <w:pPr>
        <w:rPr>
          <w:rFonts w:hint="eastAsia"/>
        </w:rPr>
      </w:pPr>
      <w:r>
        <w:rPr>
          <w:rFonts w:hint="eastAsia"/>
        </w:rPr>
        <w:t>D. ×</w:t>
      </w:r>
    </w:p>
    <w:p>
      <w:pPr>
        <w:rPr>
          <w:rFonts w:hint="eastAsia"/>
        </w:rPr>
      </w:pPr>
      <w:r>
        <w:rPr>
          <w:rFonts w:hint="eastAsia"/>
        </w:rPr>
        <w:t>正确答案是：D</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That'That'That'sThat'     A. exactly</w:t>
      </w:r>
    </w:p>
    <w:p>
      <w:pPr>
        <w:rPr>
          <w:rFonts w:hint="eastAsia"/>
        </w:rPr>
      </w:pPr>
      <w:r>
        <w:rPr>
          <w:rFonts w:hint="eastAsia"/>
        </w:rPr>
        <w:t>B. quietly</w:t>
      </w:r>
    </w:p>
    <w:p>
      <w:pPr>
        <w:rPr>
          <w:rFonts w:hint="eastAsia"/>
        </w:rPr>
      </w:pPr>
      <w:r>
        <w:rPr>
          <w:rFonts w:hint="eastAsia"/>
        </w:rPr>
        <w:t>C. hardly</w:t>
      </w:r>
    </w:p>
    <w:p>
      <w:pPr>
        <w:rPr>
          <w:rFonts w:hint="eastAsia"/>
        </w:rPr>
      </w:pPr>
      <w:r>
        <w:rPr>
          <w:rFonts w:hint="eastAsia"/>
        </w:rPr>
        <w:t>D. lately</w:t>
      </w:r>
    </w:p>
    <w:p>
      <w:pPr>
        <w:rPr>
          <w:rFonts w:hint="eastAsia"/>
        </w:rPr>
      </w:pPr>
      <w:r>
        <w:rPr>
          <w:rFonts w:hint="eastAsia"/>
        </w:rPr>
        <w:t>正确答案是：A</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could have been more annoying. </w:t>
      </w:r>
    </w:p>
    <w:p>
      <w:pPr>
        <w:rPr>
          <w:rFonts w:hint="eastAsia"/>
        </w:rPr>
      </w:pPr>
      <w:r>
        <w:rPr>
          <w:rFonts w:hint="eastAsia"/>
        </w:rPr>
        <w:t>A. Everything</w:t>
      </w:r>
    </w:p>
    <w:p>
      <w:pPr>
        <w:rPr>
          <w:rFonts w:hint="eastAsia"/>
        </w:rPr>
      </w:pPr>
      <w:r>
        <w:rPr>
          <w:rFonts w:hint="eastAsia"/>
        </w:rPr>
        <w:t>B. Anything</w:t>
      </w:r>
    </w:p>
    <w:p>
      <w:pPr>
        <w:rPr>
          <w:rFonts w:hint="eastAsia"/>
        </w:rPr>
      </w:pPr>
      <w:r>
        <w:rPr>
          <w:rFonts w:hint="eastAsia"/>
        </w:rPr>
        <w:t>C. Nothing</w:t>
      </w:r>
    </w:p>
    <w:p>
      <w:pPr>
        <w:rPr>
          <w:rFonts w:hint="eastAsia"/>
        </w:rPr>
      </w:pPr>
      <w:r>
        <w:rPr>
          <w:rFonts w:hint="eastAsia"/>
        </w:rPr>
        <w:t>D. Something</w:t>
      </w:r>
    </w:p>
    <w:p>
      <w:pPr>
        <w:rPr>
          <w:rFonts w:hint="eastAsia"/>
        </w:rPr>
      </w:pPr>
      <w:r>
        <w:rPr>
          <w:rFonts w:hint="eastAsia"/>
        </w:rPr>
        <w:t>正确答案是：C</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 persuaded him to   that plan. </w:t>
      </w:r>
    </w:p>
    <w:p>
      <w:pPr>
        <w:rPr>
          <w:rFonts w:hint="eastAsia"/>
        </w:rPr>
      </w:pPr>
      <w:r>
        <w:rPr>
          <w:rFonts w:hint="eastAsia"/>
        </w:rPr>
        <w:t>A. giving off</w:t>
      </w:r>
    </w:p>
    <w:p>
      <w:pPr>
        <w:rPr>
          <w:rFonts w:hint="eastAsia"/>
        </w:rPr>
      </w:pPr>
      <w:r>
        <w:rPr>
          <w:rFonts w:hint="eastAsia"/>
        </w:rPr>
        <w:t>B. giving up</w:t>
      </w:r>
    </w:p>
    <w:p>
      <w:pPr>
        <w:rPr>
          <w:rFonts w:hint="eastAsia"/>
        </w:rPr>
      </w:pPr>
      <w:r>
        <w:rPr>
          <w:rFonts w:hint="eastAsia"/>
        </w:rPr>
        <w:t>C. giving in</w:t>
      </w:r>
    </w:p>
    <w:p>
      <w:pPr>
        <w:rPr>
          <w:rFonts w:hint="eastAsia"/>
        </w:rPr>
      </w:pPr>
      <w:r>
        <w:rPr>
          <w:rFonts w:hint="eastAsia"/>
        </w:rPr>
        <w:t>D. giving away</w:t>
      </w:r>
    </w:p>
    <w:p>
      <w:pPr>
        <w:rPr>
          <w:rFonts w:hint="eastAsia"/>
        </w:rPr>
      </w:pPr>
      <w:r>
        <w:rPr>
          <w:rFonts w:hint="eastAsia"/>
        </w:rPr>
        <w:t>正确答案是：B</w:t>
      </w:r>
    </w:p>
    <w:p>
      <w:pPr>
        <w:rPr>
          <w:rFonts w:hint="eastAsia"/>
        </w:rPr>
      </w:pP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We still have      sugar. We don't need ____________ sugar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 some</w:t>
      </w:r>
    </w:p>
    <w:p>
      <w:pPr>
        <w:rPr>
          <w:rFonts w:hint="eastAsia"/>
        </w:rPr>
      </w:pPr>
      <w:r>
        <w:rPr>
          <w:rFonts w:hint="eastAsia"/>
        </w:rPr>
        <w:t>D. some. . . a</w:t>
      </w:r>
    </w:p>
    <w:p>
      <w:pPr>
        <w:rPr>
          <w:rFonts w:hint="eastAsia"/>
        </w:rPr>
      </w:pPr>
      <w:r>
        <w:rPr>
          <w:rFonts w:hint="eastAsia"/>
        </w:rPr>
        <w:t>正确答案是：A</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 Government always makes sure that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Sam is      young man with a lot of money. </w:t>
      </w:r>
    </w:p>
    <w:p>
      <w:pPr>
        <w:rPr>
          <w:rFonts w:hint="eastAsia"/>
        </w:rPr>
      </w:pPr>
      <w:r>
        <w:rPr>
          <w:rFonts w:hint="eastAsia"/>
        </w:rPr>
        <w:t>A. an</w:t>
      </w:r>
    </w:p>
    <w:p>
      <w:pPr>
        <w:rPr>
          <w:rFonts w:hint="eastAsia"/>
        </w:rPr>
      </w:pPr>
      <w:r>
        <w:rPr>
          <w:rFonts w:hint="eastAsia"/>
        </w:rPr>
        <w:t>B. the</w:t>
      </w:r>
    </w:p>
    <w:p>
      <w:pPr>
        <w:rPr>
          <w:rFonts w:hint="eastAsia"/>
        </w:rPr>
      </w:pPr>
      <w:r>
        <w:rPr>
          <w:rFonts w:hint="eastAsia"/>
        </w:rPr>
        <w:t>C. a</w:t>
      </w:r>
    </w:p>
    <w:p>
      <w:pPr>
        <w:rPr>
          <w:rFonts w:hint="eastAsia"/>
        </w:rPr>
      </w:pPr>
      <w:r>
        <w:rPr>
          <w:rFonts w:hint="eastAsia"/>
        </w:rPr>
        <w:t>D. ×</w:t>
      </w:r>
    </w:p>
    <w:p>
      <w:pPr>
        <w:rPr>
          <w:rFonts w:hint="eastAsia"/>
        </w:rPr>
      </w:pPr>
      <w:r>
        <w:rPr>
          <w:rFonts w:hint="eastAsia"/>
        </w:rPr>
        <w:t>正确答案是：C</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Your bag is under       bed.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C. this</w:t>
      </w:r>
    </w:p>
    <w:p>
      <w:pPr>
        <w:rPr>
          <w:rFonts w:hint="eastAsia"/>
        </w:rPr>
      </w:pPr>
      <w:r>
        <w:rPr>
          <w:rFonts w:hint="eastAsia"/>
        </w:rPr>
        <w:t>D. ×</w:t>
      </w:r>
    </w:p>
    <w:p>
      <w:pPr>
        <w:rPr>
          <w:rFonts w:hint="eastAsia"/>
        </w:rPr>
      </w:pPr>
      <w:r>
        <w:rPr>
          <w:rFonts w:hint="eastAsia"/>
        </w:rPr>
        <w:t>正确答案是：B</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 I was busy     butter and flour. </w:t>
      </w:r>
    </w:p>
    <w:p>
      <w:pPr>
        <w:rPr>
          <w:rFonts w:hint="eastAsia"/>
        </w:rPr>
      </w:pPr>
      <w:r>
        <w:rPr>
          <w:rFonts w:hint="eastAsia"/>
        </w:rPr>
        <w:t>A. to mix</w:t>
      </w:r>
    </w:p>
    <w:p>
      <w:pPr>
        <w:rPr>
          <w:rFonts w:hint="eastAsia"/>
        </w:rPr>
      </w:pPr>
      <w:r>
        <w:rPr>
          <w:rFonts w:hint="eastAsia"/>
        </w:rPr>
        <w:t>B. at mixing</w:t>
      </w:r>
    </w:p>
    <w:p>
      <w:pPr>
        <w:rPr>
          <w:rFonts w:hint="eastAsia"/>
        </w:rPr>
      </w:pPr>
      <w:r>
        <w:rPr>
          <w:rFonts w:hint="eastAsia"/>
        </w:rPr>
        <w:t>C. mixing</w:t>
      </w:r>
    </w:p>
    <w:p>
      <w:pPr>
        <w:rPr>
          <w:rFonts w:hint="eastAsia"/>
        </w:rPr>
      </w:pPr>
      <w:r>
        <w:rPr>
          <w:rFonts w:hint="eastAsia"/>
        </w:rPr>
        <w:t>D. mixed</w:t>
      </w:r>
    </w:p>
    <w:p>
      <w:pPr>
        <w:rPr>
          <w:rFonts w:hint="eastAsia"/>
        </w:rPr>
      </w:pPr>
      <w:r>
        <w:rPr>
          <w:rFonts w:hint="eastAsia"/>
        </w:rPr>
        <w:t>正确答案是：C</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I     the voice of Helen Bates. </w:t>
      </w:r>
    </w:p>
    <w:p>
      <w:pPr>
        <w:rPr>
          <w:rFonts w:hint="eastAsia"/>
        </w:rPr>
      </w:pPr>
      <w:r>
        <w:rPr>
          <w:rFonts w:hint="eastAsia"/>
        </w:rPr>
        <w:t>A. am recognized</w:t>
      </w:r>
    </w:p>
    <w:p>
      <w:pPr>
        <w:rPr>
          <w:rFonts w:hint="eastAsia"/>
        </w:rPr>
      </w:pPr>
      <w:r>
        <w:rPr>
          <w:rFonts w:hint="eastAsia"/>
        </w:rPr>
        <w:t>B. was recognized</w:t>
      </w:r>
    </w:p>
    <w:p>
      <w:pPr>
        <w:rPr>
          <w:rFonts w:hint="eastAsia"/>
        </w:rPr>
      </w:pPr>
      <w:r>
        <w:rPr>
          <w:rFonts w:hint="eastAsia"/>
        </w:rPr>
        <w:t>C. recognized</w:t>
      </w:r>
    </w:p>
    <w:p>
      <w:pPr>
        <w:rPr>
          <w:rFonts w:hint="eastAsia"/>
        </w:rPr>
      </w:pPr>
      <w:r>
        <w:rPr>
          <w:rFonts w:hint="eastAsia"/>
        </w:rPr>
        <w:t>D. was recognizing</w:t>
      </w:r>
    </w:p>
    <w:p>
      <w:pPr>
        <w:rPr>
          <w:rFonts w:hint="eastAsia"/>
        </w:rPr>
      </w:pPr>
      <w:r>
        <w:rPr>
          <w:rFonts w:hint="eastAsia"/>
        </w:rPr>
        <w:t>正确答案是：C</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He is one of the greatest men of       </w:t>
      </w:r>
    </w:p>
    <w:p>
      <w:pPr>
        <w:rPr>
          <w:rFonts w:hint="eastAsia"/>
        </w:rPr>
      </w:pPr>
      <w:r>
        <w:rPr>
          <w:rFonts w:hint="eastAsia"/>
        </w:rPr>
        <w:t>A. all the time</w:t>
      </w:r>
    </w:p>
    <w:p>
      <w:pPr>
        <w:rPr>
          <w:rFonts w:hint="eastAsia"/>
        </w:rPr>
      </w:pPr>
      <w:r>
        <w:rPr>
          <w:rFonts w:hint="eastAsia"/>
        </w:rPr>
        <w:t>B. this of time</w:t>
      </w:r>
    </w:p>
    <w:p>
      <w:pPr>
        <w:rPr>
          <w:rFonts w:hint="eastAsia"/>
        </w:rPr>
      </w:pPr>
      <w:r>
        <w:rPr>
          <w:rFonts w:hint="eastAsia"/>
        </w:rPr>
        <w:t>C. that of time</w:t>
      </w:r>
    </w:p>
    <w:p>
      <w:pPr>
        <w:rPr>
          <w:rFonts w:hint="eastAsia"/>
        </w:rPr>
      </w:pPr>
      <w:r>
        <w:rPr>
          <w:rFonts w:hint="eastAsia"/>
        </w:rPr>
        <w:t>D. all time</w:t>
      </w:r>
    </w:p>
    <w:p>
      <w:pPr>
        <w:rPr>
          <w:rFonts w:hint="eastAsia"/>
        </w:rPr>
      </w:pPr>
      <w:r>
        <w:rPr>
          <w:rFonts w:hint="eastAsia"/>
        </w:rPr>
        <w:t>正确答案是：D</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This is the best dress      </w:t>
      </w:r>
    </w:p>
    <w:p>
      <w:pPr>
        <w:rPr>
          <w:rFonts w:hint="eastAsia"/>
        </w:rPr>
      </w:pPr>
      <w:r>
        <w:rPr>
          <w:rFonts w:hint="eastAsia"/>
        </w:rPr>
        <w:t>A. on display</w:t>
      </w:r>
    </w:p>
    <w:p>
      <w:pPr>
        <w:rPr>
          <w:rFonts w:hint="eastAsia"/>
        </w:rPr>
      </w:pPr>
      <w:r>
        <w:rPr>
          <w:rFonts w:hint="eastAsia"/>
        </w:rPr>
        <w:t>B. on the display</w:t>
      </w:r>
    </w:p>
    <w:p>
      <w:pPr>
        <w:rPr>
          <w:rFonts w:hint="eastAsia"/>
        </w:rPr>
      </w:pPr>
      <w:r>
        <w:rPr>
          <w:rFonts w:hint="eastAsia"/>
        </w:rPr>
        <w:t>C. on a display</w:t>
      </w:r>
    </w:p>
    <w:p>
      <w:pPr>
        <w:rPr>
          <w:rFonts w:hint="eastAsia"/>
        </w:rPr>
      </w:pPr>
      <w:r>
        <w:rPr>
          <w:rFonts w:hint="eastAsia"/>
        </w:rPr>
        <w:t>D. on an display</w:t>
      </w:r>
    </w:p>
    <w:p>
      <w:pPr>
        <w:rPr>
          <w:rFonts w:hint="eastAsia"/>
        </w:rPr>
      </w:pPr>
      <w:r>
        <w:rPr>
          <w:rFonts w:hint="eastAsia"/>
        </w:rPr>
        <w:t>正确答案是：A</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I paid him ￡200      </w:t>
      </w:r>
    </w:p>
    <w:p>
      <w:pPr>
        <w:rPr>
          <w:rFonts w:hint="eastAsia"/>
        </w:rPr>
      </w:pPr>
      <w:r>
        <w:rPr>
          <w:rFonts w:hint="eastAsia"/>
        </w:rPr>
        <w:t>A. all in all</w:t>
      </w:r>
    </w:p>
    <w:p>
      <w:pPr>
        <w:rPr>
          <w:rFonts w:hint="eastAsia"/>
        </w:rPr>
      </w:pPr>
      <w:r>
        <w:rPr>
          <w:rFonts w:hint="eastAsia"/>
        </w:rPr>
        <w:t>B. in the all</w:t>
      </w:r>
    </w:p>
    <w:p>
      <w:pPr>
        <w:rPr>
          <w:rFonts w:hint="eastAsia"/>
        </w:rPr>
      </w:pPr>
      <w:r>
        <w:rPr>
          <w:rFonts w:hint="eastAsia"/>
        </w:rPr>
        <w:t>C. in all</w:t>
      </w:r>
    </w:p>
    <w:p>
      <w:pPr>
        <w:rPr>
          <w:rFonts w:hint="eastAsia"/>
        </w:rPr>
      </w:pPr>
      <w:r>
        <w:rPr>
          <w:rFonts w:hint="eastAsia"/>
        </w:rPr>
        <w:t>D. all in</w:t>
      </w:r>
    </w:p>
    <w:p>
      <w:pPr>
        <w:rPr>
          <w:rFonts w:hint="eastAsia"/>
        </w:rPr>
      </w:pPr>
      <w:r>
        <w:rPr>
          <w:rFonts w:hint="eastAsia"/>
        </w:rPr>
        <w:t>正确答案是：C</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Why did you       silent/quiet at the dinner party?</w:t>
      </w:r>
    </w:p>
    <w:p>
      <w:pPr>
        <w:rPr>
          <w:rFonts w:hint="eastAsia"/>
        </w:rPr>
      </w:pPr>
      <w:r>
        <w:rPr>
          <w:rFonts w:hint="eastAsia"/>
        </w:rPr>
        <w:t>A. remained</w:t>
      </w:r>
    </w:p>
    <w:p>
      <w:pPr>
        <w:rPr>
          <w:rFonts w:hint="eastAsia"/>
        </w:rPr>
      </w:pPr>
      <w:r>
        <w:rPr>
          <w:rFonts w:hint="eastAsia"/>
        </w:rPr>
        <w:t>B. remain </w:t>
      </w:r>
    </w:p>
    <w:p>
      <w:pPr>
        <w:rPr>
          <w:rFonts w:hint="eastAsia"/>
        </w:rPr>
      </w:pPr>
      <w:r>
        <w:rPr>
          <w:rFonts w:hint="eastAsia"/>
        </w:rPr>
        <w:t>C. remains</w:t>
      </w:r>
    </w:p>
    <w:p>
      <w:pPr>
        <w:rPr>
          <w:rFonts w:hint="eastAsia"/>
        </w:rPr>
      </w:pPr>
      <w:r>
        <w:rPr>
          <w:rFonts w:hint="eastAsia"/>
        </w:rPr>
        <w:t>D. be</w:t>
      </w:r>
    </w:p>
    <w:p>
      <w:pPr>
        <w:rPr>
          <w:rFonts w:hint="eastAsia"/>
        </w:rPr>
      </w:pPr>
      <w:r>
        <w:rPr>
          <w:rFonts w:hint="eastAsia"/>
        </w:rPr>
        <w:t>正确答案是：B</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题干</w:t>
      </w:r>
    </w:p>
    <w:p>
      <w:pPr>
        <w:rPr>
          <w:rFonts w:hint="eastAsia"/>
        </w:rPr>
      </w:pPr>
      <w:r>
        <w:rPr>
          <w:rFonts w:hint="eastAsia"/>
        </w:rPr>
        <w:t>They all remained      while the manager talked. </w:t>
      </w:r>
    </w:p>
    <w:p>
      <w:pPr>
        <w:rPr>
          <w:rFonts w:hint="eastAsia"/>
        </w:rPr>
      </w:pPr>
      <w:r>
        <w:rPr>
          <w:rFonts w:hint="eastAsia"/>
        </w:rPr>
        <w:t>A. standing</w:t>
      </w:r>
    </w:p>
    <w:p>
      <w:pPr>
        <w:rPr>
          <w:rFonts w:hint="eastAsia"/>
        </w:rPr>
      </w:pPr>
      <w:r>
        <w:rPr>
          <w:rFonts w:hint="eastAsia"/>
        </w:rPr>
        <w:t>B. stood</w:t>
      </w:r>
    </w:p>
    <w:p>
      <w:pPr>
        <w:rPr>
          <w:rFonts w:hint="eastAsia"/>
        </w:rPr>
      </w:pPr>
      <w:r>
        <w:rPr>
          <w:rFonts w:hint="eastAsia"/>
        </w:rPr>
        <w:t>C. stand</w:t>
      </w:r>
    </w:p>
    <w:p>
      <w:pPr>
        <w:rPr>
          <w:rFonts w:hint="eastAsia"/>
        </w:rPr>
      </w:pPr>
      <w:r>
        <w:rPr>
          <w:rFonts w:hint="eastAsia"/>
        </w:rPr>
        <w:t>D. stands</w:t>
      </w:r>
    </w:p>
    <w:p>
      <w:pPr>
        <w:rPr>
          <w:rFonts w:hint="eastAsia"/>
        </w:rPr>
      </w:pPr>
      <w:r>
        <w:rPr>
          <w:rFonts w:hint="eastAsia"/>
        </w:rPr>
        <w:t>正确答案是：A</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 Stores haven't      as much profit as usual this year. </w:t>
      </w:r>
    </w:p>
    <w:p>
      <w:pPr>
        <w:rPr>
          <w:rFonts w:hint="eastAsia"/>
        </w:rPr>
      </w:pPr>
      <w:r>
        <w:rPr>
          <w:rFonts w:hint="eastAsia"/>
        </w:rPr>
        <w:t>A. make</w:t>
      </w:r>
    </w:p>
    <w:p>
      <w:pPr>
        <w:rPr>
          <w:rFonts w:hint="eastAsia"/>
        </w:rPr>
      </w:pPr>
      <w:r>
        <w:rPr>
          <w:rFonts w:hint="eastAsia"/>
        </w:rPr>
        <w:t>B. making</w:t>
      </w:r>
    </w:p>
    <w:p>
      <w:pPr>
        <w:rPr>
          <w:rFonts w:hint="eastAsia"/>
        </w:rPr>
      </w:pPr>
      <w:r>
        <w:rPr>
          <w:rFonts w:hint="eastAsia"/>
        </w:rPr>
        <w:t>C. made</w:t>
      </w:r>
    </w:p>
    <w:p>
      <w:pPr>
        <w:rPr>
          <w:rFonts w:hint="eastAsia"/>
        </w:rPr>
      </w:pPr>
      <w:r>
        <w:rPr>
          <w:rFonts w:hint="eastAsia"/>
        </w:rPr>
        <w:t>D. makes</w:t>
      </w:r>
    </w:p>
    <w:p>
      <w:pPr>
        <w:rPr>
          <w:rFonts w:hint="eastAsia"/>
        </w:rPr>
      </w:pPr>
      <w:r>
        <w:rPr>
          <w:rFonts w:hint="eastAsia"/>
        </w:rPr>
        <w:t>正确答案是：C</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 have profited much    your advice</w:t>
      </w:r>
    </w:p>
    <w:p>
      <w:pPr>
        <w:rPr>
          <w:rFonts w:hint="eastAsia"/>
        </w:rPr>
      </w:pPr>
      <w:r>
        <w:rPr>
          <w:rFonts w:hint="eastAsia"/>
        </w:rPr>
        <w:t>A. for</w:t>
      </w:r>
    </w:p>
    <w:p>
      <w:pPr>
        <w:rPr>
          <w:rFonts w:hint="eastAsia"/>
        </w:rPr>
      </w:pPr>
      <w:r>
        <w:rPr>
          <w:rFonts w:hint="eastAsia"/>
        </w:rPr>
        <w:t>B. to</w:t>
      </w:r>
    </w:p>
    <w:p>
      <w:pPr>
        <w:rPr>
          <w:rFonts w:hint="eastAsia"/>
        </w:rPr>
      </w:pPr>
      <w:r>
        <w:rPr>
          <w:rFonts w:hint="eastAsia"/>
        </w:rPr>
        <w:t>C. from</w:t>
      </w:r>
    </w:p>
    <w:p>
      <w:pPr>
        <w:rPr>
          <w:rFonts w:hint="eastAsia"/>
        </w:rPr>
      </w:pPr>
      <w:r>
        <w:rPr>
          <w:rFonts w:hint="eastAsia"/>
        </w:rPr>
        <w:t>D. at</w:t>
      </w:r>
    </w:p>
    <w:p>
      <w:pPr>
        <w:rPr>
          <w:rFonts w:hint="eastAsia"/>
        </w:rPr>
      </w:pPr>
      <w:r>
        <w:rPr>
          <w:rFonts w:hint="eastAsia"/>
        </w:rPr>
        <w:t>正确答案是：C</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Last month he went to New York      and had little time to visit friends. </w:t>
      </w:r>
    </w:p>
    <w:p>
      <w:pPr>
        <w:rPr>
          <w:rFonts w:hint="eastAsia"/>
        </w:rPr>
      </w:pPr>
      <w:r>
        <w:rPr>
          <w:rFonts w:hint="eastAsia"/>
        </w:rPr>
        <w:t>A. on display</w:t>
      </w:r>
    </w:p>
    <w:p>
      <w:pPr>
        <w:rPr>
          <w:rFonts w:hint="eastAsia"/>
        </w:rPr>
      </w:pPr>
      <w:r>
        <w:rPr>
          <w:rFonts w:hint="eastAsia"/>
        </w:rPr>
        <w:t>B. on business </w:t>
      </w:r>
    </w:p>
    <w:p>
      <w:pPr>
        <w:rPr>
          <w:rFonts w:hint="eastAsia"/>
        </w:rPr>
      </w:pPr>
      <w:r>
        <w:rPr>
          <w:rFonts w:hint="eastAsia"/>
        </w:rPr>
        <w:t>C. on foot</w:t>
      </w:r>
    </w:p>
    <w:p>
      <w:pPr>
        <w:rPr>
          <w:rFonts w:hint="eastAsia"/>
        </w:rPr>
      </w:pPr>
      <w:r>
        <w:rPr>
          <w:rFonts w:hint="eastAsia"/>
        </w:rPr>
        <w:t>D. on duty</w:t>
      </w:r>
    </w:p>
    <w:p>
      <w:pPr>
        <w:rPr>
          <w:rFonts w:hint="eastAsia"/>
        </w:rPr>
      </w:pPr>
      <w:r>
        <w:rPr>
          <w:rFonts w:hint="eastAsia"/>
        </w:rPr>
        <w:t>正确答案是：B</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They have come here      to see you．</w:t>
      </w:r>
    </w:p>
    <w:p>
      <w:pPr>
        <w:rPr>
          <w:rFonts w:hint="eastAsia"/>
        </w:rPr>
      </w:pPr>
      <w:r>
        <w:rPr>
          <w:rFonts w:hint="eastAsia"/>
        </w:rPr>
        <w:t>A. on the whole</w:t>
      </w:r>
    </w:p>
    <w:p>
      <w:pPr>
        <w:rPr>
          <w:rFonts w:hint="eastAsia"/>
        </w:rPr>
      </w:pPr>
      <w:r>
        <w:rPr>
          <w:rFonts w:hint="eastAsia"/>
        </w:rPr>
        <w:t>B. on fire</w:t>
      </w:r>
    </w:p>
    <w:p>
      <w:pPr>
        <w:rPr>
          <w:rFonts w:hint="eastAsia"/>
        </w:rPr>
      </w:pPr>
      <w:r>
        <w:rPr>
          <w:rFonts w:hint="eastAsia"/>
        </w:rPr>
        <w:t>C. on purpose</w:t>
      </w:r>
    </w:p>
    <w:p>
      <w:pPr>
        <w:rPr>
          <w:rFonts w:hint="eastAsia"/>
        </w:rPr>
      </w:pPr>
      <w:r>
        <w:rPr>
          <w:rFonts w:hint="eastAsia"/>
        </w:rPr>
        <w:t>D. on the average</w:t>
      </w:r>
    </w:p>
    <w:p>
      <w:pPr>
        <w:rPr>
          <w:rFonts w:hint="eastAsia"/>
        </w:rPr>
      </w:pPr>
      <w:r>
        <w:rPr>
          <w:rFonts w:hint="eastAsia"/>
        </w:rPr>
        <w:t>正确答案是：C</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Do not interrupt him       </w:t>
      </w:r>
    </w:p>
    <w:p>
      <w:pPr>
        <w:rPr>
          <w:rFonts w:hint="eastAsia"/>
        </w:rPr>
      </w:pPr>
      <w:r>
        <w:rPr>
          <w:rFonts w:hint="eastAsia"/>
        </w:rPr>
        <w:t>A. on the whole</w:t>
      </w:r>
    </w:p>
    <w:p>
      <w:pPr>
        <w:rPr>
          <w:rFonts w:hint="eastAsia"/>
        </w:rPr>
      </w:pPr>
      <w:r>
        <w:rPr>
          <w:rFonts w:hint="eastAsia"/>
        </w:rPr>
        <w:t>B. on purpose</w:t>
      </w:r>
    </w:p>
    <w:p>
      <w:pPr>
        <w:rPr>
          <w:rFonts w:hint="eastAsia"/>
        </w:rPr>
      </w:pPr>
      <w:r>
        <w:rPr>
          <w:rFonts w:hint="eastAsia"/>
        </w:rPr>
        <w:t>C. on any account</w:t>
      </w:r>
    </w:p>
    <w:p>
      <w:pPr>
        <w:rPr>
          <w:rFonts w:hint="eastAsia"/>
        </w:rPr>
      </w:pPr>
      <w:r>
        <w:rPr>
          <w:rFonts w:hint="eastAsia"/>
        </w:rPr>
        <w:t>D. on second thought（s）</w:t>
      </w:r>
    </w:p>
    <w:p>
      <w:pPr>
        <w:rPr>
          <w:rFonts w:hint="eastAsia"/>
        </w:rPr>
      </w:pPr>
    </w:p>
    <w:p>
      <w:pPr>
        <w:rPr>
          <w:rFonts w:hint="eastAsia"/>
        </w:rPr>
      </w:pPr>
      <w:r>
        <w:rPr>
          <w:rFonts w:hint="eastAsia"/>
        </w:rPr>
        <w:t>正确答案是：C</w:t>
      </w:r>
    </w:p>
    <w:p>
      <w:pPr>
        <w:rPr>
          <w:rFonts w:hint="eastAsia"/>
        </w:rPr>
      </w:pPr>
    </w:p>
    <w:p>
      <w:pPr>
        <w:rPr>
          <w:rFonts w:hint="eastAsia"/>
        </w:rPr>
      </w:pPr>
      <w:r>
        <w:rPr>
          <w:rFonts w:hint="eastAsia"/>
        </w:rPr>
        <w:t>测验4</w:t>
      </w:r>
    </w:p>
    <w:p>
      <w:pPr>
        <w:rPr>
          <w:rFonts w:hint="eastAsia"/>
        </w:rPr>
      </w:pPr>
      <w:r>
        <w:rPr>
          <w:rFonts w:hint="eastAsia"/>
        </w:rPr>
        <w:t>题目1</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changed     his new dress and went to the party. </w:t>
      </w:r>
    </w:p>
    <w:p>
      <w:pPr>
        <w:rPr>
          <w:rFonts w:hint="eastAsia"/>
        </w:rPr>
      </w:pPr>
      <w:r>
        <w:rPr>
          <w:rFonts w:hint="eastAsia"/>
        </w:rPr>
        <w:t>A. for</w:t>
      </w:r>
    </w:p>
    <w:p>
      <w:pPr>
        <w:rPr>
          <w:rFonts w:hint="eastAsia"/>
        </w:rPr>
      </w:pPr>
      <w:r>
        <w:rPr>
          <w:rFonts w:hint="eastAsia"/>
        </w:rPr>
        <w:t>B. into</w:t>
      </w:r>
    </w:p>
    <w:p>
      <w:pPr>
        <w:rPr>
          <w:rFonts w:hint="eastAsia"/>
        </w:rPr>
      </w:pPr>
      <w:r>
        <w:rPr>
          <w:rFonts w:hint="eastAsia"/>
        </w:rPr>
        <w:t>C. as</w:t>
      </w:r>
    </w:p>
    <w:p>
      <w:pPr>
        <w:rPr>
          <w:rFonts w:hint="eastAsia"/>
        </w:rPr>
      </w:pPr>
      <w:r>
        <w:rPr>
          <w:rFonts w:hint="eastAsia"/>
        </w:rPr>
        <w:t>D. with</w:t>
      </w:r>
    </w:p>
    <w:p>
      <w:pPr>
        <w:rPr>
          <w:rFonts w:hint="eastAsia"/>
        </w:rPr>
      </w:pPr>
      <w:r>
        <w:rPr>
          <w:rFonts w:hint="eastAsia"/>
        </w:rPr>
        <w:t>正确答案是：B</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Jane marched     the room without saying a word. </w:t>
      </w:r>
    </w:p>
    <w:p>
      <w:pPr>
        <w:rPr>
          <w:rFonts w:hint="eastAsia"/>
        </w:rPr>
      </w:pPr>
      <w:r>
        <w:rPr>
          <w:rFonts w:hint="eastAsia"/>
        </w:rPr>
        <w:t>A. out of</w:t>
      </w:r>
    </w:p>
    <w:p>
      <w:pPr>
        <w:rPr>
          <w:rFonts w:hint="eastAsia"/>
        </w:rPr>
      </w:pPr>
      <w:r>
        <w:rPr>
          <w:rFonts w:hint="eastAsia"/>
        </w:rPr>
        <w:t>B. out</w:t>
      </w:r>
    </w:p>
    <w:p>
      <w:pPr>
        <w:rPr>
          <w:rFonts w:hint="eastAsia"/>
        </w:rPr>
      </w:pPr>
      <w:r>
        <w:rPr>
          <w:rFonts w:hint="eastAsia"/>
        </w:rPr>
        <w:t>C. with</w:t>
      </w:r>
    </w:p>
    <w:p>
      <w:pPr>
        <w:rPr>
          <w:rFonts w:hint="eastAsia"/>
        </w:rPr>
      </w:pPr>
      <w:r>
        <w:rPr>
          <w:rFonts w:hint="eastAsia"/>
        </w:rPr>
        <w:t>D. at</w:t>
      </w:r>
    </w:p>
    <w:p>
      <w:pPr>
        <w:rPr>
          <w:rFonts w:hint="eastAsia"/>
        </w:rPr>
      </w:pPr>
      <w:r>
        <w:rPr>
          <w:rFonts w:hint="eastAsia"/>
        </w:rPr>
        <w:t>正确答案是：A</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was worried about his mother and walked      in the room. </w:t>
      </w:r>
    </w:p>
    <w:p>
      <w:pPr>
        <w:rPr>
          <w:rFonts w:hint="eastAsia"/>
        </w:rPr>
      </w:pPr>
      <w:r>
        <w:rPr>
          <w:rFonts w:hint="eastAsia"/>
        </w:rPr>
        <w:t>A. up and down</w:t>
      </w:r>
    </w:p>
    <w:p>
      <w:pPr>
        <w:rPr>
          <w:rFonts w:hint="eastAsia"/>
        </w:rPr>
      </w:pPr>
      <w:r>
        <w:rPr>
          <w:rFonts w:hint="eastAsia"/>
        </w:rPr>
        <w:t>B. down and up</w:t>
      </w:r>
    </w:p>
    <w:p>
      <w:pPr>
        <w:rPr>
          <w:rFonts w:hint="eastAsia"/>
        </w:rPr>
      </w:pPr>
      <w:r>
        <w:rPr>
          <w:rFonts w:hint="eastAsia"/>
        </w:rPr>
        <w:t>C. here and there</w:t>
      </w:r>
    </w:p>
    <w:p>
      <w:pPr>
        <w:rPr>
          <w:rFonts w:hint="eastAsia"/>
        </w:rPr>
      </w:pPr>
      <w:r>
        <w:rPr>
          <w:rFonts w:hint="eastAsia"/>
        </w:rPr>
        <w:t>D. there and here</w:t>
      </w:r>
    </w:p>
    <w:p>
      <w:pPr>
        <w:rPr>
          <w:rFonts w:hint="eastAsia"/>
        </w:rPr>
      </w:pPr>
      <w:r>
        <w:rPr>
          <w:rFonts w:hint="eastAsia"/>
        </w:rPr>
        <w:t>正确答案是：A</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That morning there were policemen     </w:t>
      </w:r>
    </w:p>
    <w:p>
      <w:pPr>
        <w:rPr>
          <w:rFonts w:hint="eastAsia"/>
        </w:rPr>
      </w:pPr>
      <w:r>
        <w:rPr>
          <w:rFonts w:hint="eastAsia"/>
        </w:rPr>
        <w:t>A. here and there</w:t>
      </w:r>
    </w:p>
    <w:p>
      <w:pPr>
        <w:rPr>
          <w:rFonts w:hint="eastAsia"/>
        </w:rPr>
      </w:pPr>
      <w:r>
        <w:rPr>
          <w:rFonts w:hint="eastAsia"/>
        </w:rPr>
        <w:t>B. there and here</w:t>
      </w:r>
    </w:p>
    <w:p>
      <w:pPr>
        <w:rPr>
          <w:rFonts w:hint="eastAsia"/>
        </w:rPr>
      </w:pPr>
      <w:r>
        <w:rPr>
          <w:rFonts w:hint="eastAsia"/>
        </w:rPr>
        <w:t>C. up and down</w:t>
      </w:r>
    </w:p>
    <w:p>
      <w:pPr>
        <w:rPr>
          <w:rFonts w:hint="eastAsia"/>
        </w:rPr>
      </w:pPr>
      <w:r>
        <w:rPr>
          <w:rFonts w:hint="eastAsia"/>
        </w:rPr>
        <w:t>D. down and up</w:t>
      </w:r>
    </w:p>
    <w:p>
      <w:pPr>
        <w:rPr>
          <w:rFonts w:hint="eastAsia"/>
        </w:rPr>
      </w:pPr>
      <w:r>
        <w:rPr>
          <w:rFonts w:hint="eastAsia"/>
        </w:rPr>
        <w:t>正确答案是：A</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 students stood     attention while the headmaster made a speech. </w:t>
      </w:r>
    </w:p>
    <w:p>
      <w:pPr>
        <w:rPr>
          <w:rFonts w:hint="eastAsia"/>
        </w:rPr>
      </w:pPr>
      <w:r>
        <w:rPr>
          <w:rFonts w:hint="eastAsia"/>
        </w:rPr>
        <w:t>A. as</w:t>
      </w:r>
    </w:p>
    <w:p>
      <w:pPr>
        <w:rPr>
          <w:rFonts w:hint="eastAsia"/>
        </w:rPr>
      </w:pPr>
      <w:r>
        <w:rPr>
          <w:rFonts w:hint="eastAsia"/>
        </w:rPr>
        <w:t>B. at</w:t>
      </w:r>
    </w:p>
    <w:p>
      <w:pPr>
        <w:rPr>
          <w:rFonts w:hint="eastAsia"/>
        </w:rPr>
      </w:pPr>
      <w:r>
        <w:rPr>
          <w:rFonts w:hint="eastAsia"/>
        </w:rPr>
        <w:t>C. with</w:t>
      </w:r>
    </w:p>
    <w:p>
      <w:pPr>
        <w:rPr>
          <w:rFonts w:hint="eastAsia"/>
        </w:rPr>
      </w:pPr>
      <w:r>
        <w:rPr>
          <w:rFonts w:hint="eastAsia"/>
        </w:rPr>
        <w:t>D. by</w:t>
      </w:r>
    </w:p>
    <w:p>
      <w:pPr>
        <w:rPr>
          <w:rFonts w:hint="eastAsia"/>
        </w:rPr>
      </w:pPr>
      <w:r>
        <w:rPr>
          <w:rFonts w:hint="eastAsia"/>
        </w:rPr>
        <w:t>正确答案是：B</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There's enough      for a skirt. </w:t>
      </w:r>
    </w:p>
    <w:p>
      <w:pPr>
        <w:rPr>
          <w:rFonts w:hint="eastAsia"/>
        </w:rPr>
      </w:pPr>
      <w:r>
        <w:rPr>
          <w:rFonts w:hint="eastAsia"/>
        </w:rPr>
        <w:t>A. cloth </w:t>
      </w:r>
    </w:p>
    <w:p>
      <w:pPr>
        <w:rPr>
          <w:rFonts w:hint="eastAsia"/>
        </w:rPr>
      </w:pPr>
      <w:r>
        <w:rPr>
          <w:rFonts w:hint="eastAsia"/>
        </w:rPr>
        <w:t>B. clothes</w:t>
      </w:r>
    </w:p>
    <w:p>
      <w:pPr>
        <w:rPr>
          <w:rFonts w:hint="eastAsia"/>
        </w:rPr>
      </w:pPr>
      <w:r>
        <w:rPr>
          <w:rFonts w:hint="eastAsia"/>
        </w:rPr>
        <w:t>C. clothing</w:t>
      </w:r>
    </w:p>
    <w:p>
      <w:pPr>
        <w:rPr>
          <w:rFonts w:hint="eastAsia"/>
        </w:rPr>
      </w:pPr>
      <w:r>
        <w:rPr>
          <w:rFonts w:hint="eastAsia"/>
        </w:rPr>
        <w:t>D. the cloth</w:t>
      </w:r>
    </w:p>
    <w:p>
      <w:pPr>
        <w:rPr>
          <w:rFonts w:hint="eastAsia"/>
        </w:rPr>
      </w:pPr>
      <w:r>
        <w:rPr>
          <w:rFonts w:hint="eastAsia"/>
        </w:rPr>
        <w:t>正确答案是：A</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Wipe up the mess with      </w:t>
      </w:r>
    </w:p>
    <w:p>
      <w:pPr>
        <w:rPr>
          <w:rFonts w:hint="eastAsia"/>
        </w:rPr>
      </w:pPr>
      <w:r>
        <w:rPr>
          <w:rFonts w:hint="eastAsia"/>
        </w:rPr>
        <w:t>A. clothes</w:t>
      </w:r>
    </w:p>
    <w:p>
      <w:pPr>
        <w:rPr>
          <w:rFonts w:hint="eastAsia"/>
        </w:rPr>
      </w:pPr>
      <w:r>
        <w:rPr>
          <w:rFonts w:hint="eastAsia"/>
        </w:rPr>
        <w:t>B. clothing</w:t>
      </w:r>
    </w:p>
    <w:p>
      <w:pPr>
        <w:rPr>
          <w:rFonts w:hint="eastAsia"/>
        </w:rPr>
      </w:pPr>
      <w:r>
        <w:rPr>
          <w:rFonts w:hint="eastAsia"/>
        </w:rPr>
        <w:t>C. a cloth</w:t>
      </w:r>
    </w:p>
    <w:p>
      <w:pPr>
        <w:rPr>
          <w:rFonts w:hint="eastAsia"/>
        </w:rPr>
      </w:pPr>
      <w:r>
        <w:rPr>
          <w:rFonts w:hint="eastAsia"/>
        </w:rPr>
        <w:t>D. cloth</w:t>
      </w:r>
    </w:p>
    <w:p>
      <w:pPr>
        <w:rPr>
          <w:rFonts w:hint="eastAsia"/>
        </w:rPr>
      </w:pPr>
      <w:r>
        <w:rPr>
          <w:rFonts w:hint="eastAsia"/>
        </w:rPr>
        <w:t>正确答案是：C</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My    are mostly bought from abroad. </w:t>
      </w:r>
    </w:p>
    <w:p>
      <w:pPr>
        <w:rPr>
          <w:rFonts w:hint="eastAsia"/>
        </w:rPr>
      </w:pPr>
      <w:r>
        <w:rPr>
          <w:rFonts w:hint="eastAsia"/>
        </w:rPr>
        <w:t>A. cloth</w:t>
      </w:r>
    </w:p>
    <w:p>
      <w:pPr>
        <w:rPr>
          <w:rFonts w:hint="eastAsia"/>
        </w:rPr>
      </w:pPr>
      <w:r>
        <w:rPr>
          <w:rFonts w:hint="eastAsia"/>
        </w:rPr>
        <w:t>B. clothes</w:t>
      </w:r>
    </w:p>
    <w:p>
      <w:pPr>
        <w:rPr>
          <w:rFonts w:hint="eastAsia"/>
        </w:rPr>
      </w:pPr>
      <w:r>
        <w:rPr>
          <w:rFonts w:hint="eastAsia"/>
        </w:rPr>
        <w:t>C. a cloth</w:t>
      </w:r>
    </w:p>
    <w:p>
      <w:pPr>
        <w:rPr>
          <w:rFonts w:hint="eastAsia"/>
        </w:rPr>
      </w:pPr>
      <w:r>
        <w:rPr>
          <w:rFonts w:hint="eastAsia"/>
        </w:rPr>
        <w:t>D. clothing</w:t>
      </w:r>
    </w:p>
    <w:p>
      <w:pPr>
        <w:rPr>
          <w:rFonts w:hint="eastAsia"/>
        </w:rPr>
      </w:pPr>
      <w:r>
        <w:rPr>
          <w:rFonts w:hint="eastAsia"/>
        </w:rPr>
        <w:t>正确答案是：B</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These wooden boxes contained    </w:t>
      </w:r>
    </w:p>
    <w:p>
      <w:pPr>
        <w:rPr>
          <w:rFonts w:hint="eastAsia"/>
        </w:rPr>
      </w:pPr>
      <w:r>
        <w:rPr>
          <w:rFonts w:hint="eastAsia"/>
        </w:rPr>
        <w:t>A. cloth</w:t>
      </w:r>
    </w:p>
    <w:p>
      <w:pPr>
        <w:rPr>
          <w:rFonts w:hint="eastAsia"/>
        </w:rPr>
      </w:pPr>
      <w:r>
        <w:rPr>
          <w:rFonts w:hint="eastAsia"/>
        </w:rPr>
        <w:t>B. the cloth</w:t>
      </w:r>
    </w:p>
    <w:p>
      <w:pPr>
        <w:rPr>
          <w:rFonts w:hint="eastAsia"/>
        </w:rPr>
      </w:pPr>
      <w:r>
        <w:rPr>
          <w:rFonts w:hint="eastAsia"/>
        </w:rPr>
        <w:t>C. clothing</w:t>
      </w:r>
    </w:p>
    <w:p>
      <w:pPr>
        <w:rPr>
          <w:rFonts w:hint="eastAsia"/>
        </w:rPr>
      </w:pPr>
      <w:r>
        <w:rPr>
          <w:rFonts w:hint="eastAsia"/>
        </w:rPr>
        <w:t>D. a cloth</w:t>
      </w:r>
    </w:p>
    <w:p>
      <w:pPr>
        <w:rPr>
          <w:rFonts w:hint="eastAsia"/>
        </w:rPr>
      </w:pPr>
      <w:r>
        <w:rPr>
          <w:rFonts w:hint="eastAsia"/>
        </w:rPr>
        <w:t>正确答案是：C</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has a     record. </w:t>
      </w:r>
    </w:p>
    <w:p>
      <w:pPr>
        <w:rPr>
          <w:rFonts w:hint="eastAsia"/>
        </w:rPr>
      </w:pPr>
      <w:r>
        <w:rPr>
          <w:rFonts w:hint="eastAsia"/>
        </w:rPr>
        <w:t>A. clean</w:t>
      </w:r>
    </w:p>
    <w:p>
      <w:pPr>
        <w:rPr>
          <w:rFonts w:hint="eastAsia"/>
        </w:rPr>
      </w:pPr>
      <w:r>
        <w:rPr>
          <w:rFonts w:hint="eastAsia"/>
        </w:rPr>
        <w:t>B. clear</w:t>
      </w:r>
    </w:p>
    <w:p>
      <w:pPr>
        <w:rPr>
          <w:rFonts w:hint="eastAsia"/>
        </w:rPr>
      </w:pPr>
      <w:r>
        <w:rPr>
          <w:rFonts w:hint="eastAsia"/>
        </w:rPr>
        <w:t>C. cleaning</w:t>
      </w:r>
    </w:p>
    <w:p>
      <w:pPr>
        <w:rPr>
          <w:rFonts w:hint="eastAsia"/>
        </w:rPr>
      </w:pPr>
      <w:r>
        <w:rPr>
          <w:rFonts w:hint="eastAsia"/>
        </w:rPr>
        <w:t>D. clearing</w:t>
      </w:r>
    </w:p>
    <w:p>
      <w:pPr>
        <w:rPr>
          <w:rFonts w:hint="eastAsia"/>
        </w:rPr>
      </w:pPr>
      <w:r>
        <w:rPr>
          <w:rFonts w:hint="eastAsia"/>
        </w:rPr>
        <w:t>正确答案是：A</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Don't sail      to sea in this weather. </w:t>
      </w:r>
    </w:p>
    <w:p>
      <w:pPr>
        <w:rPr>
          <w:rFonts w:hint="eastAsia"/>
        </w:rPr>
      </w:pPr>
      <w:r>
        <w:rPr>
          <w:rFonts w:hint="eastAsia"/>
        </w:rPr>
        <w:t>A. in</w:t>
      </w:r>
    </w:p>
    <w:p>
      <w:pPr>
        <w:rPr>
          <w:rFonts w:hint="eastAsia"/>
        </w:rPr>
      </w:pPr>
      <w:r>
        <w:rPr>
          <w:rFonts w:hint="eastAsia"/>
        </w:rPr>
        <w:t>B. out</w:t>
      </w:r>
    </w:p>
    <w:p>
      <w:pPr>
        <w:rPr>
          <w:rFonts w:hint="eastAsia"/>
        </w:rPr>
      </w:pPr>
      <w:r>
        <w:rPr>
          <w:rFonts w:hint="eastAsia"/>
        </w:rPr>
        <w:t>C. at</w:t>
      </w:r>
    </w:p>
    <w:p>
      <w:pPr>
        <w:rPr>
          <w:rFonts w:hint="eastAsia"/>
        </w:rPr>
      </w:pPr>
      <w:r>
        <w:rPr>
          <w:rFonts w:hint="eastAsia"/>
        </w:rPr>
        <w:t>D. from</w:t>
      </w:r>
    </w:p>
    <w:p>
      <w:pPr>
        <w:rPr>
          <w:rFonts w:hint="eastAsia"/>
        </w:rPr>
      </w:pPr>
      <w:r>
        <w:rPr>
          <w:rFonts w:hint="eastAsia"/>
        </w:rPr>
        <w:t>正确答案是：B</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They are     friends of ours. </w:t>
      </w:r>
    </w:p>
    <w:p>
      <w:pPr>
        <w:rPr>
          <w:rFonts w:hint="eastAsia"/>
        </w:rPr>
      </w:pPr>
      <w:r>
        <w:rPr>
          <w:rFonts w:hint="eastAsia"/>
        </w:rPr>
        <w:t>A. a</w:t>
      </w:r>
    </w:p>
    <w:p>
      <w:pPr>
        <w:rPr>
          <w:rFonts w:hint="eastAsia"/>
        </w:rPr>
      </w:pPr>
      <w:r>
        <w:rPr>
          <w:rFonts w:hint="eastAsia"/>
        </w:rPr>
        <w:t>B. no</w:t>
      </w:r>
    </w:p>
    <w:p>
      <w:pPr>
        <w:rPr>
          <w:rFonts w:hint="eastAsia"/>
        </w:rPr>
      </w:pPr>
      <w:r>
        <w:rPr>
          <w:rFonts w:hint="eastAsia"/>
        </w:rPr>
        <w:t>C. any</w:t>
      </w:r>
    </w:p>
    <w:p>
      <w:pPr>
        <w:rPr>
          <w:rFonts w:hint="eastAsia"/>
        </w:rPr>
      </w:pPr>
      <w:r>
        <w:rPr>
          <w:rFonts w:hint="eastAsia"/>
        </w:rPr>
        <w:t>D. an</w:t>
      </w:r>
    </w:p>
    <w:p>
      <w:pPr>
        <w:rPr>
          <w:rFonts w:hint="eastAsia"/>
        </w:rPr>
      </w:pPr>
      <w:r>
        <w:rPr>
          <w:rFonts w:hint="eastAsia"/>
        </w:rPr>
        <w:t>正确答案是：B</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 poor     has suffered a lot during that time. </w:t>
      </w:r>
    </w:p>
    <w:p>
      <w:pPr>
        <w:rPr>
          <w:rFonts w:hint="eastAsia"/>
        </w:rPr>
      </w:pPr>
      <w:r>
        <w:rPr>
          <w:rFonts w:hint="eastAsia"/>
        </w:rPr>
        <w:t>A. creature</w:t>
      </w:r>
    </w:p>
    <w:p>
      <w:pPr>
        <w:rPr>
          <w:rFonts w:hint="eastAsia"/>
        </w:rPr>
      </w:pPr>
      <w:r>
        <w:rPr>
          <w:rFonts w:hint="eastAsia"/>
        </w:rPr>
        <w:t>B. animal</w:t>
      </w:r>
    </w:p>
    <w:p>
      <w:pPr>
        <w:rPr>
          <w:rFonts w:hint="eastAsia"/>
        </w:rPr>
      </w:pPr>
      <w:r>
        <w:rPr>
          <w:rFonts w:hint="eastAsia"/>
        </w:rPr>
        <w:t>C. beast</w:t>
      </w:r>
    </w:p>
    <w:p>
      <w:pPr>
        <w:rPr>
          <w:rFonts w:hint="eastAsia"/>
        </w:rPr>
      </w:pPr>
      <w:r>
        <w:rPr>
          <w:rFonts w:hint="eastAsia"/>
        </w:rPr>
        <w:t>D. wildlife</w:t>
      </w:r>
    </w:p>
    <w:p>
      <w:pPr>
        <w:rPr>
          <w:rFonts w:hint="eastAsia"/>
        </w:rPr>
      </w:pPr>
      <w:r>
        <w:rPr>
          <w:rFonts w:hint="eastAsia"/>
        </w:rPr>
        <w:t>正确答案是：A</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I'm sorry to    so much of your time. </w:t>
      </w:r>
    </w:p>
    <w:p>
      <w:pPr>
        <w:rPr>
          <w:rFonts w:hint="eastAsia"/>
        </w:rPr>
      </w:pPr>
      <w:r>
        <w:rPr>
          <w:rFonts w:hint="eastAsia"/>
        </w:rPr>
        <w:t>A. have taken up </w:t>
      </w:r>
    </w:p>
    <w:p>
      <w:pPr>
        <w:rPr>
          <w:rFonts w:hint="eastAsia"/>
        </w:rPr>
      </w:pPr>
      <w:r>
        <w:rPr>
          <w:rFonts w:hint="eastAsia"/>
        </w:rPr>
        <w:t>B. take up</w:t>
      </w:r>
    </w:p>
    <w:p>
      <w:pPr>
        <w:rPr>
          <w:rFonts w:hint="eastAsia"/>
        </w:rPr>
      </w:pPr>
      <w:r>
        <w:rPr>
          <w:rFonts w:hint="eastAsia"/>
        </w:rPr>
        <w:t>C. is taking up</w:t>
      </w:r>
    </w:p>
    <w:p>
      <w:pPr>
        <w:rPr>
          <w:rFonts w:hint="eastAsia"/>
        </w:rPr>
      </w:pPr>
      <w:r>
        <w:rPr>
          <w:rFonts w:hint="eastAsia"/>
        </w:rPr>
        <w:t>D. took up</w:t>
      </w:r>
    </w:p>
    <w:p>
      <w:pPr>
        <w:rPr>
          <w:rFonts w:hint="eastAsia"/>
        </w:rPr>
      </w:pPr>
      <w:r>
        <w:rPr>
          <w:rFonts w:hint="eastAsia"/>
        </w:rPr>
        <w:t>正确答案是：A</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She is believed to      to Australia. </w:t>
      </w:r>
    </w:p>
    <w:p>
      <w:pPr>
        <w:rPr>
          <w:rFonts w:hint="eastAsia"/>
        </w:rPr>
      </w:pPr>
      <w:r>
        <w:rPr>
          <w:rFonts w:hint="eastAsia"/>
        </w:rPr>
        <w:t>A. go</w:t>
      </w:r>
    </w:p>
    <w:p>
      <w:pPr>
        <w:rPr>
          <w:rFonts w:hint="eastAsia"/>
        </w:rPr>
      </w:pPr>
      <w:r>
        <w:rPr>
          <w:rFonts w:hint="eastAsia"/>
        </w:rPr>
        <w:t>B. have gone</w:t>
      </w:r>
    </w:p>
    <w:p>
      <w:pPr>
        <w:rPr>
          <w:rFonts w:hint="eastAsia"/>
        </w:rPr>
      </w:pPr>
      <w:r>
        <w:rPr>
          <w:rFonts w:hint="eastAsia"/>
        </w:rPr>
        <w:t>C. is going</w:t>
      </w:r>
    </w:p>
    <w:p>
      <w:pPr>
        <w:rPr>
          <w:rFonts w:hint="eastAsia"/>
        </w:rPr>
      </w:pPr>
      <w:r>
        <w:rPr>
          <w:rFonts w:hint="eastAsia"/>
        </w:rPr>
        <w:t>D. went</w:t>
      </w:r>
    </w:p>
    <w:p>
      <w:pPr>
        <w:rPr>
          <w:rFonts w:hint="eastAsia"/>
        </w:rPr>
      </w:pPr>
      <w:r>
        <w:rPr>
          <w:rFonts w:hint="eastAsia"/>
        </w:rPr>
        <w:t>正确答案是：B</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题干</w:t>
      </w:r>
    </w:p>
    <w:p>
      <w:pPr>
        <w:rPr>
          <w:rFonts w:hint="eastAsia"/>
        </w:rPr>
      </w:pPr>
      <w:r>
        <w:rPr>
          <w:rFonts w:hint="eastAsia"/>
        </w:rPr>
        <w:t>I intended to      him, but I forgot to do so. </w:t>
      </w:r>
    </w:p>
    <w:p>
      <w:pPr>
        <w:rPr>
          <w:rFonts w:hint="eastAsia"/>
        </w:rPr>
      </w:pPr>
      <w:r>
        <w:rPr>
          <w:rFonts w:hint="eastAsia"/>
        </w:rPr>
        <w:t>A. have invited</w:t>
      </w:r>
    </w:p>
    <w:p>
      <w:pPr>
        <w:rPr>
          <w:rFonts w:hint="eastAsia"/>
        </w:rPr>
      </w:pPr>
      <w:r>
        <w:rPr>
          <w:rFonts w:hint="eastAsia"/>
        </w:rPr>
        <w:t>B. invited </w:t>
      </w:r>
    </w:p>
    <w:p>
      <w:pPr>
        <w:rPr>
          <w:rFonts w:hint="eastAsia"/>
        </w:rPr>
      </w:pPr>
      <w:r>
        <w:rPr>
          <w:rFonts w:hint="eastAsia"/>
        </w:rPr>
        <w:t>C. invite</w:t>
      </w:r>
    </w:p>
    <w:p>
      <w:pPr>
        <w:rPr>
          <w:rFonts w:hint="eastAsia"/>
        </w:rPr>
      </w:pPr>
      <w:r>
        <w:rPr>
          <w:rFonts w:hint="eastAsia"/>
        </w:rPr>
        <w:t>D. be inviting</w:t>
      </w:r>
    </w:p>
    <w:p>
      <w:pPr>
        <w:rPr>
          <w:rFonts w:hint="eastAsia"/>
        </w:rPr>
      </w:pPr>
      <w:r>
        <w:rPr>
          <w:rFonts w:hint="eastAsia"/>
        </w:rPr>
        <w:t>正确答案是：C</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that Tom had stolen his wallet. </w:t>
      </w:r>
    </w:p>
    <w:p>
      <w:pPr>
        <w:rPr>
          <w:rFonts w:hint="eastAsia"/>
        </w:rPr>
      </w:pPr>
      <w:r>
        <w:rPr>
          <w:rFonts w:hint="eastAsia"/>
        </w:rPr>
        <w:t>A. said</w:t>
      </w:r>
    </w:p>
    <w:p>
      <w:pPr>
        <w:rPr>
          <w:rFonts w:hint="eastAsia"/>
        </w:rPr>
      </w:pPr>
      <w:r>
        <w:rPr>
          <w:rFonts w:hint="eastAsia"/>
        </w:rPr>
        <w:t>B. spoke</w:t>
      </w:r>
    </w:p>
    <w:p>
      <w:pPr>
        <w:rPr>
          <w:rFonts w:hint="eastAsia"/>
        </w:rPr>
      </w:pPr>
      <w:r>
        <w:rPr>
          <w:rFonts w:hint="eastAsia"/>
        </w:rPr>
        <w:t>C. claimed</w:t>
      </w:r>
    </w:p>
    <w:p>
      <w:pPr>
        <w:rPr>
          <w:rFonts w:hint="eastAsia"/>
        </w:rPr>
      </w:pPr>
      <w:r>
        <w:rPr>
          <w:rFonts w:hint="eastAsia"/>
        </w:rPr>
        <w:t>D. told</w:t>
      </w:r>
    </w:p>
    <w:p>
      <w:pPr>
        <w:rPr>
          <w:rFonts w:hint="eastAsia"/>
        </w:rPr>
      </w:pPr>
      <w:r>
        <w:rPr>
          <w:rFonts w:hint="eastAsia"/>
        </w:rPr>
        <w:t>正确答案是：C</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 little wooden house was       by the floods. </w:t>
      </w:r>
    </w:p>
    <w:p>
      <w:pPr>
        <w:rPr>
          <w:rFonts w:hint="eastAsia"/>
        </w:rPr>
      </w:pPr>
      <w:r>
        <w:rPr>
          <w:rFonts w:hint="eastAsia"/>
        </w:rPr>
        <w:t>A. wash away</w:t>
      </w:r>
    </w:p>
    <w:p>
      <w:pPr>
        <w:rPr>
          <w:rFonts w:hint="eastAsia"/>
        </w:rPr>
      </w:pPr>
      <w:r>
        <w:rPr>
          <w:rFonts w:hint="eastAsia"/>
        </w:rPr>
        <w:t>B. washed away </w:t>
      </w:r>
    </w:p>
    <w:p>
      <w:pPr>
        <w:rPr>
          <w:rFonts w:hint="eastAsia"/>
        </w:rPr>
      </w:pPr>
      <w:r>
        <w:rPr>
          <w:rFonts w:hint="eastAsia"/>
        </w:rPr>
        <w:t>C. washed up</w:t>
      </w:r>
    </w:p>
    <w:p>
      <w:pPr>
        <w:rPr>
          <w:rFonts w:hint="eastAsia"/>
        </w:rPr>
      </w:pPr>
      <w:r>
        <w:rPr>
          <w:rFonts w:hint="eastAsia"/>
        </w:rPr>
        <w:t>D. washed</w:t>
      </w:r>
    </w:p>
    <w:p>
      <w:pPr>
        <w:rPr>
          <w:rFonts w:hint="eastAsia"/>
        </w:rPr>
      </w:pPr>
      <w:r>
        <w:rPr>
          <w:rFonts w:hint="eastAsia"/>
        </w:rPr>
        <w:t>正确答案是：B</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When you phoned, she was busy     the dishes). </w:t>
      </w:r>
    </w:p>
    <w:p>
      <w:pPr>
        <w:rPr>
          <w:rFonts w:hint="eastAsia"/>
        </w:rPr>
      </w:pPr>
      <w:r>
        <w:rPr>
          <w:rFonts w:hint="eastAsia"/>
        </w:rPr>
        <w:t>A. wash up</w:t>
      </w:r>
    </w:p>
    <w:p>
      <w:pPr>
        <w:rPr>
          <w:rFonts w:hint="eastAsia"/>
        </w:rPr>
      </w:pPr>
      <w:r>
        <w:rPr>
          <w:rFonts w:hint="eastAsia"/>
        </w:rPr>
        <w:t>B. wash away</w:t>
      </w:r>
    </w:p>
    <w:p>
      <w:pPr>
        <w:rPr>
          <w:rFonts w:hint="eastAsia"/>
        </w:rPr>
      </w:pPr>
      <w:r>
        <w:rPr>
          <w:rFonts w:hint="eastAsia"/>
        </w:rPr>
        <w:t>C. washing up </w:t>
      </w:r>
    </w:p>
    <w:p>
      <w:pPr>
        <w:rPr>
          <w:rFonts w:hint="eastAsia"/>
        </w:rPr>
      </w:pPr>
      <w:r>
        <w:rPr>
          <w:rFonts w:hint="eastAsia"/>
        </w:rPr>
        <w:t>D. washing away</w:t>
      </w:r>
    </w:p>
    <w:p>
      <w:pPr>
        <w:rPr>
          <w:rFonts w:hint="eastAsia"/>
        </w:rPr>
      </w:pPr>
      <w:r>
        <w:rPr>
          <w:rFonts w:hint="eastAsia"/>
        </w:rPr>
        <w:t>正确答案是：C</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题干</w:t>
      </w:r>
    </w:p>
    <w:p>
      <w:pPr>
        <w:rPr>
          <w:rFonts w:hint="eastAsia"/>
        </w:rPr>
      </w:pPr>
      <w:r>
        <w:rPr>
          <w:rFonts w:hint="eastAsia"/>
        </w:rPr>
        <w:t>The dead body of a huge fish has been     on the shore. </w:t>
      </w:r>
    </w:p>
    <w:p>
      <w:pPr>
        <w:rPr>
          <w:rFonts w:hint="eastAsia"/>
        </w:rPr>
      </w:pPr>
      <w:r>
        <w:rPr>
          <w:rFonts w:hint="eastAsia"/>
        </w:rPr>
        <w:t>A. washed up </w:t>
      </w:r>
    </w:p>
    <w:p>
      <w:pPr>
        <w:rPr>
          <w:rFonts w:hint="eastAsia"/>
        </w:rPr>
      </w:pPr>
      <w:r>
        <w:rPr>
          <w:rFonts w:hint="eastAsia"/>
        </w:rPr>
        <w:t>B. washed away</w:t>
      </w:r>
    </w:p>
    <w:p>
      <w:pPr>
        <w:rPr>
          <w:rFonts w:hint="eastAsia"/>
        </w:rPr>
      </w:pPr>
      <w:r>
        <w:rPr>
          <w:rFonts w:hint="eastAsia"/>
        </w:rPr>
        <w:t>C. wash up</w:t>
      </w:r>
    </w:p>
    <w:p>
      <w:pPr>
        <w:rPr>
          <w:rFonts w:hint="eastAsia"/>
        </w:rPr>
      </w:pPr>
      <w:r>
        <w:rPr>
          <w:rFonts w:hint="eastAsia"/>
        </w:rPr>
        <w:t>D. wash away</w:t>
      </w:r>
    </w:p>
    <w:p>
      <w:pPr>
        <w:rPr>
          <w:rFonts w:hint="eastAsia"/>
        </w:rPr>
      </w:pPr>
      <w:r>
        <w:rPr>
          <w:rFonts w:hint="eastAsia"/>
        </w:rPr>
        <w:t>正确答案是：A</w:t>
      </w:r>
    </w:p>
    <w:p>
      <w:pPr>
        <w:rPr>
          <w:rFonts w:hint="eastAsia"/>
        </w:rPr>
      </w:pPr>
      <w:r>
        <w:rPr>
          <w:rFonts w:hint="eastAsia"/>
        </w:rPr>
        <w:t>测验5</w:t>
      </w:r>
    </w:p>
    <w:p>
      <w:pPr>
        <w:rPr>
          <w:rFonts w:hint="eastAsia"/>
        </w:rPr>
      </w:pPr>
      <w:r>
        <w:rPr>
          <w:rFonts w:hint="eastAsia"/>
        </w:rPr>
        <w:t>题目1</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It is not clear yet when the teachers     strike will return to their classrooms.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While     , she wrote a novel. </w:t>
      </w:r>
    </w:p>
    <w:p>
      <w:pPr>
        <w:rPr>
          <w:rFonts w:hint="eastAsia"/>
        </w:rPr>
      </w:pPr>
      <w:r>
        <w:rPr>
          <w:rFonts w:hint="eastAsia"/>
        </w:rPr>
        <w:t>A. at college</w:t>
      </w:r>
    </w:p>
    <w:p>
      <w:pPr>
        <w:rPr>
          <w:rFonts w:hint="eastAsia"/>
        </w:rPr>
      </w:pPr>
      <w:r>
        <w:rPr>
          <w:rFonts w:hint="eastAsia"/>
        </w:rPr>
        <w:t>B. is at college</w:t>
      </w:r>
    </w:p>
    <w:p>
      <w:pPr>
        <w:rPr>
          <w:rFonts w:hint="eastAsia"/>
        </w:rPr>
      </w:pPr>
      <w:r>
        <w:rPr>
          <w:rFonts w:hint="eastAsia"/>
        </w:rPr>
        <w:t>C. college</w:t>
      </w:r>
    </w:p>
    <w:p>
      <w:pPr>
        <w:rPr>
          <w:rFonts w:hint="eastAsia"/>
        </w:rPr>
      </w:pPr>
      <w:r>
        <w:rPr>
          <w:rFonts w:hint="eastAsia"/>
        </w:rPr>
        <w:t>D. she at college</w:t>
      </w:r>
    </w:p>
    <w:p>
      <w:pPr>
        <w:rPr>
          <w:rFonts w:hint="eastAsia"/>
        </w:rPr>
      </w:pPr>
      <w:r>
        <w:rPr>
          <w:rFonts w:hint="eastAsia"/>
        </w:rPr>
        <w:t>正确答案是：A</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acted as if    success. </w:t>
      </w:r>
    </w:p>
    <w:p>
      <w:pPr>
        <w:rPr>
          <w:rFonts w:hint="eastAsia"/>
        </w:rPr>
      </w:pPr>
      <w:r>
        <w:rPr>
          <w:rFonts w:hint="eastAsia"/>
        </w:rPr>
        <w:t>A. is certain of </w:t>
      </w:r>
    </w:p>
    <w:p>
      <w:pPr>
        <w:rPr>
          <w:rFonts w:hint="eastAsia"/>
        </w:rPr>
      </w:pPr>
      <w:r>
        <w:rPr>
          <w:rFonts w:hint="eastAsia"/>
        </w:rPr>
        <w:t>B. certain </w:t>
      </w:r>
    </w:p>
    <w:p>
      <w:pPr>
        <w:rPr>
          <w:rFonts w:hint="eastAsia"/>
        </w:rPr>
      </w:pPr>
      <w:r>
        <w:rPr>
          <w:rFonts w:hint="eastAsia"/>
        </w:rPr>
        <w:t>C. certain of </w:t>
      </w:r>
    </w:p>
    <w:p>
      <w:pPr>
        <w:rPr>
          <w:rFonts w:hint="eastAsia"/>
        </w:rPr>
      </w:pPr>
      <w:r>
        <w:rPr>
          <w:rFonts w:hint="eastAsia"/>
        </w:rPr>
        <w:t>D. he is certain of </w:t>
      </w:r>
    </w:p>
    <w:p>
      <w:pPr>
        <w:rPr>
          <w:rFonts w:hint="eastAsia"/>
        </w:rPr>
      </w:pPr>
      <w:r>
        <w:rPr>
          <w:rFonts w:hint="eastAsia"/>
        </w:rPr>
        <w:t>正确答案是：C</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If     , please let me know by this evening. </w:t>
      </w:r>
    </w:p>
    <w:p>
      <w:pPr>
        <w:rPr>
          <w:rFonts w:hint="eastAsia"/>
        </w:rPr>
      </w:pPr>
      <w:r>
        <w:rPr>
          <w:rFonts w:hint="eastAsia"/>
        </w:rPr>
        <w:t>A. is possible</w:t>
      </w:r>
    </w:p>
    <w:p>
      <w:pPr>
        <w:rPr>
          <w:rFonts w:hint="eastAsia"/>
        </w:rPr>
      </w:pPr>
      <w:r>
        <w:rPr>
          <w:rFonts w:hint="eastAsia"/>
        </w:rPr>
        <w:t>B. possible</w:t>
      </w:r>
    </w:p>
    <w:p>
      <w:pPr>
        <w:rPr>
          <w:rFonts w:hint="eastAsia"/>
        </w:rPr>
      </w:pPr>
      <w:r>
        <w:rPr>
          <w:rFonts w:hint="eastAsia"/>
        </w:rPr>
        <w:t>C. it possible</w:t>
      </w:r>
    </w:p>
    <w:p>
      <w:pPr>
        <w:rPr>
          <w:rFonts w:hint="eastAsia"/>
        </w:rPr>
      </w:pPr>
      <w:r>
        <w:rPr>
          <w:rFonts w:hint="eastAsia"/>
        </w:rPr>
        <w:t>D. possibility</w:t>
      </w:r>
    </w:p>
    <w:p>
      <w:pPr>
        <w:rPr>
          <w:rFonts w:hint="eastAsia"/>
        </w:rPr>
      </w:pPr>
      <w:r>
        <w:rPr>
          <w:rFonts w:hint="eastAsia"/>
        </w:rPr>
        <w:t>正确答案是：B</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We still have      sugar. We don't need ____________ sugar now. </w:t>
      </w:r>
    </w:p>
    <w:p>
      <w:pPr>
        <w:rPr>
          <w:rFonts w:hint="eastAsia"/>
        </w:rPr>
      </w:pPr>
      <w:r>
        <w:rPr>
          <w:rFonts w:hint="eastAsia"/>
        </w:rPr>
        <w:t>A. some. . . any</w:t>
      </w:r>
    </w:p>
    <w:p>
      <w:pPr>
        <w:rPr>
          <w:rFonts w:hint="eastAsia"/>
        </w:rPr>
      </w:pPr>
      <w:r>
        <w:rPr>
          <w:rFonts w:hint="eastAsia"/>
        </w:rPr>
        <w:t>B. any. . . some</w:t>
      </w:r>
    </w:p>
    <w:p>
      <w:pPr>
        <w:rPr>
          <w:rFonts w:hint="eastAsia"/>
        </w:rPr>
      </w:pPr>
      <w:r>
        <w:rPr>
          <w:rFonts w:hint="eastAsia"/>
        </w:rPr>
        <w:t>C. a... some</w:t>
      </w:r>
    </w:p>
    <w:p>
      <w:pPr>
        <w:rPr>
          <w:rFonts w:hint="eastAsia"/>
        </w:rPr>
      </w:pPr>
      <w:r>
        <w:rPr>
          <w:rFonts w:hint="eastAsia"/>
        </w:rPr>
        <w:t>D. some. . . a</w:t>
      </w:r>
    </w:p>
    <w:p>
      <w:pPr>
        <w:rPr>
          <w:rFonts w:hint="eastAsia"/>
        </w:rPr>
      </w:pPr>
      <w:r>
        <w:rPr>
          <w:rFonts w:hint="eastAsia"/>
        </w:rPr>
        <w:t>正确答案是：A</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 Government always makes sure that      old are cared for. </w:t>
      </w:r>
    </w:p>
    <w:p>
      <w:pPr>
        <w:rPr>
          <w:rFonts w:hint="eastAsia"/>
        </w:rPr>
      </w:pPr>
      <w:r>
        <w:rPr>
          <w:rFonts w:hint="eastAsia"/>
        </w:rPr>
        <w:t>A. a</w:t>
      </w:r>
    </w:p>
    <w:p>
      <w:pPr>
        <w:rPr>
          <w:rFonts w:hint="eastAsia"/>
        </w:rPr>
      </w:pPr>
      <w:r>
        <w:rPr>
          <w:rFonts w:hint="eastAsia"/>
        </w:rPr>
        <w:t>B. an</w:t>
      </w:r>
    </w:p>
    <w:p>
      <w:pPr>
        <w:rPr>
          <w:rFonts w:hint="eastAsia"/>
        </w:rPr>
      </w:pPr>
      <w:r>
        <w:rPr>
          <w:rFonts w:hint="eastAsia"/>
        </w:rPr>
        <w:t>C. the</w:t>
      </w:r>
    </w:p>
    <w:p>
      <w:pPr>
        <w:rPr>
          <w:rFonts w:hint="eastAsia"/>
        </w:rPr>
      </w:pPr>
      <w:r>
        <w:rPr>
          <w:rFonts w:hint="eastAsia"/>
        </w:rPr>
        <w:t>D. this</w:t>
      </w:r>
    </w:p>
    <w:p>
      <w:pPr>
        <w:rPr>
          <w:rFonts w:hint="eastAsia"/>
        </w:rPr>
      </w:pPr>
      <w:r>
        <w:rPr>
          <w:rFonts w:hint="eastAsia"/>
        </w:rPr>
        <w:t>正确答案是：C</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 Sam is     young man with a lot of money. </w:t>
      </w:r>
    </w:p>
    <w:p>
      <w:pPr>
        <w:rPr>
          <w:rFonts w:hint="eastAsia"/>
        </w:rPr>
      </w:pPr>
      <w:r>
        <w:rPr>
          <w:rFonts w:hint="eastAsia"/>
        </w:rPr>
        <w:t>A. an</w:t>
      </w:r>
    </w:p>
    <w:p>
      <w:pPr>
        <w:rPr>
          <w:rFonts w:hint="eastAsia"/>
        </w:rPr>
      </w:pPr>
      <w:r>
        <w:rPr>
          <w:rFonts w:hint="eastAsia"/>
        </w:rPr>
        <w:t>B. the</w:t>
      </w:r>
    </w:p>
    <w:p>
      <w:pPr>
        <w:rPr>
          <w:rFonts w:hint="eastAsia"/>
        </w:rPr>
      </w:pPr>
      <w:r>
        <w:rPr>
          <w:rFonts w:hint="eastAsia"/>
        </w:rPr>
        <w:t>C. a</w:t>
      </w:r>
    </w:p>
    <w:p>
      <w:pPr>
        <w:rPr>
          <w:rFonts w:hint="eastAsia"/>
        </w:rPr>
      </w:pPr>
      <w:r>
        <w:rPr>
          <w:rFonts w:hint="eastAsia"/>
        </w:rPr>
        <w:t>D. ×</w:t>
      </w:r>
    </w:p>
    <w:p>
      <w:pPr>
        <w:rPr>
          <w:rFonts w:hint="eastAsia"/>
        </w:rPr>
      </w:pPr>
      <w:r>
        <w:rPr>
          <w:rFonts w:hint="eastAsia"/>
        </w:rPr>
        <w:t>正确答案是：C</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Your bag is under     bed. </w:t>
      </w:r>
    </w:p>
    <w:p>
      <w:pPr>
        <w:rPr>
          <w:rFonts w:hint="eastAsia"/>
        </w:rPr>
      </w:pPr>
      <w:r>
        <w:rPr>
          <w:rFonts w:hint="eastAsia"/>
        </w:rPr>
        <w:t>A. a</w:t>
      </w:r>
    </w:p>
    <w:p>
      <w:pPr>
        <w:rPr>
          <w:rFonts w:hint="eastAsia"/>
        </w:rPr>
      </w:pPr>
      <w:r>
        <w:rPr>
          <w:rFonts w:hint="eastAsia"/>
        </w:rPr>
        <w:t>B. the</w:t>
      </w:r>
    </w:p>
    <w:p>
      <w:pPr>
        <w:rPr>
          <w:rFonts w:hint="eastAsia"/>
        </w:rPr>
      </w:pPr>
      <w:r>
        <w:rPr>
          <w:rFonts w:hint="eastAsia"/>
        </w:rPr>
        <w:t>C. this</w:t>
      </w:r>
    </w:p>
    <w:p>
      <w:pPr>
        <w:rPr>
          <w:rFonts w:hint="eastAsia"/>
        </w:rPr>
      </w:pPr>
      <w:r>
        <w:rPr>
          <w:rFonts w:hint="eastAsia"/>
        </w:rPr>
        <w:t>D. ×</w:t>
      </w:r>
    </w:p>
    <w:p>
      <w:pPr>
        <w:rPr>
          <w:rFonts w:hint="eastAsia"/>
        </w:rPr>
      </w:pPr>
      <w:r>
        <w:rPr>
          <w:rFonts w:hint="eastAsia"/>
        </w:rPr>
        <w:t>正确答案是：B</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 was busy      butter and flour. </w:t>
      </w:r>
    </w:p>
    <w:p>
      <w:pPr>
        <w:rPr>
          <w:rFonts w:hint="eastAsia"/>
        </w:rPr>
      </w:pPr>
      <w:r>
        <w:rPr>
          <w:rFonts w:hint="eastAsia"/>
        </w:rPr>
        <w:t>A. to mix</w:t>
      </w:r>
    </w:p>
    <w:p>
      <w:pPr>
        <w:rPr>
          <w:rFonts w:hint="eastAsia"/>
        </w:rPr>
      </w:pPr>
      <w:r>
        <w:rPr>
          <w:rFonts w:hint="eastAsia"/>
        </w:rPr>
        <w:t>B. at mixing</w:t>
      </w:r>
    </w:p>
    <w:p>
      <w:pPr>
        <w:rPr>
          <w:rFonts w:hint="eastAsia"/>
        </w:rPr>
      </w:pPr>
      <w:r>
        <w:rPr>
          <w:rFonts w:hint="eastAsia"/>
        </w:rPr>
        <w:t>C. mixing</w:t>
      </w:r>
    </w:p>
    <w:p>
      <w:pPr>
        <w:rPr>
          <w:rFonts w:hint="eastAsia"/>
        </w:rPr>
      </w:pPr>
      <w:r>
        <w:rPr>
          <w:rFonts w:hint="eastAsia"/>
        </w:rPr>
        <w:t>D. mixed</w:t>
      </w:r>
    </w:p>
    <w:p>
      <w:pPr>
        <w:rPr>
          <w:rFonts w:hint="eastAsia"/>
        </w:rPr>
      </w:pPr>
      <w:r>
        <w:rPr>
          <w:rFonts w:hint="eastAsia"/>
        </w:rPr>
        <w:t>正确答案是：C</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 I      the voice of Helen Bates. </w:t>
      </w:r>
    </w:p>
    <w:p>
      <w:pPr>
        <w:rPr>
          <w:rFonts w:hint="eastAsia"/>
        </w:rPr>
      </w:pPr>
      <w:r>
        <w:rPr>
          <w:rFonts w:hint="eastAsia"/>
        </w:rPr>
        <w:t>A. am recognized</w:t>
      </w:r>
    </w:p>
    <w:p>
      <w:pPr>
        <w:rPr>
          <w:rFonts w:hint="eastAsia"/>
        </w:rPr>
      </w:pPr>
      <w:r>
        <w:rPr>
          <w:rFonts w:hint="eastAsia"/>
        </w:rPr>
        <w:t>B. was recognized</w:t>
      </w:r>
    </w:p>
    <w:p>
      <w:pPr>
        <w:rPr>
          <w:rFonts w:hint="eastAsia"/>
        </w:rPr>
      </w:pPr>
      <w:r>
        <w:rPr>
          <w:rFonts w:hint="eastAsia"/>
        </w:rPr>
        <w:t>C. recognized</w:t>
      </w:r>
    </w:p>
    <w:p>
      <w:pPr>
        <w:rPr>
          <w:rFonts w:hint="eastAsia"/>
        </w:rPr>
      </w:pPr>
      <w:r>
        <w:rPr>
          <w:rFonts w:hint="eastAsia"/>
        </w:rPr>
        <w:t>D. was recognizing</w:t>
      </w:r>
    </w:p>
    <w:p>
      <w:pPr>
        <w:rPr>
          <w:rFonts w:hint="eastAsia"/>
        </w:rPr>
      </w:pPr>
      <w:r>
        <w:rPr>
          <w:rFonts w:hint="eastAsia"/>
        </w:rPr>
        <w:t>正确答案是：C</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It is not clear yet when the workers     strike will return to their factories.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on</w:t>
      </w:r>
    </w:p>
    <w:p>
      <w:pPr>
        <w:rPr>
          <w:rFonts w:hint="eastAsia"/>
        </w:rPr>
      </w:pPr>
      <w:r>
        <w:rPr>
          <w:rFonts w:hint="eastAsia"/>
        </w:rPr>
        <w:t>D. from</w:t>
      </w:r>
    </w:p>
    <w:p>
      <w:pPr>
        <w:rPr>
          <w:rFonts w:hint="eastAsia"/>
        </w:rPr>
      </w:pPr>
      <w:r>
        <w:rPr>
          <w:rFonts w:hint="eastAsia"/>
        </w:rPr>
        <w:t>正确答案是：C</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Our delay was due      he heavy traffic. </w:t>
      </w:r>
    </w:p>
    <w:p>
      <w:pPr>
        <w:rPr>
          <w:rFonts w:hint="eastAsia"/>
        </w:rPr>
      </w:pPr>
      <w:r>
        <w:rPr>
          <w:rFonts w:hint="eastAsia"/>
        </w:rPr>
        <w:t>A. to</w:t>
      </w:r>
    </w:p>
    <w:p>
      <w:pPr>
        <w:rPr>
          <w:rFonts w:hint="eastAsia"/>
        </w:rPr>
      </w:pPr>
      <w:r>
        <w:rPr>
          <w:rFonts w:hint="eastAsia"/>
        </w:rPr>
        <w:t>B. at</w:t>
      </w:r>
    </w:p>
    <w:p>
      <w:pPr>
        <w:rPr>
          <w:rFonts w:hint="eastAsia"/>
        </w:rPr>
      </w:pPr>
      <w:r>
        <w:rPr>
          <w:rFonts w:hint="eastAsia"/>
        </w:rPr>
        <w:t>C. in</w:t>
      </w:r>
    </w:p>
    <w:p>
      <w:pPr>
        <w:rPr>
          <w:rFonts w:hint="eastAsia"/>
        </w:rPr>
      </w:pPr>
      <w:r>
        <w:rPr>
          <w:rFonts w:hint="eastAsia"/>
        </w:rPr>
        <w:t>D. with</w:t>
      </w:r>
    </w:p>
    <w:p>
      <w:pPr>
        <w:rPr>
          <w:rFonts w:hint="eastAsia"/>
        </w:rPr>
      </w:pPr>
      <w:r>
        <w:rPr>
          <w:rFonts w:hint="eastAsia"/>
        </w:rPr>
        <w:t>正确答案是：A</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 The weather has helped me     some/a certain extent.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on</w:t>
      </w:r>
    </w:p>
    <w:p>
      <w:pPr>
        <w:rPr>
          <w:rFonts w:hint="eastAsia"/>
        </w:rPr>
      </w:pPr>
      <w:r>
        <w:rPr>
          <w:rFonts w:hint="eastAsia"/>
        </w:rPr>
        <w:t>正确答案是：C</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They objected       smoking in public places. </w:t>
      </w:r>
    </w:p>
    <w:p>
      <w:pPr>
        <w:rPr>
          <w:rFonts w:hint="eastAsia"/>
        </w:rPr>
      </w:pPr>
      <w:r>
        <w:rPr>
          <w:rFonts w:hint="eastAsia"/>
        </w:rPr>
        <w:t>A. that</w:t>
      </w:r>
    </w:p>
    <w:p>
      <w:pPr>
        <w:rPr>
          <w:rFonts w:hint="eastAsia"/>
        </w:rPr>
      </w:pPr>
      <w:r>
        <w:rPr>
          <w:rFonts w:hint="eastAsia"/>
        </w:rPr>
        <w:t>B. to</w:t>
      </w:r>
    </w:p>
    <w:p>
      <w:pPr>
        <w:rPr>
          <w:rFonts w:hint="eastAsia"/>
        </w:rPr>
      </w:pPr>
      <w:r>
        <w:rPr>
          <w:rFonts w:hint="eastAsia"/>
        </w:rPr>
        <w:t>C. in</w:t>
      </w:r>
    </w:p>
    <w:p>
      <w:pPr>
        <w:rPr>
          <w:rFonts w:hint="eastAsia"/>
        </w:rPr>
      </w:pPr>
      <w:r>
        <w:rPr>
          <w:rFonts w:hint="eastAsia"/>
        </w:rPr>
        <w:t>D. at</w:t>
      </w:r>
    </w:p>
    <w:p>
      <w:pPr>
        <w:rPr>
          <w:rFonts w:hint="eastAsia"/>
        </w:rPr>
      </w:pPr>
      <w:r>
        <w:rPr>
          <w:rFonts w:hint="eastAsia"/>
        </w:rPr>
        <w:t>正确答案是：B</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People are going to find      difficult to get to work. </w:t>
      </w:r>
    </w:p>
    <w:p>
      <w:pPr>
        <w:rPr>
          <w:rFonts w:hint="eastAsia"/>
        </w:rPr>
      </w:pPr>
      <w:r>
        <w:rPr>
          <w:rFonts w:hint="eastAsia"/>
        </w:rPr>
        <w:t>A. it</w:t>
      </w:r>
    </w:p>
    <w:p>
      <w:pPr>
        <w:rPr>
          <w:rFonts w:hint="eastAsia"/>
        </w:rPr>
      </w:pPr>
      <w:r>
        <w:rPr>
          <w:rFonts w:hint="eastAsia"/>
        </w:rPr>
        <w:t>B. them</w:t>
      </w:r>
    </w:p>
    <w:p>
      <w:pPr>
        <w:rPr>
          <w:rFonts w:hint="eastAsia"/>
        </w:rPr>
      </w:pPr>
      <w:r>
        <w:rPr>
          <w:rFonts w:hint="eastAsia"/>
        </w:rPr>
        <w:t>C. its</w:t>
      </w:r>
    </w:p>
    <w:p>
      <w:pPr>
        <w:rPr>
          <w:rFonts w:hint="eastAsia"/>
        </w:rPr>
      </w:pPr>
      <w:r>
        <w:rPr>
          <w:rFonts w:hint="eastAsia"/>
        </w:rPr>
        <w:t>D. to</w:t>
      </w:r>
    </w:p>
    <w:p>
      <w:pPr>
        <w:rPr>
          <w:rFonts w:hint="eastAsia"/>
        </w:rPr>
      </w:pPr>
      <w:r>
        <w:rPr>
          <w:rFonts w:hint="eastAsia"/>
        </w:rPr>
        <w:t>正确答案是：A</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thought     easy to get the tickets. </w:t>
      </w:r>
    </w:p>
    <w:p>
      <w:pPr>
        <w:rPr>
          <w:rFonts w:hint="eastAsia"/>
        </w:rPr>
      </w:pPr>
      <w:r>
        <w:rPr>
          <w:rFonts w:hint="eastAsia"/>
        </w:rPr>
        <w:t>A. its</w:t>
      </w:r>
    </w:p>
    <w:p>
      <w:pPr>
        <w:rPr>
          <w:rFonts w:hint="eastAsia"/>
        </w:rPr>
      </w:pPr>
      <w:r>
        <w:rPr>
          <w:rFonts w:hint="eastAsia"/>
        </w:rPr>
        <w:t>B. is</w:t>
      </w:r>
    </w:p>
    <w:p>
      <w:pPr>
        <w:rPr>
          <w:rFonts w:hint="eastAsia"/>
        </w:rPr>
      </w:pPr>
      <w:r>
        <w:rPr>
          <w:rFonts w:hint="eastAsia"/>
        </w:rPr>
        <w:t>C. it</w:t>
      </w:r>
    </w:p>
    <w:p>
      <w:pPr>
        <w:rPr>
          <w:rFonts w:hint="eastAsia"/>
        </w:rPr>
      </w:pPr>
      <w:r>
        <w:rPr>
          <w:rFonts w:hint="eastAsia"/>
        </w:rPr>
        <w:t>D. too</w:t>
      </w:r>
    </w:p>
    <w:p>
      <w:pPr>
        <w:rPr>
          <w:rFonts w:hint="eastAsia"/>
        </w:rPr>
      </w:pPr>
      <w:r>
        <w:rPr>
          <w:rFonts w:hint="eastAsia"/>
        </w:rPr>
        <w:t>正确答案是：C</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This medicine has    my toothache. </w:t>
      </w:r>
    </w:p>
    <w:p>
      <w:pPr>
        <w:rPr>
          <w:rFonts w:hint="eastAsia"/>
        </w:rPr>
      </w:pPr>
      <w:r>
        <w:rPr>
          <w:rFonts w:hint="eastAsia"/>
        </w:rPr>
        <w:t>A. relieving</w:t>
      </w:r>
    </w:p>
    <w:p>
      <w:pPr>
        <w:rPr>
          <w:rFonts w:hint="eastAsia"/>
        </w:rPr>
      </w:pPr>
      <w:r>
        <w:rPr>
          <w:rFonts w:hint="eastAsia"/>
        </w:rPr>
        <w:t>B. relieve</w:t>
      </w:r>
    </w:p>
    <w:p>
      <w:pPr>
        <w:rPr>
          <w:rFonts w:hint="eastAsia"/>
        </w:rPr>
      </w:pPr>
      <w:r>
        <w:rPr>
          <w:rFonts w:hint="eastAsia"/>
        </w:rPr>
        <w:t>C. relieved</w:t>
      </w:r>
    </w:p>
    <w:p>
      <w:pPr>
        <w:rPr>
          <w:rFonts w:hint="eastAsia"/>
        </w:rPr>
      </w:pPr>
      <w:r>
        <w:rPr>
          <w:rFonts w:hint="eastAsia"/>
        </w:rPr>
        <w:t>D. been relieved</w:t>
      </w:r>
    </w:p>
    <w:p>
      <w:pPr>
        <w:rPr>
          <w:rFonts w:hint="eastAsia"/>
        </w:rPr>
      </w:pPr>
      <w:r>
        <w:rPr>
          <w:rFonts w:hint="eastAsia"/>
        </w:rPr>
        <w:t>正确答案是：C</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He      to hear that the operation had been successful. </w:t>
      </w:r>
    </w:p>
    <w:p>
      <w:pPr>
        <w:rPr>
          <w:rFonts w:hint="eastAsia"/>
        </w:rPr>
      </w:pPr>
      <w:r>
        <w:rPr>
          <w:rFonts w:hint="eastAsia"/>
        </w:rPr>
        <w:t>A. relieved</w:t>
      </w:r>
    </w:p>
    <w:p>
      <w:pPr>
        <w:rPr>
          <w:rFonts w:hint="eastAsia"/>
        </w:rPr>
      </w:pPr>
      <w:r>
        <w:rPr>
          <w:rFonts w:hint="eastAsia"/>
        </w:rPr>
        <w:t>B. was relieved</w:t>
      </w:r>
    </w:p>
    <w:p>
      <w:pPr>
        <w:rPr>
          <w:rFonts w:hint="eastAsia"/>
        </w:rPr>
      </w:pPr>
      <w:r>
        <w:rPr>
          <w:rFonts w:hint="eastAsia"/>
        </w:rPr>
        <w:t>C. relieves</w:t>
      </w:r>
    </w:p>
    <w:p>
      <w:pPr>
        <w:rPr>
          <w:rFonts w:hint="eastAsia"/>
        </w:rPr>
      </w:pPr>
      <w:r>
        <w:rPr>
          <w:rFonts w:hint="eastAsia"/>
        </w:rPr>
        <w:t>D. was relieving</w:t>
      </w:r>
    </w:p>
    <w:p>
      <w:pPr>
        <w:rPr>
          <w:rFonts w:hint="eastAsia"/>
        </w:rPr>
      </w:pPr>
      <w:r>
        <w:rPr>
          <w:rFonts w:hint="eastAsia"/>
        </w:rPr>
        <w:t>正确答案是：B</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Some college students have volunteered     drive buses while the strike lasts. </w:t>
      </w:r>
    </w:p>
    <w:p>
      <w:pPr>
        <w:rPr>
          <w:rFonts w:hint="eastAsia"/>
        </w:rPr>
      </w:pPr>
      <w:r>
        <w:rPr>
          <w:rFonts w:hint="eastAsia"/>
        </w:rPr>
        <w:t>A. in</w:t>
      </w:r>
    </w:p>
    <w:p>
      <w:pPr>
        <w:rPr>
          <w:rFonts w:hint="eastAsia"/>
        </w:rPr>
      </w:pPr>
      <w:r>
        <w:rPr>
          <w:rFonts w:hint="eastAsia"/>
        </w:rPr>
        <w:t>B. at</w:t>
      </w:r>
    </w:p>
    <w:p>
      <w:pPr>
        <w:rPr>
          <w:rFonts w:hint="eastAsia"/>
        </w:rPr>
      </w:pPr>
      <w:r>
        <w:rPr>
          <w:rFonts w:hint="eastAsia"/>
        </w:rPr>
        <w:t>C. to</w:t>
      </w:r>
    </w:p>
    <w:p>
      <w:pPr>
        <w:rPr>
          <w:rFonts w:hint="eastAsia"/>
        </w:rPr>
      </w:pPr>
      <w:r>
        <w:rPr>
          <w:rFonts w:hint="eastAsia"/>
        </w:rPr>
        <w:t>D. with</w:t>
      </w: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rPr>
      </w:pPr>
      <w:r>
        <w:rPr>
          <w:rFonts w:hint="eastAsia"/>
        </w:rPr>
        <w:t>Are there     volunteers for a try?</w:t>
      </w:r>
    </w:p>
    <w:p>
      <w:pPr>
        <w:rPr>
          <w:rFonts w:hint="eastAsia"/>
        </w:rPr>
      </w:pPr>
      <w:r>
        <w:rPr>
          <w:rFonts w:hint="eastAsia"/>
        </w:rPr>
        <w:t>A. a</w:t>
      </w:r>
    </w:p>
    <w:p>
      <w:pPr>
        <w:rPr>
          <w:rFonts w:hint="eastAsia"/>
        </w:rPr>
      </w:pPr>
      <w:r>
        <w:rPr>
          <w:rFonts w:hint="eastAsia"/>
        </w:rPr>
        <w:t>B. some</w:t>
      </w:r>
    </w:p>
    <w:p>
      <w:pPr>
        <w:rPr>
          <w:rFonts w:hint="eastAsia"/>
        </w:rPr>
      </w:pPr>
      <w:r>
        <w:rPr>
          <w:rFonts w:hint="eastAsia"/>
        </w:rPr>
        <w:t>C. any</w:t>
      </w:r>
    </w:p>
    <w:p>
      <w:pPr>
        <w:rPr>
          <w:rFonts w:hint="eastAsia"/>
        </w:rPr>
      </w:pPr>
      <w:r>
        <w:rPr>
          <w:rFonts w:hint="eastAsia"/>
        </w:rPr>
        <w:t>D. much</w:t>
      </w:r>
    </w:p>
    <w:p>
      <w:pPr>
        <w:rPr>
          <w:rFonts w:hint="eastAsia"/>
        </w:rPr>
      </w:pPr>
      <w:r>
        <w:rPr>
          <w:rFonts w:hint="eastAsia"/>
        </w:rPr>
        <w:t>正确答案是：C</w:t>
      </w:r>
    </w:p>
    <w:p>
      <w:pPr>
        <w:rPr>
          <w:rFonts w:hint="eastAsia"/>
        </w:rPr>
      </w:pPr>
      <w:r>
        <w:rPr>
          <w:rFonts w:hint="eastAsia"/>
        </w:rPr>
        <w:t>评论</w:t>
      </w:r>
    </w:p>
    <w:p>
      <w:pPr>
        <w:rPr>
          <w:rFonts w:hint="eastAsia"/>
        </w:rPr>
      </w:pPr>
      <w:r>
        <w:rPr>
          <w:rFonts w:hint="eastAsia"/>
        </w:rPr>
        <w:t>写评语或修改得分</w:t>
      </w:r>
    </w:p>
    <w:p>
      <w:pPr>
        <w:rPr>
          <w:rFonts w:hint="eastAsia"/>
        </w:rPr>
      </w:pPr>
    </w:p>
    <w:p>
      <w:pPr>
        <w:rPr>
          <w:rFonts w:hint="eastAsia"/>
        </w:rPr>
      </w:pPr>
      <w:r>
        <w:rPr>
          <w:rFonts w:hint="eastAsia"/>
        </w:rPr>
        <w:t>It</w:t>
      </w:r>
      <w:r>
        <w:rPr>
          <w:rFonts w:hint="eastAsia"/>
          <w:u w:val="single"/>
        </w:rPr>
        <w:t xml:space="preserve"> </w:t>
      </w:r>
      <w:r>
        <w:rPr>
          <w:rFonts w:hint="eastAsia"/>
          <w:u w:val="single"/>
          <w:lang w:val="en-US" w:eastAsia="zh-CN"/>
        </w:rPr>
        <w:t xml:space="preserve">  </w:t>
      </w:r>
      <w:r>
        <w:rPr>
          <w:rFonts w:hint="eastAsia"/>
        </w:rPr>
        <w:t xml:space="preserve">me half an hour to walk to the station. </w:t>
      </w:r>
    </w:p>
    <w:p>
      <w:pPr>
        <w:rPr>
          <w:rFonts w:hint="eastAsia"/>
        </w:rPr>
      </w:pPr>
    </w:p>
    <w:p>
      <w:pPr>
        <w:rPr>
          <w:rFonts w:hint="eastAsia"/>
        </w:rPr>
      </w:pPr>
      <w:r>
        <w:rPr>
          <w:rFonts w:hint="eastAsia"/>
        </w:rPr>
        <w:t xml:space="preserve">A. cost </w:t>
      </w:r>
    </w:p>
    <w:p>
      <w:pPr>
        <w:rPr>
          <w:rFonts w:hint="eastAsia"/>
        </w:rPr>
      </w:pPr>
    </w:p>
    <w:p>
      <w:pPr>
        <w:rPr>
          <w:rFonts w:hint="eastAsia"/>
        </w:rPr>
      </w:pPr>
      <w:r>
        <w:rPr>
          <w:rFonts w:hint="eastAsia"/>
        </w:rPr>
        <w:t>B. took</w:t>
      </w:r>
    </w:p>
    <w:p>
      <w:pPr>
        <w:rPr>
          <w:rFonts w:hint="eastAsia"/>
        </w:rPr>
      </w:pPr>
    </w:p>
    <w:p>
      <w:pPr>
        <w:rPr>
          <w:rFonts w:hint="eastAsia"/>
        </w:rPr>
      </w:pPr>
      <w:r>
        <w:rPr>
          <w:rFonts w:hint="eastAsia"/>
        </w:rPr>
        <w:t>C. spent</w:t>
      </w:r>
    </w:p>
    <w:p>
      <w:pPr>
        <w:rPr>
          <w:rFonts w:hint="eastAsia"/>
        </w:rPr>
      </w:pPr>
    </w:p>
    <w:p>
      <w:pPr>
        <w:rPr>
          <w:rFonts w:hint="eastAsia"/>
        </w:rPr>
      </w:pPr>
      <w:r>
        <w:rPr>
          <w:rFonts w:hint="eastAsia"/>
        </w:rPr>
        <w:t>D. brought</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rPr>
      </w:pPr>
      <w:r>
        <w:rPr>
          <w:rFonts w:hint="eastAsia"/>
        </w:rPr>
        <w:t>I'll</w:t>
      </w:r>
      <w:r>
        <w:rPr>
          <w:rFonts w:hint="eastAsia"/>
          <w:u w:val="single"/>
        </w:rPr>
        <w:t xml:space="preserve"> </w:t>
      </w:r>
      <w:r>
        <w:rPr>
          <w:rFonts w:hint="eastAsia"/>
          <w:u w:val="single"/>
          <w:lang w:val="en-US" w:eastAsia="zh-CN"/>
        </w:rPr>
        <w:t xml:space="preserve">    </w:t>
      </w:r>
      <w:r>
        <w:rPr>
          <w:rFonts w:hint="eastAsia"/>
        </w:rPr>
        <w:t xml:space="preserve">holiday next month. </w:t>
      </w:r>
    </w:p>
    <w:p>
      <w:pPr>
        <w:rPr>
          <w:rFonts w:hint="eastAsia"/>
        </w:rPr>
      </w:pPr>
    </w:p>
    <w:p>
      <w:pPr>
        <w:rPr>
          <w:rFonts w:hint="eastAsia"/>
        </w:rPr>
      </w:pPr>
      <w:r>
        <w:rPr>
          <w:rFonts w:hint="eastAsia"/>
        </w:rPr>
        <w:t>A. go on</w:t>
      </w:r>
    </w:p>
    <w:p>
      <w:pPr>
        <w:rPr>
          <w:rFonts w:hint="eastAsia"/>
        </w:rPr>
      </w:pPr>
    </w:p>
    <w:p>
      <w:pPr>
        <w:rPr>
          <w:rFonts w:hint="eastAsia"/>
        </w:rPr>
      </w:pPr>
      <w:r>
        <w:rPr>
          <w:rFonts w:hint="eastAsia"/>
        </w:rPr>
        <w:t>B. go</w:t>
      </w:r>
    </w:p>
    <w:p>
      <w:pPr>
        <w:rPr>
          <w:rFonts w:hint="eastAsia"/>
        </w:rPr>
      </w:pPr>
    </w:p>
    <w:p>
      <w:pPr>
        <w:rPr>
          <w:rFonts w:hint="eastAsia"/>
        </w:rPr>
      </w:pPr>
      <w:r>
        <w:rPr>
          <w:rFonts w:hint="eastAsia"/>
        </w:rPr>
        <w:t>C. get</w:t>
      </w:r>
    </w:p>
    <w:p>
      <w:pPr>
        <w:rPr>
          <w:rFonts w:hint="eastAsia"/>
        </w:rPr>
      </w:pPr>
    </w:p>
    <w:p>
      <w:pPr>
        <w:rPr>
          <w:rFonts w:hint="eastAsia"/>
        </w:rPr>
      </w:pPr>
      <w:r>
        <w:rPr>
          <w:rFonts w:hint="eastAsia"/>
        </w:rPr>
        <w:t>D. go to</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default" w:eastAsiaTheme="minorEastAsia"/>
          <w:u w:val="single"/>
          <w:lang w:val="en-US" w:eastAsia="zh-CN"/>
        </w:rPr>
      </w:pPr>
      <w:r>
        <w:rPr>
          <w:rFonts w:hint="eastAsia"/>
        </w:rPr>
        <w:t>Did Mary tell you when</w:t>
      </w:r>
      <w:r>
        <w:rPr>
          <w:rFonts w:hint="eastAsia"/>
          <w:u w:val="single"/>
          <w:lang w:val="en-US" w:eastAsia="zh-CN"/>
        </w:rPr>
        <w:t xml:space="preserve">     ？</w:t>
      </w:r>
    </w:p>
    <w:p>
      <w:pPr>
        <w:rPr>
          <w:rFonts w:hint="eastAsia"/>
        </w:rPr>
      </w:pPr>
      <w:r>
        <w:rPr>
          <w:rFonts w:hint="eastAsia"/>
        </w:rPr>
        <w:t>A. is coming</w:t>
      </w:r>
    </w:p>
    <w:p>
      <w:pPr>
        <w:rPr>
          <w:rFonts w:hint="eastAsia"/>
        </w:rPr>
      </w:pPr>
    </w:p>
    <w:p>
      <w:pPr>
        <w:rPr>
          <w:rFonts w:hint="eastAsia"/>
        </w:rPr>
      </w:pPr>
      <w:r>
        <w:rPr>
          <w:rFonts w:hint="eastAsia"/>
        </w:rPr>
        <w:t>B. come</w:t>
      </w:r>
    </w:p>
    <w:p>
      <w:pPr>
        <w:rPr>
          <w:rFonts w:hint="eastAsia"/>
        </w:rPr>
      </w:pPr>
    </w:p>
    <w:p>
      <w:pPr>
        <w:rPr>
          <w:rFonts w:hint="eastAsia"/>
        </w:rPr>
      </w:pPr>
      <w:r>
        <w:rPr>
          <w:rFonts w:hint="eastAsia"/>
        </w:rPr>
        <w:t>C. came</w:t>
      </w:r>
    </w:p>
    <w:p>
      <w:pPr>
        <w:rPr>
          <w:rFonts w:hint="eastAsia"/>
        </w:rPr>
      </w:pPr>
    </w:p>
    <w:p>
      <w:pPr>
        <w:rPr>
          <w:rFonts w:hint="eastAsia"/>
        </w:rPr>
      </w:pPr>
      <w:r>
        <w:rPr>
          <w:rFonts w:hint="eastAsia"/>
        </w:rPr>
        <w:t>D. to come</w:t>
      </w: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rPr>
      </w:pPr>
      <w:r>
        <w:rPr>
          <w:rFonts w:hint="eastAsia"/>
        </w:rPr>
        <w:t>No one</w:t>
      </w:r>
      <w:r>
        <w:rPr>
          <w:rFonts w:hint="eastAsia"/>
          <w:u w:val="single"/>
          <w:lang w:val="en-US" w:eastAsia="zh-CN"/>
        </w:rPr>
        <w:t xml:space="preserve">     </w:t>
      </w:r>
      <w:r>
        <w:rPr>
          <w:rFonts w:hint="eastAsia"/>
        </w:rPr>
        <w:t xml:space="preserve">the bus at the last bus stop. </w:t>
      </w:r>
    </w:p>
    <w:p>
      <w:pPr>
        <w:rPr>
          <w:rFonts w:hint="eastAsia"/>
        </w:rPr>
      </w:pPr>
    </w:p>
    <w:p>
      <w:pPr>
        <w:rPr>
          <w:rFonts w:hint="eastAsia"/>
        </w:rPr>
      </w:pPr>
      <w:r>
        <w:rPr>
          <w:rFonts w:hint="eastAsia"/>
        </w:rPr>
        <w:t>A. got off</w:t>
      </w:r>
    </w:p>
    <w:p>
      <w:pPr>
        <w:rPr>
          <w:rFonts w:hint="eastAsia"/>
        </w:rPr>
      </w:pPr>
    </w:p>
    <w:p>
      <w:pPr>
        <w:rPr>
          <w:rFonts w:hint="eastAsia"/>
        </w:rPr>
      </w:pPr>
      <w:r>
        <w:rPr>
          <w:rFonts w:hint="eastAsia"/>
        </w:rPr>
        <w:t>B. got away</w:t>
      </w:r>
    </w:p>
    <w:p>
      <w:pPr>
        <w:rPr>
          <w:rFonts w:hint="eastAsia"/>
        </w:rPr>
      </w:pPr>
    </w:p>
    <w:p>
      <w:pPr>
        <w:rPr>
          <w:rFonts w:hint="eastAsia"/>
        </w:rPr>
      </w:pPr>
      <w:r>
        <w:rPr>
          <w:rFonts w:hint="eastAsia"/>
        </w:rPr>
        <w:t>C. got in</w:t>
      </w:r>
    </w:p>
    <w:p>
      <w:pPr>
        <w:rPr>
          <w:rFonts w:hint="eastAsia"/>
        </w:rPr>
      </w:pPr>
    </w:p>
    <w:p>
      <w:pPr>
        <w:rPr>
          <w:rFonts w:hint="eastAsia"/>
        </w:rPr>
      </w:pPr>
      <w:r>
        <w:rPr>
          <w:rFonts w:hint="eastAsia"/>
        </w:rPr>
        <w:t>D. got through</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There is a ship</w:t>
      </w:r>
      <w:r>
        <w:rPr>
          <w:rFonts w:hint="eastAsia"/>
          <w:lang w:val="en-US" w:eastAsia="zh-CN"/>
        </w:rPr>
        <w:t xml:space="preserve"> </w:t>
      </w:r>
      <w:r>
        <w:rPr>
          <w:rFonts w:hint="eastAsia"/>
          <w:u w:val="single"/>
          <w:lang w:val="en-US" w:eastAsia="zh-CN"/>
        </w:rPr>
        <w:t xml:space="preserve">      </w:t>
      </w:r>
      <w:r>
        <w:rPr>
          <w:rFonts w:hint="eastAsia"/>
        </w:rPr>
        <w:t xml:space="preserve">the photo. </w:t>
      </w:r>
    </w:p>
    <w:p>
      <w:pPr>
        <w:rPr>
          <w:rFonts w:hint="eastAsia"/>
        </w:rPr>
      </w:pPr>
    </w:p>
    <w:p>
      <w:pPr>
        <w:rPr>
          <w:rFonts w:hint="eastAsia"/>
        </w:rPr>
      </w:pPr>
      <w:r>
        <w:rPr>
          <w:rFonts w:hint="eastAsia"/>
        </w:rPr>
        <w:t>A. in the front of</w:t>
      </w:r>
    </w:p>
    <w:p>
      <w:pPr>
        <w:rPr>
          <w:rFonts w:hint="eastAsia"/>
        </w:rPr>
      </w:pPr>
    </w:p>
    <w:p>
      <w:pPr>
        <w:rPr>
          <w:rFonts w:hint="eastAsia"/>
        </w:rPr>
      </w:pPr>
      <w:r>
        <w:rPr>
          <w:rFonts w:hint="eastAsia"/>
        </w:rPr>
        <w:t xml:space="preserve">B. in front of </w:t>
      </w:r>
    </w:p>
    <w:p>
      <w:pPr>
        <w:rPr>
          <w:rFonts w:hint="eastAsia"/>
        </w:rPr>
      </w:pPr>
    </w:p>
    <w:p>
      <w:pPr>
        <w:rPr>
          <w:rFonts w:hint="eastAsia"/>
        </w:rPr>
      </w:pPr>
      <w:r>
        <w:rPr>
          <w:rFonts w:hint="eastAsia"/>
        </w:rPr>
        <w:t xml:space="preserve">C. the front of </w:t>
      </w:r>
    </w:p>
    <w:p>
      <w:pPr>
        <w:rPr>
          <w:rFonts w:hint="eastAsia"/>
        </w:rPr>
      </w:pPr>
    </w:p>
    <w:p>
      <w:pPr>
        <w:rPr>
          <w:rFonts w:hint="eastAsia"/>
        </w:rPr>
      </w:pPr>
      <w:r>
        <w:rPr>
          <w:rFonts w:hint="eastAsia"/>
        </w:rPr>
        <w:t xml:space="preserve">D. front of </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Are there </w:t>
      </w:r>
      <w:r>
        <w:rPr>
          <w:rFonts w:hint="eastAsia"/>
          <w:u w:val="single"/>
          <w:lang w:val="en-US" w:eastAsia="zh-CN"/>
        </w:rPr>
        <w:t xml:space="preserve">     </w:t>
      </w:r>
      <w:r>
        <w:rPr>
          <w:rFonts w:hint="eastAsia"/>
        </w:rPr>
        <w:t xml:space="preserve"> volunteers for a try?</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some</w:t>
      </w:r>
    </w:p>
    <w:p>
      <w:pPr>
        <w:rPr>
          <w:rFonts w:hint="eastAsia"/>
        </w:rPr>
      </w:pPr>
    </w:p>
    <w:p>
      <w:pPr>
        <w:rPr>
          <w:rFonts w:hint="eastAsia"/>
        </w:rPr>
      </w:pPr>
      <w:r>
        <w:rPr>
          <w:rFonts w:hint="eastAsia"/>
        </w:rPr>
        <w:t>C. any</w:t>
      </w:r>
    </w:p>
    <w:p>
      <w:pPr>
        <w:rPr>
          <w:rFonts w:hint="eastAsia"/>
        </w:rPr>
      </w:pPr>
    </w:p>
    <w:p>
      <w:pPr>
        <w:rPr>
          <w:rFonts w:hint="eastAsia"/>
        </w:rPr>
      </w:pPr>
      <w:r>
        <w:rPr>
          <w:rFonts w:hint="eastAsia"/>
        </w:rPr>
        <w:t>D. much</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This is </w:t>
      </w:r>
      <w:r>
        <w:rPr>
          <w:rFonts w:hint="eastAsia"/>
          <w:u w:val="single"/>
          <w:lang w:val="en-US" w:eastAsia="zh-CN"/>
        </w:rPr>
        <w:t xml:space="preserve">     </w:t>
      </w:r>
      <w:r>
        <w:rPr>
          <w:rFonts w:hint="eastAsia"/>
        </w:rPr>
        <w:t xml:space="preserve">I can help you. </w:t>
      </w:r>
    </w:p>
    <w:p>
      <w:pPr>
        <w:rPr>
          <w:rFonts w:hint="eastAsia"/>
        </w:rPr>
      </w:pPr>
    </w:p>
    <w:p>
      <w:pPr>
        <w:rPr>
          <w:rFonts w:hint="eastAsia"/>
        </w:rPr>
      </w:pPr>
      <w:r>
        <w:rPr>
          <w:rFonts w:hint="eastAsia"/>
        </w:rPr>
        <w:t>A. so</w:t>
      </w:r>
    </w:p>
    <w:p>
      <w:pPr>
        <w:rPr>
          <w:rFonts w:hint="eastAsia"/>
        </w:rPr>
      </w:pPr>
    </w:p>
    <w:p>
      <w:pPr>
        <w:rPr>
          <w:rFonts w:hint="eastAsia"/>
        </w:rPr>
      </w:pPr>
      <w:r>
        <w:rPr>
          <w:rFonts w:hint="eastAsia"/>
        </w:rPr>
        <w:t>B. as</w:t>
      </w:r>
    </w:p>
    <w:p>
      <w:pPr>
        <w:rPr>
          <w:rFonts w:hint="eastAsia"/>
        </w:rPr>
      </w:pPr>
    </w:p>
    <w:p>
      <w:pPr>
        <w:rPr>
          <w:rFonts w:hint="eastAsia"/>
        </w:rPr>
      </w:pPr>
      <w:r>
        <w:rPr>
          <w:rFonts w:hint="eastAsia"/>
        </w:rPr>
        <w:t>C. as far as</w:t>
      </w:r>
    </w:p>
    <w:p>
      <w:pPr>
        <w:rPr>
          <w:rFonts w:hint="eastAsia"/>
        </w:rPr>
      </w:pPr>
    </w:p>
    <w:p>
      <w:pPr>
        <w:rPr>
          <w:rFonts w:hint="eastAsia"/>
        </w:rPr>
      </w:pPr>
      <w:r>
        <w:rPr>
          <w:rFonts w:hint="eastAsia"/>
        </w:rPr>
        <w:t>D. as near as</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The car</w:t>
      </w:r>
      <w:r>
        <w:rPr>
          <w:rFonts w:hint="eastAsia"/>
          <w:u w:val="single"/>
          <w:lang w:val="en-US" w:eastAsia="zh-CN"/>
        </w:rPr>
        <w:t xml:space="preserve">         </w:t>
      </w:r>
      <w:r>
        <w:rPr>
          <w:rFonts w:hint="eastAsia"/>
        </w:rPr>
        <w:t xml:space="preserve">Dan. </w:t>
      </w:r>
    </w:p>
    <w:p>
      <w:pPr>
        <w:rPr>
          <w:rFonts w:hint="eastAsia"/>
        </w:rPr>
      </w:pPr>
    </w:p>
    <w:p>
      <w:pPr>
        <w:rPr>
          <w:rFonts w:hint="eastAsia"/>
        </w:rPr>
      </w:pPr>
      <w:r>
        <w:rPr>
          <w:rFonts w:hint="eastAsia"/>
        </w:rPr>
        <w:t>A. is belonging to</w:t>
      </w:r>
    </w:p>
    <w:p>
      <w:pPr>
        <w:rPr>
          <w:rFonts w:hint="eastAsia"/>
        </w:rPr>
      </w:pPr>
    </w:p>
    <w:p>
      <w:pPr>
        <w:rPr>
          <w:rFonts w:hint="eastAsia"/>
        </w:rPr>
      </w:pPr>
      <w:r>
        <w:rPr>
          <w:rFonts w:hint="eastAsia"/>
        </w:rPr>
        <w:t>B. belongs to</w:t>
      </w:r>
    </w:p>
    <w:p>
      <w:pPr>
        <w:rPr>
          <w:rFonts w:hint="eastAsia"/>
        </w:rPr>
      </w:pPr>
    </w:p>
    <w:p>
      <w:pPr>
        <w:rPr>
          <w:rFonts w:hint="eastAsia"/>
        </w:rPr>
      </w:pPr>
      <w:r>
        <w:rPr>
          <w:rFonts w:hint="eastAsia"/>
        </w:rPr>
        <w:t>C. belong to</w:t>
      </w:r>
    </w:p>
    <w:p>
      <w:pPr>
        <w:rPr>
          <w:rFonts w:hint="eastAsia"/>
        </w:rPr>
      </w:pPr>
    </w:p>
    <w:p>
      <w:pPr>
        <w:rPr>
          <w:rFonts w:hint="eastAsia"/>
        </w:rPr>
      </w:pPr>
      <w:r>
        <w:rPr>
          <w:rFonts w:hint="eastAsia"/>
        </w:rPr>
        <w:t>D. belong</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lang w:eastAsia="zh-CN"/>
        </w:rPr>
      </w:pPr>
    </w:p>
    <w:p>
      <w:pPr>
        <w:rPr>
          <w:rFonts w:hint="eastAsia"/>
          <w:lang w:eastAsia="zh-CN"/>
        </w:rPr>
      </w:pPr>
    </w:p>
    <w:p>
      <w:pPr>
        <w:rPr>
          <w:rFonts w:hint="default" w:eastAsiaTheme="minorEastAsia"/>
          <w:u w:val="single"/>
          <w:lang w:val="en-US" w:eastAsia="zh-CN"/>
        </w:rPr>
      </w:pPr>
      <w:r>
        <w:rPr>
          <w:rFonts w:hint="eastAsia"/>
        </w:rPr>
        <w:t xml:space="preserve">The handle of this suitcase </w:t>
      </w:r>
      <w:r>
        <w:rPr>
          <w:rFonts w:hint="eastAsia"/>
          <w:u w:val="single"/>
          <w:lang w:val="en-US" w:eastAsia="zh-CN"/>
        </w:rPr>
        <w:t xml:space="preserve">      </w:t>
      </w:r>
    </w:p>
    <w:p>
      <w:pPr>
        <w:rPr>
          <w:rFonts w:hint="eastAsia"/>
        </w:rPr>
      </w:pPr>
      <w:r>
        <w:rPr>
          <w:rFonts w:hint="eastAsia"/>
        </w:rPr>
        <w:t>A. has lost</w:t>
      </w:r>
    </w:p>
    <w:p>
      <w:pPr>
        <w:rPr>
          <w:rFonts w:hint="eastAsia"/>
        </w:rPr>
      </w:pPr>
    </w:p>
    <w:p>
      <w:pPr>
        <w:rPr>
          <w:rFonts w:hint="eastAsia"/>
        </w:rPr>
      </w:pPr>
      <w:r>
        <w:rPr>
          <w:rFonts w:hint="eastAsia"/>
        </w:rPr>
        <w:t>B. has come</w:t>
      </w:r>
    </w:p>
    <w:p>
      <w:pPr>
        <w:rPr>
          <w:rFonts w:hint="eastAsia"/>
        </w:rPr>
      </w:pPr>
    </w:p>
    <w:p>
      <w:pPr>
        <w:rPr>
          <w:rFonts w:hint="eastAsia"/>
        </w:rPr>
      </w:pPr>
      <w:r>
        <w:rPr>
          <w:rFonts w:hint="eastAsia"/>
        </w:rPr>
        <w:t>C. has come loose</w:t>
      </w:r>
    </w:p>
    <w:p>
      <w:pPr>
        <w:rPr>
          <w:rFonts w:hint="eastAsia"/>
        </w:rPr>
      </w:pPr>
    </w:p>
    <w:p>
      <w:pPr>
        <w:rPr>
          <w:rFonts w:hint="eastAsia"/>
        </w:rPr>
      </w:pPr>
      <w:r>
        <w:rPr>
          <w:rFonts w:hint="eastAsia"/>
        </w:rPr>
        <w:t>D. has loose</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rPr>
      </w:pPr>
    </w:p>
    <w:p>
      <w:pPr>
        <w:rPr>
          <w:rFonts w:hint="eastAsia"/>
        </w:rPr>
      </w:pPr>
      <w:r>
        <w:rPr>
          <w:rFonts w:hint="eastAsia"/>
        </w:rPr>
        <w:t xml:space="preserve">I </w:t>
      </w:r>
      <w:r>
        <w:rPr>
          <w:rFonts w:hint="eastAsia"/>
          <w:lang w:val="en-US" w:eastAsia="zh-CN"/>
        </w:rPr>
        <w:t xml:space="preserve"> </w:t>
      </w:r>
      <w:r>
        <w:rPr>
          <w:rFonts w:hint="eastAsia"/>
          <w:u w:val="single"/>
          <w:lang w:val="en-US" w:eastAsia="zh-CN"/>
        </w:rPr>
        <w:t xml:space="preserve">      </w:t>
      </w:r>
      <w:r>
        <w:rPr>
          <w:rFonts w:hint="eastAsia"/>
        </w:rPr>
        <w:t xml:space="preserve">to hear from you. </w:t>
      </w:r>
    </w:p>
    <w:p>
      <w:pPr>
        <w:rPr>
          <w:rFonts w:hint="eastAsia"/>
        </w:rPr>
      </w:pPr>
    </w:p>
    <w:p>
      <w:pPr>
        <w:rPr>
          <w:rFonts w:hint="eastAsia"/>
        </w:rPr>
      </w:pPr>
      <w:r>
        <w:rPr>
          <w:rFonts w:hint="eastAsia"/>
        </w:rPr>
        <w:t>A. expect</w:t>
      </w:r>
    </w:p>
    <w:p>
      <w:pPr>
        <w:rPr>
          <w:rFonts w:hint="eastAsia"/>
        </w:rPr>
      </w:pPr>
    </w:p>
    <w:p>
      <w:pPr>
        <w:rPr>
          <w:rFonts w:hint="eastAsia"/>
        </w:rPr>
      </w:pPr>
      <w:r>
        <w:rPr>
          <w:rFonts w:hint="eastAsia"/>
        </w:rPr>
        <w:t>B. expects</w:t>
      </w:r>
    </w:p>
    <w:p>
      <w:pPr>
        <w:rPr>
          <w:rFonts w:hint="eastAsia"/>
        </w:rPr>
      </w:pPr>
    </w:p>
    <w:p>
      <w:pPr>
        <w:rPr>
          <w:rFonts w:hint="eastAsia"/>
        </w:rPr>
      </w:pPr>
      <w:r>
        <w:rPr>
          <w:rFonts w:hint="eastAsia"/>
        </w:rPr>
        <w:t>C. wait for</w:t>
      </w:r>
    </w:p>
    <w:p>
      <w:pPr>
        <w:rPr>
          <w:rFonts w:hint="eastAsia"/>
        </w:rPr>
      </w:pPr>
    </w:p>
    <w:p>
      <w:pPr>
        <w:rPr>
          <w:rFonts w:hint="eastAsia"/>
        </w:rPr>
      </w:pPr>
      <w:r>
        <w:rPr>
          <w:rFonts w:hint="eastAsia"/>
        </w:rPr>
        <w:t>D. wait</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You've surely made____worse. </w:t>
      </w:r>
    </w:p>
    <w:p>
      <w:pPr>
        <w:rPr>
          <w:rFonts w:hint="eastAsia"/>
        </w:rPr>
      </w:pPr>
    </w:p>
    <w:p>
      <w:pPr>
        <w:rPr>
          <w:rFonts w:hint="eastAsia"/>
        </w:rPr>
      </w:pPr>
      <w:r>
        <w:rPr>
          <w:rFonts w:hint="eastAsia"/>
        </w:rPr>
        <w:t>A. matter</w:t>
      </w:r>
    </w:p>
    <w:p>
      <w:pPr>
        <w:rPr>
          <w:rFonts w:hint="eastAsia"/>
        </w:rPr>
      </w:pPr>
    </w:p>
    <w:p>
      <w:pPr>
        <w:rPr>
          <w:rFonts w:hint="eastAsia"/>
        </w:rPr>
      </w:pPr>
      <w:r>
        <w:rPr>
          <w:rFonts w:hint="eastAsia"/>
        </w:rPr>
        <w:t>B. question</w:t>
      </w:r>
    </w:p>
    <w:p>
      <w:pPr>
        <w:rPr>
          <w:rFonts w:hint="eastAsia"/>
        </w:rPr>
      </w:pPr>
    </w:p>
    <w:p>
      <w:pPr>
        <w:rPr>
          <w:rFonts w:hint="eastAsia"/>
        </w:rPr>
      </w:pPr>
      <w:r>
        <w:rPr>
          <w:rFonts w:hint="eastAsia"/>
        </w:rPr>
        <w:t>C. problem</w:t>
      </w:r>
    </w:p>
    <w:p>
      <w:pPr>
        <w:rPr>
          <w:rFonts w:hint="eastAsia"/>
        </w:rPr>
      </w:pPr>
    </w:p>
    <w:p>
      <w:pPr>
        <w:rPr>
          <w:rFonts w:hint="eastAsia"/>
        </w:rPr>
      </w:pPr>
      <w:r>
        <w:rPr>
          <w:rFonts w:hint="eastAsia"/>
        </w:rPr>
        <w:t xml:space="preserve">D. things </w:t>
      </w:r>
    </w:p>
    <w:p>
      <w:pPr>
        <w:rPr>
          <w:rFonts w:hint="eastAsia"/>
        </w:rPr>
      </w:pPr>
    </w:p>
    <w:p>
      <w:pPr>
        <w:rPr>
          <w:rFonts w:hint="eastAsia"/>
        </w:rPr>
      </w:pPr>
      <w:r>
        <w:rPr>
          <w:rFonts w:hint="eastAsia"/>
        </w:rPr>
        <w:t>正确答案是：D</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I____  angry with him. </w:t>
      </w:r>
    </w:p>
    <w:p>
      <w:pPr>
        <w:rPr>
          <w:rFonts w:hint="eastAsia"/>
        </w:rPr>
      </w:pPr>
    </w:p>
    <w:p>
      <w:pPr>
        <w:rPr>
          <w:rFonts w:hint="eastAsia"/>
        </w:rPr>
      </w:pPr>
      <w:r>
        <w:rPr>
          <w:rFonts w:hint="eastAsia"/>
        </w:rPr>
        <w:t>A. got</w:t>
      </w:r>
    </w:p>
    <w:p>
      <w:pPr>
        <w:rPr>
          <w:rFonts w:hint="eastAsia"/>
        </w:rPr>
      </w:pPr>
    </w:p>
    <w:p>
      <w:pPr>
        <w:rPr>
          <w:rFonts w:hint="eastAsia"/>
        </w:rPr>
      </w:pPr>
      <w:r>
        <w:rPr>
          <w:rFonts w:hint="eastAsia"/>
        </w:rPr>
        <w:t>B. said</w:t>
      </w:r>
    </w:p>
    <w:p>
      <w:pPr>
        <w:rPr>
          <w:rFonts w:hint="eastAsia"/>
        </w:rPr>
      </w:pPr>
    </w:p>
    <w:p>
      <w:pPr>
        <w:rPr>
          <w:rFonts w:hint="eastAsia"/>
        </w:rPr>
      </w:pPr>
      <w:r>
        <w:rPr>
          <w:rFonts w:hint="eastAsia"/>
        </w:rPr>
        <w:t>C. spoke</w:t>
      </w:r>
    </w:p>
    <w:p>
      <w:pPr>
        <w:rPr>
          <w:rFonts w:hint="eastAsia"/>
        </w:rPr>
      </w:pPr>
    </w:p>
    <w:p>
      <w:pPr>
        <w:rPr>
          <w:rFonts w:hint="eastAsia"/>
        </w:rPr>
      </w:pPr>
      <w:r>
        <w:rPr>
          <w:rFonts w:hint="eastAsia"/>
        </w:rPr>
        <w:t>D. shouted</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default" w:eastAsiaTheme="minorEastAsia"/>
          <w:u w:val="single"/>
          <w:lang w:val="en-US" w:eastAsia="zh-CN"/>
        </w:rPr>
      </w:pPr>
      <w:r>
        <w:rPr>
          <w:rFonts w:hint="eastAsia"/>
        </w:rPr>
        <w:t xml:space="preserve">The doctor put him on a strict </w:t>
      </w:r>
      <w:r>
        <w:rPr>
          <w:rFonts w:hint="eastAsia"/>
          <w:u w:val="single"/>
          <w:lang w:val="en-US" w:eastAsia="zh-CN"/>
        </w:rPr>
        <w:t xml:space="preserve">     </w:t>
      </w:r>
    </w:p>
    <w:p>
      <w:pPr>
        <w:rPr>
          <w:rFonts w:hint="eastAsia"/>
        </w:rPr>
      </w:pPr>
      <w:r>
        <w:rPr>
          <w:rFonts w:hint="eastAsia"/>
        </w:rPr>
        <w:t>A. medicine</w:t>
      </w:r>
    </w:p>
    <w:p>
      <w:pPr>
        <w:rPr>
          <w:rFonts w:hint="eastAsia"/>
        </w:rPr>
      </w:pPr>
    </w:p>
    <w:p>
      <w:pPr>
        <w:rPr>
          <w:rFonts w:hint="eastAsia"/>
        </w:rPr>
      </w:pPr>
      <w:r>
        <w:rPr>
          <w:rFonts w:hint="eastAsia"/>
        </w:rPr>
        <w:t>B. hospital</w:t>
      </w:r>
    </w:p>
    <w:p>
      <w:pPr>
        <w:rPr>
          <w:rFonts w:hint="eastAsia"/>
        </w:rPr>
      </w:pPr>
    </w:p>
    <w:p>
      <w:pPr>
        <w:rPr>
          <w:rFonts w:hint="eastAsia"/>
        </w:rPr>
      </w:pPr>
      <w:r>
        <w:rPr>
          <w:rFonts w:hint="eastAsia"/>
        </w:rPr>
        <w:t>C. diet</w:t>
      </w:r>
    </w:p>
    <w:p>
      <w:pPr>
        <w:rPr>
          <w:rFonts w:hint="eastAsia"/>
        </w:rPr>
      </w:pPr>
    </w:p>
    <w:p>
      <w:pPr>
        <w:rPr>
          <w:rFonts w:hint="eastAsia"/>
        </w:rPr>
      </w:pPr>
      <w:r>
        <w:rPr>
          <w:rFonts w:hint="eastAsia"/>
        </w:rPr>
        <w:t>D. plate</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You should </w:t>
      </w:r>
      <w:r>
        <w:rPr>
          <w:rFonts w:hint="eastAsia"/>
          <w:lang w:val="en-US" w:eastAsia="zh-CN"/>
        </w:rPr>
        <w:t xml:space="preserve"> </w:t>
      </w:r>
      <w:r>
        <w:rPr>
          <w:rFonts w:hint="eastAsia"/>
          <w:u w:val="single"/>
          <w:lang w:val="en-US" w:eastAsia="zh-CN"/>
        </w:rPr>
        <w:t xml:space="preserve">     </w:t>
      </w:r>
      <w:r>
        <w:rPr>
          <w:rFonts w:hint="eastAsia"/>
        </w:rPr>
        <w:t xml:space="preserve">a report. </w:t>
      </w:r>
    </w:p>
    <w:p>
      <w:pPr>
        <w:rPr>
          <w:rFonts w:hint="eastAsia"/>
        </w:rPr>
      </w:pPr>
    </w:p>
    <w:p>
      <w:pPr>
        <w:rPr>
          <w:rFonts w:hint="eastAsia"/>
        </w:rPr>
      </w:pPr>
      <w:r>
        <w:rPr>
          <w:rFonts w:hint="eastAsia"/>
        </w:rPr>
        <w:t xml:space="preserve">A. write out </w:t>
      </w:r>
    </w:p>
    <w:p>
      <w:pPr>
        <w:rPr>
          <w:rFonts w:hint="eastAsia"/>
        </w:rPr>
      </w:pPr>
    </w:p>
    <w:p>
      <w:pPr>
        <w:rPr>
          <w:rFonts w:hint="eastAsia"/>
        </w:rPr>
      </w:pPr>
      <w:r>
        <w:rPr>
          <w:rFonts w:hint="eastAsia"/>
        </w:rPr>
        <w:t>B. write with</w:t>
      </w:r>
    </w:p>
    <w:p>
      <w:pPr>
        <w:rPr>
          <w:rFonts w:hint="eastAsia"/>
        </w:rPr>
      </w:pPr>
    </w:p>
    <w:p>
      <w:pPr>
        <w:rPr>
          <w:rFonts w:hint="eastAsia"/>
        </w:rPr>
      </w:pPr>
      <w:r>
        <w:rPr>
          <w:rFonts w:hint="eastAsia"/>
        </w:rPr>
        <w:t>C. look after</w:t>
      </w:r>
    </w:p>
    <w:p>
      <w:pPr>
        <w:rPr>
          <w:rFonts w:hint="eastAsia"/>
        </w:rPr>
      </w:pPr>
    </w:p>
    <w:p>
      <w:pPr>
        <w:rPr>
          <w:rFonts w:hint="eastAsia"/>
        </w:rPr>
      </w:pPr>
      <w:r>
        <w:rPr>
          <w:rFonts w:hint="eastAsia"/>
        </w:rPr>
        <w:t>D. write in</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Does the bill</w:t>
      </w:r>
      <w:r>
        <w:rPr>
          <w:rFonts w:hint="eastAsia"/>
          <w:lang w:val="en-US" w:eastAsia="zh-CN"/>
        </w:rPr>
        <w:t xml:space="preserve">   </w:t>
      </w:r>
      <w:r>
        <w:rPr>
          <w:rFonts w:hint="eastAsia"/>
          <w:u w:val="single"/>
          <w:lang w:val="en-US" w:eastAsia="zh-CN"/>
        </w:rPr>
        <w:t xml:space="preserve">     </w:t>
      </w:r>
      <w:r>
        <w:rPr>
          <w:rFonts w:hint="eastAsia"/>
        </w:rPr>
        <w:t>a tip?</w:t>
      </w:r>
    </w:p>
    <w:p>
      <w:pPr>
        <w:rPr>
          <w:rFonts w:hint="eastAsia"/>
        </w:rPr>
      </w:pPr>
    </w:p>
    <w:p>
      <w:pPr>
        <w:rPr>
          <w:rFonts w:hint="eastAsia"/>
        </w:rPr>
      </w:pPr>
      <w:r>
        <w:rPr>
          <w:rFonts w:hint="eastAsia"/>
        </w:rPr>
        <w:t>A. contain</w:t>
      </w:r>
    </w:p>
    <w:p>
      <w:pPr>
        <w:rPr>
          <w:rFonts w:hint="eastAsia"/>
        </w:rPr>
      </w:pPr>
    </w:p>
    <w:p>
      <w:pPr>
        <w:rPr>
          <w:rFonts w:hint="eastAsia"/>
        </w:rPr>
      </w:pPr>
      <w:r>
        <w:rPr>
          <w:rFonts w:hint="eastAsia"/>
        </w:rPr>
        <w:t>B. include</w:t>
      </w:r>
    </w:p>
    <w:p>
      <w:pPr>
        <w:rPr>
          <w:rFonts w:hint="eastAsia"/>
        </w:rPr>
      </w:pPr>
    </w:p>
    <w:p>
      <w:pPr>
        <w:rPr>
          <w:rFonts w:hint="eastAsia"/>
        </w:rPr>
      </w:pPr>
      <w:r>
        <w:rPr>
          <w:rFonts w:hint="eastAsia"/>
        </w:rPr>
        <w:t>C. contained</w:t>
      </w:r>
    </w:p>
    <w:p>
      <w:pPr>
        <w:rPr>
          <w:rFonts w:hint="eastAsia"/>
        </w:rPr>
      </w:pPr>
    </w:p>
    <w:p>
      <w:pPr>
        <w:rPr>
          <w:rFonts w:hint="eastAsia"/>
        </w:rPr>
      </w:pPr>
      <w:r>
        <w:rPr>
          <w:rFonts w:hint="eastAsia"/>
        </w:rPr>
        <w:t>D. included</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 ____ a visit to Jane the other day. </w:t>
      </w:r>
    </w:p>
    <w:p>
      <w:pPr>
        <w:rPr>
          <w:rFonts w:hint="eastAsia"/>
        </w:rPr>
      </w:pPr>
    </w:p>
    <w:p>
      <w:pPr>
        <w:rPr>
          <w:rFonts w:hint="eastAsia"/>
        </w:rPr>
      </w:pPr>
      <w:r>
        <w:rPr>
          <w:rFonts w:hint="eastAsia"/>
        </w:rPr>
        <w:t>A. paid</w:t>
      </w:r>
    </w:p>
    <w:p>
      <w:pPr>
        <w:rPr>
          <w:rFonts w:hint="eastAsia"/>
        </w:rPr>
      </w:pPr>
    </w:p>
    <w:p>
      <w:pPr>
        <w:rPr>
          <w:rFonts w:hint="eastAsia"/>
        </w:rPr>
      </w:pPr>
      <w:r>
        <w:rPr>
          <w:rFonts w:hint="eastAsia"/>
        </w:rPr>
        <w:t>B. brought</w:t>
      </w:r>
    </w:p>
    <w:p>
      <w:pPr>
        <w:rPr>
          <w:rFonts w:hint="eastAsia"/>
        </w:rPr>
      </w:pPr>
    </w:p>
    <w:p>
      <w:pPr>
        <w:rPr>
          <w:rFonts w:hint="eastAsia"/>
        </w:rPr>
      </w:pPr>
      <w:r>
        <w:rPr>
          <w:rFonts w:hint="eastAsia"/>
        </w:rPr>
        <w:t>C. took</w:t>
      </w:r>
    </w:p>
    <w:p>
      <w:pPr>
        <w:rPr>
          <w:rFonts w:hint="eastAsia"/>
        </w:rPr>
      </w:pPr>
    </w:p>
    <w:p>
      <w:pPr>
        <w:rPr>
          <w:rFonts w:hint="eastAsia"/>
        </w:rPr>
      </w:pPr>
      <w:r>
        <w:rPr>
          <w:rFonts w:hint="eastAsia"/>
        </w:rPr>
        <w:t>D. talked</w:t>
      </w: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I haven't heard from him</w:t>
      </w:r>
      <w:r>
        <w:rPr>
          <w:rFonts w:hint="eastAsia"/>
          <w:u w:val="single"/>
          <w:lang w:val="en-US" w:eastAsia="zh-CN"/>
        </w:rPr>
        <w:t xml:space="preserve">      </w:t>
      </w:r>
      <w:r>
        <w:rPr>
          <w:rFonts w:hint="eastAsia"/>
        </w:rPr>
        <w:t xml:space="preserve"> . </w:t>
      </w:r>
    </w:p>
    <w:p>
      <w:pPr>
        <w:rPr>
          <w:rFonts w:hint="eastAsia"/>
        </w:rPr>
      </w:pPr>
    </w:p>
    <w:p>
      <w:pPr>
        <w:rPr>
          <w:rFonts w:hint="eastAsia"/>
        </w:rPr>
      </w:pPr>
      <w:r>
        <w:rPr>
          <w:rFonts w:hint="eastAsia"/>
        </w:rPr>
        <w:t>A. the day before yesterday</w:t>
      </w:r>
    </w:p>
    <w:p>
      <w:pPr>
        <w:rPr>
          <w:rFonts w:hint="eastAsia"/>
        </w:rPr>
      </w:pPr>
    </w:p>
    <w:p>
      <w:pPr>
        <w:rPr>
          <w:rFonts w:hint="eastAsia"/>
        </w:rPr>
      </w:pPr>
      <w:r>
        <w:rPr>
          <w:rFonts w:hint="eastAsia"/>
        </w:rPr>
        <w:t>B. yesterday</w:t>
      </w:r>
    </w:p>
    <w:p>
      <w:pPr>
        <w:rPr>
          <w:rFonts w:hint="eastAsia"/>
        </w:rPr>
      </w:pPr>
    </w:p>
    <w:p>
      <w:pPr>
        <w:rPr>
          <w:rFonts w:hint="eastAsia"/>
        </w:rPr>
      </w:pPr>
      <w:r>
        <w:rPr>
          <w:rFonts w:hint="eastAsia"/>
        </w:rPr>
        <w:t>C. tomorrow</w:t>
      </w:r>
    </w:p>
    <w:p>
      <w:pPr>
        <w:rPr>
          <w:rFonts w:hint="eastAsia"/>
        </w:rPr>
      </w:pPr>
    </w:p>
    <w:p>
      <w:pPr>
        <w:rPr>
          <w:rFonts w:hint="eastAsia"/>
        </w:rPr>
      </w:pPr>
      <w:r>
        <w:rPr>
          <w:rFonts w:hint="eastAsia"/>
        </w:rPr>
        <w:t>D. recently</w:t>
      </w:r>
    </w:p>
    <w:p>
      <w:pPr>
        <w:rPr>
          <w:rFonts w:hint="eastAsia"/>
        </w:rPr>
      </w:pPr>
    </w:p>
    <w:p>
      <w:pPr>
        <w:rPr>
          <w:rFonts w:hint="eastAsia"/>
        </w:rPr>
      </w:pPr>
      <w:r>
        <w:rPr>
          <w:rFonts w:hint="eastAsia"/>
        </w:rPr>
        <w:t>正确答案是：D</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Will those who agree with me please</w:t>
      </w:r>
      <w:r>
        <w:rPr>
          <w:rFonts w:hint="eastAsia"/>
          <w:u w:val="single"/>
          <w:lang w:val="en-US" w:eastAsia="zh-CN"/>
        </w:rPr>
        <w:t xml:space="preserve">      </w:t>
      </w:r>
      <w:r>
        <w:rPr>
          <w:rFonts w:hint="eastAsia"/>
        </w:rPr>
        <w:t>their hands?</w:t>
      </w:r>
    </w:p>
    <w:p>
      <w:pPr>
        <w:rPr>
          <w:rFonts w:hint="eastAsia"/>
        </w:rPr>
      </w:pPr>
    </w:p>
    <w:p>
      <w:pPr>
        <w:rPr>
          <w:rFonts w:hint="eastAsia"/>
        </w:rPr>
      </w:pPr>
      <w:r>
        <w:rPr>
          <w:rFonts w:hint="eastAsia"/>
        </w:rPr>
        <w:t xml:space="preserve">A. raise </w:t>
      </w:r>
    </w:p>
    <w:p>
      <w:pPr>
        <w:rPr>
          <w:rFonts w:hint="eastAsia"/>
        </w:rPr>
      </w:pPr>
    </w:p>
    <w:p>
      <w:pPr>
        <w:rPr>
          <w:rFonts w:hint="eastAsia"/>
        </w:rPr>
      </w:pPr>
      <w:r>
        <w:rPr>
          <w:rFonts w:hint="eastAsia"/>
        </w:rPr>
        <w:t>B. raised</w:t>
      </w:r>
    </w:p>
    <w:p>
      <w:pPr>
        <w:rPr>
          <w:rFonts w:hint="eastAsia"/>
        </w:rPr>
      </w:pPr>
    </w:p>
    <w:p>
      <w:pPr>
        <w:rPr>
          <w:rFonts w:hint="eastAsia"/>
        </w:rPr>
      </w:pPr>
      <w:r>
        <w:rPr>
          <w:rFonts w:hint="eastAsia"/>
        </w:rPr>
        <w:t>C. rise</w:t>
      </w:r>
    </w:p>
    <w:p>
      <w:pPr>
        <w:rPr>
          <w:rFonts w:hint="eastAsia"/>
        </w:rPr>
      </w:pPr>
    </w:p>
    <w:p>
      <w:pPr>
        <w:rPr>
          <w:rFonts w:hint="eastAsia"/>
        </w:rPr>
      </w:pPr>
      <w:r>
        <w:rPr>
          <w:rFonts w:hint="eastAsia"/>
        </w:rPr>
        <w:t>D. risen</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 used to </w:t>
      </w:r>
      <w:r>
        <w:rPr>
          <w:rFonts w:hint="eastAsia"/>
          <w:u w:val="single"/>
          <w:lang w:val="en-US" w:eastAsia="zh-CN"/>
        </w:rPr>
        <w:t xml:space="preserve">    </w:t>
      </w:r>
      <w:r>
        <w:rPr>
          <w:rFonts w:hint="eastAsia"/>
        </w:rPr>
        <w:t xml:space="preserve">at half past six. </w:t>
      </w:r>
    </w:p>
    <w:p>
      <w:pPr>
        <w:rPr>
          <w:rFonts w:hint="eastAsia"/>
        </w:rPr>
      </w:pPr>
    </w:p>
    <w:p>
      <w:pPr>
        <w:rPr>
          <w:rFonts w:hint="eastAsia"/>
        </w:rPr>
      </w:pPr>
      <w:r>
        <w:rPr>
          <w:rFonts w:hint="eastAsia"/>
        </w:rPr>
        <w:t>A. rise</w:t>
      </w:r>
    </w:p>
    <w:p>
      <w:pPr>
        <w:rPr>
          <w:rFonts w:hint="eastAsia"/>
        </w:rPr>
      </w:pPr>
    </w:p>
    <w:p>
      <w:pPr>
        <w:rPr>
          <w:rFonts w:hint="eastAsia"/>
        </w:rPr>
      </w:pPr>
      <w:r>
        <w:rPr>
          <w:rFonts w:hint="eastAsia"/>
        </w:rPr>
        <w:t>B. raise</w:t>
      </w:r>
    </w:p>
    <w:p>
      <w:pPr>
        <w:rPr>
          <w:rFonts w:hint="eastAsia"/>
        </w:rPr>
      </w:pPr>
    </w:p>
    <w:p>
      <w:pPr>
        <w:rPr>
          <w:rFonts w:hint="eastAsia"/>
        </w:rPr>
      </w:pPr>
      <w:r>
        <w:rPr>
          <w:rFonts w:hint="eastAsia"/>
        </w:rPr>
        <w:t>C. rose</w:t>
      </w:r>
    </w:p>
    <w:p>
      <w:pPr>
        <w:rPr>
          <w:rFonts w:hint="eastAsia"/>
        </w:rPr>
      </w:pPr>
    </w:p>
    <w:p>
      <w:pPr>
        <w:rPr>
          <w:rFonts w:hint="eastAsia"/>
        </w:rPr>
      </w:pPr>
      <w:r>
        <w:rPr>
          <w:rFonts w:hint="eastAsia"/>
        </w:rPr>
        <w:t>D. raised</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Please ____ the book open on the desk. </w:t>
      </w:r>
    </w:p>
    <w:p>
      <w:pPr>
        <w:rPr>
          <w:rFonts w:hint="eastAsia"/>
        </w:rPr>
      </w:pPr>
    </w:p>
    <w:p>
      <w:pPr>
        <w:rPr>
          <w:rFonts w:hint="eastAsia"/>
        </w:rPr>
      </w:pPr>
      <w:r>
        <w:rPr>
          <w:rFonts w:hint="eastAsia"/>
        </w:rPr>
        <w:t>A. laid</w:t>
      </w:r>
    </w:p>
    <w:p>
      <w:pPr>
        <w:rPr>
          <w:rFonts w:hint="eastAsia"/>
        </w:rPr>
      </w:pPr>
    </w:p>
    <w:p>
      <w:pPr>
        <w:rPr>
          <w:rFonts w:hint="eastAsia"/>
        </w:rPr>
      </w:pPr>
      <w:r>
        <w:rPr>
          <w:rFonts w:hint="eastAsia"/>
        </w:rPr>
        <w:t>B. lie</w:t>
      </w:r>
    </w:p>
    <w:p>
      <w:pPr>
        <w:rPr>
          <w:rFonts w:hint="eastAsia"/>
        </w:rPr>
      </w:pPr>
    </w:p>
    <w:p>
      <w:pPr>
        <w:rPr>
          <w:rFonts w:hint="eastAsia"/>
        </w:rPr>
      </w:pPr>
      <w:r>
        <w:rPr>
          <w:rFonts w:hint="eastAsia"/>
        </w:rPr>
        <w:t>C. lay</w:t>
      </w:r>
    </w:p>
    <w:p>
      <w:pPr>
        <w:rPr>
          <w:rFonts w:hint="eastAsia"/>
        </w:rPr>
      </w:pPr>
    </w:p>
    <w:p>
      <w:pPr>
        <w:rPr>
          <w:rFonts w:hint="eastAsia"/>
        </w:rPr>
      </w:pPr>
      <w:r>
        <w:rPr>
          <w:rFonts w:hint="eastAsia"/>
        </w:rPr>
        <w:t>D. lain</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____everything in order before you leave the room. </w:t>
      </w:r>
    </w:p>
    <w:p>
      <w:pPr>
        <w:rPr>
          <w:rFonts w:hint="eastAsia"/>
        </w:rPr>
      </w:pPr>
    </w:p>
    <w:p>
      <w:pPr>
        <w:rPr>
          <w:rFonts w:hint="eastAsia"/>
        </w:rPr>
      </w:pPr>
      <w:r>
        <w:rPr>
          <w:rFonts w:hint="eastAsia"/>
        </w:rPr>
        <w:t>A. Get</w:t>
      </w:r>
    </w:p>
    <w:p>
      <w:pPr>
        <w:rPr>
          <w:rFonts w:hint="eastAsia"/>
        </w:rPr>
      </w:pPr>
    </w:p>
    <w:p>
      <w:pPr>
        <w:rPr>
          <w:rFonts w:hint="eastAsia"/>
        </w:rPr>
      </w:pPr>
      <w:r>
        <w:rPr>
          <w:rFonts w:hint="eastAsia"/>
        </w:rPr>
        <w:t>B. Do</w:t>
      </w:r>
    </w:p>
    <w:p>
      <w:pPr>
        <w:rPr>
          <w:rFonts w:hint="eastAsia"/>
        </w:rPr>
      </w:pPr>
    </w:p>
    <w:p>
      <w:pPr>
        <w:rPr>
          <w:rFonts w:hint="eastAsia"/>
        </w:rPr>
      </w:pPr>
      <w:r>
        <w:rPr>
          <w:rFonts w:hint="eastAsia"/>
        </w:rPr>
        <w:t>C. Work</w:t>
      </w:r>
    </w:p>
    <w:p>
      <w:pPr>
        <w:rPr>
          <w:rFonts w:hint="eastAsia"/>
        </w:rPr>
      </w:pPr>
    </w:p>
    <w:p>
      <w:pPr>
        <w:rPr>
          <w:rFonts w:hint="eastAsia"/>
        </w:rPr>
      </w:pPr>
      <w:r>
        <w:rPr>
          <w:rFonts w:hint="eastAsia"/>
        </w:rPr>
        <w:t>D. Take</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 like to read in my </w:t>
      </w:r>
      <w:r>
        <w:rPr>
          <w:rFonts w:hint="eastAsia"/>
          <w:lang w:val="en-US" w:eastAsia="zh-CN"/>
        </w:rPr>
        <w:t xml:space="preserve"> </w:t>
      </w:r>
      <w:r>
        <w:rPr>
          <w:rFonts w:hint="eastAsia"/>
          <w:u w:val="single"/>
          <w:lang w:val="en-US" w:eastAsia="zh-CN"/>
        </w:rPr>
        <w:t xml:space="preserve">      </w:t>
      </w:r>
      <w:r>
        <w:rPr>
          <w:rFonts w:hint="eastAsia"/>
        </w:rPr>
        <w:t xml:space="preserve">time. </w:t>
      </w:r>
    </w:p>
    <w:p>
      <w:pPr>
        <w:rPr>
          <w:rFonts w:hint="eastAsia"/>
        </w:rPr>
      </w:pPr>
    </w:p>
    <w:p>
      <w:pPr>
        <w:rPr>
          <w:rFonts w:hint="eastAsia"/>
        </w:rPr>
      </w:pPr>
      <w:r>
        <w:rPr>
          <w:rFonts w:hint="eastAsia"/>
        </w:rPr>
        <w:t>A. spared</w:t>
      </w:r>
    </w:p>
    <w:p>
      <w:pPr>
        <w:rPr>
          <w:rFonts w:hint="eastAsia"/>
        </w:rPr>
      </w:pPr>
    </w:p>
    <w:p>
      <w:pPr>
        <w:rPr>
          <w:rFonts w:hint="eastAsia"/>
        </w:rPr>
      </w:pPr>
      <w:r>
        <w:rPr>
          <w:rFonts w:hint="eastAsia"/>
        </w:rPr>
        <w:t>B. spare</w:t>
      </w:r>
    </w:p>
    <w:p>
      <w:pPr>
        <w:rPr>
          <w:rFonts w:hint="eastAsia"/>
        </w:rPr>
      </w:pPr>
    </w:p>
    <w:p>
      <w:pPr>
        <w:rPr>
          <w:rFonts w:hint="eastAsia"/>
        </w:rPr>
      </w:pPr>
      <w:r>
        <w:rPr>
          <w:rFonts w:hint="eastAsia"/>
        </w:rPr>
        <w:t>C. sparing</w:t>
      </w:r>
    </w:p>
    <w:p>
      <w:pPr>
        <w:rPr>
          <w:rFonts w:hint="eastAsia"/>
        </w:rPr>
      </w:pPr>
    </w:p>
    <w:p>
      <w:pPr>
        <w:rPr>
          <w:rFonts w:hint="eastAsia"/>
        </w:rPr>
      </w:pPr>
      <w:r>
        <w:rPr>
          <w:rFonts w:hint="eastAsia"/>
        </w:rPr>
        <w:t>D. being spare</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w:t>
      </w:r>
      <w:r>
        <w:rPr>
          <w:rFonts w:hint="eastAsia"/>
          <w:u w:val="single"/>
          <w:lang w:val="en-US" w:eastAsia="zh-CN"/>
        </w:rPr>
        <w:t xml:space="preserve">      </w:t>
      </w:r>
      <w:r>
        <w:rPr>
          <w:rFonts w:hint="eastAsia"/>
        </w:rPr>
        <w:t xml:space="preserve">English for eight years. </w:t>
      </w:r>
    </w:p>
    <w:p>
      <w:pPr>
        <w:rPr>
          <w:rFonts w:hint="eastAsia"/>
        </w:rPr>
      </w:pPr>
    </w:p>
    <w:p>
      <w:pPr>
        <w:rPr>
          <w:rFonts w:hint="eastAsia"/>
        </w:rPr>
      </w:pPr>
      <w:r>
        <w:rPr>
          <w:rFonts w:hint="eastAsia"/>
        </w:rPr>
        <w:t xml:space="preserve">A. has learned </w:t>
      </w:r>
    </w:p>
    <w:p>
      <w:pPr>
        <w:rPr>
          <w:rFonts w:hint="eastAsia"/>
        </w:rPr>
      </w:pPr>
    </w:p>
    <w:p>
      <w:pPr>
        <w:rPr>
          <w:rFonts w:hint="eastAsia"/>
        </w:rPr>
      </w:pPr>
      <w:r>
        <w:rPr>
          <w:rFonts w:hint="eastAsia"/>
        </w:rPr>
        <w:t>B. learned</w:t>
      </w:r>
    </w:p>
    <w:p>
      <w:pPr>
        <w:rPr>
          <w:rFonts w:hint="eastAsia"/>
        </w:rPr>
      </w:pPr>
    </w:p>
    <w:p>
      <w:pPr>
        <w:rPr>
          <w:rFonts w:hint="eastAsia"/>
        </w:rPr>
      </w:pPr>
      <w:r>
        <w:rPr>
          <w:rFonts w:hint="eastAsia"/>
        </w:rPr>
        <w:t>C. learns</w:t>
      </w:r>
    </w:p>
    <w:p>
      <w:pPr>
        <w:rPr>
          <w:rFonts w:hint="eastAsia"/>
        </w:rPr>
      </w:pPr>
    </w:p>
    <w:p>
      <w:pPr>
        <w:rPr>
          <w:rFonts w:hint="eastAsia"/>
        </w:rPr>
      </w:pPr>
      <w:r>
        <w:rPr>
          <w:rFonts w:hint="eastAsia"/>
        </w:rPr>
        <w:t>D. is learning</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He owned (that) he ____a mistake. </w:t>
      </w:r>
    </w:p>
    <w:p>
      <w:pPr>
        <w:rPr>
          <w:rFonts w:hint="eastAsia"/>
        </w:rPr>
      </w:pPr>
    </w:p>
    <w:p>
      <w:pPr>
        <w:rPr>
          <w:rFonts w:hint="eastAsia"/>
        </w:rPr>
      </w:pPr>
      <w:r>
        <w:rPr>
          <w:rFonts w:hint="eastAsia"/>
        </w:rPr>
        <w:t xml:space="preserve">A. was made </w:t>
      </w:r>
    </w:p>
    <w:p>
      <w:pPr>
        <w:rPr>
          <w:rFonts w:hint="eastAsia"/>
        </w:rPr>
      </w:pPr>
    </w:p>
    <w:p>
      <w:pPr>
        <w:rPr>
          <w:rFonts w:hint="eastAsia"/>
        </w:rPr>
      </w:pPr>
      <w:r>
        <w:rPr>
          <w:rFonts w:hint="eastAsia"/>
        </w:rPr>
        <w:t>B. has made</w:t>
      </w:r>
    </w:p>
    <w:p>
      <w:pPr>
        <w:rPr>
          <w:rFonts w:hint="eastAsia"/>
        </w:rPr>
      </w:pPr>
    </w:p>
    <w:p>
      <w:pPr>
        <w:rPr>
          <w:rFonts w:hint="eastAsia"/>
        </w:rPr>
      </w:pPr>
      <w:r>
        <w:rPr>
          <w:rFonts w:hint="eastAsia"/>
        </w:rPr>
        <w:t>C. made</w:t>
      </w:r>
    </w:p>
    <w:p>
      <w:pPr>
        <w:rPr>
          <w:rFonts w:hint="eastAsia"/>
        </w:rPr>
      </w:pPr>
    </w:p>
    <w:p>
      <w:pPr>
        <w:rPr>
          <w:rFonts w:hint="eastAsia"/>
        </w:rPr>
      </w:pPr>
      <w:r>
        <w:rPr>
          <w:rFonts w:hint="eastAsia"/>
        </w:rPr>
        <w:t>D. had made</w:t>
      </w: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lives in his ____ house. </w:t>
      </w:r>
    </w:p>
    <w:p>
      <w:pPr>
        <w:rPr>
          <w:rFonts w:hint="eastAsia"/>
        </w:rPr>
      </w:pPr>
    </w:p>
    <w:p>
      <w:pPr>
        <w:rPr>
          <w:rFonts w:hint="eastAsia"/>
        </w:rPr>
      </w:pPr>
      <w:r>
        <w:rPr>
          <w:rFonts w:hint="eastAsia"/>
        </w:rPr>
        <w:t>A. own</w:t>
      </w:r>
    </w:p>
    <w:p>
      <w:pPr>
        <w:rPr>
          <w:rFonts w:hint="eastAsia"/>
        </w:rPr>
      </w:pPr>
    </w:p>
    <w:p>
      <w:pPr>
        <w:rPr>
          <w:rFonts w:hint="eastAsia"/>
        </w:rPr>
      </w:pPr>
      <w:r>
        <w:rPr>
          <w:rFonts w:hint="eastAsia"/>
        </w:rPr>
        <w:t>B. this</w:t>
      </w:r>
    </w:p>
    <w:p>
      <w:pPr>
        <w:rPr>
          <w:rFonts w:hint="eastAsia"/>
        </w:rPr>
      </w:pPr>
    </w:p>
    <w:p>
      <w:pPr>
        <w:rPr>
          <w:rFonts w:hint="eastAsia"/>
        </w:rPr>
      </w:pPr>
      <w:r>
        <w:rPr>
          <w:rFonts w:hint="eastAsia"/>
        </w:rPr>
        <w:t>C. that</w:t>
      </w:r>
    </w:p>
    <w:p>
      <w:pPr>
        <w:rPr>
          <w:rFonts w:hint="eastAsia"/>
        </w:rPr>
      </w:pPr>
    </w:p>
    <w:p>
      <w:pPr>
        <w:rPr>
          <w:rFonts w:hint="eastAsia"/>
        </w:rPr>
      </w:pPr>
      <w:r>
        <w:rPr>
          <w:rFonts w:hint="eastAsia"/>
        </w:rPr>
        <w:t>D. the</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I'm </w:t>
      </w:r>
      <w:r>
        <w:rPr>
          <w:rFonts w:hint="eastAsia"/>
          <w:u w:val="single"/>
          <w:lang w:val="en-US" w:eastAsia="zh-CN"/>
        </w:rPr>
        <w:t xml:space="preserve">     </w:t>
      </w:r>
      <w:r>
        <w:rPr>
          <w:rFonts w:hint="eastAsia"/>
        </w:rPr>
        <w:t xml:space="preserve"> ready. </w:t>
      </w:r>
    </w:p>
    <w:p>
      <w:pPr>
        <w:rPr>
          <w:rFonts w:hint="eastAsia"/>
        </w:rPr>
      </w:pPr>
    </w:p>
    <w:p>
      <w:pPr>
        <w:rPr>
          <w:rFonts w:hint="eastAsia"/>
        </w:rPr>
      </w:pPr>
      <w:r>
        <w:rPr>
          <w:rFonts w:hint="eastAsia"/>
        </w:rPr>
        <w:t>A. quietly</w:t>
      </w:r>
    </w:p>
    <w:p>
      <w:pPr>
        <w:rPr>
          <w:rFonts w:hint="eastAsia"/>
        </w:rPr>
      </w:pPr>
    </w:p>
    <w:p>
      <w:pPr>
        <w:rPr>
          <w:rFonts w:hint="eastAsia"/>
        </w:rPr>
      </w:pPr>
      <w:r>
        <w:rPr>
          <w:rFonts w:hint="eastAsia"/>
        </w:rPr>
        <w:t>B. quite</w:t>
      </w:r>
    </w:p>
    <w:p>
      <w:pPr>
        <w:rPr>
          <w:rFonts w:hint="eastAsia"/>
        </w:rPr>
      </w:pPr>
    </w:p>
    <w:p>
      <w:pPr>
        <w:rPr>
          <w:rFonts w:hint="eastAsia"/>
        </w:rPr>
      </w:pPr>
      <w:r>
        <w:rPr>
          <w:rFonts w:hint="eastAsia"/>
        </w:rPr>
        <w:t>C. quiet</w:t>
      </w:r>
    </w:p>
    <w:p>
      <w:pPr>
        <w:rPr>
          <w:rFonts w:hint="eastAsia"/>
        </w:rPr>
      </w:pPr>
    </w:p>
    <w:p>
      <w:pPr>
        <w:rPr>
          <w:rFonts w:hint="eastAsia"/>
        </w:rPr>
      </w:pPr>
      <w:r>
        <w:rPr>
          <w:rFonts w:hint="eastAsia"/>
        </w:rPr>
        <w:t>D. quitely</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rPr>
      </w:pPr>
      <w:r>
        <w:rPr>
          <w:rFonts w:hint="eastAsia"/>
        </w:rPr>
        <w:t xml:space="preserve">That hat is ____ pretty. </w:t>
      </w:r>
    </w:p>
    <w:p>
      <w:pPr>
        <w:rPr>
          <w:rFonts w:hint="eastAsia"/>
        </w:rPr>
      </w:pPr>
    </w:p>
    <w:p>
      <w:pPr>
        <w:rPr>
          <w:rFonts w:hint="eastAsia"/>
        </w:rPr>
      </w:pPr>
      <w:r>
        <w:rPr>
          <w:rFonts w:hint="eastAsia"/>
        </w:rPr>
        <w:t>A. quite</w:t>
      </w:r>
    </w:p>
    <w:p>
      <w:pPr>
        <w:rPr>
          <w:rFonts w:hint="eastAsia"/>
        </w:rPr>
      </w:pPr>
    </w:p>
    <w:p>
      <w:pPr>
        <w:rPr>
          <w:rFonts w:hint="eastAsia"/>
        </w:rPr>
      </w:pPr>
      <w:r>
        <w:rPr>
          <w:rFonts w:hint="eastAsia"/>
        </w:rPr>
        <w:t>B. quitely</w:t>
      </w:r>
    </w:p>
    <w:p>
      <w:pPr>
        <w:rPr>
          <w:rFonts w:hint="eastAsia"/>
        </w:rPr>
      </w:pPr>
    </w:p>
    <w:p>
      <w:pPr>
        <w:rPr>
          <w:rFonts w:hint="eastAsia"/>
        </w:rPr>
      </w:pPr>
      <w:r>
        <w:rPr>
          <w:rFonts w:hint="eastAsia"/>
        </w:rPr>
        <w:t>C. quietly</w:t>
      </w:r>
    </w:p>
    <w:p>
      <w:pPr>
        <w:rPr>
          <w:rFonts w:hint="eastAsia"/>
        </w:rPr>
      </w:pPr>
    </w:p>
    <w:p>
      <w:pPr>
        <w:rPr>
          <w:rFonts w:hint="eastAsia"/>
        </w:rPr>
      </w:pPr>
      <w:r>
        <w:rPr>
          <w:rFonts w:hint="eastAsia"/>
        </w:rPr>
        <w:t>D. quiet</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sea was very </w:t>
      </w:r>
      <w:r>
        <w:rPr>
          <w:rFonts w:hint="eastAsia"/>
          <w:u w:val="single"/>
          <w:lang w:val="en-US" w:eastAsia="zh-CN"/>
        </w:rPr>
        <w:t xml:space="preserve">      </w:t>
      </w:r>
      <w:r>
        <w:rPr>
          <w:rFonts w:hint="eastAsia"/>
        </w:rPr>
        <w:t xml:space="preserve">this morning. </w:t>
      </w:r>
    </w:p>
    <w:p>
      <w:pPr>
        <w:rPr>
          <w:rFonts w:hint="eastAsia"/>
        </w:rPr>
      </w:pPr>
    </w:p>
    <w:p>
      <w:pPr>
        <w:rPr>
          <w:rFonts w:hint="eastAsia"/>
        </w:rPr>
      </w:pPr>
      <w:r>
        <w:rPr>
          <w:rFonts w:hint="eastAsia"/>
        </w:rPr>
        <w:t>A. quite</w:t>
      </w:r>
    </w:p>
    <w:p>
      <w:pPr>
        <w:rPr>
          <w:rFonts w:hint="eastAsia"/>
        </w:rPr>
      </w:pPr>
    </w:p>
    <w:p>
      <w:pPr>
        <w:rPr>
          <w:rFonts w:hint="eastAsia"/>
        </w:rPr>
      </w:pPr>
      <w:r>
        <w:rPr>
          <w:rFonts w:hint="eastAsia"/>
        </w:rPr>
        <w:t>B. quitely</w:t>
      </w:r>
    </w:p>
    <w:p>
      <w:pPr>
        <w:rPr>
          <w:rFonts w:hint="eastAsia"/>
        </w:rPr>
      </w:pPr>
    </w:p>
    <w:p>
      <w:pPr>
        <w:rPr>
          <w:rFonts w:hint="eastAsia"/>
        </w:rPr>
      </w:pPr>
      <w:r>
        <w:rPr>
          <w:rFonts w:hint="eastAsia"/>
        </w:rPr>
        <w:t>C. quiet</w:t>
      </w:r>
    </w:p>
    <w:p>
      <w:pPr>
        <w:rPr>
          <w:rFonts w:hint="eastAsia"/>
        </w:rPr>
      </w:pPr>
    </w:p>
    <w:p>
      <w:pPr>
        <w:rPr>
          <w:rFonts w:hint="eastAsia"/>
        </w:rPr>
      </w:pPr>
      <w:r>
        <w:rPr>
          <w:rFonts w:hint="eastAsia"/>
        </w:rPr>
        <w:t>D. quietly</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 house became</w:t>
      </w:r>
      <w:r>
        <w:rPr>
          <w:rFonts w:hint="eastAsia"/>
          <w:u w:val="single"/>
          <w:lang w:val="en-US" w:eastAsia="zh-CN"/>
        </w:rPr>
        <w:t xml:space="preserve">       </w:t>
      </w:r>
      <w:r>
        <w:rPr>
          <w:rFonts w:hint="eastAsia"/>
        </w:rPr>
        <w:t xml:space="preserve">again when the children were gone. </w:t>
      </w:r>
    </w:p>
    <w:p>
      <w:pPr>
        <w:rPr>
          <w:rFonts w:hint="eastAsia"/>
        </w:rPr>
      </w:pPr>
    </w:p>
    <w:p>
      <w:pPr>
        <w:rPr>
          <w:rFonts w:hint="eastAsia"/>
        </w:rPr>
      </w:pPr>
      <w:r>
        <w:rPr>
          <w:rFonts w:hint="eastAsia"/>
        </w:rPr>
        <w:t>A. quite</w:t>
      </w:r>
    </w:p>
    <w:p>
      <w:pPr>
        <w:rPr>
          <w:rFonts w:hint="eastAsia"/>
        </w:rPr>
      </w:pPr>
    </w:p>
    <w:p>
      <w:pPr>
        <w:rPr>
          <w:rFonts w:hint="eastAsia"/>
        </w:rPr>
      </w:pPr>
      <w:r>
        <w:rPr>
          <w:rFonts w:hint="eastAsia"/>
        </w:rPr>
        <w:t>B. quitely</w:t>
      </w:r>
    </w:p>
    <w:p>
      <w:pPr>
        <w:rPr>
          <w:rFonts w:hint="eastAsia"/>
        </w:rPr>
      </w:pPr>
    </w:p>
    <w:p>
      <w:pPr>
        <w:rPr>
          <w:rFonts w:hint="eastAsia"/>
        </w:rPr>
      </w:pPr>
      <w:r>
        <w:rPr>
          <w:rFonts w:hint="eastAsia"/>
        </w:rPr>
        <w:t>C. quiet</w:t>
      </w:r>
    </w:p>
    <w:p>
      <w:pPr>
        <w:rPr>
          <w:rFonts w:hint="eastAsia"/>
        </w:rPr>
      </w:pPr>
    </w:p>
    <w:p>
      <w:pPr>
        <w:rPr>
          <w:rFonts w:hint="eastAsia"/>
        </w:rPr>
      </w:pPr>
      <w:r>
        <w:rPr>
          <w:rFonts w:hint="eastAsia"/>
        </w:rPr>
        <w:t>D. quietly</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____, I'm busy preparing for the exams. </w:t>
      </w:r>
    </w:p>
    <w:p>
      <w:pPr>
        <w:rPr>
          <w:rFonts w:hint="eastAsia"/>
        </w:rPr>
      </w:pPr>
    </w:p>
    <w:p>
      <w:pPr>
        <w:rPr>
          <w:rFonts w:hint="eastAsia"/>
        </w:rPr>
      </w:pPr>
      <w:r>
        <w:rPr>
          <w:rFonts w:hint="eastAsia"/>
        </w:rPr>
        <w:t>A. At the moment</w:t>
      </w:r>
    </w:p>
    <w:p>
      <w:pPr>
        <w:rPr>
          <w:rFonts w:hint="eastAsia"/>
        </w:rPr>
      </w:pPr>
    </w:p>
    <w:p>
      <w:pPr>
        <w:rPr>
          <w:rFonts w:hint="eastAsia"/>
        </w:rPr>
      </w:pPr>
      <w:r>
        <w:rPr>
          <w:rFonts w:hint="eastAsia"/>
        </w:rPr>
        <w:t>B. At moment</w:t>
      </w:r>
    </w:p>
    <w:p>
      <w:pPr>
        <w:rPr>
          <w:rFonts w:hint="eastAsia"/>
        </w:rPr>
      </w:pPr>
    </w:p>
    <w:p>
      <w:pPr>
        <w:rPr>
          <w:rFonts w:hint="eastAsia"/>
        </w:rPr>
      </w:pPr>
      <w:r>
        <w:rPr>
          <w:rFonts w:hint="eastAsia"/>
        </w:rPr>
        <w:t>C. The moment</w:t>
      </w:r>
    </w:p>
    <w:p>
      <w:pPr>
        <w:rPr>
          <w:rFonts w:hint="eastAsia"/>
        </w:rPr>
      </w:pPr>
    </w:p>
    <w:p>
      <w:pPr>
        <w:rPr>
          <w:rFonts w:hint="eastAsia"/>
        </w:rPr>
      </w:pPr>
      <w:r>
        <w:rPr>
          <w:rFonts w:hint="eastAsia"/>
        </w:rPr>
        <w:t>D. At the time</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At last firemen have____a big forest fire in California. </w:t>
      </w:r>
    </w:p>
    <w:p>
      <w:pPr>
        <w:rPr>
          <w:rFonts w:hint="eastAsia"/>
        </w:rPr>
      </w:pPr>
    </w:p>
    <w:p>
      <w:pPr>
        <w:rPr>
          <w:rFonts w:hint="eastAsia"/>
        </w:rPr>
      </w:pPr>
      <w:r>
        <w:rPr>
          <w:rFonts w:hint="eastAsia"/>
        </w:rPr>
        <w:t>A. put off</w:t>
      </w:r>
    </w:p>
    <w:p>
      <w:pPr>
        <w:rPr>
          <w:rFonts w:hint="eastAsia"/>
        </w:rPr>
      </w:pPr>
    </w:p>
    <w:p>
      <w:pPr>
        <w:rPr>
          <w:rFonts w:hint="eastAsia"/>
        </w:rPr>
      </w:pPr>
      <w:r>
        <w:rPr>
          <w:rFonts w:hint="eastAsia"/>
        </w:rPr>
        <w:t>B. put on</w:t>
      </w:r>
    </w:p>
    <w:p>
      <w:pPr>
        <w:rPr>
          <w:rFonts w:hint="eastAsia"/>
        </w:rPr>
      </w:pPr>
    </w:p>
    <w:p>
      <w:pPr>
        <w:rPr>
          <w:rFonts w:hint="eastAsia"/>
        </w:rPr>
      </w:pPr>
      <w:r>
        <w:rPr>
          <w:rFonts w:hint="eastAsia"/>
        </w:rPr>
        <w:t>C. put out</w:t>
      </w:r>
    </w:p>
    <w:p>
      <w:pPr>
        <w:rPr>
          <w:rFonts w:hint="eastAsia"/>
        </w:rPr>
      </w:pPr>
    </w:p>
    <w:p>
      <w:pPr>
        <w:rPr>
          <w:rFonts w:hint="eastAsia"/>
        </w:rPr>
      </w:pPr>
      <w:r>
        <w:rPr>
          <w:rFonts w:hint="eastAsia"/>
        </w:rPr>
        <w:t>D. put with</w:t>
      </w: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I'll try and find ____ the name of the person who saved my life yesterday. </w:t>
      </w:r>
    </w:p>
    <w:p>
      <w:pPr>
        <w:rPr>
          <w:rFonts w:hint="eastAsia"/>
        </w:rPr>
      </w:pPr>
    </w:p>
    <w:p>
      <w:pPr>
        <w:rPr>
          <w:rFonts w:hint="eastAsia"/>
        </w:rPr>
      </w:pPr>
      <w:r>
        <w:rPr>
          <w:rFonts w:hint="eastAsia"/>
        </w:rPr>
        <w:t>A. at</w:t>
      </w:r>
    </w:p>
    <w:p>
      <w:pPr>
        <w:rPr>
          <w:rFonts w:hint="eastAsia"/>
        </w:rPr>
      </w:pPr>
    </w:p>
    <w:p>
      <w:pPr>
        <w:rPr>
          <w:rFonts w:hint="eastAsia"/>
        </w:rPr>
      </w:pPr>
      <w:r>
        <w:rPr>
          <w:rFonts w:hint="eastAsia"/>
        </w:rPr>
        <w:t>B. out</w:t>
      </w:r>
    </w:p>
    <w:p>
      <w:pPr>
        <w:rPr>
          <w:rFonts w:hint="eastAsia"/>
        </w:rPr>
      </w:pPr>
    </w:p>
    <w:p>
      <w:pPr>
        <w:rPr>
          <w:rFonts w:hint="eastAsia"/>
        </w:rPr>
      </w:pPr>
      <w:r>
        <w:rPr>
          <w:rFonts w:hint="eastAsia"/>
        </w:rPr>
        <w:t>C. with</w:t>
      </w:r>
    </w:p>
    <w:p>
      <w:pPr>
        <w:rPr>
          <w:rFonts w:hint="eastAsia"/>
        </w:rPr>
      </w:pPr>
    </w:p>
    <w:p>
      <w:pPr>
        <w:rPr>
          <w:rFonts w:hint="eastAsia"/>
        </w:rPr>
      </w:pPr>
      <w:r>
        <w:rPr>
          <w:rFonts w:hint="eastAsia"/>
        </w:rPr>
        <w:t>D. off</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They were also quite sure ____a cigarette end did not start the fire. </w:t>
      </w:r>
    </w:p>
    <w:p>
      <w:pPr>
        <w:rPr>
          <w:rFonts w:hint="eastAsia"/>
        </w:rPr>
      </w:pPr>
    </w:p>
    <w:p>
      <w:pPr>
        <w:rPr>
          <w:rFonts w:hint="eastAsia"/>
        </w:rPr>
      </w:pPr>
      <w:r>
        <w:rPr>
          <w:rFonts w:hint="eastAsia"/>
        </w:rPr>
        <w:t>A. that</w:t>
      </w:r>
    </w:p>
    <w:p>
      <w:pPr>
        <w:rPr>
          <w:rFonts w:hint="eastAsia"/>
        </w:rPr>
      </w:pPr>
    </w:p>
    <w:p>
      <w:pPr>
        <w:rPr>
          <w:rFonts w:hint="eastAsia"/>
        </w:rPr>
      </w:pPr>
      <w:r>
        <w:rPr>
          <w:rFonts w:hint="eastAsia"/>
        </w:rPr>
        <w:t>B. what</w:t>
      </w:r>
    </w:p>
    <w:p>
      <w:pPr>
        <w:rPr>
          <w:rFonts w:hint="eastAsia"/>
        </w:rPr>
      </w:pPr>
    </w:p>
    <w:p>
      <w:pPr>
        <w:rPr>
          <w:rFonts w:hint="eastAsia"/>
        </w:rPr>
      </w:pPr>
      <w:r>
        <w:rPr>
          <w:rFonts w:hint="eastAsia"/>
        </w:rPr>
        <w:t>C. which</w:t>
      </w:r>
    </w:p>
    <w:p>
      <w:pPr>
        <w:rPr>
          <w:rFonts w:hint="eastAsia"/>
        </w:rPr>
      </w:pPr>
    </w:p>
    <w:p>
      <w:pPr>
        <w:rPr>
          <w:rFonts w:hint="eastAsia"/>
        </w:rPr>
      </w:pPr>
      <w:r>
        <w:rPr>
          <w:rFonts w:hint="eastAsia"/>
        </w:rPr>
        <w:t>D. who</w:t>
      </w: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 don't know who </w:t>
      </w:r>
      <w:r>
        <w:rPr>
          <w:rFonts w:hint="eastAsia"/>
          <w:u w:val="single"/>
          <w:lang w:val="en-US" w:eastAsia="zh-CN"/>
        </w:rPr>
        <w:t xml:space="preserve">      </w:t>
      </w:r>
      <w:r>
        <w:rPr>
          <w:rFonts w:hint="eastAsia"/>
        </w:rPr>
        <w:t xml:space="preserve">America. </w:t>
      </w:r>
    </w:p>
    <w:p>
      <w:pPr>
        <w:rPr>
          <w:rFonts w:hint="eastAsia"/>
        </w:rPr>
      </w:pPr>
    </w:p>
    <w:p>
      <w:pPr>
        <w:rPr>
          <w:rFonts w:hint="eastAsia"/>
        </w:rPr>
      </w:pPr>
      <w:r>
        <w:rPr>
          <w:rFonts w:hint="eastAsia"/>
        </w:rPr>
        <w:t>A. found</w:t>
      </w:r>
    </w:p>
    <w:p>
      <w:pPr>
        <w:rPr>
          <w:rFonts w:hint="eastAsia"/>
        </w:rPr>
      </w:pPr>
    </w:p>
    <w:p>
      <w:pPr>
        <w:rPr>
          <w:rFonts w:hint="eastAsia"/>
        </w:rPr>
      </w:pPr>
      <w:r>
        <w:rPr>
          <w:rFonts w:hint="eastAsia"/>
        </w:rPr>
        <w:t>B. discovered</w:t>
      </w:r>
    </w:p>
    <w:p>
      <w:pPr>
        <w:rPr>
          <w:rFonts w:hint="eastAsia"/>
        </w:rPr>
      </w:pPr>
    </w:p>
    <w:p>
      <w:pPr>
        <w:rPr>
          <w:rFonts w:hint="eastAsia"/>
        </w:rPr>
      </w:pPr>
      <w:r>
        <w:rPr>
          <w:rFonts w:hint="eastAsia"/>
        </w:rPr>
        <w:t>C. found out</w:t>
      </w:r>
    </w:p>
    <w:p>
      <w:pPr>
        <w:rPr>
          <w:rFonts w:hint="eastAsia"/>
        </w:rPr>
      </w:pPr>
    </w:p>
    <w:p>
      <w:pPr>
        <w:rPr>
          <w:rFonts w:hint="eastAsia"/>
        </w:rPr>
      </w:pPr>
      <w:r>
        <w:rPr>
          <w:rFonts w:hint="eastAsia"/>
        </w:rPr>
        <w:t>D. looked for</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The villagers were surprised to see the ____ of an aeroplane near the lake. </w:t>
      </w:r>
    </w:p>
    <w:p>
      <w:pPr>
        <w:rPr>
          <w:rFonts w:hint="eastAsia"/>
        </w:rPr>
      </w:pPr>
    </w:p>
    <w:p>
      <w:pPr>
        <w:rPr>
          <w:rFonts w:hint="eastAsia"/>
        </w:rPr>
      </w:pPr>
      <w:r>
        <w:rPr>
          <w:rFonts w:hint="eastAsia"/>
        </w:rPr>
        <w:t xml:space="preserve">A. remains </w:t>
      </w:r>
    </w:p>
    <w:p>
      <w:pPr>
        <w:rPr>
          <w:rFonts w:hint="eastAsia"/>
        </w:rPr>
      </w:pPr>
    </w:p>
    <w:p>
      <w:pPr>
        <w:rPr>
          <w:rFonts w:hint="eastAsia"/>
        </w:rPr>
      </w:pPr>
      <w:r>
        <w:rPr>
          <w:rFonts w:hint="eastAsia"/>
        </w:rPr>
        <w:t>B. remain</w:t>
      </w:r>
    </w:p>
    <w:p>
      <w:pPr>
        <w:rPr>
          <w:rFonts w:hint="eastAsia"/>
        </w:rPr>
      </w:pPr>
    </w:p>
    <w:p>
      <w:pPr>
        <w:rPr>
          <w:rFonts w:hint="eastAsia"/>
        </w:rPr>
      </w:pPr>
      <w:r>
        <w:rPr>
          <w:rFonts w:hint="eastAsia"/>
        </w:rPr>
        <w:t>C. thing</w:t>
      </w:r>
    </w:p>
    <w:p>
      <w:pPr>
        <w:rPr>
          <w:rFonts w:hint="eastAsia"/>
        </w:rPr>
      </w:pPr>
    </w:p>
    <w:p>
      <w:pPr>
        <w:rPr>
          <w:rFonts w:hint="eastAsia"/>
        </w:rPr>
      </w:pPr>
      <w:r>
        <w:rPr>
          <w:rFonts w:hint="eastAsia"/>
        </w:rPr>
        <w:t>D. matter</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Did you wind this piece of wire ____ the tree?</w:t>
      </w:r>
    </w:p>
    <w:p>
      <w:pPr>
        <w:rPr>
          <w:rFonts w:hint="eastAsia"/>
        </w:rPr>
      </w:pPr>
    </w:p>
    <w:p>
      <w:pPr>
        <w:rPr>
          <w:rFonts w:hint="eastAsia"/>
        </w:rPr>
      </w:pPr>
      <w:r>
        <w:rPr>
          <w:rFonts w:hint="eastAsia"/>
        </w:rPr>
        <w:t>A. round</w:t>
      </w:r>
    </w:p>
    <w:p>
      <w:pPr>
        <w:rPr>
          <w:rFonts w:hint="eastAsia"/>
        </w:rPr>
      </w:pPr>
    </w:p>
    <w:p>
      <w:pPr>
        <w:rPr>
          <w:rFonts w:hint="eastAsia"/>
        </w:rPr>
      </w:pPr>
      <w:r>
        <w:rPr>
          <w:rFonts w:hint="eastAsia"/>
        </w:rPr>
        <w:t>B. along</w:t>
      </w:r>
    </w:p>
    <w:p>
      <w:pPr>
        <w:rPr>
          <w:rFonts w:hint="eastAsia"/>
        </w:rPr>
      </w:pPr>
    </w:p>
    <w:p>
      <w:pPr>
        <w:rPr>
          <w:rFonts w:hint="eastAsia"/>
        </w:rPr>
      </w:pPr>
      <w:r>
        <w:rPr>
          <w:rFonts w:hint="eastAsia"/>
        </w:rPr>
        <w:t>C. with</w:t>
      </w:r>
    </w:p>
    <w:p>
      <w:pPr>
        <w:rPr>
          <w:rFonts w:hint="eastAsia"/>
        </w:rPr>
      </w:pPr>
    </w:p>
    <w:p>
      <w:pPr>
        <w:rPr>
          <w:rFonts w:hint="eastAsia"/>
        </w:rPr>
      </w:pPr>
      <w:r>
        <w:rPr>
          <w:rFonts w:hint="eastAsia"/>
        </w:rPr>
        <w:t>D. at</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rPr>
      </w:pPr>
      <w:r>
        <w:rPr>
          <w:rFonts w:hint="eastAsia"/>
        </w:rPr>
        <w:t xml:space="preserve">This morning I got up very ____. </w:t>
      </w:r>
    </w:p>
    <w:p>
      <w:pPr>
        <w:rPr>
          <w:rFonts w:hint="eastAsia"/>
        </w:rPr>
      </w:pPr>
    </w:p>
    <w:p>
      <w:pPr>
        <w:rPr>
          <w:rFonts w:hint="eastAsia"/>
        </w:rPr>
      </w:pPr>
      <w:r>
        <w:rPr>
          <w:rFonts w:hint="eastAsia"/>
        </w:rPr>
        <w:t>A. lately</w:t>
      </w:r>
    </w:p>
    <w:p>
      <w:pPr>
        <w:rPr>
          <w:rFonts w:hint="eastAsia"/>
        </w:rPr>
      </w:pPr>
    </w:p>
    <w:p>
      <w:pPr>
        <w:rPr>
          <w:rFonts w:hint="eastAsia"/>
        </w:rPr>
      </w:pPr>
      <w:r>
        <w:rPr>
          <w:rFonts w:hint="eastAsia"/>
        </w:rPr>
        <w:t>B. late</w:t>
      </w:r>
    </w:p>
    <w:p>
      <w:pPr>
        <w:rPr>
          <w:rFonts w:hint="eastAsia"/>
        </w:rPr>
      </w:pPr>
    </w:p>
    <w:p>
      <w:pPr>
        <w:rPr>
          <w:rFonts w:hint="eastAsia"/>
        </w:rPr>
      </w:pPr>
      <w:r>
        <w:rPr>
          <w:rFonts w:hint="eastAsia"/>
        </w:rPr>
        <w:t>C. later</w:t>
      </w:r>
    </w:p>
    <w:p>
      <w:pPr>
        <w:rPr>
          <w:rFonts w:hint="eastAsia"/>
        </w:rPr>
      </w:pPr>
    </w:p>
    <w:p>
      <w:pPr>
        <w:rPr>
          <w:rFonts w:hint="eastAsia"/>
        </w:rPr>
      </w:pPr>
      <w:r>
        <w:rPr>
          <w:rFonts w:hint="eastAsia"/>
        </w:rPr>
        <w:t>D. latter</w:t>
      </w:r>
    </w:p>
    <w:p>
      <w:pPr>
        <w:rPr>
          <w:rFonts w:hint="eastAsia"/>
        </w:rPr>
      </w:pPr>
    </w:p>
    <w:p>
      <w:pPr>
        <w:rPr>
          <w:rFonts w:hint="eastAsia"/>
        </w:rPr>
      </w:pPr>
      <w:r>
        <w:rPr>
          <w:rFonts w:hint="eastAsia"/>
        </w:rPr>
        <w:t>正确答案是：B</w:t>
      </w:r>
    </w:p>
    <w:p>
      <w:pPr>
        <w:rPr>
          <w:rFonts w:hint="eastAsia"/>
        </w:rPr>
      </w:pPr>
    </w:p>
    <w:p>
      <w:pPr>
        <w:rPr>
          <w:rFonts w:hint="eastAsia" w:eastAsiaTheme="minorEastAsia"/>
          <w:lang w:eastAsia="zh-CN"/>
        </w:rPr>
      </w:pPr>
    </w:p>
    <w:p>
      <w:pPr>
        <w:rPr>
          <w:rFonts w:hint="eastAsia"/>
        </w:rPr>
      </w:pPr>
      <w:r>
        <w:rPr>
          <w:rFonts w:hint="eastAsia"/>
        </w:rPr>
        <w:t>Many people</w:t>
      </w:r>
      <w:r>
        <w:rPr>
          <w:rFonts w:hint="eastAsia"/>
          <w:lang w:val="en-US" w:eastAsia="zh-CN"/>
        </w:rPr>
        <w:t xml:space="preserve"> </w:t>
      </w:r>
      <w:r>
        <w:rPr>
          <w:rFonts w:hint="eastAsia"/>
          <w:u w:val="single"/>
          <w:lang w:val="en-US" w:eastAsia="zh-CN"/>
        </w:rPr>
        <w:t xml:space="preserve">       </w:t>
      </w:r>
      <w:r>
        <w:rPr>
          <w:rFonts w:hint="eastAsia"/>
        </w:rPr>
        <w:t xml:space="preserve">cigarette ends carelessly. </w:t>
      </w:r>
    </w:p>
    <w:p>
      <w:pPr>
        <w:rPr>
          <w:rFonts w:hint="eastAsia"/>
        </w:rPr>
      </w:pPr>
    </w:p>
    <w:p>
      <w:pPr>
        <w:rPr>
          <w:rFonts w:hint="eastAsia"/>
        </w:rPr>
      </w:pPr>
      <w:r>
        <w:rPr>
          <w:rFonts w:hint="eastAsia"/>
        </w:rPr>
        <w:t>A. throw to</w:t>
      </w:r>
    </w:p>
    <w:p>
      <w:pPr>
        <w:rPr>
          <w:rFonts w:hint="eastAsia"/>
        </w:rPr>
      </w:pPr>
    </w:p>
    <w:p>
      <w:pPr>
        <w:rPr>
          <w:rFonts w:hint="eastAsia"/>
        </w:rPr>
      </w:pPr>
      <w:r>
        <w:rPr>
          <w:rFonts w:hint="eastAsia"/>
        </w:rPr>
        <w:t>B. throw to</w:t>
      </w:r>
    </w:p>
    <w:p>
      <w:pPr>
        <w:rPr>
          <w:rFonts w:hint="eastAsia"/>
        </w:rPr>
      </w:pPr>
    </w:p>
    <w:p>
      <w:pPr>
        <w:rPr>
          <w:rFonts w:hint="eastAsia"/>
        </w:rPr>
      </w:pPr>
      <w:r>
        <w:rPr>
          <w:rFonts w:hint="eastAsia"/>
        </w:rPr>
        <w:t>C. throw at</w:t>
      </w:r>
    </w:p>
    <w:p>
      <w:pPr>
        <w:rPr>
          <w:rFonts w:hint="eastAsia"/>
        </w:rPr>
      </w:pPr>
    </w:p>
    <w:p>
      <w:pPr>
        <w:rPr>
          <w:rFonts w:hint="eastAsia"/>
        </w:rPr>
      </w:pPr>
      <w:r>
        <w:rPr>
          <w:rFonts w:hint="eastAsia"/>
        </w:rPr>
        <w:t>D. throw away</w:t>
      </w: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Do you know the </w:t>
      </w:r>
      <w:r>
        <w:rPr>
          <w:rFonts w:hint="eastAsia"/>
          <w:lang w:val="en-US" w:eastAsia="zh-CN"/>
        </w:rPr>
        <w:t xml:space="preserve"> </w:t>
      </w:r>
      <w:r>
        <w:rPr>
          <w:rFonts w:hint="eastAsia"/>
          <w:u w:val="single"/>
          <w:lang w:val="en-US" w:eastAsia="zh-CN"/>
        </w:rPr>
        <w:t xml:space="preserve">     </w:t>
      </w:r>
      <w:r>
        <w:rPr>
          <w:rFonts w:hint="eastAsia"/>
        </w:rPr>
        <w:t>of the war?</w:t>
      </w:r>
    </w:p>
    <w:p>
      <w:pPr>
        <w:rPr>
          <w:rFonts w:hint="eastAsia"/>
        </w:rPr>
      </w:pPr>
    </w:p>
    <w:p>
      <w:pPr>
        <w:rPr>
          <w:rFonts w:hint="eastAsia"/>
        </w:rPr>
      </w:pPr>
      <w:r>
        <w:rPr>
          <w:rFonts w:hint="eastAsia"/>
        </w:rPr>
        <w:t>A. reason</w:t>
      </w:r>
    </w:p>
    <w:p>
      <w:pPr>
        <w:rPr>
          <w:rFonts w:hint="eastAsia"/>
        </w:rPr>
      </w:pPr>
    </w:p>
    <w:p>
      <w:pPr>
        <w:rPr>
          <w:rFonts w:hint="eastAsia"/>
        </w:rPr>
      </w:pPr>
      <w:r>
        <w:rPr>
          <w:rFonts w:hint="eastAsia"/>
        </w:rPr>
        <w:t>B. reasons</w:t>
      </w:r>
    </w:p>
    <w:p>
      <w:pPr>
        <w:rPr>
          <w:rFonts w:hint="eastAsia"/>
        </w:rPr>
      </w:pPr>
    </w:p>
    <w:p>
      <w:pPr>
        <w:rPr>
          <w:rFonts w:hint="eastAsia"/>
        </w:rPr>
      </w:pPr>
      <w:r>
        <w:rPr>
          <w:rFonts w:hint="eastAsia"/>
        </w:rPr>
        <w:t>C. cause</w:t>
      </w:r>
    </w:p>
    <w:p>
      <w:pPr>
        <w:rPr>
          <w:rFonts w:hint="eastAsia"/>
        </w:rPr>
      </w:pPr>
    </w:p>
    <w:p>
      <w:pPr>
        <w:rPr>
          <w:rFonts w:hint="eastAsia"/>
        </w:rPr>
      </w:pPr>
      <w:r>
        <w:rPr>
          <w:rFonts w:hint="eastAsia"/>
        </w:rPr>
        <w:t>D. casues</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Give me your ____ for going there. </w:t>
      </w:r>
    </w:p>
    <w:p>
      <w:pPr>
        <w:rPr>
          <w:rFonts w:hint="eastAsia"/>
        </w:rPr>
      </w:pPr>
    </w:p>
    <w:p>
      <w:pPr>
        <w:rPr>
          <w:rFonts w:hint="eastAsia"/>
        </w:rPr>
      </w:pPr>
      <w:r>
        <w:rPr>
          <w:rFonts w:hint="eastAsia"/>
        </w:rPr>
        <w:t>A. reason</w:t>
      </w:r>
    </w:p>
    <w:p>
      <w:pPr>
        <w:rPr>
          <w:rFonts w:hint="eastAsia"/>
        </w:rPr>
      </w:pPr>
    </w:p>
    <w:p>
      <w:pPr>
        <w:rPr>
          <w:rFonts w:hint="eastAsia"/>
        </w:rPr>
      </w:pPr>
      <w:r>
        <w:rPr>
          <w:rFonts w:hint="eastAsia"/>
        </w:rPr>
        <w:t>B. cause</w:t>
      </w:r>
    </w:p>
    <w:p>
      <w:pPr>
        <w:rPr>
          <w:rFonts w:hint="eastAsia"/>
        </w:rPr>
      </w:pPr>
    </w:p>
    <w:p>
      <w:pPr>
        <w:rPr>
          <w:rFonts w:hint="eastAsia"/>
        </w:rPr>
      </w:pPr>
      <w:r>
        <w:rPr>
          <w:rFonts w:hint="eastAsia"/>
        </w:rPr>
        <w:t>C. because</w:t>
      </w:r>
    </w:p>
    <w:p>
      <w:pPr>
        <w:rPr>
          <w:rFonts w:hint="eastAsia"/>
        </w:rPr>
      </w:pPr>
    </w:p>
    <w:p>
      <w:pPr>
        <w:numPr>
          <w:ilvl w:val="0"/>
          <w:numId w:val="18"/>
        </w:numPr>
        <w:rPr>
          <w:rFonts w:hint="eastAsia"/>
        </w:rPr>
      </w:pPr>
      <w:r>
        <w:rPr>
          <w:rFonts w:hint="eastAsia"/>
        </w:rPr>
        <w:t>Since</w:t>
      </w:r>
    </w:p>
    <w:p>
      <w:pPr>
        <w:numPr>
          <w:ilvl w:val="0"/>
          <w:numId w:val="0"/>
        </w:num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children were at </w:t>
      </w:r>
      <w:r>
        <w:rPr>
          <w:rFonts w:hint="eastAsia"/>
          <w:u w:val="single"/>
          <w:lang w:val="en-US" w:eastAsia="zh-CN"/>
        </w:rPr>
        <w:t xml:space="preserve">     </w:t>
      </w:r>
      <w:r>
        <w:rPr>
          <w:rFonts w:hint="eastAsia"/>
        </w:rPr>
        <w:t xml:space="preserve">school, my husband was at work. </w:t>
      </w:r>
    </w:p>
    <w:p>
      <w:pPr>
        <w:rPr>
          <w:rFonts w:hint="eastAsia"/>
        </w:rPr>
      </w:pPr>
    </w:p>
    <w:p>
      <w:pPr>
        <w:rPr>
          <w:rFonts w:hint="eastAsia"/>
        </w:rPr>
      </w:pPr>
      <w:r>
        <w:rPr>
          <w:rFonts w:hint="eastAsia"/>
        </w:rPr>
        <w:t>A. the</w:t>
      </w:r>
    </w:p>
    <w:p>
      <w:pPr>
        <w:rPr>
          <w:rFonts w:hint="eastAsia"/>
        </w:rPr>
      </w:pPr>
    </w:p>
    <w:p>
      <w:pPr>
        <w:rPr>
          <w:rFonts w:hint="eastAsia"/>
        </w:rPr>
      </w:pPr>
      <w:r>
        <w:rPr>
          <w:rFonts w:hint="eastAsia"/>
        </w:rPr>
        <w:t>B. this</w:t>
      </w:r>
    </w:p>
    <w:p>
      <w:pPr>
        <w:rPr>
          <w:rFonts w:hint="eastAsia"/>
        </w:rPr>
      </w:pPr>
    </w:p>
    <w:p>
      <w:pPr>
        <w:rPr>
          <w:rFonts w:hint="eastAsia"/>
        </w:rPr>
      </w:pPr>
      <w:r>
        <w:rPr>
          <w:rFonts w:hint="eastAsia"/>
        </w:rPr>
        <w:t>C. that</w:t>
      </w:r>
    </w:p>
    <w:p>
      <w:pPr>
        <w:rPr>
          <w:rFonts w:hint="eastAsia"/>
        </w:rPr>
      </w:pPr>
    </w:p>
    <w:p>
      <w:pPr>
        <w:rPr>
          <w:rFonts w:hint="eastAsia"/>
        </w:rPr>
      </w:pPr>
      <w:r>
        <w:rPr>
          <w:rFonts w:hint="eastAsia"/>
        </w:rPr>
        <w:t>D. ×</w:t>
      </w: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That's </w:t>
      </w:r>
      <w:r>
        <w:rPr>
          <w:rFonts w:hint="eastAsia"/>
          <w:u w:val="single"/>
          <w:lang w:val="en-US" w:eastAsia="zh-CN"/>
        </w:rPr>
        <w:t xml:space="preserve">     </w:t>
      </w:r>
      <w:r>
        <w:rPr>
          <w:rFonts w:hint="eastAsia"/>
        </w:rPr>
        <w:t xml:space="preserve">what I wanted to tell you. </w:t>
      </w:r>
    </w:p>
    <w:p>
      <w:pPr>
        <w:rPr>
          <w:rFonts w:hint="eastAsia"/>
        </w:rPr>
      </w:pPr>
    </w:p>
    <w:p>
      <w:pPr>
        <w:rPr>
          <w:rFonts w:hint="eastAsia"/>
        </w:rPr>
      </w:pPr>
      <w:r>
        <w:rPr>
          <w:rFonts w:hint="eastAsia"/>
        </w:rPr>
        <w:t>A. exactly</w:t>
      </w:r>
    </w:p>
    <w:p>
      <w:pPr>
        <w:rPr>
          <w:rFonts w:hint="eastAsia"/>
        </w:rPr>
      </w:pPr>
    </w:p>
    <w:p>
      <w:pPr>
        <w:rPr>
          <w:rFonts w:hint="eastAsia"/>
        </w:rPr>
      </w:pPr>
      <w:r>
        <w:rPr>
          <w:rFonts w:hint="eastAsia"/>
        </w:rPr>
        <w:t>B. quietly</w:t>
      </w:r>
    </w:p>
    <w:p>
      <w:pPr>
        <w:rPr>
          <w:rFonts w:hint="eastAsia"/>
        </w:rPr>
      </w:pPr>
    </w:p>
    <w:p>
      <w:pPr>
        <w:rPr>
          <w:rFonts w:hint="eastAsia"/>
        </w:rPr>
      </w:pPr>
      <w:r>
        <w:rPr>
          <w:rFonts w:hint="eastAsia"/>
        </w:rPr>
        <w:t>C. hardly</w:t>
      </w:r>
    </w:p>
    <w:p>
      <w:pPr>
        <w:rPr>
          <w:rFonts w:hint="eastAsia"/>
        </w:rPr>
      </w:pPr>
    </w:p>
    <w:p>
      <w:pPr>
        <w:rPr>
          <w:rFonts w:hint="eastAsia"/>
        </w:rPr>
      </w:pPr>
      <w:r>
        <w:rPr>
          <w:rFonts w:hint="eastAsia"/>
        </w:rPr>
        <w:t>D. lately</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 xml:space="preserve"> </w:t>
      </w:r>
      <w:r>
        <w:rPr>
          <w:rFonts w:hint="eastAsia"/>
          <w:u w:val="single"/>
          <w:lang w:val="en-US" w:eastAsia="zh-CN"/>
        </w:rPr>
        <w:t xml:space="preserve">      </w:t>
      </w:r>
      <w:r>
        <w:rPr>
          <w:rFonts w:hint="eastAsia"/>
        </w:rPr>
        <w:t xml:space="preserve">could have been more annoying. </w:t>
      </w:r>
    </w:p>
    <w:p>
      <w:pPr>
        <w:rPr>
          <w:rFonts w:hint="eastAsia"/>
        </w:rPr>
      </w:pPr>
    </w:p>
    <w:p>
      <w:pPr>
        <w:rPr>
          <w:rFonts w:hint="eastAsia"/>
        </w:rPr>
      </w:pPr>
      <w:r>
        <w:rPr>
          <w:rFonts w:hint="eastAsia"/>
        </w:rPr>
        <w:t>A. Everything</w:t>
      </w:r>
    </w:p>
    <w:p>
      <w:pPr>
        <w:rPr>
          <w:rFonts w:hint="eastAsia"/>
        </w:rPr>
      </w:pPr>
    </w:p>
    <w:p>
      <w:pPr>
        <w:rPr>
          <w:rFonts w:hint="eastAsia"/>
        </w:rPr>
      </w:pPr>
      <w:r>
        <w:rPr>
          <w:rFonts w:hint="eastAsia"/>
        </w:rPr>
        <w:t>B. Anything</w:t>
      </w:r>
    </w:p>
    <w:p>
      <w:pPr>
        <w:rPr>
          <w:rFonts w:hint="eastAsia"/>
        </w:rPr>
      </w:pPr>
    </w:p>
    <w:p>
      <w:pPr>
        <w:rPr>
          <w:rFonts w:hint="eastAsia"/>
        </w:rPr>
      </w:pPr>
      <w:r>
        <w:rPr>
          <w:rFonts w:hint="eastAsia"/>
        </w:rPr>
        <w:t>C. Nothing</w:t>
      </w:r>
    </w:p>
    <w:p>
      <w:pPr>
        <w:rPr>
          <w:rFonts w:hint="eastAsia"/>
        </w:rPr>
      </w:pPr>
    </w:p>
    <w:p>
      <w:pPr>
        <w:rPr>
          <w:rFonts w:hint="eastAsia"/>
        </w:rPr>
      </w:pPr>
      <w:r>
        <w:rPr>
          <w:rFonts w:hint="eastAsia"/>
        </w:rPr>
        <w:t>D. Something</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 persuaded him into </w:t>
      </w:r>
      <w:r>
        <w:rPr>
          <w:rFonts w:hint="eastAsia"/>
          <w:u w:val="single"/>
          <w:lang w:val="en-US" w:eastAsia="zh-CN"/>
        </w:rPr>
        <w:t xml:space="preserve">    </w:t>
      </w:r>
      <w:r>
        <w:rPr>
          <w:rFonts w:hint="eastAsia"/>
        </w:rPr>
        <w:t xml:space="preserve">that plan. </w:t>
      </w:r>
    </w:p>
    <w:p>
      <w:pPr>
        <w:rPr>
          <w:rFonts w:hint="eastAsia"/>
        </w:rPr>
      </w:pPr>
    </w:p>
    <w:p>
      <w:pPr>
        <w:rPr>
          <w:rFonts w:hint="eastAsia"/>
        </w:rPr>
      </w:pPr>
      <w:r>
        <w:rPr>
          <w:rFonts w:hint="eastAsia"/>
        </w:rPr>
        <w:t>A. giving off</w:t>
      </w:r>
    </w:p>
    <w:p>
      <w:pPr>
        <w:rPr>
          <w:rFonts w:hint="eastAsia"/>
        </w:rPr>
      </w:pPr>
    </w:p>
    <w:p>
      <w:pPr>
        <w:rPr>
          <w:rFonts w:hint="eastAsia"/>
        </w:rPr>
      </w:pPr>
      <w:r>
        <w:rPr>
          <w:rFonts w:hint="eastAsia"/>
        </w:rPr>
        <w:t>B. giving up</w:t>
      </w:r>
    </w:p>
    <w:p>
      <w:pPr>
        <w:rPr>
          <w:rFonts w:hint="eastAsia"/>
        </w:rPr>
      </w:pPr>
    </w:p>
    <w:p>
      <w:pPr>
        <w:rPr>
          <w:rFonts w:hint="eastAsia"/>
        </w:rPr>
      </w:pPr>
      <w:r>
        <w:rPr>
          <w:rFonts w:hint="eastAsia"/>
        </w:rPr>
        <w:t>C. giving in</w:t>
      </w:r>
    </w:p>
    <w:p>
      <w:pPr>
        <w:rPr>
          <w:rFonts w:hint="eastAsia"/>
        </w:rPr>
      </w:pPr>
    </w:p>
    <w:p>
      <w:pPr>
        <w:rPr>
          <w:rFonts w:hint="eastAsia"/>
        </w:rPr>
      </w:pPr>
      <w:r>
        <w:rPr>
          <w:rFonts w:hint="eastAsia"/>
        </w:rPr>
        <w:t>D. giving away</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We still have </w:t>
      </w:r>
      <w:r>
        <w:rPr>
          <w:rFonts w:hint="eastAsia"/>
          <w:u w:val="single"/>
          <w:lang w:val="en-US" w:eastAsia="zh-CN"/>
        </w:rPr>
        <w:t xml:space="preserve">     </w:t>
      </w:r>
      <w:r>
        <w:rPr>
          <w:rFonts w:hint="eastAsia"/>
        </w:rPr>
        <w:t xml:space="preserve">sugar. We don't need ____________ sugar now. </w:t>
      </w:r>
    </w:p>
    <w:p>
      <w:pPr>
        <w:rPr>
          <w:rFonts w:hint="eastAsia"/>
        </w:rPr>
      </w:pPr>
    </w:p>
    <w:p>
      <w:pPr>
        <w:rPr>
          <w:rFonts w:hint="eastAsia"/>
        </w:rPr>
      </w:pPr>
      <w:r>
        <w:rPr>
          <w:rFonts w:hint="eastAsia"/>
        </w:rPr>
        <w:t>A. some. . . any</w:t>
      </w:r>
    </w:p>
    <w:p>
      <w:pPr>
        <w:rPr>
          <w:rFonts w:hint="eastAsia"/>
        </w:rPr>
      </w:pPr>
    </w:p>
    <w:p>
      <w:pPr>
        <w:rPr>
          <w:rFonts w:hint="eastAsia"/>
        </w:rPr>
      </w:pPr>
      <w:r>
        <w:rPr>
          <w:rFonts w:hint="eastAsia"/>
        </w:rPr>
        <w:t>B. any. . . some</w:t>
      </w:r>
    </w:p>
    <w:p>
      <w:pPr>
        <w:rPr>
          <w:rFonts w:hint="eastAsia"/>
        </w:rPr>
      </w:pPr>
    </w:p>
    <w:p>
      <w:pPr>
        <w:rPr>
          <w:rFonts w:hint="eastAsia"/>
        </w:rPr>
      </w:pPr>
      <w:r>
        <w:rPr>
          <w:rFonts w:hint="eastAsia"/>
        </w:rPr>
        <w:t>C. a … some</w:t>
      </w:r>
    </w:p>
    <w:p>
      <w:pPr>
        <w:rPr>
          <w:rFonts w:hint="eastAsia"/>
        </w:rPr>
      </w:pPr>
    </w:p>
    <w:p>
      <w:pPr>
        <w:rPr>
          <w:rFonts w:hint="eastAsia"/>
        </w:rPr>
      </w:pPr>
      <w:r>
        <w:rPr>
          <w:rFonts w:hint="eastAsia"/>
        </w:rPr>
        <w:t>D. some. . . a</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Government always makes sure that </w:t>
      </w:r>
      <w:r>
        <w:rPr>
          <w:rFonts w:hint="eastAsia"/>
          <w:u w:val="single"/>
          <w:lang w:val="en-US" w:eastAsia="zh-CN"/>
        </w:rPr>
        <w:t xml:space="preserve">      </w:t>
      </w:r>
      <w:r>
        <w:rPr>
          <w:rFonts w:hint="eastAsia"/>
        </w:rPr>
        <w:t xml:space="preserve">old are cared for. </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an</w:t>
      </w:r>
    </w:p>
    <w:p>
      <w:pPr>
        <w:rPr>
          <w:rFonts w:hint="eastAsia"/>
        </w:rPr>
      </w:pPr>
    </w:p>
    <w:p>
      <w:pPr>
        <w:rPr>
          <w:rFonts w:hint="eastAsia"/>
        </w:rPr>
      </w:pPr>
      <w:r>
        <w:rPr>
          <w:rFonts w:hint="eastAsia"/>
        </w:rPr>
        <w:t>C. the</w:t>
      </w:r>
    </w:p>
    <w:p>
      <w:pPr>
        <w:rPr>
          <w:rFonts w:hint="eastAsia"/>
        </w:rPr>
      </w:pPr>
    </w:p>
    <w:p>
      <w:pPr>
        <w:rPr>
          <w:rFonts w:hint="eastAsia"/>
        </w:rPr>
      </w:pPr>
      <w:r>
        <w:rPr>
          <w:rFonts w:hint="eastAsia"/>
        </w:rPr>
        <w:t>D. this</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Sam is </w:t>
      </w:r>
      <w:r>
        <w:rPr>
          <w:rFonts w:hint="eastAsia"/>
          <w:u w:val="single"/>
          <w:lang w:val="en-US" w:eastAsia="zh-CN"/>
        </w:rPr>
        <w:t xml:space="preserve">     </w:t>
      </w:r>
      <w:r>
        <w:rPr>
          <w:rFonts w:hint="eastAsia"/>
        </w:rPr>
        <w:t xml:space="preserve">young man with a lot of money. </w:t>
      </w:r>
    </w:p>
    <w:p>
      <w:pPr>
        <w:rPr>
          <w:rFonts w:hint="eastAsia"/>
        </w:rPr>
      </w:pPr>
    </w:p>
    <w:p>
      <w:pPr>
        <w:rPr>
          <w:rFonts w:hint="eastAsia"/>
        </w:rPr>
      </w:pPr>
      <w:r>
        <w:rPr>
          <w:rFonts w:hint="eastAsia"/>
        </w:rPr>
        <w:t>A. an</w:t>
      </w:r>
    </w:p>
    <w:p>
      <w:pPr>
        <w:rPr>
          <w:rFonts w:hint="eastAsia"/>
        </w:rPr>
      </w:pPr>
    </w:p>
    <w:p>
      <w:pPr>
        <w:rPr>
          <w:rFonts w:hint="eastAsia"/>
        </w:rPr>
      </w:pPr>
      <w:r>
        <w:rPr>
          <w:rFonts w:hint="eastAsia"/>
        </w:rPr>
        <w:t>B. the</w:t>
      </w:r>
    </w:p>
    <w:p>
      <w:pPr>
        <w:rPr>
          <w:rFonts w:hint="eastAsia"/>
        </w:rPr>
      </w:pPr>
    </w:p>
    <w:p>
      <w:pPr>
        <w:rPr>
          <w:rFonts w:hint="eastAsia"/>
        </w:rPr>
      </w:pPr>
      <w:r>
        <w:rPr>
          <w:rFonts w:hint="eastAsia"/>
        </w:rPr>
        <w:t>C. a</w:t>
      </w:r>
    </w:p>
    <w:p>
      <w:pPr>
        <w:rPr>
          <w:rFonts w:hint="eastAsia"/>
        </w:rPr>
      </w:pPr>
    </w:p>
    <w:p>
      <w:pPr>
        <w:rPr>
          <w:rFonts w:hint="eastAsia"/>
        </w:rPr>
      </w:pPr>
      <w:r>
        <w:rPr>
          <w:rFonts w:hint="eastAsia"/>
        </w:rPr>
        <w:t>D. ×</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Your bag is under </w:t>
      </w:r>
      <w:r>
        <w:rPr>
          <w:rFonts w:hint="eastAsia"/>
          <w:u w:val="single"/>
          <w:lang w:val="en-US" w:eastAsia="zh-CN"/>
        </w:rPr>
        <w:t xml:space="preserve">      </w:t>
      </w:r>
      <w:r>
        <w:rPr>
          <w:rFonts w:hint="eastAsia"/>
        </w:rPr>
        <w:t xml:space="preserve">bed. </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the</w:t>
      </w:r>
    </w:p>
    <w:p>
      <w:pPr>
        <w:rPr>
          <w:rFonts w:hint="eastAsia"/>
        </w:rPr>
      </w:pPr>
    </w:p>
    <w:p>
      <w:pPr>
        <w:rPr>
          <w:rFonts w:hint="eastAsia"/>
        </w:rPr>
      </w:pPr>
      <w:r>
        <w:rPr>
          <w:rFonts w:hint="eastAsia"/>
        </w:rPr>
        <w:t>C. this</w:t>
      </w:r>
    </w:p>
    <w:p>
      <w:pPr>
        <w:rPr>
          <w:rFonts w:hint="eastAsia"/>
        </w:rPr>
      </w:pPr>
    </w:p>
    <w:p>
      <w:pPr>
        <w:rPr>
          <w:rFonts w:hint="eastAsia"/>
        </w:rPr>
      </w:pPr>
      <w:r>
        <w:rPr>
          <w:rFonts w:hint="eastAsia"/>
        </w:rPr>
        <w:t>D. ×</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 was busy </w:t>
      </w:r>
      <w:r>
        <w:rPr>
          <w:rFonts w:hint="eastAsia"/>
          <w:u w:val="single"/>
          <w:lang w:val="en-US" w:eastAsia="zh-CN"/>
        </w:rPr>
        <w:t xml:space="preserve">      </w:t>
      </w:r>
      <w:r>
        <w:rPr>
          <w:rFonts w:hint="eastAsia"/>
        </w:rPr>
        <w:t xml:space="preserve">butter and flour. </w:t>
      </w:r>
    </w:p>
    <w:p>
      <w:pPr>
        <w:rPr>
          <w:rFonts w:hint="eastAsia"/>
        </w:rPr>
      </w:pPr>
    </w:p>
    <w:p>
      <w:pPr>
        <w:rPr>
          <w:rFonts w:hint="eastAsia"/>
        </w:rPr>
      </w:pPr>
      <w:r>
        <w:rPr>
          <w:rFonts w:hint="eastAsia"/>
        </w:rPr>
        <w:t>A. to mix</w:t>
      </w:r>
    </w:p>
    <w:p>
      <w:pPr>
        <w:rPr>
          <w:rFonts w:hint="eastAsia"/>
        </w:rPr>
      </w:pPr>
    </w:p>
    <w:p>
      <w:pPr>
        <w:rPr>
          <w:rFonts w:hint="eastAsia"/>
        </w:rPr>
      </w:pPr>
      <w:r>
        <w:rPr>
          <w:rFonts w:hint="eastAsia"/>
        </w:rPr>
        <w:t>B. at mixing</w:t>
      </w:r>
    </w:p>
    <w:p>
      <w:pPr>
        <w:rPr>
          <w:rFonts w:hint="eastAsia"/>
        </w:rPr>
      </w:pPr>
    </w:p>
    <w:p>
      <w:pPr>
        <w:rPr>
          <w:rFonts w:hint="eastAsia"/>
        </w:rPr>
      </w:pPr>
      <w:r>
        <w:rPr>
          <w:rFonts w:hint="eastAsia"/>
        </w:rPr>
        <w:t>C. mixing</w:t>
      </w:r>
    </w:p>
    <w:p>
      <w:pPr>
        <w:rPr>
          <w:rFonts w:hint="eastAsia"/>
        </w:rPr>
      </w:pPr>
    </w:p>
    <w:p>
      <w:pPr>
        <w:rPr>
          <w:rFonts w:hint="eastAsia"/>
        </w:rPr>
      </w:pPr>
      <w:r>
        <w:rPr>
          <w:rFonts w:hint="eastAsia"/>
        </w:rPr>
        <w:t>D. mixed</w:t>
      </w:r>
    </w:p>
    <w:p>
      <w:pPr>
        <w:rPr>
          <w:rFonts w:hint="eastAsia"/>
        </w:rPr>
      </w:pPr>
    </w:p>
    <w:p>
      <w:pPr>
        <w:rPr>
          <w:rFonts w:hint="eastAsia"/>
        </w:rPr>
      </w:pPr>
      <w:r>
        <w:rPr>
          <w:rFonts w:hint="eastAsia"/>
        </w:rPr>
        <w:t>正确答案是：C</w:t>
      </w:r>
    </w:p>
    <w:p>
      <w:pPr>
        <w:rPr>
          <w:rFonts w:hint="eastAsia"/>
        </w:rPr>
      </w:pPr>
    </w:p>
    <w:p>
      <w:pPr>
        <w:rPr>
          <w:rFonts w:hint="eastAsia" w:eastAsiaTheme="minorEastAsia"/>
          <w:lang w:eastAsia="zh-CN"/>
        </w:rPr>
      </w:pPr>
    </w:p>
    <w:p>
      <w:pPr>
        <w:rPr>
          <w:rFonts w:hint="eastAsia"/>
        </w:rPr>
      </w:pPr>
      <w:r>
        <w:rPr>
          <w:rFonts w:hint="eastAsia"/>
        </w:rPr>
        <w:t xml:space="preserve">I </w:t>
      </w:r>
      <w:r>
        <w:rPr>
          <w:rFonts w:hint="eastAsia"/>
          <w:u w:val="single"/>
          <w:lang w:val="en-US" w:eastAsia="zh-CN"/>
        </w:rPr>
        <w:t xml:space="preserve">      </w:t>
      </w:r>
      <w:r>
        <w:rPr>
          <w:rFonts w:hint="eastAsia"/>
        </w:rPr>
        <w:t xml:space="preserve">the voice of Helen Bates. </w:t>
      </w:r>
    </w:p>
    <w:p>
      <w:pPr>
        <w:rPr>
          <w:rFonts w:hint="eastAsia"/>
        </w:rPr>
      </w:pPr>
    </w:p>
    <w:p>
      <w:pPr>
        <w:rPr>
          <w:rFonts w:hint="eastAsia"/>
        </w:rPr>
      </w:pPr>
      <w:r>
        <w:rPr>
          <w:rFonts w:hint="eastAsia"/>
        </w:rPr>
        <w:t>A. am recognized</w:t>
      </w:r>
    </w:p>
    <w:p>
      <w:pPr>
        <w:rPr>
          <w:rFonts w:hint="eastAsia"/>
        </w:rPr>
      </w:pPr>
    </w:p>
    <w:p>
      <w:pPr>
        <w:rPr>
          <w:rFonts w:hint="eastAsia"/>
        </w:rPr>
      </w:pPr>
      <w:r>
        <w:rPr>
          <w:rFonts w:hint="eastAsia"/>
        </w:rPr>
        <w:t>B. was recognized</w:t>
      </w:r>
    </w:p>
    <w:p>
      <w:pPr>
        <w:rPr>
          <w:rFonts w:hint="eastAsia"/>
        </w:rPr>
      </w:pPr>
    </w:p>
    <w:p>
      <w:pPr>
        <w:rPr>
          <w:rFonts w:hint="eastAsia"/>
        </w:rPr>
      </w:pPr>
      <w:r>
        <w:rPr>
          <w:rFonts w:hint="eastAsia"/>
        </w:rPr>
        <w:t>C. recognized</w:t>
      </w:r>
    </w:p>
    <w:p>
      <w:pPr>
        <w:rPr>
          <w:rFonts w:hint="eastAsia"/>
        </w:rPr>
      </w:pPr>
    </w:p>
    <w:p>
      <w:pPr>
        <w:rPr>
          <w:rFonts w:hint="eastAsia"/>
        </w:rPr>
      </w:pPr>
      <w:r>
        <w:rPr>
          <w:rFonts w:hint="eastAsia"/>
        </w:rPr>
        <w:t>D. was recognizing</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default" w:eastAsiaTheme="minorEastAsia"/>
          <w:u w:val="single"/>
          <w:lang w:val="en-US" w:eastAsia="zh-CN"/>
        </w:rPr>
      </w:pPr>
      <w:r>
        <w:rPr>
          <w:rFonts w:hint="eastAsia"/>
        </w:rPr>
        <w:t>He is one of the greatest men of</w:t>
      </w:r>
      <w:r>
        <w:rPr>
          <w:rFonts w:hint="eastAsia"/>
          <w:u w:val="single"/>
          <w:lang w:val="en-US" w:eastAsia="zh-CN"/>
        </w:rPr>
        <w:t xml:space="preserve">       </w:t>
      </w:r>
    </w:p>
    <w:p>
      <w:pPr>
        <w:rPr>
          <w:rFonts w:hint="eastAsia"/>
        </w:rPr>
      </w:pPr>
      <w:r>
        <w:rPr>
          <w:rFonts w:hint="eastAsia"/>
        </w:rPr>
        <w:t>A. all the time</w:t>
      </w:r>
    </w:p>
    <w:p>
      <w:pPr>
        <w:rPr>
          <w:rFonts w:hint="eastAsia"/>
        </w:rPr>
      </w:pPr>
    </w:p>
    <w:p>
      <w:pPr>
        <w:rPr>
          <w:rFonts w:hint="eastAsia"/>
        </w:rPr>
      </w:pPr>
      <w:r>
        <w:rPr>
          <w:rFonts w:hint="eastAsia"/>
        </w:rPr>
        <w:t>B. this of time</w:t>
      </w:r>
    </w:p>
    <w:p>
      <w:pPr>
        <w:rPr>
          <w:rFonts w:hint="eastAsia"/>
        </w:rPr>
      </w:pPr>
    </w:p>
    <w:p>
      <w:pPr>
        <w:rPr>
          <w:rFonts w:hint="eastAsia"/>
        </w:rPr>
      </w:pPr>
      <w:r>
        <w:rPr>
          <w:rFonts w:hint="eastAsia"/>
        </w:rPr>
        <w:t>C. that of time</w:t>
      </w:r>
    </w:p>
    <w:p>
      <w:pPr>
        <w:rPr>
          <w:rFonts w:hint="eastAsia"/>
        </w:rPr>
      </w:pPr>
    </w:p>
    <w:p>
      <w:pPr>
        <w:rPr>
          <w:rFonts w:hint="eastAsia"/>
        </w:rPr>
      </w:pPr>
      <w:r>
        <w:rPr>
          <w:rFonts w:hint="eastAsia"/>
        </w:rPr>
        <w:t>D. all time</w:t>
      </w: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default" w:eastAsiaTheme="minorEastAsia"/>
          <w:u w:val="single"/>
          <w:lang w:val="en-US" w:eastAsia="zh-CN"/>
        </w:rPr>
      </w:pPr>
      <w:r>
        <w:rPr>
          <w:rFonts w:hint="eastAsia"/>
        </w:rPr>
        <w:t xml:space="preserve">This is the best dress </w:t>
      </w:r>
      <w:r>
        <w:rPr>
          <w:rFonts w:hint="eastAsia"/>
          <w:u w:val="single"/>
          <w:lang w:val="en-US" w:eastAsia="zh-CN"/>
        </w:rPr>
        <w:t xml:space="preserve">       </w:t>
      </w:r>
    </w:p>
    <w:p>
      <w:pPr>
        <w:rPr>
          <w:rFonts w:hint="eastAsia"/>
        </w:rPr>
      </w:pPr>
      <w:r>
        <w:rPr>
          <w:rFonts w:hint="eastAsia"/>
        </w:rPr>
        <w:t>A. on display</w:t>
      </w:r>
    </w:p>
    <w:p>
      <w:pPr>
        <w:rPr>
          <w:rFonts w:hint="eastAsia"/>
        </w:rPr>
      </w:pPr>
    </w:p>
    <w:p>
      <w:pPr>
        <w:rPr>
          <w:rFonts w:hint="eastAsia"/>
        </w:rPr>
      </w:pPr>
      <w:r>
        <w:rPr>
          <w:rFonts w:hint="eastAsia"/>
        </w:rPr>
        <w:t>B. on the display</w:t>
      </w:r>
    </w:p>
    <w:p>
      <w:pPr>
        <w:rPr>
          <w:rFonts w:hint="eastAsia"/>
        </w:rPr>
      </w:pPr>
    </w:p>
    <w:p>
      <w:pPr>
        <w:rPr>
          <w:rFonts w:hint="eastAsia"/>
        </w:rPr>
      </w:pPr>
      <w:r>
        <w:rPr>
          <w:rFonts w:hint="eastAsia"/>
        </w:rPr>
        <w:t>C. on a display</w:t>
      </w:r>
    </w:p>
    <w:p>
      <w:pPr>
        <w:rPr>
          <w:rFonts w:hint="eastAsia"/>
        </w:rPr>
      </w:pPr>
    </w:p>
    <w:p>
      <w:pPr>
        <w:rPr>
          <w:rFonts w:hint="eastAsia"/>
        </w:rPr>
      </w:pPr>
      <w:r>
        <w:rPr>
          <w:rFonts w:hint="eastAsia"/>
        </w:rPr>
        <w:t>D. on an display</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rPr>
      </w:pPr>
    </w:p>
    <w:p>
      <w:pPr>
        <w:rPr>
          <w:rFonts w:hint="eastAsia" w:eastAsiaTheme="minorEastAsia"/>
          <w:lang w:eastAsia="zh-CN"/>
        </w:rPr>
      </w:pPr>
    </w:p>
    <w:p>
      <w:pPr>
        <w:rPr>
          <w:rFonts w:hint="default" w:eastAsiaTheme="minorEastAsia"/>
          <w:u w:val="single"/>
          <w:lang w:val="en-US" w:eastAsia="zh-CN"/>
        </w:rPr>
      </w:pPr>
      <w:r>
        <w:rPr>
          <w:rFonts w:hint="eastAsia"/>
        </w:rPr>
        <w:t xml:space="preserve">I paid him ￡ 200 </w:t>
      </w:r>
      <w:r>
        <w:rPr>
          <w:rFonts w:hint="eastAsia"/>
          <w:u w:val="single"/>
          <w:lang w:val="en-US" w:eastAsia="zh-CN"/>
        </w:rPr>
        <w:t xml:space="preserve">       </w:t>
      </w:r>
    </w:p>
    <w:p>
      <w:pPr>
        <w:rPr>
          <w:rFonts w:hint="eastAsia"/>
        </w:rPr>
      </w:pPr>
      <w:r>
        <w:rPr>
          <w:rFonts w:hint="eastAsia"/>
        </w:rPr>
        <w:t>A. all in all</w:t>
      </w:r>
    </w:p>
    <w:p>
      <w:pPr>
        <w:rPr>
          <w:rFonts w:hint="eastAsia"/>
        </w:rPr>
      </w:pPr>
    </w:p>
    <w:p>
      <w:pPr>
        <w:rPr>
          <w:rFonts w:hint="eastAsia"/>
        </w:rPr>
      </w:pPr>
      <w:r>
        <w:rPr>
          <w:rFonts w:hint="eastAsia"/>
        </w:rPr>
        <w:t>B. in the all</w:t>
      </w:r>
    </w:p>
    <w:p>
      <w:pPr>
        <w:rPr>
          <w:rFonts w:hint="eastAsia"/>
        </w:rPr>
      </w:pPr>
    </w:p>
    <w:p>
      <w:pPr>
        <w:rPr>
          <w:rFonts w:hint="eastAsia"/>
        </w:rPr>
      </w:pPr>
      <w:r>
        <w:rPr>
          <w:rFonts w:hint="eastAsia"/>
        </w:rPr>
        <w:t>C. in all</w:t>
      </w:r>
    </w:p>
    <w:p>
      <w:pPr>
        <w:rPr>
          <w:rFonts w:hint="eastAsia"/>
        </w:rPr>
      </w:pPr>
    </w:p>
    <w:p>
      <w:pPr>
        <w:rPr>
          <w:rFonts w:hint="eastAsia"/>
        </w:rPr>
      </w:pPr>
      <w:r>
        <w:rPr>
          <w:rFonts w:hint="eastAsia"/>
        </w:rPr>
        <w:t>D. all in</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Why did you </w:t>
      </w:r>
      <w:r>
        <w:rPr>
          <w:rFonts w:hint="eastAsia"/>
          <w:u w:val="single"/>
          <w:lang w:val="en-US" w:eastAsia="zh-CN"/>
        </w:rPr>
        <w:t xml:space="preserve">      </w:t>
      </w:r>
      <w:r>
        <w:rPr>
          <w:rFonts w:hint="eastAsia"/>
        </w:rPr>
        <w:t>silent/quiet at the dinner party?</w:t>
      </w:r>
    </w:p>
    <w:p>
      <w:pPr>
        <w:rPr>
          <w:rFonts w:hint="eastAsia"/>
        </w:rPr>
      </w:pPr>
    </w:p>
    <w:p>
      <w:pPr>
        <w:rPr>
          <w:rFonts w:hint="eastAsia"/>
        </w:rPr>
      </w:pPr>
      <w:r>
        <w:rPr>
          <w:rFonts w:hint="eastAsia"/>
        </w:rPr>
        <w:t>A. remained</w:t>
      </w:r>
    </w:p>
    <w:p>
      <w:pPr>
        <w:rPr>
          <w:rFonts w:hint="eastAsia"/>
        </w:rPr>
      </w:pPr>
    </w:p>
    <w:p>
      <w:pPr>
        <w:rPr>
          <w:rFonts w:hint="eastAsia"/>
        </w:rPr>
      </w:pPr>
      <w:r>
        <w:rPr>
          <w:rFonts w:hint="eastAsia"/>
        </w:rPr>
        <w:t xml:space="preserve">B. remain </w:t>
      </w:r>
    </w:p>
    <w:p>
      <w:pPr>
        <w:rPr>
          <w:rFonts w:hint="eastAsia"/>
        </w:rPr>
      </w:pPr>
    </w:p>
    <w:p>
      <w:pPr>
        <w:rPr>
          <w:rFonts w:hint="eastAsia"/>
        </w:rPr>
      </w:pPr>
      <w:r>
        <w:rPr>
          <w:rFonts w:hint="eastAsia"/>
        </w:rPr>
        <w:t>C. remains</w:t>
      </w:r>
    </w:p>
    <w:p>
      <w:pPr>
        <w:rPr>
          <w:rFonts w:hint="eastAsia"/>
        </w:rPr>
      </w:pPr>
    </w:p>
    <w:p>
      <w:pPr>
        <w:rPr>
          <w:rFonts w:hint="eastAsia"/>
        </w:rPr>
      </w:pPr>
      <w:r>
        <w:rPr>
          <w:rFonts w:hint="eastAsia"/>
        </w:rPr>
        <w:t>D. be</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They all remained </w:t>
      </w:r>
      <w:r>
        <w:rPr>
          <w:rFonts w:hint="eastAsia"/>
          <w:u w:val="single"/>
          <w:lang w:val="en-US" w:eastAsia="zh-CN"/>
        </w:rPr>
        <w:t xml:space="preserve">      </w:t>
      </w:r>
      <w:r>
        <w:rPr>
          <w:rFonts w:hint="eastAsia"/>
        </w:rPr>
        <w:t xml:space="preserve">while the manager talked. </w:t>
      </w:r>
    </w:p>
    <w:p>
      <w:pPr>
        <w:rPr>
          <w:rFonts w:hint="eastAsia"/>
        </w:rPr>
      </w:pPr>
    </w:p>
    <w:p>
      <w:pPr>
        <w:rPr>
          <w:rFonts w:hint="eastAsia"/>
        </w:rPr>
      </w:pPr>
      <w:r>
        <w:rPr>
          <w:rFonts w:hint="eastAsia"/>
        </w:rPr>
        <w:t>A. standing</w:t>
      </w:r>
    </w:p>
    <w:p>
      <w:pPr>
        <w:rPr>
          <w:rFonts w:hint="eastAsia"/>
        </w:rPr>
      </w:pPr>
    </w:p>
    <w:p>
      <w:pPr>
        <w:rPr>
          <w:rFonts w:hint="eastAsia"/>
        </w:rPr>
      </w:pPr>
      <w:r>
        <w:rPr>
          <w:rFonts w:hint="eastAsia"/>
        </w:rPr>
        <w:t>B. stood</w:t>
      </w:r>
    </w:p>
    <w:p>
      <w:pPr>
        <w:rPr>
          <w:rFonts w:hint="eastAsia"/>
        </w:rPr>
      </w:pPr>
    </w:p>
    <w:p>
      <w:pPr>
        <w:rPr>
          <w:rFonts w:hint="eastAsia"/>
        </w:rPr>
      </w:pPr>
      <w:r>
        <w:rPr>
          <w:rFonts w:hint="eastAsia"/>
        </w:rPr>
        <w:t>C. stand</w:t>
      </w:r>
    </w:p>
    <w:p>
      <w:pPr>
        <w:rPr>
          <w:rFonts w:hint="eastAsia"/>
        </w:rPr>
      </w:pPr>
    </w:p>
    <w:p>
      <w:pPr>
        <w:rPr>
          <w:rFonts w:hint="eastAsia"/>
        </w:rPr>
      </w:pPr>
      <w:r>
        <w:rPr>
          <w:rFonts w:hint="eastAsia"/>
        </w:rPr>
        <w:t>D. stands</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Stores haven't </w:t>
      </w:r>
      <w:r>
        <w:rPr>
          <w:rFonts w:hint="eastAsia"/>
          <w:u w:val="single"/>
          <w:lang w:val="en-US" w:eastAsia="zh-CN"/>
        </w:rPr>
        <w:t xml:space="preserve">     </w:t>
      </w:r>
      <w:r>
        <w:rPr>
          <w:rFonts w:hint="eastAsia"/>
        </w:rPr>
        <w:t xml:space="preserve">as much profit as usual this year. </w:t>
      </w:r>
    </w:p>
    <w:p>
      <w:pPr>
        <w:rPr>
          <w:rFonts w:hint="eastAsia"/>
        </w:rPr>
      </w:pPr>
    </w:p>
    <w:p>
      <w:pPr>
        <w:rPr>
          <w:rFonts w:hint="eastAsia"/>
        </w:rPr>
      </w:pPr>
      <w:r>
        <w:rPr>
          <w:rFonts w:hint="eastAsia"/>
        </w:rPr>
        <w:t>A. make</w:t>
      </w:r>
    </w:p>
    <w:p>
      <w:pPr>
        <w:rPr>
          <w:rFonts w:hint="eastAsia"/>
        </w:rPr>
      </w:pPr>
    </w:p>
    <w:p>
      <w:pPr>
        <w:rPr>
          <w:rFonts w:hint="eastAsia"/>
        </w:rPr>
      </w:pPr>
      <w:r>
        <w:rPr>
          <w:rFonts w:hint="eastAsia"/>
        </w:rPr>
        <w:t>B. making</w:t>
      </w:r>
    </w:p>
    <w:p>
      <w:pPr>
        <w:rPr>
          <w:rFonts w:hint="eastAsia"/>
        </w:rPr>
      </w:pPr>
    </w:p>
    <w:p>
      <w:pPr>
        <w:rPr>
          <w:rFonts w:hint="eastAsia"/>
        </w:rPr>
      </w:pPr>
      <w:r>
        <w:rPr>
          <w:rFonts w:hint="eastAsia"/>
        </w:rPr>
        <w:t>C. made</w:t>
      </w:r>
    </w:p>
    <w:p>
      <w:pPr>
        <w:rPr>
          <w:rFonts w:hint="eastAsia"/>
        </w:rPr>
      </w:pPr>
    </w:p>
    <w:p>
      <w:pPr>
        <w:rPr>
          <w:rFonts w:hint="eastAsia"/>
        </w:rPr>
      </w:pPr>
      <w:r>
        <w:rPr>
          <w:rFonts w:hint="eastAsia"/>
        </w:rPr>
        <w:t>D. makes</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 have profited much </w:t>
      </w:r>
      <w:r>
        <w:rPr>
          <w:rFonts w:hint="eastAsia"/>
          <w:u w:val="single"/>
          <w:lang w:val="en-US" w:eastAsia="zh-CN"/>
        </w:rPr>
        <w:t xml:space="preserve">      </w:t>
      </w:r>
      <w:r>
        <w:rPr>
          <w:rFonts w:hint="eastAsia"/>
        </w:rPr>
        <w:t xml:space="preserve"> your advice</w:t>
      </w:r>
    </w:p>
    <w:p>
      <w:pPr>
        <w:rPr>
          <w:rFonts w:hint="eastAsia"/>
        </w:rPr>
      </w:pPr>
    </w:p>
    <w:p>
      <w:pPr>
        <w:rPr>
          <w:rFonts w:hint="eastAsia"/>
        </w:rPr>
      </w:pPr>
      <w:r>
        <w:rPr>
          <w:rFonts w:hint="eastAsia"/>
        </w:rPr>
        <w:t>A. for</w:t>
      </w:r>
    </w:p>
    <w:p>
      <w:pPr>
        <w:rPr>
          <w:rFonts w:hint="eastAsia"/>
        </w:rPr>
      </w:pPr>
    </w:p>
    <w:p>
      <w:pPr>
        <w:rPr>
          <w:rFonts w:hint="eastAsia"/>
        </w:rPr>
      </w:pPr>
      <w:r>
        <w:rPr>
          <w:rFonts w:hint="eastAsia"/>
        </w:rPr>
        <w:t>B. to</w:t>
      </w:r>
    </w:p>
    <w:p>
      <w:pPr>
        <w:rPr>
          <w:rFonts w:hint="eastAsia"/>
        </w:rPr>
      </w:pPr>
    </w:p>
    <w:p>
      <w:pPr>
        <w:rPr>
          <w:rFonts w:hint="eastAsia"/>
        </w:rPr>
      </w:pPr>
      <w:r>
        <w:rPr>
          <w:rFonts w:hint="eastAsia"/>
        </w:rPr>
        <w:t>C. from</w:t>
      </w:r>
    </w:p>
    <w:p>
      <w:pPr>
        <w:rPr>
          <w:rFonts w:hint="eastAsia"/>
        </w:rPr>
      </w:pPr>
    </w:p>
    <w:p>
      <w:pPr>
        <w:rPr>
          <w:rFonts w:hint="eastAsia"/>
        </w:rPr>
      </w:pPr>
      <w:r>
        <w:rPr>
          <w:rFonts w:hint="eastAsia"/>
        </w:rPr>
        <w:t>D. at</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Last month he went to New York </w:t>
      </w:r>
      <w:r>
        <w:rPr>
          <w:rFonts w:hint="eastAsia"/>
          <w:u w:val="single"/>
          <w:lang w:val="en-US" w:eastAsia="zh-CN"/>
        </w:rPr>
        <w:t xml:space="preserve">    </w:t>
      </w:r>
      <w:r>
        <w:rPr>
          <w:rFonts w:hint="eastAsia"/>
        </w:rPr>
        <w:t xml:space="preserve">and had little time to visit friends. </w:t>
      </w:r>
    </w:p>
    <w:p>
      <w:pPr>
        <w:rPr>
          <w:rFonts w:hint="eastAsia"/>
        </w:rPr>
      </w:pPr>
    </w:p>
    <w:p>
      <w:pPr>
        <w:rPr>
          <w:rFonts w:hint="eastAsia"/>
        </w:rPr>
      </w:pPr>
      <w:r>
        <w:rPr>
          <w:rFonts w:hint="eastAsia"/>
        </w:rPr>
        <w:t>A. on display</w:t>
      </w:r>
    </w:p>
    <w:p>
      <w:pPr>
        <w:rPr>
          <w:rFonts w:hint="eastAsia"/>
        </w:rPr>
      </w:pPr>
    </w:p>
    <w:p>
      <w:pPr>
        <w:rPr>
          <w:rFonts w:hint="eastAsia"/>
        </w:rPr>
      </w:pPr>
      <w:r>
        <w:rPr>
          <w:rFonts w:hint="eastAsia"/>
        </w:rPr>
        <w:t xml:space="preserve">B. on business </w:t>
      </w:r>
    </w:p>
    <w:p>
      <w:pPr>
        <w:rPr>
          <w:rFonts w:hint="eastAsia"/>
        </w:rPr>
      </w:pPr>
    </w:p>
    <w:p>
      <w:pPr>
        <w:rPr>
          <w:rFonts w:hint="eastAsia"/>
        </w:rPr>
      </w:pPr>
      <w:r>
        <w:rPr>
          <w:rFonts w:hint="eastAsia"/>
        </w:rPr>
        <w:t>C. on foot</w:t>
      </w:r>
    </w:p>
    <w:p>
      <w:pPr>
        <w:rPr>
          <w:rFonts w:hint="eastAsia"/>
        </w:rPr>
      </w:pPr>
    </w:p>
    <w:p>
      <w:pPr>
        <w:rPr>
          <w:rFonts w:hint="eastAsia"/>
        </w:rPr>
      </w:pPr>
      <w:r>
        <w:rPr>
          <w:rFonts w:hint="eastAsia"/>
        </w:rPr>
        <w:t>D. on duty</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They have come here </w:t>
      </w:r>
      <w:r>
        <w:rPr>
          <w:rFonts w:hint="eastAsia"/>
          <w:u w:val="single"/>
          <w:lang w:val="en-US" w:eastAsia="zh-CN"/>
        </w:rPr>
        <w:t xml:space="preserve">     </w:t>
      </w:r>
      <w:r>
        <w:rPr>
          <w:rFonts w:hint="eastAsia"/>
        </w:rPr>
        <w:t>to see you．</w:t>
      </w:r>
    </w:p>
    <w:p>
      <w:pPr>
        <w:rPr>
          <w:rFonts w:hint="eastAsia"/>
        </w:rPr>
      </w:pPr>
    </w:p>
    <w:p>
      <w:pPr>
        <w:rPr>
          <w:rFonts w:hint="eastAsia"/>
        </w:rPr>
      </w:pPr>
      <w:r>
        <w:rPr>
          <w:rFonts w:hint="eastAsia"/>
        </w:rPr>
        <w:t>A. on the whole</w:t>
      </w:r>
    </w:p>
    <w:p>
      <w:pPr>
        <w:rPr>
          <w:rFonts w:hint="eastAsia"/>
        </w:rPr>
      </w:pPr>
    </w:p>
    <w:p>
      <w:pPr>
        <w:rPr>
          <w:rFonts w:hint="eastAsia"/>
        </w:rPr>
      </w:pPr>
      <w:r>
        <w:rPr>
          <w:rFonts w:hint="eastAsia"/>
        </w:rPr>
        <w:t>B. on fire</w:t>
      </w:r>
    </w:p>
    <w:p>
      <w:pPr>
        <w:rPr>
          <w:rFonts w:hint="eastAsia"/>
        </w:rPr>
      </w:pPr>
    </w:p>
    <w:p>
      <w:pPr>
        <w:rPr>
          <w:rFonts w:hint="eastAsia"/>
        </w:rPr>
      </w:pPr>
      <w:r>
        <w:rPr>
          <w:rFonts w:hint="eastAsia"/>
        </w:rPr>
        <w:t>C. on purpose</w:t>
      </w:r>
    </w:p>
    <w:p>
      <w:pPr>
        <w:rPr>
          <w:rFonts w:hint="eastAsia"/>
        </w:rPr>
      </w:pPr>
    </w:p>
    <w:p>
      <w:pPr>
        <w:rPr>
          <w:rFonts w:hint="eastAsia"/>
        </w:rPr>
      </w:pPr>
      <w:r>
        <w:rPr>
          <w:rFonts w:hint="eastAsia"/>
        </w:rPr>
        <w:t>D. on the average</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default" w:eastAsiaTheme="minorEastAsia"/>
          <w:u w:val="single"/>
          <w:lang w:val="en-US" w:eastAsia="zh-CN"/>
        </w:rPr>
      </w:pPr>
      <w:r>
        <w:rPr>
          <w:rFonts w:hint="eastAsia"/>
        </w:rPr>
        <w:t xml:space="preserve">Do not interrupt him </w:t>
      </w:r>
      <w:r>
        <w:rPr>
          <w:rFonts w:hint="eastAsia"/>
          <w:u w:val="single"/>
          <w:lang w:val="en-US" w:eastAsia="zh-CN"/>
        </w:rPr>
        <w:t xml:space="preserve">     </w:t>
      </w:r>
    </w:p>
    <w:p>
      <w:pPr>
        <w:rPr>
          <w:rFonts w:hint="eastAsia"/>
        </w:rPr>
      </w:pPr>
    </w:p>
    <w:p>
      <w:pPr>
        <w:rPr>
          <w:rFonts w:hint="eastAsia"/>
        </w:rPr>
      </w:pPr>
      <w:r>
        <w:rPr>
          <w:rFonts w:hint="eastAsia"/>
        </w:rPr>
        <w:t>A. on the whole</w:t>
      </w:r>
    </w:p>
    <w:p>
      <w:pPr>
        <w:rPr>
          <w:rFonts w:hint="eastAsia"/>
        </w:rPr>
      </w:pPr>
    </w:p>
    <w:p>
      <w:pPr>
        <w:rPr>
          <w:rFonts w:hint="eastAsia"/>
        </w:rPr>
      </w:pPr>
      <w:r>
        <w:rPr>
          <w:rFonts w:hint="eastAsia"/>
        </w:rPr>
        <w:t>B. on purpose</w:t>
      </w:r>
    </w:p>
    <w:p>
      <w:pPr>
        <w:rPr>
          <w:rFonts w:hint="eastAsia"/>
        </w:rPr>
      </w:pPr>
    </w:p>
    <w:p>
      <w:pPr>
        <w:rPr>
          <w:rFonts w:hint="eastAsia"/>
        </w:rPr>
      </w:pPr>
      <w:r>
        <w:rPr>
          <w:rFonts w:hint="eastAsia"/>
        </w:rPr>
        <w:t>C. on any account</w:t>
      </w:r>
    </w:p>
    <w:p>
      <w:pPr>
        <w:rPr>
          <w:rFonts w:hint="eastAsia"/>
        </w:rPr>
      </w:pPr>
    </w:p>
    <w:p>
      <w:pPr>
        <w:rPr>
          <w:rFonts w:hint="eastAsia"/>
        </w:rPr>
      </w:pPr>
      <w:r>
        <w:rPr>
          <w:rFonts w:hint="eastAsia"/>
        </w:rPr>
        <w:t>D. on second thought（s）</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changed </w:t>
      </w:r>
      <w:r>
        <w:rPr>
          <w:rFonts w:hint="eastAsia"/>
          <w:u w:val="single"/>
          <w:lang w:val="en-US" w:eastAsia="zh-CN"/>
        </w:rPr>
        <w:t xml:space="preserve">     </w:t>
      </w:r>
      <w:r>
        <w:rPr>
          <w:rFonts w:hint="eastAsia"/>
        </w:rPr>
        <w:t xml:space="preserve">his new dress and went to the party. </w:t>
      </w:r>
    </w:p>
    <w:p>
      <w:pPr>
        <w:rPr>
          <w:rFonts w:hint="eastAsia"/>
        </w:rPr>
      </w:pPr>
    </w:p>
    <w:p>
      <w:pPr>
        <w:rPr>
          <w:rFonts w:hint="eastAsia"/>
        </w:rPr>
      </w:pPr>
      <w:r>
        <w:rPr>
          <w:rFonts w:hint="eastAsia"/>
        </w:rPr>
        <w:t>A. for</w:t>
      </w:r>
    </w:p>
    <w:p>
      <w:pPr>
        <w:rPr>
          <w:rFonts w:hint="eastAsia"/>
        </w:rPr>
      </w:pPr>
    </w:p>
    <w:p>
      <w:pPr>
        <w:rPr>
          <w:rFonts w:hint="eastAsia"/>
        </w:rPr>
      </w:pPr>
      <w:r>
        <w:rPr>
          <w:rFonts w:hint="eastAsia"/>
        </w:rPr>
        <w:t>B. into</w:t>
      </w:r>
    </w:p>
    <w:p>
      <w:pPr>
        <w:rPr>
          <w:rFonts w:hint="eastAsia"/>
        </w:rPr>
      </w:pPr>
    </w:p>
    <w:p>
      <w:pPr>
        <w:rPr>
          <w:rFonts w:hint="eastAsia"/>
        </w:rPr>
      </w:pPr>
      <w:r>
        <w:rPr>
          <w:rFonts w:hint="eastAsia"/>
        </w:rPr>
        <w:t>C. as</w:t>
      </w:r>
    </w:p>
    <w:p>
      <w:pPr>
        <w:rPr>
          <w:rFonts w:hint="eastAsia"/>
        </w:rPr>
      </w:pPr>
    </w:p>
    <w:p>
      <w:pPr>
        <w:rPr>
          <w:rFonts w:hint="eastAsia"/>
        </w:rPr>
      </w:pPr>
      <w:r>
        <w:rPr>
          <w:rFonts w:hint="eastAsia"/>
        </w:rPr>
        <w:t>D. with</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Jane marched </w:t>
      </w:r>
      <w:r>
        <w:rPr>
          <w:rFonts w:hint="eastAsia"/>
          <w:u w:val="single"/>
          <w:lang w:val="en-US" w:eastAsia="zh-CN"/>
        </w:rPr>
        <w:t xml:space="preserve">     </w:t>
      </w:r>
      <w:r>
        <w:rPr>
          <w:rFonts w:hint="eastAsia"/>
        </w:rPr>
        <w:t xml:space="preserve">the room without saying a word. </w:t>
      </w:r>
    </w:p>
    <w:p>
      <w:pPr>
        <w:rPr>
          <w:rFonts w:hint="eastAsia"/>
        </w:rPr>
      </w:pPr>
    </w:p>
    <w:p>
      <w:pPr>
        <w:rPr>
          <w:rFonts w:hint="eastAsia"/>
        </w:rPr>
      </w:pPr>
      <w:r>
        <w:rPr>
          <w:rFonts w:hint="eastAsia"/>
        </w:rPr>
        <w:t>A. out of</w:t>
      </w:r>
    </w:p>
    <w:p>
      <w:pPr>
        <w:rPr>
          <w:rFonts w:hint="eastAsia"/>
        </w:rPr>
      </w:pPr>
    </w:p>
    <w:p>
      <w:pPr>
        <w:rPr>
          <w:rFonts w:hint="eastAsia"/>
        </w:rPr>
      </w:pPr>
      <w:r>
        <w:rPr>
          <w:rFonts w:hint="eastAsia"/>
        </w:rPr>
        <w:t>B. out</w:t>
      </w:r>
    </w:p>
    <w:p>
      <w:pPr>
        <w:rPr>
          <w:rFonts w:hint="eastAsia"/>
        </w:rPr>
      </w:pPr>
    </w:p>
    <w:p>
      <w:pPr>
        <w:rPr>
          <w:rFonts w:hint="eastAsia"/>
        </w:rPr>
      </w:pPr>
      <w:r>
        <w:rPr>
          <w:rFonts w:hint="eastAsia"/>
        </w:rPr>
        <w:t>C. with</w:t>
      </w:r>
    </w:p>
    <w:p>
      <w:pPr>
        <w:rPr>
          <w:rFonts w:hint="eastAsia"/>
        </w:rPr>
      </w:pPr>
    </w:p>
    <w:p>
      <w:pPr>
        <w:rPr>
          <w:rFonts w:hint="eastAsia"/>
        </w:rPr>
      </w:pPr>
      <w:r>
        <w:rPr>
          <w:rFonts w:hint="eastAsia"/>
        </w:rPr>
        <w:t>D. at</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was worried about his mother and walked </w:t>
      </w:r>
      <w:r>
        <w:rPr>
          <w:rFonts w:hint="eastAsia"/>
          <w:u w:val="single"/>
          <w:lang w:val="en-US" w:eastAsia="zh-CN"/>
        </w:rPr>
        <w:t xml:space="preserve">      </w:t>
      </w:r>
      <w:r>
        <w:rPr>
          <w:rFonts w:hint="eastAsia"/>
        </w:rPr>
        <w:t xml:space="preserve">in the room. </w:t>
      </w:r>
    </w:p>
    <w:p>
      <w:pPr>
        <w:rPr>
          <w:rFonts w:hint="eastAsia"/>
        </w:rPr>
      </w:pPr>
    </w:p>
    <w:p>
      <w:pPr>
        <w:rPr>
          <w:rFonts w:hint="eastAsia"/>
        </w:rPr>
      </w:pPr>
      <w:r>
        <w:rPr>
          <w:rFonts w:hint="eastAsia"/>
        </w:rPr>
        <w:t>A. up and down</w:t>
      </w:r>
    </w:p>
    <w:p>
      <w:pPr>
        <w:rPr>
          <w:rFonts w:hint="eastAsia"/>
        </w:rPr>
      </w:pPr>
    </w:p>
    <w:p>
      <w:pPr>
        <w:rPr>
          <w:rFonts w:hint="eastAsia"/>
        </w:rPr>
      </w:pPr>
      <w:r>
        <w:rPr>
          <w:rFonts w:hint="eastAsia"/>
        </w:rPr>
        <w:t>B. down and up</w:t>
      </w:r>
    </w:p>
    <w:p>
      <w:pPr>
        <w:rPr>
          <w:rFonts w:hint="eastAsia"/>
        </w:rPr>
      </w:pPr>
    </w:p>
    <w:p>
      <w:pPr>
        <w:rPr>
          <w:rFonts w:hint="eastAsia"/>
        </w:rPr>
      </w:pPr>
      <w:r>
        <w:rPr>
          <w:rFonts w:hint="eastAsia"/>
        </w:rPr>
        <w:t>C. here and there</w:t>
      </w:r>
    </w:p>
    <w:p>
      <w:pPr>
        <w:rPr>
          <w:rFonts w:hint="eastAsia"/>
        </w:rPr>
      </w:pPr>
    </w:p>
    <w:p>
      <w:pPr>
        <w:rPr>
          <w:rFonts w:hint="eastAsia"/>
        </w:rPr>
      </w:pPr>
      <w:r>
        <w:rPr>
          <w:rFonts w:hint="eastAsia"/>
        </w:rPr>
        <w:t>D. there and here</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default" w:eastAsiaTheme="minorEastAsia"/>
          <w:u w:val="single"/>
          <w:lang w:val="en-US" w:eastAsia="zh-CN"/>
        </w:rPr>
      </w:pPr>
      <w:r>
        <w:rPr>
          <w:rFonts w:hint="eastAsia"/>
        </w:rPr>
        <w:t xml:space="preserve">That morning there were policemen </w:t>
      </w:r>
      <w:r>
        <w:rPr>
          <w:rFonts w:hint="eastAsia"/>
          <w:u w:val="single"/>
          <w:lang w:val="en-US" w:eastAsia="zh-CN"/>
        </w:rPr>
        <w:t xml:space="preserve">      </w:t>
      </w:r>
    </w:p>
    <w:p>
      <w:pPr>
        <w:rPr>
          <w:rFonts w:hint="eastAsia"/>
        </w:rPr>
      </w:pPr>
      <w:r>
        <w:rPr>
          <w:rFonts w:hint="eastAsia"/>
        </w:rPr>
        <w:t>A. here and there</w:t>
      </w:r>
    </w:p>
    <w:p>
      <w:pPr>
        <w:rPr>
          <w:rFonts w:hint="eastAsia"/>
        </w:rPr>
      </w:pPr>
    </w:p>
    <w:p>
      <w:pPr>
        <w:rPr>
          <w:rFonts w:hint="eastAsia"/>
        </w:rPr>
      </w:pPr>
      <w:r>
        <w:rPr>
          <w:rFonts w:hint="eastAsia"/>
        </w:rPr>
        <w:t>B. there and here</w:t>
      </w:r>
    </w:p>
    <w:p>
      <w:pPr>
        <w:rPr>
          <w:rFonts w:hint="eastAsia"/>
        </w:rPr>
      </w:pPr>
    </w:p>
    <w:p>
      <w:pPr>
        <w:rPr>
          <w:rFonts w:hint="eastAsia"/>
        </w:rPr>
      </w:pPr>
      <w:r>
        <w:rPr>
          <w:rFonts w:hint="eastAsia"/>
        </w:rPr>
        <w:t>C. up and down</w:t>
      </w:r>
    </w:p>
    <w:p>
      <w:pPr>
        <w:rPr>
          <w:rFonts w:hint="eastAsia"/>
        </w:rPr>
      </w:pPr>
    </w:p>
    <w:p>
      <w:pPr>
        <w:rPr>
          <w:rFonts w:hint="eastAsia"/>
        </w:rPr>
      </w:pPr>
      <w:r>
        <w:rPr>
          <w:rFonts w:hint="eastAsia"/>
        </w:rPr>
        <w:t>D. down and up</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students stood </w:t>
      </w:r>
      <w:r>
        <w:rPr>
          <w:rFonts w:hint="eastAsia"/>
          <w:u w:val="single"/>
          <w:lang w:val="en-US" w:eastAsia="zh-CN"/>
        </w:rPr>
        <w:t xml:space="preserve">      </w:t>
      </w:r>
      <w:r>
        <w:rPr>
          <w:rFonts w:hint="eastAsia"/>
        </w:rPr>
        <w:t xml:space="preserve">attention while the headmaster made a speech. </w:t>
      </w:r>
    </w:p>
    <w:p>
      <w:pPr>
        <w:rPr>
          <w:rFonts w:hint="eastAsia"/>
        </w:rPr>
      </w:pPr>
    </w:p>
    <w:p>
      <w:pPr>
        <w:rPr>
          <w:rFonts w:hint="eastAsia"/>
        </w:rPr>
      </w:pPr>
      <w:r>
        <w:rPr>
          <w:rFonts w:hint="eastAsia"/>
        </w:rPr>
        <w:t>A. as</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with</w:t>
      </w:r>
    </w:p>
    <w:p>
      <w:pPr>
        <w:rPr>
          <w:rFonts w:hint="eastAsia"/>
        </w:rPr>
      </w:pPr>
    </w:p>
    <w:p>
      <w:pPr>
        <w:rPr>
          <w:rFonts w:hint="eastAsia"/>
        </w:rPr>
      </w:pPr>
      <w:r>
        <w:rPr>
          <w:rFonts w:hint="eastAsia"/>
        </w:rPr>
        <w:t>D. by</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There's enough </w:t>
      </w:r>
      <w:r>
        <w:rPr>
          <w:rFonts w:hint="eastAsia"/>
          <w:u w:val="single"/>
          <w:lang w:val="en-US" w:eastAsia="zh-CN"/>
        </w:rPr>
        <w:t xml:space="preserve">      </w:t>
      </w:r>
      <w:r>
        <w:rPr>
          <w:rFonts w:hint="eastAsia"/>
        </w:rPr>
        <w:t xml:space="preserve">for a skirt. </w:t>
      </w:r>
    </w:p>
    <w:p>
      <w:pPr>
        <w:rPr>
          <w:rFonts w:hint="eastAsia"/>
        </w:rPr>
      </w:pPr>
    </w:p>
    <w:p>
      <w:pPr>
        <w:rPr>
          <w:rFonts w:hint="eastAsia"/>
        </w:rPr>
      </w:pPr>
      <w:r>
        <w:rPr>
          <w:rFonts w:hint="eastAsia"/>
        </w:rPr>
        <w:t xml:space="preserve">A. cloth </w:t>
      </w:r>
    </w:p>
    <w:p>
      <w:pPr>
        <w:rPr>
          <w:rFonts w:hint="eastAsia"/>
        </w:rPr>
      </w:pPr>
    </w:p>
    <w:p>
      <w:pPr>
        <w:rPr>
          <w:rFonts w:hint="eastAsia"/>
        </w:rPr>
      </w:pPr>
      <w:r>
        <w:rPr>
          <w:rFonts w:hint="eastAsia"/>
        </w:rPr>
        <w:t>B. clothes</w:t>
      </w:r>
    </w:p>
    <w:p>
      <w:pPr>
        <w:rPr>
          <w:rFonts w:hint="eastAsia"/>
        </w:rPr>
      </w:pPr>
    </w:p>
    <w:p>
      <w:pPr>
        <w:rPr>
          <w:rFonts w:hint="eastAsia"/>
        </w:rPr>
      </w:pPr>
      <w:r>
        <w:rPr>
          <w:rFonts w:hint="eastAsia"/>
        </w:rPr>
        <w:t>C. clothing</w:t>
      </w:r>
    </w:p>
    <w:p>
      <w:pPr>
        <w:rPr>
          <w:rFonts w:hint="eastAsia"/>
        </w:rPr>
      </w:pPr>
    </w:p>
    <w:p>
      <w:pPr>
        <w:rPr>
          <w:rFonts w:hint="eastAsia"/>
        </w:rPr>
      </w:pPr>
      <w:r>
        <w:rPr>
          <w:rFonts w:hint="eastAsia"/>
        </w:rPr>
        <w:t>D. the cloth</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default" w:eastAsiaTheme="minorEastAsia"/>
          <w:u w:val="single"/>
          <w:lang w:val="en-US" w:eastAsia="zh-CN"/>
        </w:rPr>
      </w:pPr>
      <w:r>
        <w:rPr>
          <w:rFonts w:hint="eastAsia"/>
        </w:rPr>
        <w:t xml:space="preserve">Wipe up the mess with </w:t>
      </w:r>
      <w:r>
        <w:rPr>
          <w:rFonts w:hint="eastAsia"/>
          <w:u w:val="single"/>
          <w:lang w:val="en-US" w:eastAsia="zh-CN"/>
        </w:rPr>
        <w:t xml:space="preserve">        </w:t>
      </w:r>
    </w:p>
    <w:p>
      <w:pPr>
        <w:rPr>
          <w:rFonts w:hint="eastAsia"/>
        </w:rPr>
      </w:pPr>
      <w:r>
        <w:rPr>
          <w:rFonts w:hint="eastAsia"/>
        </w:rPr>
        <w:t>A. clothes</w:t>
      </w:r>
    </w:p>
    <w:p>
      <w:pPr>
        <w:rPr>
          <w:rFonts w:hint="eastAsia"/>
        </w:rPr>
      </w:pPr>
    </w:p>
    <w:p>
      <w:pPr>
        <w:rPr>
          <w:rFonts w:hint="eastAsia"/>
        </w:rPr>
      </w:pPr>
      <w:r>
        <w:rPr>
          <w:rFonts w:hint="eastAsia"/>
        </w:rPr>
        <w:t>B. clothing</w:t>
      </w:r>
    </w:p>
    <w:p>
      <w:pPr>
        <w:rPr>
          <w:rFonts w:hint="eastAsia"/>
        </w:rPr>
      </w:pPr>
    </w:p>
    <w:p>
      <w:pPr>
        <w:rPr>
          <w:rFonts w:hint="eastAsia"/>
        </w:rPr>
      </w:pPr>
      <w:r>
        <w:rPr>
          <w:rFonts w:hint="eastAsia"/>
        </w:rPr>
        <w:t>C. a cloth</w:t>
      </w:r>
    </w:p>
    <w:p>
      <w:pPr>
        <w:rPr>
          <w:rFonts w:hint="eastAsia"/>
        </w:rPr>
      </w:pPr>
    </w:p>
    <w:p>
      <w:pPr>
        <w:rPr>
          <w:rFonts w:hint="eastAsia"/>
        </w:rPr>
      </w:pPr>
      <w:r>
        <w:rPr>
          <w:rFonts w:hint="eastAsia"/>
        </w:rPr>
        <w:t>D. cloth</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My</w:t>
      </w:r>
      <w:r>
        <w:rPr>
          <w:rFonts w:hint="eastAsia"/>
          <w:u w:val="single"/>
          <w:lang w:val="en-US" w:eastAsia="zh-CN"/>
        </w:rPr>
        <w:t xml:space="preserve">      </w:t>
      </w:r>
      <w:r>
        <w:rPr>
          <w:rFonts w:hint="eastAsia"/>
        </w:rPr>
        <w:t xml:space="preserve">are mostly bought from abroad. </w:t>
      </w:r>
    </w:p>
    <w:p>
      <w:pPr>
        <w:rPr>
          <w:rFonts w:hint="eastAsia"/>
        </w:rPr>
      </w:pPr>
    </w:p>
    <w:p>
      <w:pPr>
        <w:rPr>
          <w:rFonts w:hint="eastAsia"/>
        </w:rPr>
      </w:pPr>
      <w:r>
        <w:rPr>
          <w:rFonts w:hint="eastAsia"/>
        </w:rPr>
        <w:t>A. cloth</w:t>
      </w:r>
    </w:p>
    <w:p>
      <w:pPr>
        <w:rPr>
          <w:rFonts w:hint="eastAsia"/>
        </w:rPr>
      </w:pPr>
    </w:p>
    <w:p>
      <w:pPr>
        <w:rPr>
          <w:rFonts w:hint="eastAsia"/>
        </w:rPr>
      </w:pPr>
      <w:r>
        <w:rPr>
          <w:rFonts w:hint="eastAsia"/>
        </w:rPr>
        <w:t>B. clothes</w:t>
      </w:r>
    </w:p>
    <w:p>
      <w:pPr>
        <w:rPr>
          <w:rFonts w:hint="eastAsia"/>
        </w:rPr>
      </w:pPr>
    </w:p>
    <w:p>
      <w:pPr>
        <w:rPr>
          <w:rFonts w:hint="eastAsia"/>
        </w:rPr>
      </w:pPr>
      <w:r>
        <w:rPr>
          <w:rFonts w:hint="eastAsia"/>
        </w:rPr>
        <w:t>C. a cloth</w:t>
      </w:r>
    </w:p>
    <w:p>
      <w:pPr>
        <w:rPr>
          <w:rFonts w:hint="eastAsia"/>
        </w:rPr>
      </w:pPr>
    </w:p>
    <w:p>
      <w:pPr>
        <w:rPr>
          <w:rFonts w:hint="eastAsia"/>
        </w:rPr>
      </w:pPr>
      <w:r>
        <w:rPr>
          <w:rFonts w:hint="eastAsia"/>
        </w:rPr>
        <w:t>D. clothing</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rPr>
      </w:pPr>
    </w:p>
    <w:p>
      <w:pPr>
        <w:rPr>
          <w:rFonts w:hint="eastAsia" w:eastAsiaTheme="minorEastAsia"/>
          <w:lang w:eastAsia="zh-CN"/>
        </w:rPr>
      </w:pPr>
    </w:p>
    <w:p>
      <w:pPr>
        <w:rPr>
          <w:rFonts w:hint="default" w:eastAsiaTheme="minorEastAsia"/>
          <w:u w:val="single"/>
          <w:lang w:val="en-US" w:eastAsia="zh-CN"/>
        </w:rPr>
      </w:pPr>
      <w:r>
        <w:rPr>
          <w:rFonts w:hint="eastAsia"/>
        </w:rPr>
        <w:t xml:space="preserve">These wooden boxes contained </w:t>
      </w:r>
      <w:r>
        <w:rPr>
          <w:rFonts w:hint="eastAsia"/>
          <w:u w:val="single"/>
          <w:lang w:val="en-US" w:eastAsia="zh-CN"/>
        </w:rPr>
        <w:t xml:space="preserve">      </w:t>
      </w:r>
    </w:p>
    <w:p>
      <w:pPr>
        <w:rPr>
          <w:rFonts w:hint="eastAsia"/>
        </w:rPr>
      </w:pPr>
      <w:r>
        <w:rPr>
          <w:rFonts w:hint="eastAsia"/>
        </w:rPr>
        <w:t>A. cloth</w:t>
      </w:r>
    </w:p>
    <w:p>
      <w:pPr>
        <w:rPr>
          <w:rFonts w:hint="eastAsia"/>
        </w:rPr>
      </w:pPr>
    </w:p>
    <w:p>
      <w:pPr>
        <w:rPr>
          <w:rFonts w:hint="eastAsia"/>
        </w:rPr>
      </w:pPr>
      <w:r>
        <w:rPr>
          <w:rFonts w:hint="eastAsia"/>
        </w:rPr>
        <w:t>B. the cloth</w:t>
      </w:r>
    </w:p>
    <w:p>
      <w:pPr>
        <w:rPr>
          <w:rFonts w:hint="eastAsia"/>
        </w:rPr>
      </w:pPr>
    </w:p>
    <w:p>
      <w:pPr>
        <w:rPr>
          <w:rFonts w:hint="eastAsia"/>
        </w:rPr>
      </w:pPr>
      <w:r>
        <w:rPr>
          <w:rFonts w:hint="eastAsia"/>
        </w:rPr>
        <w:t>C. clothing</w:t>
      </w:r>
    </w:p>
    <w:p>
      <w:pPr>
        <w:rPr>
          <w:rFonts w:hint="eastAsia"/>
        </w:rPr>
      </w:pPr>
    </w:p>
    <w:p>
      <w:pPr>
        <w:rPr>
          <w:rFonts w:hint="eastAsia"/>
        </w:rPr>
      </w:pPr>
      <w:r>
        <w:rPr>
          <w:rFonts w:hint="eastAsia"/>
        </w:rPr>
        <w:t>D. a cloth</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He has a </w:t>
      </w:r>
      <w:r>
        <w:rPr>
          <w:rFonts w:hint="eastAsia"/>
          <w:u w:val="single"/>
          <w:lang w:val="en-US" w:eastAsia="zh-CN"/>
        </w:rPr>
        <w:t xml:space="preserve">      </w:t>
      </w:r>
      <w:r>
        <w:rPr>
          <w:rFonts w:hint="eastAsia"/>
        </w:rPr>
        <w:t xml:space="preserve">record. </w:t>
      </w:r>
    </w:p>
    <w:p>
      <w:pPr>
        <w:rPr>
          <w:rFonts w:hint="eastAsia"/>
        </w:rPr>
      </w:pPr>
    </w:p>
    <w:p>
      <w:pPr>
        <w:rPr>
          <w:rFonts w:hint="eastAsia"/>
        </w:rPr>
      </w:pPr>
      <w:r>
        <w:rPr>
          <w:rFonts w:hint="eastAsia"/>
        </w:rPr>
        <w:t>A. clean</w:t>
      </w:r>
    </w:p>
    <w:p>
      <w:pPr>
        <w:rPr>
          <w:rFonts w:hint="eastAsia"/>
        </w:rPr>
      </w:pPr>
    </w:p>
    <w:p>
      <w:pPr>
        <w:rPr>
          <w:rFonts w:hint="eastAsia"/>
        </w:rPr>
      </w:pPr>
      <w:r>
        <w:rPr>
          <w:rFonts w:hint="eastAsia"/>
        </w:rPr>
        <w:t>B. clear</w:t>
      </w:r>
    </w:p>
    <w:p>
      <w:pPr>
        <w:rPr>
          <w:rFonts w:hint="eastAsia"/>
        </w:rPr>
      </w:pPr>
    </w:p>
    <w:p>
      <w:pPr>
        <w:rPr>
          <w:rFonts w:hint="eastAsia"/>
        </w:rPr>
      </w:pPr>
      <w:r>
        <w:rPr>
          <w:rFonts w:hint="eastAsia"/>
        </w:rPr>
        <w:t>C. cleaning</w:t>
      </w:r>
    </w:p>
    <w:p>
      <w:pPr>
        <w:rPr>
          <w:rFonts w:hint="eastAsia"/>
        </w:rPr>
      </w:pPr>
    </w:p>
    <w:p>
      <w:pPr>
        <w:rPr>
          <w:rFonts w:hint="eastAsia"/>
        </w:rPr>
      </w:pPr>
      <w:r>
        <w:rPr>
          <w:rFonts w:hint="eastAsia"/>
        </w:rPr>
        <w:t>D. clearing</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Don't sail </w:t>
      </w:r>
      <w:r>
        <w:rPr>
          <w:rFonts w:hint="eastAsia"/>
          <w:u w:val="single"/>
          <w:lang w:val="en-US" w:eastAsia="zh-CN"/>
        </w:rPr>
        <w:t xml:space="preserve">      </w:t>
      </w:r>
      <w:r>
        <w:rPr>
          <w:rFonts w:hint="eastAsia"/>
        </w:rPr>
        <w:t xml:space="preserve">to sea in this weather. </w:t>
      </w:r>
    </w:p>
    <w:p>
      <w:pPr>
        <w:rPr>
          <w:rFonts w:hint="eastAsia"/>
        </w:rPr>
      </w:pPr>
    </w:p>
    <w:p>
      <w:pPr>
        <w:rPr>
          <w:rFonts w:hint="eastAsia"/>
        </w:rPr>
      </w:pPr>
      <w:r>
        <w:rPr>
          <w:rFonts w:hint="eastAsia"/>
        </w:rPr>
        <w:t>A. in</w:t>
      </w:r>
    </w:p>
    <w:p>
      <w:pPr>
        <w:rPr>
          <w:rFonts w:hint="eastAsia"/>
        </w:rPr>
      </w:pPr>
    </w:p>
    <w:p>
      <w:pPr>
        <w:rPr>
          <w:rFonts w:hint="eastAsia"/>
        </w:rPr>
      </w:pPr>
      <w:r>
        <w:rPr>
          <w:rFonts w:hint="eastAsia"/>
        </w:rPr>
        <w:t>B. out</w:t>
      </w:r>
    </w:p>
    <w:p>
      <w:pPr>
        <w:rPr>
          <w:rFonts w:hint="eastAsia"/>
        </w:rPr>
      </w:pPr>
    </w:p>
    <w:p>
      <w:pPr>
        <w:rPr>
          <w:rFonts w:hint="eastAsia"/>
        </w:rPr>
      </w:pPr>
      <w:r>
        <w:rPr>
          <w:rFonts w:hint="eastAsia"/>
        </w:rPr>
        <w:t>C. at</w:t>
      </w:r>
    </w:p>
    <w:p>
      <w:pPr>
        <w:rPr>
          <w:rFonts w:hint="eastAsia"/>
        </w:rPr>
      </w:pPr>
    </w:p>
    <w:p>
      <w:pPr>
        <w:rPr>
          <w:rFonts w:hint="eastAsia"/>
        </w:rPr>
      </w:pPr>
      <w:r>
        <w:rPr>
          <w:rFonts w:hint="eastAsia"/>
        </w:rPr>
        <w:t>D. from</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They are</w:t>
      </w:r>
      <w:r>
        <w:rPr>
          <w:rFonts w:hint="eastAsia"/>
          <w:u w:val="single"/>
          <w:lang w:val="en-US" w:eastAsia="zh-CN"/>
        </w:rPr>
        <w:t xml:space="preserve">      </w:t>
      </w:r>
      <w:r>
        <w:rPr>
          <w:rFonts w:hint="eastAsia"/>
        </w:rPr>
        <w:t xml:space="preserve">friends of ours. </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no</w:t>
      </w:r>
    </w:p>
    <w:p>
      <w:pPr>
        <w:rPr>
          <w:rFonts w:hint="eastAsia"/>
        </w:rPr>
      </w:pPr>
    </w:p>
    <w:p>
      <w:pPr>
        <w:rPr>
          <w:rFonts w:hint="eastAsia"/>
        </w:rPr>
      </w:pPr>
      <w:r>
        <w:rPr>
          <w:rFonts w:hint="eastAsia"/>
        </w:rPr>
        <w:t>C. any</w:t>
      </w:r>
    </w:p>
    <w:p>
      <w:pPr>
        <w:rPr>
          <w:rFonts w:hint="eastAsia"/>
        </w:rPr>
      </w:pPr>
    </w:p>
    <w:p>
      <w:pPr>
        <w:rPr>
          <w:rFonts w:hint="eastAsia"/>
        </w:rPr>
      </w:pPr>
      <w:r>
        <w:rPr>
          <w:rFonts w:hint="eastAsia"/>
        </w:rPr>
        <w:t>D. an</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poor </w:t>
      </w:r>
      <w:r>
        <w:rPr>
          <w:rFonts w:hint="eastAsia"/>
          <w:u w:val="single"/>
          <w:lang w:val="en-US" w:eastAsia="zh-CN"/>
        </w:rPr>
        <w:t xml:space="preserve">     </w:t>
      </w:r>
      <w:r>
        <w:rPr>
          <w:rFonts w:hint="eastAsia"/>
        </w:rPr>
        <w:t xml:space="preserve"> has suffered a lot during that time. </w:t>
      </w:r>
    </w:p>
    <w:p>
      <w:pPr>
        <w:rPr>
          <w:rFonts w:hint="eastAsia"/>
        </w:rPr>
      </w:pPr>
    </w:p>
    <w:p>
      <w:pPr>
        <w:rPr>
          <w:rFonts w:hint="eastAsia"/>
        </w:rPr>
      </w:pPr>
      <w:r>
        <w:rPr>
          <w:rFonts w:hint="eastAsia"/>
        </w:rPr>
        <w:t>A. creature</w:t>
      </w:r>
    </w:p>
    <w:p>
      <w:pPr>
        <w:rPr>
          <w:rFonts w:hint="eastAsia"/>
        </w:rPr>
      </w:pPr>
    </w:p>
    <w:p>
      <w:pPr>
        <w:rPr>
          <w:rFonts w:hint="eastAsia"/>
        </w:rPr>
      </w:pPr>
      <w:r>
        <w:rPr>
          <w:rFonts w:hint="eastAsia"/>
        </w:rPr>
        <w:t>B. animal</w:t>
      </w:r>
    </w:p>
    <w:p>
      <w:pPr>
        <w:rPr>
          <w:rFonts w:hint="eastAsia"/>
        </w:rPr>
      </w:pPr>
    </w:p>
    <w:p>
      <w:pPr>
        <w:rPr>
          <w:rFonts w:hint="eastAsia"/>
        </w:rPr>
      </w:pPr>
      <w:r>
        <w:rPr>
          <w:rFonts w:hint="eastAsia"/>
        </w:rPr>
        <w:t>C. beast</w:t>
      </w:r>
    </w:p>
    <w:p>
      <w:pPr>
        <w:rPr>
          <w:rFonts w:hint="eastAsia"/>
        </w:rPr>
      </w:pPr>
    </w:p>
    <w:p>
      <w:pPr>
        <w:rPr>
          <w:rFonts w:hint="eastAsia"/>
        </w:rPr>
      </w:pPr>
      <w:r>
        <w:rPr>
          <w:rFonts w:hint="eastAsia"/>
        </w:rPr>
        <w:t>D. wildlife</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I'm sorry to</w:t>
      </w:r>
      <w:r>
        <w:rPr>
          <w:rFonts w:hint="eastAsia"/>
          <w:lang w:val="en-US" w:eastAsia="zh-CN"/>
        </w:rPr>
        <w:t xml:space="preserve"> </w:t>
      </w:r>
      <w:r>
        <w:rPr>
          <w:rFonts w:hint="eastAsia"/>
          <w:u w:val="single"/>
          <w:lang w:val="en-US" w:eastAsia="zh-CN"/>
        </w:rPr>
        <w:t xml:space="preserve">      </w:t>
      </w:r>
      <w:r>
        <w:rPr>
          <w:rFonts w:hint="eastAsia"/>
        </w:rPr>
        <w:t xml:space="preserve">so much of your time. </w:t>
      </w:r>
    </w:p>
    <w:p>
      <w:pPr>
        <w:rPr>
          <w:rFonts w:hint="eastAsia"/>
        </w:rPr>
      </w:pPr>
    </w:p>
    <w:p>
      <w:pPr>
        <w:rPr>
          <w:rFonts w:hint="eastAsia"/>
        </w:rPr>
      </w:pPr>
      <w:r>
        <w:rPr>
          <w:rFonts w:hint="eastAsia"/>
        </w:rPr>
        <w:t xml:space="preserve">A. have taken up </w:t>
      </w:r>
    </w:p>
    <w:p>
      <w:pPr>
        <w:rPr>
          <w:rFonts w:hint="eastAsia"/>
        </w:rPr>
      </w:pPr>
    </w:p>
    <w:p>
      <w:pPr>
        <w:rPr>
          <w:rFonts w:hint="eastAsia"/>
        </w:rPr>
      </w:pPr>
      <w:r>
        <w:rPr>
          <w:rFonts w:hint="eastAsia"/>
        </w:rPr>
        <w:t>B. take up</w:t>
      </w:r>
    </w:p>
    <w:p>
      <w:pPr>
        <w:rPr>
          <w:rFonts w:hint="eastAsia"/>
        </w:rPr>
      </w:pPr>
    </w:p>
    <w:p>
      <w:pPr>
        <w:rPr>
          <w:rFonts w:hint="eastAsia"/>
        </w:rPr>
      </w:pPr>
      <w:r>
        <w:rPr>
          <w:rFonts w:hint="eastAsia"/>
        </w:rPr>
        <w:t>C. is taking up</w:t>
      </w:r>
    </w:p>
    <w:p>
      <w:pPr>
        <w:rPr>
          <w:rFonts w:hint="eastAsia"/>
        </w:rPr>
      </w:pPr>
    </w:p>
    <w:p>
      <w:pPr>
        <w:rPr>
          <w:rFonts w:hint="eastAsia"/>
        </w:rPr>
      </w:pPr>
      <w:r>
        <w:rPr>
          <w:rFonts w:hint="eastAsia"/>
        </w:rPr>
        <w:t>D. took up</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r>
        <w:rPr>
          <w:rFonts w:hint="eastAsia"/>
        </w:rPr>
        <w:t>She is believed to</w:t>
      </w:r>
      <w:r>
        <w:rPr>
          <w:rFonts w:hint="eastAsia"/>
          <w:u w:val="single"/>
          <w:lang w:val="en-US" w:eastAsia="zh-CN"/>
        </w:rPr>
        <w:t xml:space="preserve">      </w:t>
      </w:r>
      <w:r>
        <w:rPr>
          <w:rFonts w:hint="eastAsia"/>
        </w:rPr>
        <w:t xml:space="preserve">to Australia. </w:t>
      </w:r>
    </w:p>
    <w:p>
      <w:pPr>
        <w:rPr>
          <w:rFonts w:hint="eastAsia"/>
        </w:rPr>
      </w:pPr>
    </w:p>
    <w:p>
      <w:pPr>
        <w:rPr>
          <w:rFonts w:hint="eastAsia"/>
        </w:rPr>
      </w:pPr>
      <w:r>
        <w:rPr>
          <w:rFonts w:hint="eastAsia"/>
        </w:rPr>
        <w:t>A. go</w:t>
      </w:r>
    </w:p>
    <w:p>
      <w:pPr>
        <w:rPr>
          <w:rFonts w:hint="eastAsia"/>
        </w:rPr>
      </w:pPr>
    </w:p>
    <w:p>
      <w:pPr>
        <w:rPr>
          <w:rFonts w:hint="eastAsia"/>
        </w:rPr>
      </w:pPr>
      <w:r>
        <w:rPr>
          <w:rFonts w:hint="eastAsia"/>
        </w:rPr>
        <w:t>B. have gone</w:t>
      </w:r>
    </w:p>
    <w:p>
      <w:pPr>
        <w:rPr>
          <w:rFonts w:hint="eastAsia"/>
        </w:rPr>
      </w:pPr>
    </w:p>
    <w:p>
      <w:pPr>
        <w:rPr>
          <w:rFonts w:hint="eastAsia"/>
        </w:rPr>
      </w:pPr>
      <w:r>
        <w:rPr>
          <w:rFonts w:hint="eastAsia"/>
        </w:rPr>
        <w:t>C. is going</w:t>
      </w:r>
    </w:p>
    <w:p>
      <w:pPr>
        <w:rPr>
          <w:rFonts w:hint="eastAsia"/>
        </w:rPr>
      </w:pPr>
    </w:p>
    <w:p>
      <w:pPr>
        <w:rPr>
          <w:rFonts w:hint="eastAsia"/>
        </w:rPr>
      </w:pPr>
      <w:r>
        <w:rPr>
          <w:rFonts w:hint="eastAsia"/>
        </w:rPr>
        <w:t>D. went</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 intended to </w:t>
      </w:r>
      <w:r>
        <w:rPr>
          <w:rFonts w:hint="eastAsia"/>
          <w:u w:val="single"/>
          <w:lang w:val="en-US" w:eastAsia="zh-CN"/>
        </w:rPr>
        <w:t xml:space="preserve">     </w:t>
      </w:r>
      <w:r>
        <w:rPr>
          <w:rFonts w:hint="eastAsia"/>
        </w:rPr>
        <w:t xml:space="preserve">him, but I forgot to do so. </w:t>
      </w:r>
    </w:p>
    <w:p>
      <w:pPr>
        <w:rPr>
          <w:rFonts w:hint="eastAsia"/>
        </w:rPr>
      </w:pPr>
    </w:p>
    <w:p>
      <w:pPr>
        <w:rPr>
          <w:rFonts w:hint="eastAsia"/>
        </w:rPr>
      </w:pPr>
      <w:r>
        <w:rPr>
          <w:rFonts w:hint="eastAsia"/>
        </w:rPr>
        <w:t>A. have invited</w:t>
      </w:r>
    </w:p>
    <w:p>
      <w:pPr>
        <w:rPr>
          <w:rFonts w:hint="eastAsia"/>
        </w:rPr>
      </w:pPr>
    </w:p>
    <w:p>
      <w:pPr>
        <w:rPr>
          <w:rFonts w:hint="eastAsia"/>
        </w:rPr>
      </w:pPr>
      <w:r>
        <w:rPr>
          <w:rFonts w:hint="eastAsia"/>
        </w:rPr>
        <w:t xml:space="preserve">B. invited </w:t>
      </w:r>
    </w:p>
    <w:p>
      <w:pPr>
        <w:rPr>
          <w:rFonts w:hint="eastAsia"/>
        </w:rPr>
      </w:pPr>
    </w:p>
    <w:p>
      <w:pPr>
        <w:rPr>
          <w:rFonts w:hint="eastAsia"/>
        </w:rPr>
      </w:pPr>
      <w:r>
        <w:rPr>
          <w:rFonts w:hint="eastAsia"/>
        </w:rPr>
        <w:t>C. invite</w:t>
      </w:r>
    </w:p>
    <w:p>
      <w:pPr>
        <w:rPr>
          <w:rFonts w:hint="eastAsia"/>
        </w:rPr>
      </w:pPr>
    </w:p>
    <w:p>
      <w:pPr>
        <w:rPr>
          <w:rFonts w:hint="eastAsia"/>
        </w:rPr>
      </w:pPr>
      <w:r>
        <w:rPr>
          <w:rFonts w:hint="eastAsia"/>
        </w:rPr>
        <w:t>D. be inviting</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w:t>
      </w:r>
      <w:r>
        <w:rPr>
          <w:rFonts w:hint="eastAsia"/>
          <w:u w:val="single"/>
          <w:lang w:val="en-US" w:eastAsia="zh-CN"/>
        </w:rPr>
        <w:t xml:space="preserve">      </w:t>
      </w:r>
      <w:r>
        <w:rPr>
          <w:rFonts w:hint="eastAsia"/>
        </w:rPr>
        <w:t xml:space="preserve">that Tom had stolen his wallet. </w:t>
      </w:r>
    </w:p>
    <w:p>
      <w:pPr>
        <w:rPr>
          <w:rFonts w:hint="eastAsia"/>
        </w:rPr>
      </w:pPr>
    </w:p>
    <w:p>
      <w:pPr>
        <w:rPr>
          <w:rFonts w:hint="eastAsia"/>
        </w:rPr>
      </w:pPr>
      <w:r>
        <w:rPr>
          <w:rFonts w:hint="eastAsia"/>
        </w:rPr>
        <w:t>A. said</w:t>
      </w:r>
    </w:p>
    <w:p>
      <w:pPr>
        <w:rPr>
          <w:rFonts w:hint="eastAsia"/>
        </w:rPr>
      </w:pPr>
    </w:p>
    <w:p>
      <w:pPr>
        <w:rPr>
          <w:rFonts w:hint="eastAsia"/>
        </w:rPr>
      </w:pPr>
      <w:r>
        <w:rPr>
          <w:rFonts w:hint="eastAsia"/>
        </w:rPr>
        <w:t>B. spoke</w:t>
      </w:r>
    </w:p>
    <w:p>
      <w:pPr>
        <w:rPr>
          <w:rFonts w:hint="eastAsia"/>
        </w:rPr>
      </w:pPr>
    </w:p>
    <w:p>
      <w:pPr>
        <w:rPr>
          <w:rFonts w:hint="eastAsia"/>
        </w:rPr>
      </w:pPr>
      <w:r>
        <w:rPr>
          <w:rFonts w:hint="eastAsia"/>
        </w:rPr>
        <w:t>C. claimed</w:t>
      </w:r>
    </w:p>
    <w:p>
      <w:pPr>
        <w:rPr>
          <w:rFonts w:hint="eastAsia"/>
        </w:rPr>
      </w:pPr>
    </w:p>
    <w:p>
      <w:pPr>
        <w:rPr>
          <w:rFonts w:hint="eastAsia"/>
        </w:rPr>
      </w:pPr>
      <w:r>
        <w:rPr>
          <w:rFonts w:hint="eastAsia"/>
        </w:rPr>
        <w:t>D. told</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little wooden house was </w:t>
      </w:r>
      <w:r>
        <w:rPr>
          <w:rFonts w:hint="eastAsia"/>
          <w:u w:val="single"/>
          <w:lang w:val="en-US" w:eastAsia="zh-CN"/>
        </w:rPr>
        <w:t xml:space="preserve">     </w:t>
      </w:r>
      <w:r>
        <w:rPr>
          <w:rFonts w:hint="eastAsia"/>
        </w:rPr>
        <w:t xml:space="preserve">by the floods. </w:t>
      </w:r>
    </w:p>
    <w:p>
      <w:pPr>
        <w:rPr>
          <w:rFonts w:hint="eastAsia"/>
        </w:rPr>
      </w:pPr>
    </w:p>
    <w:p>
      <w:pPr>
        <w:rPr>
          <w:rFonts w:hint="eastAsia"/>
        </w:rPr>
      </w:pPr>
      <w:r>
        <w:rPr>
          <w:rFonts w:hint="eastAsia"/>
        </w:rPr>
        <w:t>A. wash away</w:t>
      </w:r>
    </w:p>
    <w:p>
      <w:pPr>
        <w:rPr>
          <w:rFonts w:hint="eastAsia"/>
        </w:rPr>
      </w:pPr>
    </w:p>
    <w:p>
      <w:pPr>
        <w:rPr>
          <w:rFonts w:hint="eastAsia"/>
        </w:rPr>
      </w:pPr>
      <w:r>
        <w:rPr>
          <w:rFonts w:hint="eastAsia"/>
        </w:rPr>
        <w:t xml:space="preserve">B. washed away </w:t>
      </w:r>
    </w:p>
    <w:p>
      <w:pPr>
        <w:rPr>
          <w:rFonts w:hint="eastAsia"/>
        </w:rPr>
      </w:pPr>
    </w:p>
    <w:p>
      <w:pPr>
        <w:rPr>
          <w:rFonts w:hint="eastAsia"/>
        </w:rPr>
      </w:pPr>
      <w:r>
        <w:rPr>
          <w:rFonts w:hint="eastAsia"/>
        </w:rPr>
        <w:t>C. washed up</w:t>
      </w:r>
    </w:p>
    <w:p>
      <w:pPr>
        <w:rPr>
          <w:rFonts w:hint="eastAsia"/>
        </w:rPr>
      </w:pPr>
    </w:p>
    <w:p>
      <w:pPr>
        <w:rPr>
          <w:rFonts w:hint="eastAsia"/>
        </w:rPr>
      </w:pPr>
      <w:r>
        <w:rPr>
          <w:rFonts w:hint="eastAsia"/>
        </w:rPr>
        <w:t>D. washed</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When you phoned, she was busy </w:t>
      </w:r>
      <w:r>
        <w:rPr>
          <w:rFonts w:hint="eastAsia"/>
          <w:u w:val="single"/>
          <w:lang w:val="en-US" w:eastAsia="zh-CN"/>
        </w:rPr>
        <w:t xml:space="preserve">      </w:t>
      </w:r>
      <w:r>
        <w:rPr>
          <w:rFonts w:hint="eastAsia"/>
        </w:rPr>
        <w:t xml:space="preserve">(the dishes). </w:t>
      </w:r>
    </w:p>
    <w:p>
      <w:pPr>
        <w:rPr>
          <w:rFonts w:hint="eastAsia"/>
        </w:rPr>
      </w:pPr>
    </w:p>
    <w:p>
      <w:pPr>
        <w:rPr>
          <w:rFonts w:hint="eastAsia"/>
        </w:rPr>
      </w:pPr>
      <w:r>
        <w:rPr>
          <w:rFonts w:hint="eastAsia"/>
        </w:rPr>
        <w:t>A. wash up</w:t>
      </w:r>
    </w:p>
    <w:p>
      <w:pPr>
        <w:rPr>
          <w:rFonts w:hint="eastAsia"/>
        </w:rPr>
      </w:pPr>
    </w:p>
    <w:p>
      <w:pPr>
        <w:rPr>
          <w:rFonts w:hint="eastAsia"/>
        </w:rPr>
      </w:pPr>
      <w:r>
        <w:rPr>
          <w:rFonts w:hint="eastAsia"/>
        </w:rPr>
        <w:t>B. wash away</w:t>
      </w:r>
    </w:p>
    <w:p>
      <w:pPr>
        <w:rPr>
          <w:rFonts w:hint="eastAsia"/>
        </w:rPr>
      </w:pPr>
    </w:p>
    <w:p>
      <w:pPr>
        <w:rPr>
          <w:rFonts w:hint="eastAsia"/>
        </w:rPr>
      </w:pPr>
      <w:r>
        <w:rPr>
          <w:rFonts w:hint="eastAsia"/>
        </w:rPr>
        <w:t xml:space="preserve">C. washing up </w:t>
      </w:r>
    </w:p>
    <w:p>
      <w:pPr>
        <w:rPr>
          <w:rFonts w:hint="eastAsia"/>
        </w:rPr>
      </w:pPr>
    </w:p>
    <w:p>
      <w:pPr>
        <w:rPr>
          <w:rFonts w:hint="eastAsia"/>
        </w:rPr>
      </w:pPr>
      <w:r>
        <w:rPr>
          <w:rFonts w:hint="eastAsia"/>
        </w:rPr>
        <w:t>D. washing away</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dead body of a huge fish has been </w:t>
      </w:r>
      <w:r>
        <w:rPr>
          <w:rFonts w:hint="eastAsia"/>
          <w:u w:val="single"/>
          <w:lang w:val="en-US" w:eastAsia="zh-CN"/>
        </w:rPr>
        <w:t xml:space="preserve">     </w:t>
      </w:r>
      <w:r>
        <w:rPr>
          <w:rFonts w:hint="eastAsia"/>
        </w:rPr>
        <w:t xml:space="preserve">on the shore. </w:t>
      </w:r>
    </w:p>
    <w:p>
      <w:pPr>
        <w:rPr>
          <w:rFonts w:hint="eastAsia"/>
        </w:rPr>
      </w:pPr>
    </w:p>
    <w:p>
      <w:pPr>
        <w:rPr>
          <w:rFonts w:hint="eastAsia"/>
        </w:rPr>
      </w:pPr>
      <w:r>
        <w:rPr>
          <w:rFonts w:hint="eastAsia"/>
        </w:rPr>
        <w:t xml:space="preserve">A. washed up </w:t>
      </w:r>
    </w:p>
    <w:p>
      <w:pPr>
        <w:rPr>
          <w:rFonts w:hint="eastAsia"/>
        </w:rPr>
      </w:pPr>
    </w:p>
    <w:p>
      <w:pPr>
        <w:rPr>
          <w:rFonts w:hint="eastAsia"/>
        </w:rPr>
      </w:pPr>
      <w:r>
        <w:rPr>
          <w:rFonts w:hint="eastAsia"/>
        </w:rPr>
        <w:t>B. washed away</w:t>
      </w:r>
    </w:p>
    <w:p>
      <w:pPr>
        <w:rPr>
          <w:rFonts w:hint="eastAsia"/>
        </w:rPr>
      </w:pPr>
    </w:p>
    <w:p>
      <w:pPr>
        <w:rPr>
          <w:rFonts w:hint="eastAsia"/>
        </w:rPr>
      </w:pPr>
      <w:r>
        <w:rPr>
          <w:rFonts w:hint="eastAsia"/>
        </w:rPr>
        <w:t>C. wash up</w:t>
      </w:r>
    </w:p>
    <w:p>
      <w:pPr>
        <w:rPr>
          <w:rFonts w:hint="eastAsia"/>
        </w:rPr>
      </w:pPr>
    </w:p>
    <w:p>
      <w:pPr>
        <w:rPr>
          <w:rFonts w:hint="eastAsia"/>
        </w:rPr>
      </w:pPr>
      <w:r>
        <w:rPr>
          <w:rFonts w:hint="eastAsia"/>
        </w:rPr>
        <w:t>D. wash away</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It is not clear yet when the workers </w:t>
      </w:r>
      <w:r>
        <w:rPr>
          <w:rFonts w:hint="eastAsia"/>
          <w:u w:val="single"/>
          <w:lang w:val="en-US" w:eastAsia="zh-CN"/>
        </w:rPr>
        <w:t xml:space="preserve">    </w:t>
      </w:r>
      <w:r>
        <w:rPr>
          <w:rFonts w:hint="eastAsia"/>
        </w:rPr>
        <w:t xml:space="preserve">strike will return to the factory. </w:t>
      </w:r>
    </w:p>
    <w:p>
      <w:pPr>
        <w:rPr>
          <w:rFonts w:hint="eastAsia"/>
        </w:rPr>
      </w:pPr>
    </w:p>
    <w:p>
      <w:pPr>
        <w:rPr>
          <w:rFonts w:hint="eastAsia"/>
        </w:rPr>
      </w:pPr>
      <w:r>
        <w:rPr>
          <w:rFonts w:hint="eastAsia"/>
        </w:rPr>
        <w:t>A. in</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on</w:t>
      </w:r>
    </w:p>
    <w:p>
      <w:pPr>
        <w:rPr>
          <w:rFonts w:hint="eastAsia"/>
        </w:rPr>
      </w:pPr>
    </w:p>
    <w:p>
      <w:pPr>
        <w:rPr>
          <w:rFonts w:hint="eastAsia"/>
        </w:rPr>
      </w:pPr>
      <w:r>
        <w:rPr>
          <w:rFonts w:hint="eastAsia"/>
        </w:rPr>
        <w:t>D. from</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While</w:t>
      </w:r>
      <w:r>
        <w:rPr>
          <w:rFonts w:hint="eastAsia"/>
          <w:u w:val="single"/>
          <w:lang w:val="en-US" w:eastAsia="zh-CN"/>
        </w:rPr>
        <w:t xml:space="preserve">      </w:t>
      </w:r>
      <w:r>
        <w:rPr>
          <w:rFonts w:hint="eastAsia"/>
        </w:rPr>
        <w:t xml:space="preserve">, she wrote a poem about love. </w:t>
      </w:r>
    </w:p>
    <w:p>
      <w:pPr>
        <w:rPr>
          <w:rFonts w:hint="eastAsia"/>
        </w:rPr>
      </w:pPr>
    </w:p>
    <w:p>
      <w:pPr>
        <w:rPr>
          <w:rFonts w:hint="eastAsia"/>
        </w:rPr>
      </w:pPr>
      <w:r>
        <w:rPr>
          <w:rFonts w:hint="eastAsia"/>
        </w:rPr>
        <w:t>A. at college</w:t>
      </w:r>
    </w:p>
    <w:p>
      <w:pPr>
        <w:rPr>
          <w:rFonts w:hint="eastAsia"/>
        </w:rPr>
      </w:pPr>
    </w:p>
    <w:p>
      <w:pPr>
        <w:rPr>
          <w:rFonts w:hint="eastAsia"/>
        </w:rPr>
      </w:pPr>
      <w:r>
        <w:rPr>
          <w:rFonts w:hint="eastAsia"/>
        </w:rPr>
        <w:t>B. is at college</w:t>
      </w:r>
    </w:p>
    <w:p>
      <w:pPr>
        <w:rPr>
          <w:rFonts w:hint="eastAsia"/>
        </w:rPr>
      </w:pPr>
    </w:p>
    <w:p>
      <w:pPr>
        <w:rPr>
          <w:rFonts w:hint="eastAsia"/>
        </w:rPr>
      </w:pPr>
      <w:r>
        <w:rPr>
          <w:rFonts w:hint="eastAsia"/>
        </w:rPr>
        <w:t>C. college</w:t>
      </w:r>
    </w:p>
    <w:p>
      <w:pPr>
        <w:rPr>
          <w:rFonts w:hint="eastAsia"/>
        </w:rPr>
      </w:pPr>
    </w:p>
    <w:p>
      <w:pPr>
        <w:rPr>
          <w:rFonts w:hint="eastAsia"/>
        </w:rPr>
      </w:pPr>
      <w:r>
        <w:rPr>
          <w:rFonts w:hint="eastAsia"/>
        </w:rPr>
        <w:t>D. she at college</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acted as if </w:t>
      </w:r>
      <w:r>
        <w:rPr>
          <w:rFonts w:hint="eastAsia"/>
          <w:lang w:val="en-US" w:eastAsia="zh-CN"/>
        </w:rPr>
        <w:t xml:space="preserve"> </w:t>
      </w:r>
      <w:r>
        <w:rPr>
          <w:rFonts w:hint="eastAsia"/>
          <w:u w:val="single"/>
          <w:lang w:val="en-US" w:eastAsia="zh-CN"/>
        </w:rPr>
        <w:t xml:space="preserve">     </w:t>
      </w:r>
      <w:r>
        <w:rPr>
          <w:rFonts w:hint="eastAsia"/>
        </w:rPr>
        <w:t xml:space="preserve">the result of the election. </w:t>
      </w:r>
    </w:p>
    <w:p>
      <w:pPr>
        <w:rPr>
          <w:rFonts w:hint="eastAsia"/>
        </w:rPr>
      </w:pPr>
    </w:p>
    <w:p>
      <w:pPr>
        <w:rPr>
          <w:rFonts w:hint="eastAsia"/>
        </w:rPr>
      </w:pPr>
      <w:r>
        <w:rPr>
          <w:rFonts w:hint="eastAsia"/>
        </w:rPr>
        <w:t xml:space="preserve">A. is certain of </w:t>
      </w:r>
    </w:p>
    <w:p>
      <w:pPr>
        <w:rPr>
          <w:rFonts w:hint="eastAsia"/>
        </w:rPr>
      </w:pPr>
    </w:p>
    <w:p>
      <w:pPr>
        <w:rPr>
          <w:rFonts w:hint="eastAsia"/>
        </w:rPr>
      </w:pPr>
      <w:r>
        <w:rPr>
          <w:rFonts w:hint="eastAsia"/>
        </w:rPr>
        <w:t xml:space="preserve">B. certain </w:t>
      </w:r>
    </w:p>
    <w:p>
      <w:pPr>
        <w:rPr>
          <w:rFonts w:hint="eastAsia"/>
        </w:rPr>
      </w:pPr>
    </w:p>
    <w:p>
      <w:pPr>
        <w:rPr>
          <w:rFonts w:hint="eastAsia"/>
        </w:rPr>
      </w:pPr>
      <w:r>
        <w:rPr>
          <w:rFonts w:hint="eastAsia"/>
        </w:rPr>
        <w:t xml:space="preserve">C. certain of </w:t>
      </w:r>
    </w:p>
    <w:p>
      <w:pPr>
        <w:rPr>
          <w:rFonts w:hint="eastAsia"/>
        </w:rPr>
      </w:pPr>
    </w:p>
    <w:p>
      <w:pPr>
        <w:rPr>
          <w:rFonts w:hint="eastAsia"/>
        </w:rPr>
      </w:pPr>
      <w:r>
        <w:rPr>
          <w:rFonts w:hint="eastAsia"/>
        </w:rPr>
        <w:t xml:space="preserve">D. he is certain of </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 xml:space="preserve">If </w:t>
      </w:r>
      <w:r>
        <w:rPr>
          <w:rFonts w:hint="eastAsia"/>
          <w:u w:val="single"/>
          <w:lang w:val="en-US" w:eastAsia="zh-CN"/>
        </w:rPr>
        <w:t xml:space="preserve">    </w:t>
      </w:r>
      <w:r>
        <w:rPr>
          <w:rFonts w:hint="eastAsia"/>
        </w:rPr>
        <w:t xml:space="preserve">, please send me the report by this evening. </w:t>
      </w:r>
    </w:p>
    <w:p>
      <w:pPr>
        <w:rPr>
          <w:rFonts w:hint="eastAsia"/>
        </w:rPr>
      </w:pPr>
    </w:p>
    <w:p>
      <w:pPr>
        <w:rPr>
          <w:rFonts w:hint="eastAsia"/>
        </w:rPr>
      </w:pPr>
      <w:r>
        <w:rPr>
          <w:rFonts w:hint="eastAsia"/>
        </w:rPr>
        <w:t>A. is possible</w:t>
      </w:r>
    </w:p>
    <w:p>
      <w:pPr>
        <w:rPr>
          <w:rFonts w:hint="eastAsia"/>
        </w:rPr>
      </w:pPr>
    </w:p>
    <w:p>
      <w:pPr>
        <w:rPr>
          <w:rFonts w:hint="eastAsia"/>
        </w:rPr>
      </w:pPr>
      <w:r>
        <w:rPr>
          <w:rFonts w:hint="eastAsia"/>
        </w:rPr>
        <w:t>B. possible</w:t>
      </w:r>
    </w:p>
    <w:p>
      <w:pPr>
        <w:rPr>
          <w:rFonts w:hint="eastAsia"/>
        </w:rPr>
      </w:pPr>
    </w:p>
    <w:p>
      <w:pPr>
        <w:rPr>
          <w:rFonts w:hint="eastAsia"/>
        </w:rPr>
      </w:pPr>
      <w:r>
        <w:rPr>
          <w:rFonts w:hint="eastAsia"/>
        </w:rPr>
        <w:t>C. it possible</w:t>
      </w:r>
    </w:p>
    <w:p>
      <w:pPr>
        <w:rPr>
          <w:rFonts w:hint="eastAsia"/>
        </w:rPr>
      </w:pPr>
    </w:p>
    <w:p>
      <w:pPr>
        <w:rPr>
          <w:rFonts w:hint="eastAsia"/>
        </w:rPr>
      </w:pPr>
      <w:r>
        <w:rPr>
          <w:rFonts w:hint="eastAsia"/>
        </w:rPr>
        <w:t>D. possibility</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We still have </w:t>
      </w:r>
      <w:r>
        <w:rPr>
          <w:rFonts w:hint="eastAsia"/>
          <w:u w:val="single"/>
          <w:lang w:val="en-US" w:eastAsia="zh-CN"/>
        </w:rPr>
        <w:t xml:space="preserve">     </w:t>
      </w:r>
      <w:r>
        <w:rPr>
          <w:rFonts w:hint="eastAsia"/>
        </w:rPr>
        <w:t xml:space="preserve"> salt. We don't need ____________ salt now. </w:t>
      </w:r>
    </w:p>
    <w:p>
      <w:pPr>
        <w:rPr>
          <w:rFonts w:hint="eastAsia"/>
        </w:rPr>
      </w:pPr>
    </w:p>
    <w:p>
      <w:pPr>
        <w:rPr>
          <w:rFonts w:hint="eastAsia"/>
        </w:rPr>
      </w:pPr>
      <w:r>
        <w:rPr>
          <w:rFonts w:hint="eastAsia"/>
        </w:rPr>
        <w:t>A. some. . . any</w:t>
      </w:r>
    </w:p>
    <w:p>
      <w:pPr>
        <w:rPr>
          <w:rFonts w:hint="eastAsia"/>
        </w:rPr>
      </w:pPr>
    </w:p>
    <w:p>
      <w:pPr>
        <w:rPr>
          <w:rFonts w:hint="eastAsia"/>
        </w:rPr>
      </w:pPr>
      <w:r>
        <w:rPr>
          <w:rFonts w:hint="eastAsia"/>
        </w:rPr>
        <w:t>B. any. . . some</w:t>
      </w:r>
    </w:p>
    <w:p>
      <w:pPr>
        <w:rPr>
          <w:rFonts w:hint="eastAsia"/>
        </w:rPr>
      </w:pPr>
    </w:p>
    <w:p>
      <w:pPr>
        <w:rPr>
          <w:rFonts w:hint="eastAsia"/>
        </w:rPr>
      </w:pPr>
      <w:r>
        <w:rPr>
          <w:rFonts w:hint="eastAsia"/>
        </w:rPr>
        <w:t>C. a... some</w:t>
      </w:r>
    </w:p>
    <w:p>
      <w:pPr>
        <w:rPr>
          <w:rFonts w:hint="eastAsia"/>
        </w:rPr>
      </w:pPr>
    </w:p>
    <w:p>
      <w:pPr>
        <w:rPr>
          <w:rFonts w:hint="eastAsia"/>
        </w:rPr>
      </w:pPr>
      <w:r>
        <w:rPr>
          <w:rFonts w:hint="eastAsia"/>
        </w:rPr>
        <w:t>D. some. . . a</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organization makes sure that </w:t>
      </w:r>
      <w:r>
        <w:rPr>
          <w:rFonts w:hint="eastAsia"/>
          <w:u w:val="single"/>
          <w:lang w:val="en-US" w:eastAsia="zh-CN"/>
        </w:rPr>
        <w:t xml:space="preserve">     </w:t>
      </w:r>
      <w:r>
        <w:rPr>
          <w:rFonts w:hint="eastAsia"/>
        </w:rPr>
        <w:t xml:space="preserve">old are cared for. </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an</w:t>
      </w:r>
    </w:p>
    <w:p>
      <w:pPr>
        <w:rPr>
          <w:rFonts w:hint="eastAsia"/>
        </w:rPr>
      </w:pPr>
    </w:p>
    <w:p>
      <w:pPr>
        <w:rPr>
          <w:rFonts w:hint="eastAsia"/>
        </w:rPr>
      </w:pPr>
      <w:r>
        <w:rPr>
          <w:rFonts w:hint="eastAsia"/>
        </w:rPr>
        <w:t>C. the</w:t>
      </w:r>
    </w:p>
    <w:p>
      <w:pPr>
        <w:rPr>
          <w:rFonts w:hint="eastAsia"/>
        </w:rPr>
      </w:pPr>
    </w:p>
    <w:p>
      <w:pPr>
        <w:rPr>
          <w:rFonts w:hint="eastAsia"/>
        </w:rPr>
      </w:pPr>
      <w:r>
        <w:rPr>
          <w:rFonts w:hint="eastAsia"/>
        </w:rPr>
        <w:t>D. this</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 xml:space="preserve">Sam is </w:t>
      </w:r>
      <w:r>
        <w:rPr>
          <w:rFonts w:hint="eastAsia"/>
          <w:u w:val="single"/>
          <w:lang w:val="en-US" w:eastAsia="zh-CN"/>
        </w:rPr>
        <w:t xml:space="preserve">     </w:t>
      </w:r>
      <w:r>
        <w:rPr>
          <w:rFonts w:hint="eastAsia"/>
        </w:rPr>
        <w:t xml:space="preserve">old man with little money. </w:t>
      </w:r>
    </w:p>
    <w:p>
      <w:pPr>
        <w:rPr>
          <w:rFonts w:hint="eastAsia"/>
        </w:rPr>
      </w:pPr>
    </w:p>
    <w:p>
      <w:pPr>
        <w:rPr>
          <w:rFonts w:hint="eastAsia"/>
        </w:rPr>
      </w:pPr>
      <w:r>
        <w:rPr>
          <w:rFonts w:hint="eastAsia"/>
        </w:rPr>
        <w:t>A. an</w:t>
      </w:r>
    </w:p>
    <w:p>
      <w:pPr>
        <w:rPr>
          <w:rFonts w:hint="eastAsia"/>
        </w:rPr>
      </w:pPr>
    </w:p>
    <w:p>
      <w:pPr>
        <w:rPr>
          <w:rFonts w:hint="eastAsia"/>
        </w:rPr>
      </w:pPr>
      <w:r>
        <w:rPr>
          <w:rFonts w:hint="eastAsia"/>
        </w:rPr>
        <w:t>B. the</w:t>
      </w:r>
    </w:p>
    <w:p>
      <w:pPr>
        <w:rPr>
          <w:rFonts w:hint="eastAsia"/>
        </w:rPr>
      </w:pPr>
    </w:p>
    <w:p>
      <w:pPr>
        <w:rPr>
          <w:rFonts w:hint="eastAsia"/>
        </w:rPr>
      </w:pPr>
      <w:r>
        <w:rPr>
          <w:rFonts w:hint="eastAsia"/>
        </w:rPr>
        <w:t>C. a</w:t>
      </w:r>
    </w:p>
    <w:p>
      <w:pPr>
        <w:rPr>
          <w:rFonts w:hint="eastAsia"/>
        </w:rPr>
      </w:pPr>
    </w:p>
    <w:p>
      <w:pPr>
        <w:rPr>
          <w:rFonts w:hint="eastAsia"/>
        </w:rPr>
      </w:pPr>
      <w:r>
        <w:rPr>
          <w:rFonts w:hint="eastAsia"/>
        </w:rPr>
        <w:t>D. ×</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Your basketball is under </w:t>
      </w:r>
      <w:r>
        <w:rPr>
          <w:rFonts w:hint="eastAsia"/>
          <w:u w:val="single"/>
          <w:lang w:val="en-US" w:eastAsia="zh-CN"/>
        </w:rPr>
        <w:t xml:space="preserve">     </w:t>
      </w:r>
      <w:r>
        <w:rPr>
          <w:rFonts w:hint="eastAsia"/>
        </w:rPr>
        <w:t xml:space="preserve">bed. </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the</w:t>
      </w:r>
    </w:p>
    <w:p>
      <w:pPr>
        <w:rPr>
          <w:rFonts w:hint="eastAsia"/>
        </w:rPr>
      </w:pPr>
    </w:p>
    <w:p>
      <w:pPr>
        <w:rPr>
          <w:rFonts w:hint="eastAsia"/>
        </w:rPr>
      </w:pPr>
      <w:r>
        <w:rPr>
          <w:rFonts w:hint="eastAsia"/>
        </w:rPr>
        <w:t>C. this</w:t>
      </w:r>
    </w:p>
    <w:p>
      <w:pPr>
        <w:rPr>
          <w:rFonts w:hint="eastAsia"/>
        </w:rPr>
      </w:pPr>
    </w:p>
    <w:p>
      <w:pPr>
        <w:rPr>
          <w:rFonts w:hint="eastAsia"/>
        </w:rPr>
      </w:pPr>
      <w:r>
        <w:rPr>
          <w:rFonts w:hint="eastAsia"/>
        </w:rPr>
        <w:t>D. ×</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I was busy </w:t>
      </w:r>
      <w:r>
        <w:rPr>
          <w:rFonts w:hint="eastAsia"/>
          <w:u w:val="single"/>
          <w:lang w:val="en-US" w:eastAsia="zh-CN"/>
        </w:rPr>
        <w:t xml:space="preserve">     </w:t>
      </w:r>
      <w:r>
        <w:rPr>
          <w:rFonts w:hint="eastAsia"/>
        </w:rPr>
        <w:t xml:space="preserve"> water and flour. </w:t>
      </w:r>
    </w:p>
    <w:p>
      <w:pPr>
        <w:rPr>
          <w:rFonts w:hint="eastAsia"/>
        </w:rPr>
      </w:pPr>
    </w:p>
    <w:p>
      <w:pPr>
        <w:rPr>
          <w:rFonts w:hint="eastAsia"/>
        </w:rPr>
      </w:pPr>
      <w:r>
        <w:rPr>
          <w:rFonts w:hint="eastAsia"/>
        </w:rPr>
        <w:t>A. to mix</w:t>
      </w:r>
    </w:p>
    <w:p>
      <w:pPr>
        <w:rPr>
          <w:rFonts w:hint="eastAsia"/>
        </w:rPr>
      </w:pPr>
    </w:p>
    <w:p>
      <w:pPr>
        <w:rPr>
          <w:rFonts w:hint="eastAsia"/>
        </w:rPr>
      </w:pPr>
      <w:r>
        <w:rPr>
          <w:rFonts w:hint="eastAsia"/>
        </w:rPr>
        <w:t>B. at mixing</w:t>
      </w:r>
    </w:p>
    <w:p>
      <w:pPr>
        <w:rPr>
          <w:rFonts w:hint="eastAsia"/>
        </w:rPr>
      </w:pPr>
    </w:p>
    <w:p>
      <w:pPr>
        <w:rPr>
          <w:rFonts w:hint="eastAsia"/>
        </w:rPr>
      </w:pPr>
      <w:r>
        <w:rPr>
          <w:rFonts w:hint="eastAsia"/>
        </w:rPr>
        <w:t>C. mixing</w:t>
      </w:r>
    </w:p>
    <w:p>
      <w:pPr>
        <w:rPr>
          <w:rFonts w:hint="eastAsia"/>
        </w:rPr>
      </w:pPr>
    </w:p>
    <w:p>
      <w:pPr>
        <w:rPr>
          <w:rFonts w:hint="eastAsia"/>
        </w:rPr>
      </w:pPr>
      <w:r>
        <w:rPr>
          <w:rFonts w:hint="eastAsia"/>
        </w:rPr>
        <w:t>D. mixed</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 </w:t>
      </w:r>
      <w:r>
        <w:rPr>
          <w:rFonts w:hint="eastAsia"/>
          <w:u w:val="single"/>
          <w:lang w:val="en-US" w:eastAsia="zh-CN"/>
        </w:rPr>
        <w:t xml:space="preserve">     </w:t>
      </w:r>
      <w:r>
        <w:rPr>
          <w:rFonts w:hint="eastAsia"/>
        </w:rPr>
        <w:t xml:space="preserve"> the face of Helen. </w:t>
      </w:r>
    </w:p>
    <w:p>
      <w:pPr>
        <w:rPr>
          <w:rFonts w:hint="eastAsia"/>
        </w:rPr>
      </w:pPr>
    </w:p>
    <w:p>
      <w:pPr>
        <w:rPr>
          <w:rFonts w:hint="eastAsia"/>
        </w:rPr>
      </w:pPr>
      <w:r>
        <w:rPr>
          <w:rFonts w:hint="eastAsia"/>
        </w:rPr>
        <w:t>A. am recognized</w:t>
      </w:r>
    </w:p>
    <w:p>
      <w:pPr>
        <w:rPr>
          <w:rFonts w:hint="eastAsia"/>
        </w:rPr>
      </w:pPr>
    </w:p>
    <w:p>
      <w:pPr>
        <w:rPr>
          <w:rFonts w:hint="eastAsia"/>
        </w:rPr>
      </w:pPr>
      <w:r>
        <w:rPr>
          <w:rFonts w:hint="eastAsia"/>
        </w:rPr>
        <w:t>B. was recognized</w:t>
      </w:r>
    </w:p>
    <w:p>
      <w:pPr>
        <w:rPr>
          <w:rFonts w:hint="eastAsia"/>
        </w:rPr>
      </w:pPr>
    </w:p>
    <w:p>
      <w:pPr>
        <w:rPr>
          <w:rFonts w:hint="eastAsia"/>
        </w:rPr>
      </w:pPr>
      <w:r>
        <w:rPr>
          <w:rFonts w:hint="eastAsia"/>
        </w:rPr>
        <w:t>C. recognized</w:t>
      </w:r>
    </w:p>
    <w:p>
      <w:pPr>
        <w:rPr>
          <w:rFonts w:hint="eastAsia"/>
        </w:rPr>
      </w:pPr>
    </w:p>
    <w:p>
      <w:pPr>
        <w:rPr>
          <w:rFonts w:hint="eastAsia"/>
        </w:rPr>
      </w:pPr>
      <w:r>
        <w:rPr>
          <w:rFonts w:hint="eastAsia"/>
        </w:rPr>
        <w:t>D. was recognizing</w:t>
      </w:r>
    </w:p>
    <w:p>
      <w:pPr>
        <w:rPr>
          <w:rFonts w:hint="eastAsia"/>
        </w:rPr>
      </w:pPr>
    </w:p>
    <w:p>
      <w:pPr>
        <w:rPr>
          <w:rFonts w:hint="eastAsia"/>
        </w:rPr>
      </w:pPr>
      <w:r>
        <w:rPr>
          <w:rFonts w:hint="eastAsia"/>
        </w:rPr>
        <w:t>正确答案是：C</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 xml:space="preserve">It is not clear yet when the workers </w:t>
      </w:r>
      <w:r>
        <w:rPr>
          <w:rFonts w:hint="eastAsia"/>
          <w:u w:val="single"/>
          <w:lang w:val="en-US" w:eastAsia="zh-CN"/>
        </w:rPr>
        <w:t xml:space="preserve">     </w:t>
      </w:r>
      <w:r>
        <w:rPr>
          <w:rFonts w:hint="eastAsia"/>
        </w:rPr>
        <w:t xml:space="preserve">strike will return to their factories. </w:t>
      </w:r>
    </w:p>
    <w:p>
      <w:pPr>
        <w:rPr>
          <w:rFonts w:hint="eastAsia"/>
        </w:rPr>
      </w:pPr>
    </w:p>
    <w:p>
      <w:pPr>
        <w:rPr>
          <w:rFonts w:hint="eastAsia"/>
        </w:rPr>
      </w:pPr>
      <w:r>
        <w:rPr>
          <w:rFonts w:hint="eastAsia"/>
        </w:rPr>
        <w:t>A. in</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on</w:t>
      </w:r>
    </w:p>
    <w:p>
      <w:pPr>
        <w:rPr>
          <w:rFonts w:hint="eastAsia"/>
        </w:rPr>
      </w:pPr>
    </w:p>
    <w:p>
      <w:pPr>
        <w:rPr>
          <w:rFonts w:hint="eastAsia"/>
        </w:rPr>
      </w:pPr>
      <w:r>
        <w:rPr>
          <w:rFonts w:hint="eastAsia"/>
        </w:rPr>
        <w:t>D. from</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Our delay was due</w:t>
      </w:r>
      <w:r>
        <w:rPr>
          <w:rFonts w:hint="eastAsia"/>
          <w:u w:val="single"/>
          <w:lang w:val="en-US" w:eastAsia="zh-CN"/>
        </w:rPr>
        <w:t xml:space="preserve">     </w:t>
      </w:r>
      <w:r>
        <w:rPr>
          <w:rFonts w:hint="eastAsia"/>
        </w:rPr>
        <w:t xml:space="preserve">the bad weather. </w:t>
      </w:r>
    </w:p>
    <w:p>
      <w:pPr>
        <w:rPr>
          <w:rFonts w:hint="eastAsia"/>
        </w:rPr>
      </w:pPr>
    </w:p>
    <w:p>
      <w:pPr>
        <w:rPr>
          <w:rFonts w:hint="eastAsia"/>
        </w:rPr>
      </w:pPr>
      <w:r>
        <w:rPr>
          <w:rFonts w:hint="eastAsia"/>
        </w:rPr>
        <w:t>A. to</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in</w:t>
      </w:r>
    </w:p>
    <w:p>
      <w:pPr>
        <w:rPr>
          <w:rFonts w:hint="eastAsia"/>
        </w:rPr>
      </w:pPr>
    </w:p>
    <w:p>
      <w:pPr>
        <w:rPr>
          <w:rFonts w:hint="eastAsia"/>
        </w:rPr>
      </w:pPr>
      <w:r>
        <w:rPr>
          <w:rFonts w:hint="eastAsia"/>
        </w:rPr>
        <w:t>D. with</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 book has helped me </w:t>
      </w:r>
      <w:r>
        <w:rPr>
          <w:rFonts w:hint="eastAsia"/>
          <w:u w:val="single"/>
          <w:lang w:val="en-US" w:eastAsia="zh-CN"/>
        </w:rPr>
        <w:t xml:space="preserve">    </w:t>
      </w:r>
      <w:r>
        <w:rPr>
          <w:rFonts w:hint="eastAsia"/>
        </w:rPr>
        <w:t xml:space="preserve">some/a certain extent. </w:t>
      </w:r>
    </w:p>
    <w:p>
      <w:pPr>
        <w:rPr>
          <w:rFonts w:hint="eastAsia"/>
        </w:rPr>
      </w:pPr>
    </w:p>
    <w:p>
      <w:pPr>
        <w:rPr>
          <w:rFonts w:hint="eastAsia"/>
        </w:rPr>
      </w:pPr>
      <w:r>
        <w:rPr>
          <w:rFonts w:hint="eastAsia"/>
        </w:rPr>
        <w:t>A. in</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to</w:t>
      </w:r>
    </w:p>
    <w:p>
      <w:pPr>
        <w:rPr>
          <w:rFonts w:hint="eastAsia"/>
        </w:rPr>
      </w:pPr>
    </w:p>
    <w:p>
      <w:pPr>
        <w:rPr>
          <w:rFonts w:hint="eastAsia"/>
        </w:rPr>
      </w:pPr>
      <w:r>
        <w:rPr>
          <w:rFonts w:hint="eastAsia"/>
        </w:rPr>
        <w:t>D. on</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They objected </w:t>
      </w:r>
      <w:r>
        <w:rPr>
          <w:rFonts w:hint="eastAsia"/>
          <w:u w:val="single"/>
          <w:lang w:val="en-US" w:eastAsia="zh-CN"/>
        </w:rPr>
        <w:t xml:space="preserve">    </w:t>
      </w:r>
      <w:r>
        <w:rPr>
          <w:rFonts w:hint="eastAsia"/>
        </w:rPr>
        <w:t xml:space="preserve">unfair voting in public places. </w:t>
      </w:r>
    </w:p>
    <w:p>
      <w:pPr>
        <w:rPr>
          <w:rFonts w:hint="eastAsia"/>
        </w:rPr>
      </w:pPr>
    </w:p>
    <w:p>
      <w:pPr>
        <w:rPr>
          <w:rFonts w:hint="eastAsia"/>
        </w:rPr>
      </w:pPr>
      <w:r>
        <w:rPr>
          <w:rFonts w:hint="eastAsia"/>
        </w:rPr>
        <w:t>A. that</w:t>
      </w:r>
    </w:p>
    <w:p>
      <w:pPr>
        <w:rPr>
          <w:rFonts w:hint="eastAsia"/>
        </w:rPr>
      </w:pPr>
    </w:p>
    <w:p>
      <w:pPr>
        <w:rPr>
          <w:rFonts w:hint="eastAsia"/>
        </w:rPr>
      </w:pPr>
      <w:r>
        <w:rPr>
          <w:rFonts w:hint="eastAsia"/>
        </w:rPr>
        <w:t>B. to</w:t>
      </w:r>
    </w:p>
    <w:p>
      <w:pPr>
        <w:rPr>
          <w:rFonts w:hint="eastAsia"/>
        </w:rPr>
      </w:pPr>
    </w:p>
    <w:p>
      <w:pPr>
        <w:rPr>
          <w:rFonts w:hint="eastAsia"/>
        </w:rPr>
      </w:pPr>
      <w:r>
        <w:rPr>
          <w:rFonts w:hint="eastAsia"/>
        </w:rPr>
        <w:t>C. in</w:t>
      </w:r>
    </w:p>
    <w:p>
      <w:pPr>
        <w:rPr>
          <w:rFonts w:hint="eastAsia"/>
        </w:rPr>
      </w:pPr>
    </w:p>
    <w:p>
      <w:pPr>
        <w:rPr>
          <w:rFonts w:hint="eastAsia"/>
        </w:rPr>
      </w:pPr>
      <w:r>
        <w:rPr>
          <w:rFonts w:hint="eastAsia"/>
        </w:rPr>
        <w:t>D. at</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People are going to find</w:t>
      </w:r>
      <w:r>
        <w:rPr>
          <w:rFonts w:hint="eastAsia"/>
          <w:u w:val="single"/>
          <w:lang w:val="en-US" w:eastAsia="zh-CN"/>
        </w:rPr>
        <w:t xml:space="preserve">      </w:t>
      </w:r>
      <w:r>
        <w:rPr>
          <w:rFonts w:hint="eastAsia"/>
        </w:rPr>
        <w:t xml:space="preserve">difficult to stay away from TV. </w:t>
      </w:r>
    </w:p>
    <w:p>
      <w:pPr>
        <w:rPr>
          <w:rFonts w:hint="eastAsia"/>
        </w:rPr>
      </w:pPr>
    </w:p>
    <w:p>
      <w:pPr>
        <w:rPr>
          <w:rFonts w:hint="eastAsia"/>
        </w:rPr>
      </w:pPr>
      <w:r>
        <w:rPr>
          <w:rFonts w:hint="eastAsia"/>
        </w:rPr>
        <w:t>A. it</w:t>
      </w:r>
    </w:p>
    <w:p>
      <w:pPr>
        <w:rPr>
          <w:rFonts w:hint="eastAsia"/>
        </w:rPr>
      </w:pPr>
    </w:p>
    <w:p>
      <w:pPr>
        <w:rPr>
          <w:rFonts w:hint="eastAsia"/>
        </w:rPr>
      </w:pPr>
      <w:r>
        <w:rPr>
          <w:rFonts w:hint="eastAsia"/>
        </w:rPr>
        <w:t>B. them</w:t>
      </w:r>
    </w:p>
    <w:p>
      <w:pPr>
        <w:rPr>
          <w:rFonts w:hint="eastAsia"/>
        </w:rPr>
      </w:pPr>
    </w:p>
    <w:p>
      <w:pPr>
        <w:rPr>
          <w:rFonts w:hint="eastAsia"/>
        </w:rPr>
      </w:pPr>
      <w:r>
        <w:rPr>
          <w:rFonts w:hint="eastAsia"/>
        </w:rPr>
        <w:t>C. its</w:t>
      </w:r>
    </w:p>
    <w:p>
      <w:pPr>
        <w:rPr>
          <w:rFonts w:hint="eastAsia"/>
        </w:rPr>
      </w:pPr>
    </w:p>
    <w:p>
      <w:pPr>
        <w:rPr>
          <w:rFonts w:hint="eastAsia"/>
        </w:rPr>
      </w:pPr>
      <w:r>
        <w:rPr>
          <w:rFonts w:hint="eastAsia"/>
        </w:rPr>
        <w:t>D. to</w:t>
      </w: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thought </w:t>
      </w:r>
      <w:r>
        <w:rPr>
          <w:rFonts w:hint="eastAsia"/>
          <w:u w:val="single"/>
          <w:lang w:val="en-US" w:eastAsia="zh-CN"/>
        </w:rPr>
        <w:t xml:space="preserve">     </w:t>
      </w:r>
      <w:r>
        <w:rPr>
          <w:rFonts w:hint="eastAsia"/>
        </w:rPr>
        <w:t xml:space="preserve">easy to pass the exam. </w:t>
      </w:r>
    </w:p>
    <w:p>
      <w:pPr>
        <w:rPr>
          <w:rFonts w:hint="eastAsia"/>
        </w:rPr>
      </w:pPr>
    </w:p>
    <w:p>
      <w:pPr>
        <w:rPr>
          <w:rFonts w:hint="eastAsia"/>
        </w:rPr>
      </w:pPr>
      <w:r>
        <w:rPr>
          <w:rFonts w:hint="eastAsia"/>
        </w:rPr>
        <w:t>A. its</w:t>
      </w:r>
    </w:p>
    <w:p>
      <w:pPr>
        <w:rPr>
          <w:rFonts w:hint="eastAsia"/>
        </w:rPr>
      </w:pPr>
    </w:p>
    <w:p>
      <w:pPr>
        <w:rPr>
          <w:rFonts w:hint="eastAsia"/>
        </w:rPr>
      </w:pPr>
      <w:r>
        <w:rPr>
          <w:rFonts w:hint="eastAsia"/>
        </w:rPr>
        <w:t>B. is</w:t>
      </w:r>
    </w:p>
    <w:p>
      <w:pPr>
        <w:rPr>
          <w:rFonts w:hint="eastAsia"/>
        </w:rPr>
      </w:pPr>
    </w:p>
    <w:p>
      <w:pPr>
        <w:rPr>
          <w:rFonts w:hint="eastAsia"/>
        </w:rPr>
      </w:pPr>
      <w:r>
        <w:rPr>
          <w:rFonts w:hint="eastAsia"/>
        </w:rPr>
        <w:t>C. it</w:t>
      </w:r>
    </w:p>
    <w:p>
      <w:pPr>
        <w:rPr>
          <w:rFonts w:hint="eastAsia"/>
        </w:rPr>
      </w:pPr>
    </w:p>
    <w:p>
      <w:pPr>
        <w:rPr>
          <w:rFonts w:hint="eastAsia"/>
        </w:rPr>
      </w:pPr>
      <w:r>
        <w:rPr>
          <w:rFonts w:hint="eastAsia"/>
        </w:rPr>
        <w:t>D. too</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This medicine has </w:t>
      </w:r>
      <w:r>
        <w:rPr>
          <w:rFonts w:hint="eastAsia"/>
          <w:u w:val="single"/>
          <w:lang w:val="en-US" w:eastAsia="zh-CN"/>
        </w:rPr>
        <w:t xml:space="preserve">      </w:t>
      </w:r>
      <w:r>
        <w:rPr>
          <w:rFonts w:hint="eastAsia"/>
        </w:rPr>
        <w:t xml:space="preserve">my headache. </w:t>
      </w:r>
    </w:p>
    <w:p>
      <w:pPr>
        <w:rPr>
          <w:rFonts w:hint="eastAsia"/>
        </w:rPr>
      </w:pPr>
    </w:p>
    <w:p>
      <w:pPr>
        <w:rPr>
          <w:rFonts w:hint="eastAsia"/>
        </w:rPr>
      </w:pPr>
      <w:r>
        <w:rPr>
          <w:rFonts w:hint="eastAsia"/>
        </w:rPr>
        <w:t>A. relieving</w:t>
      </w:r>
    </w:p>
    <w:p>
      <w:pPr>
        <w:rPr>
          <w:rFonts w:hint="eastAsia"/>
        </w:rPr>
      </w:pPr>
    </w:p>
    <w:p>
      <w:pPr>
        <w:rPr>
          <w:rFonts w:hint="eastAsia"/>
        </w:rPr>
      </w:pPr>
      <w:r>
        <w:rPr>
          <w:rFonts w:hint="eastAsia"/>
        </w:rPr>
        <w:t>B. relieve</w:t>
      </w:r>
    </w:p>
    <w:p>
      <w:pPr>
        <w:rPr>
          <w:rFonts w:hint="eastAsia"/>
        </w:rPr>
      </w:pPr>
    </w:p>
    <w:p>
      <w:pPr>
        <w:rPr>
          <w:rFonts w:hint="eastAsia"/>
        </w:rPr>
      </w:pPr>
      <w:r>
        <w:rPr>
          <w:rFonts w:hint="eastAsia"/>
        </w:rPr>
        <w:t>C. relieved</w:t>
      </w:r>
    </w:p>
    <w:p>
      <w:pPr>
        <w:rPr>
          <w:rFonts w:hint="eastAsia"/>
        </w:rPr>
      </w:pPr>
    </w:p>
    <w:p>
      <w:pPr>
        <w:rPr>
          <w:rFonts w:hint="eastAsia"/>
        </w:rPr>
      </w:pPr>
      <w:r>
        <w:rPr>
          <w:rFonts w:hint="eastAsia"/>
        </w:rPr>
        <w:t>D. been relieved</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He </w:t>
      </w:r>
      <w:r>
        <w:rPr>
          <w:rFonts w:hint="eastAsia"/>
          <w:u w:val="single"/>
          <w:lang w:val="en-US" w:eastAsia="zh-CN"/>
        </w:rPr>
        <w:t xml:space="preserve">     </w:t>
      </w:r>
      <w:r>
        <w:rPr>
          <w:rFonts w:hint="eastAsia"/>
        </w:rPr>
        <w:t xml:space="preserve"> to hear that he had passed the exam. </w:t>
      </w:r>
    </w:p>
    <w:p>
      <w:pPr>
        <w:rPr>
          <w:rFonts w:hint="eastAsia"/>
        </w:rPr>
      </w:pPr>
    </w:p>
    <w:p>
      <w:pPr>
        <w:rPr>
          <w:rFonts w:hint="eastAsia"/>
        </w:rPr>
      </w:pPr>
      <w:r>
        <w:rPr>
          <w:rFonts w:hint="eastAsia"/>
        </w:rPr>
        <w:t>A. relieved</w:t>
      </w:r>
    </w:p>
    <w:p>
      <w:pPr>
        <w:rPr>
          <w:rFonts w:hint="eastAsia"/>
        </w:rPr>
      </w:pPr>
    </w:p>
    <w:p>
      <w:pPr>
        <w:rPr>
          <w:rFonts w:hint="eastAsia"/>
        </w:rPr>
      </w:pPr>
      <w:r>
        <w:rPr>
          <w:rFonts w:hint="eastAsia"/>
        </w:rPr>
        <w:t>B. was relieved</w:t>
      </w:r>
    </w:p>
    <w:p>
      <w:pPr>
        <w:rPr>
          <w:rFonts w:hint="eastAsia"/>
        </w:rPr>
      </w:pPr>
    </w:p>
    <w:p>
      <w:pPr>
        <w:rPr>
          <w:rFonts w:hint="eastAsia"/>
        </w:rPr>
      </w:pPr>
      <w:r>
        <w:rPr>
          <w:rFonts w:hint="eastAsia"/>
        </w:rPr>
        <w:t>C. relieves</w:t>
      </w:r>
    </w:p>
    <w:p>
      <w:pPr>
        <w:rPr>
          <w:rFonts w:hint="eastAsia"/>
        </w:rPr>
      </w:pPr>
    </w:p>
    <w:p>
      <w:pPr>
        <w:rPr>
          <w:rFonts w:hint="eastAsia"/>
        </w:rPr>
      </w:pPr>
      <w:r>
        <w:rPr>
          <w:rFonts w:hint="eastAsia"/>
        </w:rPr>
        <w:t>D. was relieving</w:t>
      </w: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Some college students have volunteered</w:t>
      </w:r>
      <w:r>
        <w:rPr>
          <w:rFonts w:hint="eastAsia"/>
          <w:u w:val="single"/>
          <w:lang w:val="en-US" w:eastAsia="zh-CN"/>
        </w:rPr>
        <w:t xml:space="preserve">      </w:t>
      </w:r>
      <w:r>
        <w:rPr>
          <w:rFonts w:hint="eastAsia"/>
        </w:rPr>
        <w:t xml:space="preserve">take care of the children. </w:t>
      </w:r>
    </w:p>
    <w:p>
      <w:pPr>
        <w:rPr>
          <w:rFonts w:hint="eastAsia"/>
        </w:rPr>
      </w:pPr>
    </w:p>
    <w:p>
      <w:pPr>
        <w:rPr>
          <w:rFonts w:hint="eastAsia"/>
        </w:rPr>
      </w:pPr>
      <w:r>
        <w:rPr>
          <w:rFonts w:hint="eastAsia"/>
        </w:rPr>
        <w:t>A. in</w:t>
      </w:r>
    </w:p>
    <w:p>
      <w:pPr>
        <w:rPr>
          <w:rFonts w:hint="eastAsia"/>
        </w:rPr>
      </w:pPr>
    </w:p>
    <w:p>
      <w:pPr>
        <w:rPr>
          <w:rFonts w:hint="eastAsia"/>
        </w:rPr>
      </w:pPr>
      <w:r>
        <w:rPr>
          <w:rFonts w:hint="eastAsia"/>
        </w:rPr>
        <w:t>B. at</w:t>
      </w:r>
    </w:p>
    <w:p>
      <w:pPr>
        <w:rPr>
          <w:rFonts w:hint="eastAsia"/>
        </w:rPr>
      </w:pPr>
    </w:p>
    <w:p>
      <w:pPr>
        <w:rPr>
          <w:rFonts w:hint="eastAsia"/>
        </w:rPr>
      </w:pPr>
      <w:r>
        <w:rPr>
          <w:rFonts w:hint="eastAsia"/>
        </w:rPr>
        <w:t>C. to</w:t>
      </w:r>
    </w:p>
    <w:p>
      <w:pPr>
        <w:rPr>
          <w:rFonts w:hint="eastAsia"/>
        </w:rPr>
      </w:pPr>
    </w:p>
    <w:p>
      <w:pPr>
        <w:rPr>
          <w:rFonts w:hint="eastAsia"/>
        </w:rPr>
      </w:pPr>
      <w:r>
        <w:rPr>
          <w:rFonts w:hint="eastAsia"/>
        </w:rPr>
        <w:t>D. with</w:t>
      </w: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rPr>
      </w:pPr>
      <w:r>
        <w:rPr>
          <w:rFonts w:hint="eastAsia"/>
        </w:rPr>
        <w:t xml:space="preserve">Are there </w:t>
      </w:r>
      <w:r>
        <w:rPr>
          <w:rFonts w:hint="eastAsia"/>
          <w:u w:val="single"/>
          <w:lang w:val="en-US" w:eastAsia="zh-CN"/>
        </w:rPr>
        <w:t xml:space="preserve">      </w:t>
      </w:r>
      <w:r>
        <w:rPr>
          <w:rFonts w:hint="eastAsia"/>
        </w:rPr>
        <w:t>volunteers to help the old?</w:t>
      </w:r>
    </w:p>
    <w:p>
      <w:pPr>
        <w:rPr>
          <w:rFonts w:hint="eastAsia"/>
        </w:rPr>
      </w:pPr>
    </w:p>
    <w:p>
      <w:pPr>
        <w:rPr>
          <w:rFonts w:hint="eastAsia"/>
        </w:rPr>
      </w:pPr>
      <w:r>
        <w:rPr>
          <w:rFonts w:hint="eastAsia"/>
        </w:rPr>
        <w:t>A. a</w:t>
      </w:r>
    </w:p>
    <w:p>
      <w:pPr>
        <w:rPr>
          <w:rFonts w:hint="eastAsia"/>
        </w:rPr>
      </w:pPr>
    </w:p>
    <w:p>
      <w:pPr>
        <w:rPr>
          <w:rFonts w:hint="eastAsia"/>
        </w:rPr>
      </w:pPr>
      <w:r>
        <w:rPr>
          <w:rFonts w:hint="eastAsia"/>
        </w:rPr>
        <w:t>B. some</w:t>
      </w:r>
    </w:p>
    <w:p>
      <w:pPr>
        <w:rPr>
          <w:rFonts w:hint="eastAsia"/>
        </w:rPr>
      </w:pPr>
    </w:p>
    <w:p>
      <w:pPr>
        <w:rPr>
          <w:rFonts w:hint="eastAsia"/>
        </w:rPr>
      </w:pPr>
      <w:r>
        <w:rPr>
          <w:rFonts w:hint="eastAsia"/>
        </w:rPr>
        <w:t>C. any</w:t>
      </w:r>
    </w:p>
    <w:p>
      <w:pPr>
        <w:rPr>
          <w:rFonts w:hint="eastAsia"/>
        </w:rPr>
      </w:pPr>
    </w:p>
    <w:p>
      <w:pPr>
        <w:rPr>
          <w:rFonts w:hint="eastAsia"/>
        </w:rPr>
      </w:pPr>
      <w:r>
        <w:rPr>
          <w:rFonts w:hint="eastAsia"/>
        </w:rPr>
        <w:t>D. much</w:t>
      </w:r>
    </w:p>
    <w:p>
      <w:pPr>
        <w:rPr>
          <w:rFonts w:hint="eastAsia"/>
        </w:rPr>
      </w:pPr>
    </w:p>
    <w:p>
      <w:pPr>
        <w:rPr>
          <w:rFonts w:hint="eastAsia"/>
        </w:rPr>
      </w:pPr>
      <w:r>
        <w:rPr>
          <w:rFonts w:hint="eastAsia"/>
        </w:rPr>
        <w:t>正确答案是：C</w:t>
      </w:r>
    </w:p>
    <w:p>
      <w:pPr>
        <w:rPr>
          <w:rFonts w:hint="eastAsia" w:eastAsiaTheme="minorEastAsia"/>
          <w:lang w:eastAsia="zh-CN"/>
        </w:rPr>
      </w:pPr>
    </w:p>
    <w:p>
      <w:pPr>
        <w:pStyle w:val="2"/>
        <w:spacing w:before="4"/>
      </w:pPr>
      <w:bookmarkStart w:id="4" w:name="一、选择填空题"/>
      <w:bookmarkEnd w:id="4"/>
      <w:r>
        <w:t>一、选择填空题</w:t>
      </w:r>
    </w:p>
    <w:p>
      <w:pPr>
        <w:pStyle w:val="4"/>
        <w:spacing w:before="6"/>
      </w:pPr>
      <w:r>
        <w:t>选择正确的词语填空。</w:t>
      </w:r>
    </w:p>
    <w:p>
      <w:pPr>
        <w:pStyle w:val="7"/>
        <w:numPr>
          <w:ilvl w:val="0"/>
          <w:numId w:val="19"/>
        </w:numPr>
        <w:tabs>
          <w:tab w:val="left" w:pos="361"/>
          <w:tab w:val="left" w:pos="8636"/>
        </w:tabs>
        <w:spacing w:before="11" w:after="0" w:line="249" w:lineRule="auto"/>
        <w:ind w:left="119" w:right="117" w:firstLine="0"/>
        <w:jc w:val="left"/>
        <w:rPr>
          <w:sz w:val="24"/>
        </w:rPr>
      </w:pPr>
      <w:r>
        <w:rPr>
          <w:sz w:val="24"/>
        </w:rPr>
        <w:t>You</w:t>
      </w:r>
      <w:r>
        <w:rPr>
          <w:spacing w:val="-10"/>
          <w:sz w:val="24"/>
        </w:rPr>
        <w:t xml:space="preserve"> </w:t>
      </w:r>
      <w:r>
        <w:rPr>
          <w:sz w:val="24"/>
        </w:rPr>
        <w:t>can</w:t>
      </w:r>
      <w:r>
        <w:rPr>
          <w:spacing w:val="-10"/>
          <w:sz w:val="24"/>
        </w:rPr>
        <w:t xml:space="preserve"> </w:t>
      </w:r>
      <w:r>
        <w:rPr>
          <w:sz w:val="24"/>
        </w:rPr>
        <w:t>sit</w:t>
      </w:r>
      <w:r>
        <w:rPr>
          <w:spacing w:val="-10"/>
          <w:sz w:val="24"/>
        </w:rPr>
        <w:t xml:space="preserve"> </w:t>
      </w:r>
      <w:r>
        <w:rPr>
          <w:sz w:val="24"/>
        </w:rPr>
        <w:t>here</w:t>
      </w:r>
      <w:r>
        <w:rPr>
          <w:spacing w:val="-10"/>
          <w:sz w:val="24"/>
        </w:rPr>
        <w:t xml:space="preserve"> </w:t>
      </w:r>
      <w:r>
        <w:rPr>
          <w:sz w:val="24"/>
        </w:rPr>
        <w:t>in</w:t>
      </w:r>
      <w:r>
        <w:rPr>
          <w:spacing w:val="-10"/>
          <w:sz w:val="24"/>
        </w:rPr>
        <w:t xml:space="preserve"> </w:t>
      </w:r>
      <w:r>
        <w:rPr>
          <w:sz w:val="24"/>
        </w:rPr>
        <w:t>your</w:t>
      </w:r>
      <w:r>
        <w:rPr>
          <w:spacing w:val="-8"/>
          <w:sz w:val="24"/>
        </w:rPr>
        <w:t xml:space="preserve"> </w:t>
      </w:r>
      <w:r>
        <w:rPr>
          <w:sz w:val="24"/>
        </w:rPr>
        <w:t>spare</w:t>
      </w:r>
      <w:r>
        <w:rPr>
          <w:spacing w:val="-12"/>
          <w:sz w:val="24"/>
        </w:rPr>
        <w:t xml:space="preserve"> </w:t>
      </w:r>
      <w:r>
        <w:rPr>
          <w:sz w:val="24"/>
        </w:rPr>
        <w:t>time.You</w:t>
      </w:r>
      <w:r>
        <w:rPr>
          <w:spacing w:val="-8"/>
          <w:sz w:val="24"/>
        </w:rPr>
        <w:t xml:space="preserve"> </w:t>
      </w:r>
      <w:r>
        <w:rPr>
          <w:sz w:val="24"/>
        </w:rPr>
        <w:t>can</w:t>
      </w:r>
      <w:r>
        <w:rPr>
          <w:spacing w:val="-12"/>
          <w:sz w:val="24"/>
        </w:rPr>
        <w:t xml:space="preserve"> </w:t>
      </w:r>
      <w:r>
        <w:rPr>
          <w:sz w:val="24"/>
        </w:rPr>
        <w:t>sit</w:t>
      </w:r>
      <w:r>
        <w:rPr>
          <w:spacing w:val="-8"/>
          <w:sz w:val="24"/>
        </w:rPr>
        <w:t xml:space="preserve"> </w:t>
      </w:r>
      <w:r>
        <w:rPr>
          <w:sz w:val="24"/>
        </w:rPr>
        <w:t>here</w:t>
      </w:r>
      <w:r>
        <w:rPr>
          <w:spacing w:val="-10"/>
          <w:sz w:val="24"/>
        </w:rPr>
        <w:t xml:space="preserve"> </w:t>
      </w:r>
      <w:r>
        <w:rPr>
          <w:sz w:val="24"/>
        </w:rPr>
        <w:t>when</w:t>
      </w:r>
      <w:r>
        <w:rPr>
          <w:spacing w:val="-10"/>
          <w:sz w:val="24"/>
        </w:rPr>
        <w:t xml:space="preserve"> </w:t>
      </w:r>
      <w:r>
        <w:rPr>
          <w:sz w:val="24"/>
        </w:rPr>
        <w:t>you’re</w:t>
      </w:r>
      <w:r>
        <w:rPr>
          <w:sz w:val="24"/>
          <w:u w:val="single"/>
        </w:rPr>
        <w:t xml:space="preserve"> </w:t>
      </w:r>
      <w:r>
        <w:rPr>
          <w:sz w:val="24"/>
          <w:u w:val="single"/>
        </w:rPr>
        <w:tab/>
      </w:r>
      <w:r>
        <w:rPr>
          <w:sz w:val="24"/>
        </w:rPr>
        <w:t>.(2</w:t>
      </w:r>
      <w:r>
        <w:rPr>
          <w:spacing w:val="-9"/>
          <w:sz w:val="24"/>
        </w:rPr>
        <w:t xml:space="preserve"> 分) </w:t>
      </w:r>
      <w:r>
        <w:rPr>
          <w:sz w:val="24"/>
        </w:rPr>
        <w:t>A.working</w:t>
      </w:r>
    </w:p>
    <w:p>
      <w:pPr>
        <w:pStyle w:val="4"/>
        <w:spacing w:before="1" w:line="249" w:lineRule="auto"/>
        <w:ind w:right="7811"/>
      </w:pPr>
      <w:r>
        <w:t xml:space="preserve">B.studying C.not </w:t>
      </w:r>
      <w:r>
        <w:rPr>
          <w:spacing w:val="-3"/>
        </w:rPr>
        <w:t xml:space="preserve">working </w:t>
      </w:r>
      <w:r>
        <w:t>D.reading</w:t>
      </w:r>
    </w:p>
    <w:p>
      <w:pPr>
        <w:pStyle w:val="4"/>
        <w:spacing w:before="1"/>
      </w:pPr>
      <w:r>
        <w:t>答案：C</w:t>
      </w:r>
    </w:p>
    <w:p>
      <w:pPr>
        <w:pStyle w:val="4"/>
        <w:spacing w:before="10"/>
        <w:ind w:left="0"/>
        <w:rPr>
          <w:sz w:val="25"/>
        </w:rPr>
      </w:pPr>
    </w:p>
    <w:p>
      <w:pPr>
        <w:pStyle w:val="7"/>
        <w:numPr>
          <w:ilvl w:val="0"/>
          <w:numId w:val="19"/>
        </w:numPr>
        <w:tabs>
          <w:tab w:val="left" w:pos="361"/>
          <w:tab w:val="left" w:pos="5938"/>
        </w:tabs>
        <w:spacing w:before="1" w:after="0" w:line="252" w:lineRule="auto"/>
        <w:ind w:left="119" w:right="1785" w:firstLine="0"/>
        <w:jc w:val="left"/>
        <w:rPr>
          <w:sz w:val="24"/>
        </w:rPr>
      </w:pPr>
      <w:r>
        <w:rPr>
          <w:sz w:val="24"/>
        </w:rPr>
        <w:t>Most of the things he loves were included</w:t>
      </w:r>
      <w:r>
        <w:rPr>
          <w:sz w:val="24"/>
          <w:u w:val="single"/>
        </w:rPr>
        <w:t xml:space="preserve"> </w:t>
      </w:r>
      <w:r>
        <w:rPr>
          <w:sz w:val="24"/>
          <w:u w:val="single"/>
        </w:rPr>
        <w:tab/>
      </w:r>
      <w:r>
        <w:rPr>
          <w:sz w:val="24"/>
        </w:rPr>
        <w:t>the list.(2</w:t>
      </w:r>
      <w:r>
        <w:rPr>
          <w:spacing w:val="-6"/>
          <w:sz w:val="24"/>
        </w:rPr>
        <w:t xml:space="preserve"> 分) </w:t>
      </w:r>
      <w:r>
        <w:rPr>
          <w:sz w:val="24"/>
        </w:rPr>
        <w:t>A.in</w:t>
      </w:r>
    </w:p>
    <w:p>
      <w:pPr>
        <w:pStyle w:val="4"/>
        <w:spacing w:line="249" w:lineRule="auto"/>
        <w:ind w:right="8625"/>
      </w:pPr>
      <w:r>
        <w:t>B.with C.on D.into 答案：A</w:t>
      </w:r>
    </w:p>
    <w:p>
      <w:pPr>
        <w:pStyle w:val="4"/>
        <w:spacing w:before="9"/>
        <w:ind w:left="0"/>
      </w:pPr>
    </w:p>
    <w:p>
      <w:pPr>
        <w:pStyle w:val="7"/>
        <w:numPr>
          <w:ilvl w:val="0"/>
          <w:numId w:val="19"/>
        </w:numPr>
        <w:tabs>
          <w:tab w:val="left" w:pos="361"/>
          <w:tab w:val="left" w:pos="2458"/>
        </w:tabs>
        <w:spacing w:before="0" w:after="0" w:line="249" w:lineRule="auto"/>
        <w:ind w:left="119" w:right="5265" w:firstLine="0"/>
        <w:jc w:val="left"/>
        <w:rPr>
          <w:sz w:val="24"/>
        </w:rPr>
      </w:pPr>
      <w:r>
        <w:rPr>
          <w:sz w:val="24"/>
        </w:rPr>
        <w:t>How long ago</w:t>
      </w:r>
      <w:r>
        <w:rPr>
          <w:sz w:val="24"/>
          <w:u w:val="single"/>
        </w:rPr>
        <w:t xml:space="preserve"> </w:t>
      </w:r>
      <w:r>
        <w:rPr>
          <w:sz w:val="24"/>
          <w:u w:val="single"/>
        </w:rPr>
        <w:tab/>
      </w:r>
      <w:r>
        <w:rPr>
          <w:sz w:val="24"/>
        </w:rPr>
        <w:t>his diet?(2</w:t>
      </w:r>
      <w:r>
        <w:rPr>
          <w:spacing w:val="-6"/>
          <w:sz w:val="24"/>
        </w:rPr>
        <w:t xml:space="preserve"> 分) </w:t>
      </w:r>
      <w:r>
        <w:rPr>
          <w:sz w:val="24"/>
        </w:rPr>
        <w:t>A.did he begin</w:t>
      </w:r>
    </w:p>
    <w:p>
      <w:pPr>
        <w:pStyle w:val="7"/>
        <w:numPr>
          <w:ilvl w:val="0"/>
          <w:numId w:val="20"/>
        </w:numPr>
        <w:tabs>
          <w:tab w:val="left" w:pos="361"/>
        </w:tabs>
        <w:spacing w:before="0" w:after="0" w:line="306" w:lineRule="exact"/>
        <w:ind w:left="360" w:right="0" w:hanging="242"/>
        <w:jc w:val="left"/>
        <w:rPr>
          <w:sz w:val="24"/>
        </w:rPr>
      </w:pPr>
      <w:r>
        <w:rPr>
          <w:sz w:val="24"/>
        </w:rPr>
        <w:t>will he begin</w:t>
      </w:r>
    </w:p>
    <w:p>
      <w:pPr>
        <w:pStyle w:val="7"/>
        <w:numPr>
          <w:ilvl w:val="0"/>
          <w:numId w:val="20"/>
        </w:numPr>
        <w:tabs>
          <w:tab w:val="left" w:pos="361"/>
        </w:tabs>
        <w:spacing w:before="14" w:after="0" w:line="240" w:lineRule="auto"/>
        <w:ind w:left="360" w:right="0" w:hanging="242"/>
        <w:jc w:val="left"/>
        <w:rPr>
          <w:sz w:val="24"/>
        </w:rPr>
      </w:pPr>
      <w:r>
        <w:rPr>
          <w:sz w:val="24"/>
        </w:rPr>
        <w:t>has he begun</w:t>
      </w:r>
    </w:p>
    <w:p>
      <w:pPr>
        <w:pStyle w:val="7"/>
        <w:numPr>
          <w:ilvl w:val="0"/>
          <w:numId w:val="20"/>
        </w:numPr>
        <w:tabs>
          <w:tab w:val="left" w:pos="361"/>
        </w:tabs>
        <w:spacing w:before="12" w:after="0" w:line="249" w:lineRule="auto"/>
        <w:ind w:left="119" w:right="7305" w:firstLine="0"/>
        <w:jc w:val="left"/>
        <w:rPr>
          <w:sz w:val="24"/>
        </w:rPr>
      </w:pPr>
      <w:r>
        <w:rPr>
          <w:sz w:val="24"/>
        </w:rPr>
        <w:t>was he beginning 答案：A</w:t>
      </w:r>
    </w:p>
    <w:p>
      <w:pPr>
        <w:pStyle w:val="4"/>
        <w:spacing w:before="12"/>
        <w:ind w:left="0"/>
      </w:pPr>
    </w:p>
    <w:p>
      <w:pPr>
        <w:pStyle w:val="7"/>
        <w:numPr>
          <w:ilvl w:val="0"/>
          <w:numId w:val="19"/>
        </w:numPr>
        <w:tabs>
          <w:tab w:val="left" w:pos="361"/>
          <w:tab w:val="left" w:pos="2578"/>
        </w:tabs>
        <w:spacing w:before="0" w:after="0" w:line="249" w:lineRule="auto"/>
        <w:ind w:left="119" w:right="4905" w:firstLine="0"/>
        <w:jc w:val="left"/>
        <w:rPr>
          <w:sz w:val="24"/>
        </w:rPr>
      </w:pPr>
      <w:r>
        <w:rPr>
          <w:sz w:val="24"/>
        </w:rPr>
        <w:t>Where did he</w:t>
      </w:r>
      <w:r>
        <w:rPr>
          <w:sz w:val="24"/>
          <w:u w:val="single"/>
        </w:rPr>
        <w:t xml:space="preserve"> </w:t>
      </w:r>
      <w:r>
        <w:rPr>
          <w:sz w:val="24"/>
          <w:u w:val="single"/>
        </w:rPr>
        <w:tab/>
      </w:r>
      <w:r>
        <w:rPr>
          <w:sz w:val="24"/>
        </w:rPr>
        <w:t>the parcel?(2</w:t>
      </w:r>
      <w:r>
        <w:rPr>
          <w:spacing w:val="-6"/>
          <w:sz w:val="24"/>
        </w:rPr>
        <w:t xml:space="preserve"> 分) </w:t>
      </w:r>
      <w:r>
        <w:rPr>
          <w:sz w:val="24"/>
        </w:rPr>
        <w:t>A.hide</w:t>
      </w:r>
    </w:p>
    <w:p>
      <w:pPr>
        <w:pStyle w:val="4"/>
        <w:spacing w:before="2" w:line="249" w:lineRule="auto"/>
        <w:ind w:right="8385"/>
      </w:pPr>
      <w:r>
        <w:t>B.hidden C.hid D.hidding 答案：A</w:t>
      </w:r>
    </w:p>
    <w:p>
      <w:pPr>
        <w:pStyle w:val="4"/>
        <w:spacing w:before="11"/>
        <w:ind w:left="0"/>
      </w:pPr>
    </w:p>
    <w:p>
      <w:pPr>
        <w:pStyle w:val="7"/>
        <w:numPr>
          <w:ilvl w:val="0"/>
          <w:numId w:val="19"/>
        </w:numPr>
        <w:tabs>
          <w:tab w:val="left" w:pos="360"/>
          <w:tab w:val="left" w:pos="6178"/>
        </w:tabs>
        <w:spacing w:before="0" w:after="0" w:line="252" w:lineRule="auto"/>
        <w:ind w:left="119" w:right="1785" w:firstLine="0"/>
        <w:jc w:val="left"/>
        <w:rPr>
          <w:sz w:val="24"/>
        </w:rPr>
      </w:pPr>
      <w:r>
        <w:rPr>
          <w:sz w:val="24"/>
        </w:rPr>
        <w:t>I speak a few words of French. I don’t speak</w:t>
      </w:r>
      <w:r>
        <w:rPr>
          <w:sz w:val="24"/>
          <w:u w:val="single"/>
        </w:rPr>
        <w:t xml:space="preserve"> </w:t>
      </w:r>
      <w:r>
        <w:rPr>
          <w:sz w:val="24"/>
          <w:u w:val="single"/>
        </w:rPr>
        <w:tab/>
      </w:r>
      <w:r>
        <w:rPr>
          <w:sz w:val="24"/>
        </w:rPr>
        <w:t>French.(2</w:t>
      </w:r>
      <w:r>
        <w:rPr>
          <w:spacing w:val="-6"/>
          <w:sz w:val="24"/>
        </w:rPr>
        <w:t xml:space="preserve"> 分) </w:t>
      </w:r>
      <w:r>
        <w:rPr>
          <w:sz w:val="24"/>
        </w:rPr>
        <w:t>A.much</w:t>
      </w:r>
    </w:p>
    <w:p>
      <w:pPr>
        <w:pStyle w:val="4"/>
        <w:spacing w:line="303" w:lineRule="exact"/>
      </w:pPr>
      <w:r>
        <w:t>B.many</w:t>
      </w:r>
    </w:p>
    <w:p>
      <w:pPr>
        <w:pStyle w:val="4"/>
        <w:spacing w:before="12"/>
      </w:pPr>
      <w:r>
        <w:t>C.a plenty of</w:t>
      </w:r>
    </w:p>
    <w:p>
      <w:pPr>
        <w:pStyle w:val="4"/>
        <w:spacing w:before="14" w:line="249" w:lineRule="auto"/>
        <w:ind w:right="8265"/>
      </w:pPr>
      <w:r>
        <w:t>D.a little 答案：A</w:t>
      </w:r>
    </w:p>
    <w:p>
      <w:pPr>
        <w:pStyle w:val="4"/>
        <w:ind w:left="0"/>
        <w:rPr>
          <w:sz w:val="25"/>
        </w:rPr>
      </w:pPr>
    </w:p>
    <w:p>
      <w:pPr>
        <w:pStyle w:val="7"/>
        <w:numPr>
          <w:ilvl w:val="0"/>
          <w:numId w:val="19"/>
        </w:numPr>
        <w:tabs>
          <w:tab w:val="left" w:pos="360"/>
          <w:tab w:val="left" w:pos="4319"/>
        </w:tabs>
        <w:spacing w:before="0" w:after="0" w:line="249" w:lineRule="auto"/>
        <w:ind w:left="119" w:right="4185" w:firstLine="0"/>
        <w:jc w:val="left"/>
        <w:rPr>
          <w:sz w:val="24"/>
        </w:rPr>
      </w:pPr>
      <w:r>
        <w:rPr>
          <w:sz w:val="24"/>
        </w:rPr>
        <w:t>I looked for my bag. I</w:t>
      </w:r>
      <w:r>
        <w:rPr>
          <w:sz w:val="24"/>
          <w:u w:val="single"/>
        </w:rPr>
        <w:t xml:space="preserve"> </w:t>
      </w:r>
      <w:r>
        <w:rPr>
          <w:sz w:val="24"/>
          <w:u w:val="single"/>
        </w:rPr>
        <w:tab/>
      </w:r>
      <w:r>
        <w:rPr>
          <w:sz w:val="24"/>
        </w:rPr>
        <w:t>it.(2</w:t>
      </w:r>
      <w:r>
        <w:rPr>
          <w:spacing w:val="-6"/>
          <w:sz w:val="24"/>
        </w:rPr>
        <w:t xml:space="preserve"> 分) </w:t>
      </w:r>
      <w:r>
        <w:rPr>
          <w:sz w:val="24"/>
        </w:rPr>
        <w:t>A.tried to find</w:t>
      </w:r>
    </w:p>
    <w:p>
      <w:pPr>
        <w:pStyle w:val="7"/>
        <w:numPr>
          <w:ilvl w:val="0"/>
          <w:numId w:val="21"/>
        </w:numPr>
        <w:tabs>
          <w:tab w:val="left" w:pos="361"/>
        </w:tabs>
        <w:spacing w:before="0" w:after="0" w:line="306" w:lineRule="exact"/>
        <w:ind w:left="360" w:right="0" w:hanging="242"/>
        <w:jc w:val="left"/>
        <w:rPr>
          <w:sz w:val="24"/>
        </w:rPr>
      </w:pPr>
      <w:r>
        <w:rPr>
          <w:sz w:val="24"/>
        </w:rPr>
        <w:t>tried to look after</w:t>
      </w:r>
    </w:p>
    <w:p>
      <w:pPr>
        <w:pStyle w:val="7"/>
        <w:numPr>
          <w:ilvl w:val="0"/>
          <w:numId w:val="21"/>
        </w:numPr>
        <w:tabs>
          <w:tab w:val="left" w:pos="361"/>
        </w:tabs>
        <w:spacing w:before="14" w:after="0" w:line="240" w:lineRule="auto"/>
        <w:ind w:left="360" w:right="0" w:hanging="242"/>
        <w:jc w:val="left"/>
        <w:rPr>
          <w:sz w:val="24"/>
        </w:rPr>
      </w:pPr>
      <w:r>
        <w:rPr>
          <w:sz w:val="24"/>
        </w:rPr>
        <w:t>tried to look at</w:t>
      </w:r>
    </w:p>
    <w:p>
      <w:pPr>
        <w:pStyle w:val="7"/>
        <w:numPr>
          <w:ilvl w:val="0"/>
          <w:numId w:val="21"/>
        </w:numPr>
        <w:tabs>
          <w:tab w:val="left" w:pos="361"/>
        </w:tabs>
        <w:spacing w:before="12" w:after="0" w:line="249" w:lineRule="auto"/>
        <w:ind w:left="119" w:right="7785" w:firstLine="0"/>
        <w:jc w:val="left"/>
        <w:rPr>
          <w:sz w:val="24"/>
        </w:rPr>
      </w:pPr>
      <w:r>
        <w:rPr>
          <w:sz w:val="24"/>
        </w:rPr>
        <w:t xml:space="preserve">tried to </w:t>
      </w:r>
      <w:r>
        <w:rPr>
          <w:spacing w:val="-6"/>
          <w:sz w:val="24"/>
        </w:rPr>
        <w:t xml:space="preserve">see </w:t>
      </w:r>
      <w:r>
        <w:rPr>
          <w:sz w:val="24"/>
        </w:rPr>
        <w:t>答案：A</w:t>
      </w:r>
    </w:p>
    <w:p>
      <w:pPr>
        <w:pStyle w:val="4"/>
        <w:ind w:left="0"/>
        <w:rPr>
          <w:sz w:val="25"/>
        </w:rPr>
      </w:pPr>
    </w:p>
    <w:p>
      <w:pPr>
        <w:pStyle w:val="7"/>
        <w:numPr>
          <w:ilvl w:val="0"/>
          <w:numId w:val="19"/>
        </w:numPr>
        <w:tabs>
          <w:tab w:val="left" w:pos="361"/>
          <w:tab w:val="left" w:pos="7273"/>
        </w:tabs>
        <w:spacing w:before="0" w:after="0" w:line="240" w:lineRule="auto"/>
        <w:ind w:left="360" w:right="0" w:hanging="242"/>
        <w:jc w:val="left"/>
        <w:rPr>
          <w:sz w:val="24"/>
        </w:rPr>
      </w:pPr>
      <w:r>
        <w:rPr>
          <w:sz w:val="24"/>
        </w:rPr>
        <w:t>It</w:t>
      </w:r>
      <w:r>
        <w:rPr>
          <w:spacing w:val="-29"/>
          <w:sz w:val="24"/>
        </w:rPr>
        <w:t xml:space="preserve"> </w:t>
      </w:r>
      <w:r>
        <w:rPr>
          <w:sz w:val="24"/>
        </w:rPr>
        <w:t>had</w:t>
      </w:r>
      <w:r>
        <w:rPr>
          <w:spacing w:val="-29"/>
          <w:sz w:val="24"/>
        </w:rPr>
        <w:t xml:space="preserve"> </w:t>
      </w:r>
      <w:r>
        <w:rPr>
          <w:sz w:val="24"/>
        </w:rPr>
        <w:t>begun</w:t>
      </w:r>
      <w:r>
        <w:rPr>
          <w:spacing w:val="-29"/>
          <w:sz w:val="24"/>
        </w:rPr>
        <w:t xml:space="preserve"> </w:t>
      </w:r>
      <w:r>
        <w:rPr>
          <w:sz w:val="24"/>
        </w:rPr>
        <w:t>before</w:t>
      </w:r>
      <w:r>
        <w:rPr>
          <w:spacing w:val="-29"/>
          <w:sz w:val="24"/>
        </w:rPr>
        <w:t xml:space="preserve"> </w:t>
      </w:r>
      <w:r>
        <w:rPr>
          <w:sz w:val="24"/>
        </w:rPr>
        <w:t>my</w:t>
      </w:r>
      <w:r>
        <w:rPr>
          <w:spacing w:val="-29"/>
          <w:sz w:val="24"/>
        </w:rPr>
        <w:t xml:space="preserve"> </w:t>
      </w:r>
      <w:r>
        <w:rPr>
          <w:sz w:val="24"/>
        </w:rPr>
        <w:t>sister</w:t>
      </w:r>
      <w:r>
        <w:rPr>
          <w:spacing w:val="-29"/>
          <w:sz w:val="24"/>
        </w:rPr>
        <w:t xml:space="preserve"> </w:t>
      </w:r>
      <w:r>
        <w:rPr>
          <w:sz w:val="24"/>
        </w:rPr>
        <w:t>left.</w:t>
      </w:r>
      <w:r>
        <w:rPr>
          <w:spacing w:val="-27"/>
          <w:sz w:val="24"/>
        </w:rPr>
        <w:t xml:space="preserve"> </w:t>
      </w:r>
      <w:r>
        <w:rPr>
          <w:sz w:val="24"/>
        </w:rPr>
        <w:t>My</w:t>
      </w:r>
      <w:r>
        <w:rPr>
          <w:spacing w:val="-32"/>
          <w:sz w:val="24"/>
        </w:rPr>
        <w:t xml:space="preserve"> </w:t>
      </w:r>
      <w:r>
        <w:rPr>
          <w:sz w:val="24"/>
        </w:rPr>
        <w:t>sister</w:t>
      </w:r>
      <w:r>
        <w:rPr>
          <w:spacing w:val="-29"/>
          <w:sz w:val="24"/>
        </w:rPr>
        <w:t xml:space="preserve"> </w:t>
      </w:r>
      <w:r>
        <w:rPr>
          <w:sz w:val="24"/>
        </w:rPr>
        <w:t>left</w:t>
      </w:r>
      <w:r>
        <w:rPr>
          <w:sz w:val="24"/>
          <w:u w:val="single"/>
        </w:rPr>
        <w:t xml:space="preserve"> </w:t>
      </w:r>
      <w:r>
        <w:rPr>
          <w:sz w:val="24"/>
          <w:u w:val="single"/>
        </w:rPr>
        <w:tab/>
      </w:r>
      <w:r>
        <w:rPr>
          <w:sz w:val="24"/>
        </w:rPr>
        <w:t>it</w:t>
      </w:r>
      <w:r>
        <w:rPr>
          <w:spacing w:val="-29"/>
          <w:sz w:val="24"/>
        </w:rPr>
        <w:t xml:space="preserve"> </w:t>
      </w:r>
      <w:r>
        <w:rPr>
          <w:sz w:val="24"/>
        </w:rPr>
        <w:t>had</w:t>
      </w:r>
      <w:r>
        <w:rPr>
          <w:spacing w:val="-29"/>
          <w:sz w:val="24"/>
        </w:rPr>
        <w:t xml:space="preserve"> </w:t>
      </w:r>
      <w:r>
        <w:rPr>
          <w:sz w:val="24"/>
        </w:rPr>
        <w:t>begun.(2</w:t>
      </w:r>
      <w:r>
        <w:rPr>
          <w:spacing w:val="-11"/>
          <w:sz w:val="24"/>
        </w:rPr>
        <w:t xml:space="preserve"> 分)</w:t>
      </w:r>
    </w:p>
    <w:p>
      <w:pPr>
        <w:spacing w:after="0" w:line="240" w:lineRule="auto"/>
        <w:jc w:val="left"/>
        <w:rPr>
          <w:sz w:val="24"/>
        </w:rPr>
        <w:sectPr>
          <w:footerReference r:id="rId4" w:type="default"/>
          <w:pgSz w:w="11910" w:h="16840"/>
          <w:pgMar w:top="780" w:right="1160" w:bottom="940" w:left="1160" w:header="720" w:footer="749" w:gutter="0"/>
          <w:pgNumType w:start="1"/>
          <w:cols w:space="720" w:num="1"/>
        </w:sectPr>
      </w:pPr>
    </w:p>
    <w:p>
      <w:pPr>
        <w:pStyle w:val="4"/>
        <w:spacing w:before="49" w:line="249" w:lineRule="auto"/>
        <w:ind w:right="8385"/>
      </w:pPr>
      <w:r>
        <w:t>A.after B.without C.behind D.before 答案：A</w:t>
      </w:r>
    </w:p>
    <w:p>
      <w:pPr>
        <w:pStyle w:val="4"/>
        <w:spacing w:before="12"/>
        <w:ind w:left="0"/>
        <w:rPr>
          <w:sz w:val="19"/>
        </w:rPr>
      </w:pPr>
    </w:p>
    <w:p>
      <w:pPr>
        <w:spacing w:after="0"/>
        <w:rPr>
          <w:sz w:val="19"/>
        </w:rPr>
        <w:sectPr>
          <w:pgSz w:w="11910" w:h="16840"/>
          <w:pgMar w:top="760" w:right="1160" w:bottom="940" w:left="1160" w:header="0" w:footer="749" w:gutter="0"/>
          <w:cols w:space="720" w:num="1"/>
        </w:sectPr>
      </w:pPr>
    </w:p>
    <w:p>
      <w:pPr>
        <w:pStyle w:val="4"/>
        <w:spacing w:before="66" w:line="249" w:lineRule="auto"/>
        <w:ind w:right="1061"/>
      </w:pPr>
      <w:r>
        <mc:AlternateContent>
          <mc:Choice Requires="wps">
            <w:drawing>
              <wp:anchor distT="0" distB="0" distL="114300" distR="114300" simplePos="0" relativeHeight="251660288" behindDoc="0" locked="0" layoutInCell="1" allowOverlap="1">
                <wp:simplePos x="0" y="0"/>
                <wp:positionH relativeFrom="page">
                  <wp:posOffset>1802765</wp:posOffset>
                </wp:positionH>
                <wp:positionV relativeFrom="paragraph">
                  <wp:posOffset>213360</wp:posOffset>
                </wp:positionV>
                <wp:extent cx="6858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685800" cy="0"/>
                        </a:xfrm>
                        <a:prstGeom prst="line">
                          <a:avLst/>
                        </a:prstGeom>
                        <a:ln w="3581"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1.95pt;margin-top:16.8pt;height:0pt;width:54pt;mso-position-horizontal-relative:page;z-index:251660288;mso-width-relative:page;mso-height-relative:page;" filled="f" stroked="t" coordsize="21600,21600" o:gfxdata="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Lx0eK2AAAAAkBAAAPAAAAAAAAAAEAIAAAACIAAABkcnMvZG93bnJldi54bWxQSwEC&#10;FAAUAAAACACHTuJA8QOqgvQBAADjAwAADgAAAAAAAAABACAAAAAnAQAAZHJzL2Uyb0RvYy54bWxQ&#10;SwUGAAAAAAYABgBZAQAAjQUAAAAA&#10;">
                <v:fill on="f" focussize="0,0"/>
                <v:stroke weight="0.281968503937008pt" color="#000000" joinstyle="round"/>
                <v:imagedata o:title=""/>
                <o:lock v:ext="edit" aspectratio="f"/>
              </v:line>
            </w:pict>
          </mc:Fallback>
        </mc:AlternateContent>
      </w:r>
      <w:r>
        <w:t>8..If Meimei A.comes B.came</w:t>
      </w:r>
    </w:p>
    <w:p>
      <w:pPr>
        <w:pStyle w:val="7"/>
        <w:numPr>
          <w:ilvl w:val="0"/>
          <w:numId w:val="22"/>
        </w:numPr>
        <w:tabs>
          <w:tab w:val="left" w:pos="361"/>
        </w:tabs>
        <w:spacing w:before="1" w:after="0" w:line="240" w:lineRule="auto"/>
        <w:ind w:left="360" w:right="0" w:hanging="242"/>
        <w:jc w:val="left"/>
        <w:rPr>
          <w:sz w:val="24"/>
        </w:rPr>
      </w:pPr>
      <w:r>
        <w:rPr>
          <w:sz w:val="24"/>
        </w:rPr>
        <w:t>has come</w:t>
      </w:r>
    </w:p>
    <w:p>
      <w:pPr>
        <w:pStyle w:val="7"/>
        <w:numPr>
          <w:ilvl w:val="0"/>
          <w:numId w:val="22"/>
        </w:numPr>
        <w:tabs>
          <w:tab w:val="left" w:pos="361"/>
        </w:tabs>
        <w:spacing w:before="11" w:after="0" w:line="252" w:lineRule="auto"/>
        <w:ind w:left="119" w:right="1198" w:firstLine="0"/>
        <w:jc w:val="left"/>
        <w:rPr>
          <w:sz w:val="24"/>
        </w:rPr>
      </w:pPr>
      <w:r>
        <w:rPr>
          <w:sz w:val="24"/>
        </w:rPr>
        <w:t xml:space="preserve">will </w:t>
      </w:r>
      <w:r>
        <w:rPr>
          <w:spacing w:val="-5"/>
          <w:sz w:val="24"/>
        </w:rPr>
        <w:t xml:space="preserve">come </w:t>
      </w:r>
      <w:r>
        <w:rPr>
          <w:sz w:val="24"/>
        </w:rPr>
        <w:t>答案：A</w:t>
      </w:r>
    </w:p>
    <w:p>
      <w:pPr>
        <w:pStyle w:val="4"/>
        <w:spacing w:before="7"/>
        <w:ind w:left="0"/>
      </w:pPr>
    </w:p>
    <w:p>
      <w:pPr>
        <w:pStyle w:val="7"/>
        <w:numPr>
          <w:ilvl w:val="0"/>
          <w:numId w:val="23"/>
        </w:numPr>
        <w:tabs>
          <w:tab w:val="left" w:pos="361"/>
        </w:tabs>
        <w:spacing w:before="0" w:after="0" w:line="252" w:lineRule="auto"/>
        <w:ind w:left="119" w:right="0" w:firstLine="0"/>
        <w:jc w:val="left"/>
        <w:rPr>
          <w:sz w:val="24"/>
        </w:rPr>
      </w:pPr>
      <w:r>
        <w:rPr>
          <w:sz w:val="24"/>
        </w:rPr>
        <w:t xml:space="preserve">–How long have </w:t>
      </w:r>
      <w:r>
        <w:rPr>
          <w:spacing w:val="-7"/>
          <w:sz w:val="24"/>
        </w:rPr>
        <w:t xml:space="preserve">you </w:t>
      </w:r>
      <w:r>
        <w:rPr>
          <w:sz w:val="24"/>
        </w:rPr>
        <w:t>A.kept</w:t>
      </w:r>
    </w:p>
    <w:p>
      <w:pPr>
        <w:pStyle w:val="4"/>
        <w:spacing w:line="249" w:lineRule="auto"/>
        <w:ind w:right="1318"/>
      </w:pPr>
      <w:r>
        <w:t>B.borrowed C.lent D.bought 答案：A</w:t>
      </w:r>
    </w:p>
    <w:p>
      <w:pPr>
        <w:pStyle w:val="4"/>
        <w:spacing w:before="66"/>
        <w:ind w:left="79"/>
      </w:pPr>
      <w:r>
        <w:br w:type="column"/>
      </w:r>
      <w:r>
        <w:t>, she will get a surprise.(2 分)</w:t>
      </w:r>
    </w:p>
    <w:p>
      <w:pPr>
        <w:pStyle w:val="4"/>
        <w:ind w:left="0"/>
      </w:pPr>
    </w:p>
    <w:p>
      <w:pPr>
        <w:pStyle w:val="4"/>
        <w:ind w:left="0"/>
      </w:pPr>
    </w:p>
    <w:p>
      <w:pPr>
        <w:pStyle w:val="4"/>
        <w:ind w:left="0"/>
      </w:pPr>
    </w:p>
    <w:p>
      <w:pPr>
        <w:pStyle w:val="4"/>
        <w:ind w:left="0"/>
      </w:pPr>
    </w:p>
    <w:p>
      <w:pPr>
        <w:pStyle w:val="4"/>
        <w:ind w:left="0"/>
      </w:pPr>
    </w:p>
    <w:p>
      <w:pPr>
        <w:pStyle w:val="4"/>
        <w:spacing w:before="10"/>
        <w:ind w:left="0"/>
        <w:rPr>
          <w:sz w:val="30"/>
        </w:rPr>
      </w:pPr>
    </w:p>
    <w:p>
      <w:pPr>
        <w:pStyle w:val="4"/>
        <w:ind w:left="1159"/>
      </w:pPr>
      <w:r>
        <mc:AlternateContent>
          <mc:Choice Requires="wps">
            <w:drawing>
              <wp:anchor distT="0" distB="0" distL="114300" distR="114300" simplePos="0" relativeHeight="251661312" behindDoc="0" locked="0" layoutInCell="1" allowOverlap="1">
                <wp:simplePos x="0" y="0"/>
                <wp:positionH relativeFrom="page">
                  <wp:posOffset>2488565</wp:posOffset>
                </wp:positionH>
                <wp:positionV relativeFrom="paragraph">
                  <wp:posOffset>171450</wp:posOffset>
                </wp:positionV>
                <wp:extent cx="60960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09600" cy="0"/>
                        </a:xfrm>
                        <a:prstGeom prst="line">
                          <a:avLst/>
                        </a:prstGeom>
                        <a:ln w="3581"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5.95pt;margin-top:13.5pt;height:0pt;width:48pt;mso-position-horizontal-relative:page;z-index:251661312;mso-width-relative:page;mso-height-relative:page;" filled="f" stroked="t" coordsize="21600,21600" o:gfxdata="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DQMO12AAAAAkBAAAPAAAAAAAAAAEAIAAAACIAAABkcnMvZG93bnJldi54bWxQSwEC&#10;FAAUAAAACACHTuJApKuJkfQBAADjAwAADgAAAAAAAAABACAAAAAnAQAAZHJzL2Uyb0RvYy54bWxQ&#10;SwUGAAAAAAYABgBZAQAAjQUAAAAA&#10;">
                <v:fill on="f" focussize="0,0"/>
                <v:stroke weight="0.281968503937008pt" color="#000000" joinstyle="round"/>
                <v:imagedata o:title=""/>
                <o:lock v:ext="edit" aspectratio="f"/>
              </v:line>
            </w:pict>
          </mc:Fallback>
        </mc:AlternateContent>
      </w:r>
      <w:r>
        <w:t>this book? –For three days.(2 分)</w:t>
      </w:r>
    </w:p>
    <w:p>
      <w:pPr>
        <w:spacing w:after="0"/>
        <w:sectPr>
          <w:type w:val="continuous"/>
          <w:pgSz w:w="11910" w:h="16840"/>
          <w:pgMar w:top="780" w:right="1160" w:bottom="940" w:left="1160" w:header="720" w:footer="720" w:gutter="0"/>
          <w:cols w:equalWidth="0" w:num="2">
            <w:col w:w="2640" w:space="40"/>
            <w:col w:w="6910"/>
          </w:cols>
        </w:sectPr>
      </w:pPr>
    </w:p>
    <w:p>
      <w:pPr>
        <w:pStyle w:val="4"/>
        <w:spacing w:before="12"/>
        <w:ind w:left="0"/>
        <w:rPr>
          <w:sz w:val="18"/>
        </w:rPr>
      </w:pPr>
    </w:p>
    <w:p>
      <w:pPr>
        <w:pStyle w:val="7"/>
        <w:numPr>
          <w:ilvl w:val="0"/>
          <w:numId w:val="23"/>
        </w:numPr>
        <w:tabs>
          <w:tab w:val="left" w:pos="481"/>
          <w:tab w:val="left" w:pos="5399"/>
        </w:tabs>
        <w:spacing w:before="74" w:after="0" w:line="249" w:lineRule="auto"/>
        <w:ind w:left="119" w:right="3345" w:firstLine="0"/>
        <w:jc w:val="left"/>
        <w:rPr>
          <w:sz w:val="24"/>
        </w:rPr>
      </w:pPr>
      <w:r>
        <w:rPr>
          <w:sz w:val="24"/>
        </w:rPr>
        <w:t>Tell Lily to call me as soon as she</w:t>
      </w:r>
      <w:r>
        <w:rPr>
          <w:sz w:val="24"/>
          <w:u w:val="single"/>
        </w:rPr>
        <w:t xml:space="preserve"> </w:t>
      </w:r>
      <w:r>
        <w:rPr>
          <w:sz w:val="24"/>
          <w:u w:val="single"/>
        </w:rPr>
        <w:tab/>
      </w:r>
      <w:r>
        <w:rPr>
          <w:sz w:val="24"/>
        </w:rPr>
        <w:t>.(2</w:t>
      </w:r>
      <w:r>
        <w:rPr>
          <w:spacing w:val="-6"/>
          <w:sz w:val="24"/>
        </w:rPr>
        <w:t xml:space="preserve"> 分) </w:t>
      </w:r>
      <w:r>
        <w:rPr>
          <w:sz w:val="24"/>
        </w:rPr>
        <w:t>A.gets there</w:t>
      </w:r>
    </w:p>
    <w:p>
      <w:pPr>
        <w:pStyle w:val="7"/>
        <w:numPr>
          <w:ilvl w:val="0"/>
          <w:numId w:val="24"/>
        </w:numPr>
        <w:tabs>
          <w:tab w:val="left" w:pos="361"/>
        </w:tabs>
        <w:spacing w:before="0" w:after="0" w:line="306" w:lineRule="exact"/>
        <w:ind w:left="360" w:right="0" w:hanging="242"/>
        <w:jc w:val="left"/>
        <w:rPr>
          <w:sz w:val="24"/>
        </w:rPr>
      </w:pPr>
      <w:r>
        <w:rPr>
          <w:sz w:val="24"/>
        </w:rPr>
        <w:t>will arrive</w:t>
      </w:r>
    </w:p>
    <w:p>
      <w:pPr>
        <w:pStyle w:val="7"/>
        <w:numPr>
          <w:ilvl w:val="0"/>
          <w:numId w:val="24"/>
        </w:numPr>
        <w:tabs>
          <w:tab w:val="left" w:pos="361"/>
        </w:tabs>
        <w:spacing w:before="14" w:after="0" w:line="240" w:lineRule="auto"/>
        <w:ind w:left="360" w:right="0" w:hanging="242"/>
        <w:jc w:val="left"/>
        <w:rPr>
          <w:sz w:val="24"/>
        </w:rPr>
      </w:pPr>
      <w:r>
        <w:rPr>
          <w:sz w:val="24"/>
        </w:rPr>
        <w:t>has gone</w:t>
      </w:r>
    </w:p>
    <w:p>
      <w:pPr>
        <w:pStyle w:val="7"/>
        <w:numPr>
          <w:ilvl w:val="0"/>
          <w:numId w:val="24"/>
        </w:numPr>
        <w:tabs>
          <w:tab w:val="left" w:pos="361"/>
        </w:tabs>
        <w:spacing w:before="12" w:after="0" w:line="249" w:lineRule="auto"/>
        <w:ind w:left="119" w:right="8025" w:firstLine="0"/>
        <w:jc w:val="left"/>
        <w:rPr>
          <w:sz w:val="24"/>
        </w:rPr>
      </w:pPr>
      <w:r>
        <w:rPr>
          <w:sz w:val="24"/>
        </w:rPr>
        <w:t xml:space="preserve">reach </w:t>
      </w:r>
      <w:r>
        <w:rPr>
          <w:spacing w:val="-5"/>
          <w:sz w:val="24"/>
        </w:rPr>
        <w:t xml:space="preserve">here </w:t>
      </w:r>
      <w:r>
        <w:rPr>
          <w:sz w:val="24"/>
        </w:rPr>
        <w:t>答案：A</w:t>
      </w:r>
    </w:p>
    <w:p>
      <w:pPr>
        <w:pStyle w:val="4"/>
        <w:ind w:left="0"/>
        <w:rPr>
          <w:sz w:val="25"/>
        </w:rPr>
      </w:pPr>
    </w:p>
    <w:p>
      <w:pPr>
        <w:pStyle w:val="7"/>
        <w:numPr>
          <w:ilvl w:val="0"/>
          <w:numId w:val="23"/>
        </w:numPr>
        <w:tabs>
          <w:tab w:val="left" w:pos="481"/>
          <w:tab w:val="left" w:pos="4919"/>
        </w:tabs>
        <w:spacing w:before="0" w:after="0" w:line="249" w:lineRule="auto"/>
        <w:ind w:left="119" w:right="3825" w:firstLine="0"/>
        <w:jc w:val="left"/>
        <w:rPr>
          <w:sz w:val="24"/>
        </w:rPr>
      </w:pPr>
      <w:r>
        <w:rPr>
          <w:sz w:val="24"/>
        </w:rPr>
        <w:t>Firemen discovered the cause</w:t>
      </w:r>
      <w:r>
        <w:rPr>
          <w:sz w:val="24"/>
          <w:u w:val="single"/>
        </w:rPr>
        <w:t xml:space="preserve"> </w:t>
      </w:r>
      <w:r>
        <w:rPr>
          <w:sz w:val="24"/>
          <w:u w:val="single"/>
        </w:rPr>
        <w:tab/>
      </w:r>
      <w:r>
        <w:rPr>
          <w:sz w:val="24"/>
        </w:rPr>
        <w:t>.(2</w:t>
      </w:r>
      <w:r>
        <w:rPr>
          <w:spacing w:val="-6"/>
          <w:sz w:val="24"/>
        </w:rPr>
        <w:t xml:space="preserve"> 分) </w:t>
      </w:r>
      <w:r>
        <w:rPr>
          <w:sz w:val="24"/>
        </w:rPr>
        <w:t>A.this morning</w:t>
      </w:r>
    </w:p>
    <w:p>
      <w:pPr>
        <w:pStyle w:val="7"/>
        <w:numPr>
          <w:ilvl w:val="0"/>
          <w:numId w:val="25"/>
        </w:numPr>
        <w:tabs>
          <w:tab w:val="left" w:pos="361"/>
        </w:tabs>
        <w:spacing w:before="1" w:after="0" w:line="240" w:lineRule="auto"/>
        <w:ind w:left="360" w:right="0" w:hanging="242"/>
        <w:jc w:val="left"/>
        <w:rPr>
          <w:sz w:val="24"/>
        </w:rPr>
      </w:pPr>
      <w:r>
        <w:rPr>
          <w:sz w:val="24"/>
        </w:rPr>
        <w:t>today morning</w:t>
      </w:r>
    </w:p>
    <w:p>
      <w:pPr>
        <w:pStyle w:val="7"/>
        <w:numPr>
          <w:ilvl w:val="0"/>
          <w:numId w:val="25"/>
        </w:numPr>
        <w:tabs>
          <w:tab w:val="left" w:pos="361"/>
        </w:tabs>
        <w:spacing w:before="12" w:after="0" w:line="240" w:lineRule="auto"/>
        <w:ind w:left="360" w:right="0" w:hanging="242"/>
        <w:jc w:val="left"/>
        <w:rPr>
          <w:sz w:val="24"/>
        </w:rPr>
      </w:pPr>
      <w:r>
        <w:rPr>
          <w:sz w:val="24"/>
        </w:rPr>
        <w:t>today in the morning</w:t>
      </w:r>
    </w:p>
    <w:p>
      <w:pPr>
        <w:pStyle w:val="7"/>
        <w:numPr>
          <w:ilvl w:val="0"/>
          <w:numId w:val="25"/>
        </w:numPr>
        <w:tabs>
          <w:tab w:val="left" w:pos="361"/>
        </w:tabs>
        <w:spacing w:before="12" w:after="0" w:line="252" w:lineRule="auto"/>
        <w:ind w:left="119" w:right="6825" w:firstLine="0"/>
        <w:jc w:val="left"/>
        <w:rPr>
          <w:sz w:val="24"/>
        </w:rPr>
      </w:pPr>
      <w:r>
        <w:rPr>
          <w:sz w:val="24"/>
        </w:rPr>
        <w:t xml:space="preserve">in the morning </w:t>
      </w:r>
      <w:r>
        <w:rPr>
          <w:spacing w:val="-4"/>
          <w:sz w:val="24"/>
        </w:rPr>
        <w:t xml:space="preserve">today </w:t>
      </w:r>
      <w:r>
        <w:rPr>
          <w:sz w:val="24"/>
        </w:rPr>
        <w:t>答案：A</w:t>
      </w:r>
    </w:p>
    <w:p>
      <w:pPr>
        <w:pStyle w:val="4"/>
        <w:spacing w:before="6"/>
        <w:ind w:left="0"/>
      </w:pPr>
    </w:p>
    <w:p>
      <w:pPr>
        <w:pStyle w:val="7"/>
        <w:numPr>
          <w:ilvl w:val="0"/>
          <w:numId w:val="23"/>
        </w:numPr>
        <w:tabs>
          <w:tab w:val="left" w:pos="481"/>
          <w:tab w:val="left" w:pos="6538"/>
        </w:tabs>
        <w:spacing w:before="0" w:after="0" w:line="252" w:lineRule="auto"/>
        <w:ind w:left="119" w:right="1065" w:firstLine="0"/>
        <w:jc w:val="both"/>
        <w:rPr>
          <w:sz w:val="24"/>
        </w:rPr>
      </w:pPr>
      <w:r>
        <w:rPr>
          <w:sz w:val="24"/>
        </w:rPr>
        <w:t>The firemen have been examining the ground</w:t>
      </w:r>
      <w:r>
        <w:rPr>
          <w:sz w:val="24"/>
          <w:u w:val="single"/>
        </w:rPr>
        <w:t xml:space="preserve"> </w:t>
      </w:r>
      <w:r>
        <w:rPr>
          <w:sz w:val="24"/>
          <w:u w:val="single"/>
        </w:rPr>
        <w:tab/>
      </w:r>
      <w:r>
        <w:rPr>
          <w:sz w:val="24"/>
        </w:rPr>
        <w:t>yesterday.(2</w:t>
      </w:r>
      <w:r>
        <w:rPr>
          <w:spacing w:val="-6"/>
          <w:sz w:val="24"/>
        </w:rPr>
        <w:t xml:space="preserve"> 分) </w:t>
      </w:r>
      <w:r>
        <w:rPr>
          <w:sz w:val="24"/>
        </w:rPr>
        <w:t>A.since</w:t>
      </w:r>
    </w:p>
    <w:p>
      <w:pPr>
        <w:pStyle w:val="4"/>
        <w:spacing w:line="249" w:lineRule="auto"/>
        <w:ind w:right="8865"/>
        <w:jc w:val="both"/>
      </w:pPr>
      <w:r>
        <w:t>B.for C.ago D.by</w:t>
      </w:r>
    </w:p>
    <w:p>
      <w:pPr>
        <w:pStyle w:val="4"/>
      </w:pPr>
      <w:r>
        <w:t>答案：A</w:t>
      </w:r>
    </w:p>
    <w:p>
      <w:pPr>
        <w:pStyle w:val="4"/>
        <w:spacing w:before="9"/>
        <w:ind w:left="0"/>
        <w:rPr>
          <w:sz w:val="25"/>
        </w:rPr>
      </w:pPr>
    </w:p>
    <w:p>
      <w:pPr>
        <w:pStyle w:val="7"/>
        <w:numPr>
          <w:ilvl w:val="0"/>
          <w:numId w:val="23"/>
        </w:numPr>
        <w:tabs>
          <w:tab w:val="left" w:pos="481"/>
          <w:tab w:val="left" w:pos="5639"/>
        </w:tabs>
        <w:spacing w:before="0" w:after="0" w:line="249" w:lineRule="auto"/>
        <w:ind w:left="119" w:right="3105" w:firstLine="0"/>
        <w:jc w:val="left"/>
        <w:rPr>
          <w:sz w:val="24"/>
        </w:rPr>
      </w:pPr>
      <w:r>
        <w:rPr>
          <w:sz w:val="24"/>
        </w:rPr>
        <w:t>Whose voice did she recognize? Helen</w:t>
      </w:r>
      <w:r>
        <w:rPr>
          <w:sz w:val="24"/>
          <w:u w:val="single"/>
        </w:rPr>
        <w:t xml:space="preserve"> </w:t>
      </w:r>
      <w:r>
        <w:rPr>
          <w:sz w:val="24"/>
          <w:u w:val="single"/>
        </w:rPr>
        <w:tab/>
      </w:r>
      <w:r>
        <w:rPr>
          <w:sz w:val="24"/>
        </w:rPr>
        <w:t>.(2</w:t>
      </w:r>
      <w:r>
        <w:rPr>
          <w:spacing w:val="-6"/>
          <w:sz w:val="24"/>
        </w:rPr>
        <w:t xml:space="preserve"> 分) </w:t>
      </w:r>
      <w:r>
        <w:rPr>
          <w:sz w:val="24"/>
        </w:rPr>
        <w:t>A.Bate’s</w:t>
      </w:r>
    </w:p>
    <w:p>
      <w:pPr>
        <w:pStyle w:val="4"/>
        <w:spacing w:line="249" w:lineRule="auto"/>
        <w:ind w:right="8371"/>
      </w:pPr>
      <w:r>
        <w:t>B.Bates’ C.Bates D.Bate</w:t>
      </w:r>
    </w:p>
    <w:p>
      <w:pPr>
        <w:pStyle w:val="4"/>
      </w:pPr>
      <w:r>
        <w:t>答案：A</w:t>
      </w:r>
    </w:p>
    <w:p>
      <w:pPr>
        <w:spacing w:after="0"/>
        <w:sectPr>
          <w:type w:val="continuous"/>
          <w:pgSz w:w="11910" w:h="16840"/>
          <w:pgMar w:top="780" w:right="1160" w:bottom="940" w:left="1160" w:header="720" w:footer="720" w:gutter="0"/>
          <w:cols w:space="720" w:num="1"/>
        </w:sectPr>
      </w:pPr>
    </w:p>
    <w:p>
      <w:pPr>
        <w:pStyle w:val="7"/>
        <w:numPr>
          <w:ilvl w:val="0"/>
          <w:numId w:val="23"/>
        </w:numPr>
        <w:tabs>
          <w:tab w:val="left" w:pos="481"/>
          <w:tab w:val="left" w:pos="6490"/>
        </w:tabs>
        <w:spacing w:before="49" w:after="0" w:line="252" w:lineRule="auto"/>
        <w:ind w:left="119" w:right="117" w:firstLine="0"/>
        <w:jc w:val="left"/>
        <w:rPr>
          <w:sz w:val="24"/>
        </w:rPr>
      </w:pPr>
      <w:r>
        <w:rPr>
          <w:sz w:val="24"/>
        </w:rPr>
        <w:t>Nothing</w:t>
      </w:r>
      <w:r>
        <w:rPr>
          <w:spacing w:val="-22"/>
          <w:sz w:val="24"/>
        </w:rPr>
        <w:t xml:space="preserve"> </w:t>
      </w:r>
      <w:r>
        <w:rPr>
          <w:sz w:val="24"/>
        </w:rPr>
        <w:t>could</w:t>
      </w:r>
      <w:r>
        <w:rPr>
          <w:spacing w:val="-22"/>
          <w:sz w:val="24"/>
        </w:rPr>
        <w:t xml:space="preserve"> </w:t>
      </w:r>
      <w:r>
        <w:rPr>
          <w:sz w:val="24"/>
        </w:rPr>
        <w:t>have</w:t>
      </w:r>
      <w:r>
        <w:rPr>
          <w:spacing w:val="-20"/>
          <w:sz w:val="24"/>
        </w:rPr>
        <w:t xml:space="preserve"> </w:t>
      </w:r>
      <w:r>
        <w:rPr>
          <w:sz w:val="24"/>
        </w:rPr>
        <w:t>been</w:t>
      </w:r>
      <w:r>
        <w:rPr>
          <w:spacing w:val="-22"/>
          <w:sz w:val="24"/>
        </w:rPr>
        <w:t xml:space="preserve"> </w:t>
      </w:r>
      <w:r>
        <w:rPr>
          <w:sz w:val="24"/>
        </w:rPr>
        <w:t>more</w:t>
      </w:r>
      <w:r>
        <w:rPr>
          <w:spacing w:val="-22"/>
          <w:sz w:val="24"/>
        </w:rPr>
        <w:t xml:space="preserve"> </w:t>
      </w:r>
      <w:r>
        <w:rPr>
          <w:sz w:val="24"/>
        </w:rPr>
        <w:t>annoying.</w:t>
      </w:r>
      <w:r>
        <w:rPr>
          <w:spacing w:val="-22"/>
          <w:sz w:val="24"/>
        </w:rPr>
        <w:t xml:space="preserve"> </w:t>
      </w:r>
      <w:r>
        <w:rPr>
          <w:sz w:val="24"/>
        </w:rPr>
        <w:t>It</w:t>
      </w:r>
      <w:r>
        <w:rPr>
          <w:spacing w:val="-20"/>
          <w:sz w:val="24"/>
        </w:rPr>
        <w:t xml:space="preserve"> </w:t>
      </w:r>
      <w:r>
        <w:rPr>
          <w:sz w:val="24"/>
        </w:rPr>
        <w:t>was</w:t>
      </w:r>
      <w:r>
        <w:rPr>
          <w:sz w:val="24"/>
          <w:u w:val="single"/>
        </w:rPr>
        <w:t xml:space="preserve"> </w:t>
      </w:r>
      <w:r>
        <w:rPr>
          <w:sz w:val="24"/>
          <w:u w:val="single"/>
        </w:rPr>
        <w:tab/>
      </w:r>
      <w:r>
        <w:rPr>
          <w:sz w:val="24"/>
        </w:rPr>
        <w:t>annoying thing that</w:t>
      </w:r>
      <w:r>
        <w:rPr>
          <w:spacing w:val="-64"/>
          <w:sz w:val="24"/>
        </w:rPr>
        <w:t xml:space="preserve"> </w:t>
      </w:r>
      <w:r>
        <w:rPr>
          <w:spacing w:val="-3"/>
          <w:sz w:val="24"/>
        </w:rPr>
        <w:t xml:space="preserve">could </w:t>
      </w:r>
      <w:r>
        <w:rPr>
          <w:sz w:val="24"/>
        </w:rPr>
        <w:t>have happend.(2 分)</w:t>
      </w:r>
    </w:p>
    <w:p>
      <w:pPr>
        <w:pStyle w:val="7"/>
        <w:numPr>
          <w:ilvl w:val="0"/>
          <w:numId w:val="26"/>
        </w:numPr>
        <w:tabs>
          <w:tab w:val="left" w:pos="361"/>
        </w:tabs>
        <w:spacing w:before="0" w:after="0" w:line="303" w:lineRule="exact"/>
        <w:ind w:left="360" w:right="0" w:hanging="242"/>
        <w:jc w:val="left"/>
        <w:rPr>
          <w:sz w:val="24"/>
        </w:rPr>
      </w:pPr>
      <w:r>
        <w:rPr>
          <w:sz w:val="24"/>
        </w:rPr>
        <w:t>the most</w:t>
      </w:r>
    </w:p>
    <w:p>
      <w:pPr>
        <w:pStyle w:val="7"/>
        <w:numPr>
          <w:ilvl w:val="0"/>
          <w:numId w:val="26"/>
        </w:numPr>
        <w:tabs>
          <w:tab w:val="left" w:pos="361"/>
        </w:tabs>
        <w:spacing w:before="11" w:after="0" w:line="249" w:lineRule="auto"/>
        <w:ind w:left="119" w:right="8265" w:firstLine="0"/>
        <w:jc w:val="left"/>
        <w:rPr>
          <w:sz w:val="24"/>
        </w:rPr>
      </w:pPr>
      <w:r>
        <w:rPr>
          <w:sz w:val="24"/>
        </w:rPr>
        <w:t xml:space="preserve">the </w:t>
      </w:r>
      <w:r>
        <w:rPr>
          <w:spacing w:val="-5"/>
          <w:sz w:val="24"/>
        </w:rPr>
        <w:t xml:space="preserve">more </w:t>
      </w:r>
      <w:r>
        <w:rPr>
          <w:sz w:val="24"/>
        </w:rPr>
        <w:t>C.more D.most</w:t>
      </w:r>
    </w:p>
    <w:p>
      <w:pPr>
        <w:pStyle w:val="4"/>
        <w:spacing w:before="1"/>
      </w:pPr>
      <w:r>
        <w:t>答案：A</w:t>
      </w:r>
    </w:p>
    <w:p>
      <w:pPr>
        <w:pStyle w:val="4"/>
        <w:ind w:left="0"/>
        <w:rPr>
          <w:sz w:val="26"/>
        </w:rPr>
      </w:pPr>
    </w:p>
    <w:p>
      <w:pPr>
        <w:pStyle w:val="7"/>
        <w:numPr>
          <w:ilvl w:val="0"/>
          <w:numId w:val="23"/>
        </w:numPr>
        <w:tabs>
          <w:tab w:val="left" w:pos="481"/>
        </w:tabs>
        <w:spacing w:before="0" w:after="0" w:line="249" w:lineRule="auto"/>
        <w:ind w:left="119" w:right="2385" w:firstLine="0"/>
        <w:jc w:val="both"/>
        <w:rPr>
          <w:sz w:val="24"/>
        </w:rPr>
      </w:pPr>
      <w:r>
        <w:rPr>
          <w:sz w:val="24"/>
        </w:rPr>
        <w:t>She returned home. She was</w:t>
      </w:r>
      <w:r>
        <w:rPr>
          <w:spacing w:val="119"/>
          <w:sz w:val="24"/>
        </w:rPr>
        <w:t xml:space="preserve"> </w:t>
      </w:r>
      <w:r>
        <w:rPr>
          <w:sz w:val="24"/>
        </w:rPr>
        <w:t>home all morning.(2</w:t>
      </w:r>
      <w:r>
        <w:rPr>
          <w:spacing w:val="-4"/>
          <w:sz w:val="24"/>
        </w:rPr>
        <w:t xml:space="preserve"> 分 ) </w:t>
      </w:r>
      <w:r>
        <w:rPr>
          <w:sz w:val="24"/>
        </w:rPr>
        <w:t>A.at</w:t>
      </w:r>
    </w:p>
    <w:p>
      <w:pPr>
        <w:pStyle w:val="4"/>
        <w:spacing w:before="1" w:line="249" w:lineRule="auto"/>
        <w:ind w:right="8985"/>
        <w:jc w:val="both"/>
      </w:pPr>
      <w:r>
        <w:t>B.to C.in D.on</w:t>
      </w:r>
    </w:p>
    <w:p>
      <w:pPr>
        <w:pStyle w:val="4"/>
        <w:spacing w:before="1"/>
      </w:pPr>
      <w:r>
        <w:t>答案：A</w:t>
      </w:r>
    </w:p>
    <w:p>
      <w:pPr>
        <w:pStyle w:val="4"/>
        <w:spacing w:before="10"/>
        <w:ind w:left="0"/>
        <w:rPr>
          <w:sz w:val="25"/>
        </w:rPr>
      </w:pPr>
    </w:p>
    <w:p>
      <w:pPr>
        <w:pStyle w:val="7"/>
        <w:numPr>
          <w:ilvl w:val="0"/>
          <w:numId w:val="23"/>
        </w:numPr>
        <w:tabs>
          <w:tab w:val="left" w:pos="481"/>
          <w:tab w:val="left" w:pos="1378"/>
        </w:tabs>
        <w:spacing w:before="1" w:after="0" w:line="252" w:lineRule="auto"/>
        <w:ind w:left="119" w:right="2745" w:firstLine="0"/>
        <w:jc w:val="left"/>
        <w:rPr>
          <w:sz w:val="24"/>
        </w:rPr>
      </w:pP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 xml:space="preserve"> </w:t>
      </w:r>
      <w:r>
        <w:rPr>
          <w:sz w:val="24"/>
        </w:rPr>
        <w:t>breakfast is the first meal of the day.(2</w:t>
      </w:r>
      <w:r>
        <w:rPr>
          <w:spacing w:val="-6"/>
          <w:sz w:val="24"/>
        </w:rPr>
        <w:t xml:space="preserve"> 分) </w:t>
      </w:r>
      <w:r>
        <w:rPr>
          <w:sz w:val="24"/>
        </w:rPr>
        <w:t>A./</w:t>
      </w:r>
    </w:p>
    <w:p>
      <w:pPr>
        <w:pStyle w:val="4"/>
        <w:spacing w:line="249" w:lineRule="auto"/>
        <w:ind w:right="8851"/>
      </w:pPr>
      <w:r>
        <w:t>B.The C.A</w:t>
      </w:r>
    </w:p>
    <w:p>
      <w:pPr>
        <w:pStyle w:val="4"/>
        <w:spacing w:line="249" w:lineRule="auto"/>
        <w:ind w:right="8625"/>
      </w:pPr>
      <w:r>
        <w:t>D.This 答案：A</w:t>
      </w:r>
    </w:p>
    <w:p>
      <w:pPr>
        <w:pStyle w:val="4"/>
        <w:spacing w:before="9"/>
        <w:ind w:left="0"/>
      </w:pPr>
    </w:p>
    <w:p>
      <w:pPr>
        <w:pStyle w:val="7"/>
        <w:numPr>
          <w:ilvl w:val="0"/>
          <w:numId w:val="23"/>
        </w:numPr>
        <w:tabs>
          <w:tab w:val="left" w:pos="481"/>
          <w:tab w:val="left" w:pos="8955"/>
        </w:tabs>
        <w:spacing w:before="0" w:after="0" w:line="249" w:lineRule="auto"/>
        <w:ind w:left="119" w:right="120" w:firstLine="0"/>
        <w:jc w:val="left"/>
        <w:rPr>
          <w:sz w:val="24"/>
        </w:rPr>
      </w:pPr>
      <w:r>
        <w:rPr>
          <w:sz w:val="24"/>
        </w:rPr>
        <w:t>On</w:t>
      </w:r>
      <w:r>
        <w:rPr>
          <w:spacing w:val="-29"/>
          <w:sz w:val="24"/>
        </w:rPr>
        <w:t xml:space="preserve"> </w:t>
      </w:r>
      <w:r>
        <w:rPr>
          <w:sz w:val="24"/>
        </w:rPr>
        <w:t>arriving</w:t>
      </w:r>
      <w:r>
        <w:rPr>
          <w:spacing w:val="-29"/>
          <w:sz w:val="24"/>
        </w:rPr>
        <w:t xml:space="preserve"> </w:t>
      </w:r>
      <w:r>
        <w:rPr>
          <w:sz w:val="24"/>
        </w:rPr>
        <w:t>in</w:t>
      </w:r>
      <w:r>
        <w:rPr>
          <w:spacing w:val="-29"/>
          <w:sz w:val="24"/>
        </w:rPr>
        <w:t xml:space="preserve"> </w:t>
      </w:r>
      <w:r>
        <w:rPr>
          <w:sz w:val="24"/>
        </w:rPr>
        <w:t>England,</w:t>
      </w:r>
      <w:r>
        <w:rPr>
          <w:spacing w:val="-29"/>
          <w:sz w:val="24"/>
        </w:rPr>
        <w:t xml:space="preserve"> </w:t>
      </w:r>
      <w:r>
        <w:rPr>
          <w:sz w:val="24"/>
        </w:rPr>
        <w:t>they</w:t>
      </w:r>
      <w:r>
        <w:rPr>
          <w:spacing w:val="-29"/>
          <w:sz w:val="24"/>
        </w:rPr>
        <w:t xml:space="preserve"> </w:t>
      </w:r>
      <w:r>
        <w:rPr>
          <w:sz w:val="24"/>
        </w:rPr>
        <w:t>went</w:t>
      </w:r>
      <w:r>
        <w:rPr>
          <w:spacing w:val="-29"/>
          <w:sz w:val="24"/>
        </w:rPr>
        <w:t xml:space="preserve"> </w:t>
      </w:r>
      <w:r>
        <w:rPr>
          <w:sz w:val="24"/>
        </w:rPr>
        <w:t>to</w:t>
      </w:r>
      <w:r>
        <w:rPr>
          <w:spacing w:val="-27"/>
          <w:sz w:val="24"/>
        </w:rPr>
        <w:t xml:space="preserve"> </w:t>
      </w:r>
      <w:r>
        <w:rPr>
          <w:sz w:val="24"/>
        </w:rPr>
        <w:t>meet</w:t>
      </w:r>
      <w:r>
        <w:rPr>
          <w:spacing w:val="-32"/>
          <w:sz w:val="24"/>
        </w:rPr>
        <w:t xml:space="preserve"> </w:t>
      </w:r>
      <w:r>
        <w:rPr>
          <w:sz w:val="24"/>
        </w:rPr>
        <w:t>their</w:t>
      </w:r>
      <w:r>
        <w:rPr>
          <w:spacing w:val="-29"/>
          <w:sz w:val="24"/>
        </w:rPr>
        <w:t xml:space="preserve"> </w:t>
      </w:r>
      <w:r>
        <w:rPr>
          <w:sz w:val="24"/>
        </w:rPr>
        <w:t>friend</w:t>
      </w:r>
      <w:r>
        <w:rPr>
          <w:spacing w:val="-27"/>
          <w:sz w:val="24"/>
        </w:rPr>
        <w:t xml:space="preserve"> </w:t>
      </w:r>
      <w:r>
        <w:rPr>
          <w:sz w:val="24"/>
        </w:rPr>
        <w:t>Jerry</w:t>
      </w:r>
      <w:r>
        <w:rPr>
          <w:spacing w:val="-29"/>
          <w:sz w:val="24"/>
        </w:rPr>
        <w:t xml:space="preserve"> </w:t>
      </w:r>
      <w:r>
        <w:rPr>
          <w:sz w:val="24"/>
        </w:rPr>
        <w:t>first.</w:t>
      </w:r>
      <w:r>
        <w:rPr>
          <w:sz w:val="24"/>
          <w:u w:val="single"/>
        </w:rPr>
        <w:t xml:space="preserve"> </w:t>
      </w:r>
      <w:r>
        <w:rPr>
          <w:sz w:val="24"/>
          <w:u w:val="single"/>
        </w:rPr>
        <w:tab/>
      </w:r>
      <w:r>
        <w:rPr>
          <w:sz w:val="24"/>
        </w:rPr>
        <w:t>they arrived in England, they went to meet their friend Jerry first.(2 分)</w:t>
      </w:r>
    </w:p>
    <w:p>
      <w:pPr>
        <w:pStyle w:val="4"/>
        <w:spacing w:line="252" w:lineRule="auto"/>
        <w:ind w:right="8731"/>
      </w:pPr>
      <w:r>
        <w:t>A.When B.On</w:t>
      </w:r>
    </w:p>
    <w:p>
      <w:pPr>
        <w:pStyle w:val="4"/>
        <w:spacing w:line="249" w:lineRule="auto"/>
        <w:ind w:right="8625"/>
      </w:pPr>
      <w:r>
        <w:t>C.Why D.Where 答案：A</w:t>
      </w:r>
    </w:p>
    <w:p>
      <w:pPr>
        <w:pStyle w:val="4"/>
        <w:spacing w:before="6"/>
        <w:ind w:left="0"/>
      </w:pPr>
    </w:p>
    <w:p>
      <w:pPr>
        <w:pStyle w:val="7"/>
        <w:numPr>
          <w:ilvl w:val="0"/>
          <w:numId w:val="23"/>
        </w:numPr>
        <w:tabs>
          <w:tab w:val="left" w:pos="481"/>
          <w:tab w:val="left" w:pos="8446"/>
        </w:tabs>
        <w:spacing w:before="0" w:after="0" w:line="252" w:lineRule="auto"/>
        <w:ind w:left="119" w:right="117" w:firstLine="0"/>
        <w:jc w:val="left"/>
        <w:rPr>
          <w:sz w:val="24"/>
        </w:rPr>
      </w:pPr>
      <w:r>
        <w:rPr>
          <w:sz w:val="24"/>
        </w:rPr>
        <w:t>Travelling was not as easy as it is today. It wasn’t</w:t>
      </w:r>
      <w:r>
        <w:rPr>
          <w:spacing w:val="-12"/>
          <w:sz w:val="24"/>
        </w:rPr>
        <w:t xml:space="preserve"> </w:t>
      </w:r>
      <w:r>
        <w:rPr>
          <w:sz w:val="24"/>
        </w:rPr>
        <w:t>so easy</w:t>
      </w:r>
      <w:r>
        <w:rPr>
          <w:sz w:val="24"/>
          <w:u w:val="single"/>
        </w:rPr>
        <w:t xml:space="preserve"> </w:t>
      </w:r>
      <w:r>
        <w:rPr>
          <w:sz w:val="24"/>
          <w:u w:val="single"/>
        </w:rPr>
        <w:tab/>
      </w:r>
      <w:r>
        <w:rPr>
          <w:sz w:val="24"/>
        </w:rPr>
        <w:t xml:space="preserve">in </w:t>
      </w:r>
      <w:r>
        <w:rPr>
          <w:spacing w:val="-4"/>
          <w:sz w:val="24"/>
        </w:rPr>
        <w:t xml:space="preserve">those </w:t>
      </w:r>
      <w:r>
        <w:rPr>
          <w:sz w:val="24"/>
        </w:rPr>
        <w:t>days.(2 分)</w:t>
      </w:r>
    </w:p>
    <w:p>
      <w:pPr>
        <w:pStyle w:val="7"/>
        <w:numPr>
          <w:ilvl w:val="0"/>
          <w:numId w:val="27"/>
        </w:numPr>
        <w:tabs>
          <w:tab w:val="left" w:pos="361"/>
        </w:tabs>
        <w:spacing w:before="0" w:after="0" w:line="303" w:lineRule="exact"/>
        <w:ind w:left="360" w:right="0" w:hanging="242"/>
        <w:jc w:val="left"/>
        <w:rPr>
          <w:sz w:val="24"/>
        </w:rPr>
      </w:pPr>
      <w:r>
        <w:rPr>
          <w:sz w:val="24"/>
        </w:rPr>
        <w:t>to travel</w:t>
      </w:r>
    </w:p>
    <w:p>
      <w:pPr>
        <w:pStyle w:val="7"/>
        <w:numPr>
          <w:ilvl w:val="0"/>
          <w:numId w:val="27"/>
        </w:numPr>
        <w:tabs>
          <w:tab w:val="left" w:pos="361"/>
        </w:tabs>
        <w:spacing w:before="12" w:after="0" w:line="240" w:lineRule="auto"/>
        <w:ind w:left="360" w:right="0" w:hanging="242"/>
        <w:jc w:val="left"/>
        <w:rPr>
          <w:sz w:val="24"/>
        </w:rPr>
      </w:pPr>
      <w:r>
        <w:rPr>
          <w:sz w:val="24"/>
        </w:rPr>
        <w:t>for travelling</w:t>
      </w:r>
    </w:p>
    <w:p>
      <w:pPr>
        <w:pStyle w:val="7"/>
        <w:numPr>
          <w:ilvl w:val="0"/>
          <w:numId w:val="27"/>
        </w:numPr>
        <w:tabs>
          <w:tab w:val="left" w:pos="361"/>
        </w:tabs>
        <w:spacing w:before="14" w:after="0" w:line="240" w:lineRule="auto"/>
        <w:ind w:left="360" w:right="0" w:hanging="242"/>
        <w:jc w:val="left"/>
        <w:rPr>
          <w:sz w:val="24"/>
        </w:rPr>
      </w:pPr>
      <w:r>
        <w:rPr>
          <w:sz w:val="24"/>
        </w:rPr>
        <w:t>in travelling</w:t>
      </w:r>
    </w:p>
    <w:p>
      <w:pPr>
        <w:pStyle w:val="7"/>
        <w:numPr>
          <w:ilvl w:val="0"/>
          <w:numId w:val="27"/>
        </w:numPr>
        <w:tabs>
          <w:tab w:val="left" w:pos="361"/>
        </w:tabs>
        <w:spacing w:before="11" w:after="0" w:line="249" w:lineRule="auto"/>
        <w:ind w:left="119" w:right="7065" w:firstLine="0"/>
        <w:jc w:val="left"/>
        <w:rPr>
          <w:sz w:val="24"/>
        </w:rPr>
      </w:pPr>
      <w:r>
        <w:rPr>
          <w:sz w:val="24"/>
        </w:rPr>
        <w:t xml:space="preserve">in order to </w:t>
      </w:r>
      <w:r>
        <w:rPr>
          <w:spacing w:val="-3"/>
          <w:sz w:val="24"/>
        </w:rPr>
        <w:t xml:space="preserve">travel </w:t>
      </w:r>
      <w:r>
        <w:rPr>
          <w:sz w:val="24"/>
        </w:rPr>
        <w:t>答案：A</w:t>
      </w:r>
    </w:p>
    <w:p>
      <w:pPr>
        <w:pStyle w:val="4"/>
        <w:ind w:left="0"/>
        <w:rPr>
          <w:sz w:val="25"/>
        </w:rPr>
      </w:pPr>
    </w:p>
    <w:p>
      <w:pPr>
        <w:pStyle w:val="7"/>
        <w:numPr>
          <w:ilvl w:val="0"/>
          <w:numId w:val="23"/>
        </w:numPr>
        <w:tabs>
          <w:tab w:val="left" w:pos="481"/>
        </w:tabs>
        <w:spacing w:before="0" w:after="0" w:line="249" w:lineRule="auto"/>
        <w:ind w:left="119" w:right="3465" w:firstLine="0"/>
        <w:jc w:val="both"/>
        <w:rPr>
          <w:sz w:val="24"/>
        </w:rPr>
      </w:pPr>
      <w:r>
        <w:rPr>
          <w:sz w:val="24"/>
        </w:rPr>
        <w:t>When was the Great Exhibition?</w:t>
      </w:r>
      <w:r>
        <w:rPr>
          <w:spacing w:val="119"/>
          <w:sz w:val="24"/>
        </w:rPr>
        <w:t xml:space="preserve"> </w:t>
      </w:r>
      <w:r>
        <w:rPr>
          <w:sz w:val="24"/>
        </w:rPr>
        <w:t>1851.(2</w:t>
      </w:r>
      <w:r>
        <w:rPr>
          <w:spacing w:val="-4"/>
          <w:sz w:val="24"/>
        </w:rPr>
        <w:t xml:space="preserve"> 分 ) </w:t>
      </w:r>
      <w:r>
        <w:rPr>
          <w:sz w:val="24"/>
        </w:rPr>
        <w:t>A.In</w:t>
      </w:r>
    </w:p>
    <w:p>
      <w:pPr>
        <w:pStyle w:val="4"/>
        <w:spacing w:before="2" w:line="249" w:lineRule="auto"/>
        <w:ind w:right="8985"/>
        <w:jc w:val="both"/>
      </w:pPr>
      <w:r>
        <w:t>B.Of C.On D.At</w:t>
      </w:r>
    </w:p>
    <w:p>
      <w:pPr>
        <w:pStyle w:val="4"/>
      </w:pPr>
      <w:r>
        <w:t>答案：A</w:t>
      </w:r>
    </w:p>
    <w:p>
      <w:pPr>
        <w:pStyle w:val="4"/>
        <w:spacing w:before="11"/>
        <w:ind w:left="0"/>
        <w:rPr>
          <w:sz w:val="25"/>
        </w:rPr>
      </w:pPr>
    </w:p>
    <w:p>
      <w:pPr>
        <w:pStyle w:val="7"/>
        <w:numPr>
          <w:ilvl w:val="0"/>
          <w:numId w:val="23"/>
        </w:numPr>
        <w:tabs>
          <w:tab w:val="left" w:pos="481"/>
          <w:tab w:val="left" w:pos="2698"/>
        </w:tabs>
        <w:spacing w:before="0" w:after="0" w:line="240" w:lineRule="auto"/>
        <w:ind w:left="480" w:right="0" w:hanging="362"/>
        <w:jc w:val="left"/>
        <w:rPr>
          <w:sz w:val="24"/>
        </w:rPr>
      </w:pPr>
      <w:r>
        <w:rPr>
          <w:sz w:val="24"/>
        </w:rPr>
        <w:t>She has just</w:t>
      </w:r>
      <w:r>
        <w:rPr>
          <w:sz w:val="24"/>
          <w:u w:val="single"/>
        </w:rPr>
        <w:t xml:space="preserve"> </w:t>
      </w:r>
      <w:r>
        <w:rPr>
          <w:sz w:val="24"/>
          <w:u w:val="single"/>
        </w:rPr>
        <w:tab/>
      </w:r>
      <w:r>
        <w:rPr>
          <w:sz w:val="24"/>
        </w:rPr>
        <w:t>up the receiver.(2 分)</w:t>
      </w:r>
    </w:p>
    <w:p>
      <w:pPr>
        <w:spacing w:after="0" w:line="240" w:lineRule="auto"/>
        <w:jc w:val="left"/>
        <w:rPr>
          <w:sz w:val="24"/>
        </w:rPr>
        <w:sectPr>
          <w:pgSz w:w="11910" w:h="16840"/>
          <w:pgMar w:top="1080" w:right="1160" w:bottom="940" w:left="1160" w:header="0" w:footer="749" w:gutter="0"/>
          <w:cols w:space="720" w:num="1"/>
        </w:sectPr>
      </w:pPr>
    </w:p>
    <w:p>
      <w:pPr>
        <w:pStyle w:val="7"/>
        <w:numPr>
          <w:ilvl w:val="0"/>
          <w:numId w:val="28"/>
        </w:numPr>
        <w:tabs>
          <w:tab w:val="left" w:pos="361"/>
        </w:tabs>
        <w:spacing w:before="49" w:after="0" w:line="249" w:lineRule="auto"/>
        <w:ind w:left="119" w:right="8385" w:firstLine="0"/>
        <w:jc w:val="left"/>
        <w:rPr>
          <w:sz w:val="24"/>
        </w:rPr>
      </w:pPr>
      <w:r>
        <w:rPr>
          <w:sz w:val="24"/>
        </w:rPr>
        <w:t>hung B.hanged C.hang D.hanging 答案：A</w:t>
      </w:r>
    </w:p>
    <w:p>
      <w:pPr>
        <w:pStyle w:val="4"/>
        <w:spacing w:before="1"/>
        <w:ind w:left="0"/>
        <w:rPr>
          <w:sz w:val="25"/>
        </w:rPr>
      </w:pPr>
    </w:p>
    <w:p>
      <w:pPr>
        <w:pStyle w:val="7"/>
        <w:numPr>
          <w:ilvl w:val="0"/>
          <w:numId w:val="23"/>
        </w:numPr>
        <w:tabs>
          <w:tab w:val="left" w:pos="480"/>
          <w:tab w:val="left" w:pos="6178"/>
        </w:tabs>
        <w:spacing w:before="0" w:after="0" w:line="249" w:lineRule="auto"/>
        <w:ind w:left="119" w:right="2025" w:firstLine="0"/>
        <w:jc w:val="left"/>
        <w:rPr>
          <w:sz w:val="24"/>
        </w:rPr>
      </w:pPr>
      <w:r>
        <w:rPr>
          <w:sz w:val="24"/>
        </w:rPr>
        <w:t>I was the only passenger. There weren’t</w:t>
      </w:r>
      <w:r>
        <w:rPr>
          <w:sz w:val="24"/>
          <w:u w:val="single"/>
        </w:rPr>
        <w:t xml:space="preserve"> </w:t>
      </w:r>
      <w:r>
        <w:rPr>
          <w:sz w:val="24"/>
          <w:u w:val="single"/>
        </w:rPr>
        <w:tab/>
      </w:r>
      <w:r>
        <w:rPr>
          <w:sz w:val="24"/>
        </w:rPr>
        <w:t>more.(2</w:t>
      </w:r>
      <w:r>
        <w:rPr>
          <w:spacing w:val="-6"/>
          <w:sz w:val="24"/>
        </w:rPr>
        <w:t xml:space="preserve"> 分) </w:t>
      </w:r>
      <w:r>
        <w:rPr>
          <w:sz w:val="24"/>
        </w:rPr>
        <w:t>A.any</w:t>
      </w:r>
    </w:p>
    <w:p>
      <w:pPr>
        <w:pStyle w:val="7"/>
        <w:numPr>
          <w:ilvl w:val="0"/>
          <w:numId w:val="28"/>
        </w:numPr>
        <w:tabs>
          <w:tab w:val="left" w:pos="361"/>
        </w:tabs>
        <w:spacing w:before="1" w:after="0" w:line="249" w:lineRule="auto"/>
        <w:ind w:left="119" w:right="8745" w:firstLine="0"/>
        <w:jc w:val="left"/>
        <w:rPr>
          <w:sz w:val="24"/>
        </w:rPr>
      </w:pPr>
      <w:r>
        <w:rPr>
          <w:sz w:val="24"/>
        </w:rPr>
        <w:t>many C.lots</w:t>
      </w:r>
    </w:p>
    <w:p>
      <w:pPr>
        <w:pStyle w:val="4"/>
        <w:spacing w:line="252" w:lineRule="auto"/>
        <w:ind w:right="8625"/>
      </w:pPr>
      <w:r>
        <w:t xml:space="preserve">D.a </w:t>
      </w:r>
      <w:r>
        <w:rPr>
          <w:spacing w:val="-6"/>
        </w:rPr>
        <w:t xml:space="preserve">few </w:t>
      </w:r>
      <w:r>
        <w:rPr>
          <w:spacing w:val="-4"/>
        </w:rPr>
        <w:t>答案：</w:t>
      </w:r>
      <w:r>
        <w:rPr>
          <w:spacing w:val="-9"/>
        </w:rPr>
        <w:t>A</w:t>
      </w:r>
    </w:p>
    <w:p>
      <w:pPr>
        <w:pStyle w:val="4"/>
        <w:spacing w:before="6"/>
        <w:ind w:left="0"/>
      </w:pPr>
    </w:p>
    <w:p>
      <w:pPr>
        <w:pStyle w:val="7"/>
        <w:numPr>
          <w:ilvl w:val="0"/>
          <w:numId w:val="23"/>
        </w:numPr>
        <w:tabs>
          <w:tab w:val="left" w:pos="481"/>
          <w:tab w:val="left" w:pos="2759"/>
        </w:tabs>
        <w:spacing w:before="0" w:after="0" w:line="252" w:lineRule="auto"/>
        <w:ind w:left="119" w:right="4065" w:firstLine="0"/>
        <w:jc w:val="left"/>
        <w:rPr>
          <w:sz w:val="24"/>
        </w:rPr>
      </w:pPr>
      <w:r>
        <w:rPr>
          <w:sz w:val="24"/>
        </w:rPr>
        <w:t>My sister has</w:t>
      </w:r>
      <w:r>
        <w:rPr>
          <w:sz w:val="24"/>
          <w:u w:val="single"/>
        </w:rPr>
        <w:t xml:space="preserve"> </w:t>
      </w:r>
      <w:r>
        <w:rPr>
          <w:sz w:val="24"/>
          <w:u w:val="single"/>
        </w:rPr>
        <w:tab/>
      </w:r>
      <w:r>
        <w:rPr>
          <w:sz w:val="24"/>
        </w:rPr>
        <w:t>to Beijing twice.(2</w:t>
      </w:r>
      <w:r>
        <w:rPr>
          <w:spacing w:val="-6"/>
          <w:sz w:val="24"/>
        </w:rPr>
        <w:t xml:space="preserve"> 分) </w:t>
      </w:r>
      <w:r>
        <w:rPr>
          <w:sz w:val="24"/>
        </w:rPr>
        <w:t>A.been</w:t>
      </w:r>
    </w:p>
    <w:p>
      <w:pPr>
        <w:pStyle w:val="4"/>
        <w:spacing w:line="249" w:lineRule="auto"/>
        <w:ind w:right="8625"/>
      </w:pPr>
      <w:r>
        <w:t>B.gone C.got D.come 答案：A</w:t>
      </w:r>
    </w:p>
    <w:p>
      <w:pPr>
        <w:pStyle w:val="4"/>
        <w:spacing w:before="9"/>
        <w:ind w:left="0"/>
      </w:pPr>
    </w:p>
    <w:p>
      <w:pPr>
        <w:pStyle w:val="7"/>
        <w:numPr>
          <w:ilvl w:val="0"/>
          <w:numId w:val="23"/>
        </w:numPr>
        <w:tabs>
          <w:tab w:val="left" w:pos="481"/>
          <w:tab w:val="left" w:pos="2399"/>
        </w:tabs>
        <w:spacing w:before="0" w:after="0" w:line="249" w:lineRule="auto"/>
        <w:ind w:left="119" w:right="3825" w:firstLine="0"/>
        <w:jc w:val="left"/>
        <w:rPr>
          <w:sz w:val="24"/>
        </w:rPr>
      </w:pPr>
      <w:r>
        <w:rPr>
          <w:sz w:val="24"/>
        </w:rPr>
        <w:t>His father</w:t>
      </w:r>
      <w:r>
        <w:rPr>
          <w:sz w:val="24"/>
          <w:u w:val="single"/>
        </w:rPr>
        <w:t xml:space="preserve"> </w:t>
      </w:r>
      <w:r>
        <w:rPr>
          <w:sz w:val="24"/>
          <w:u w:val="single"/>
        </w:rPr>
        <w:tab/>
      </w:r>
      <w:r>
        <w:rPr>
          <w:sz w:val="24"/>
        </w:rPr>
        <w:t>the car for two years.(2</w:t>
      </w:r>
      <w:r>
        <w:rPr>
          <w:spacing w:val="-6"/>
          <w:sz w:val="24"/>
        </w:rPr>
        <w:t xml:space="preserve"> 分) </w:t>
      </w:r>
      <w:r>
        <w:rPr>
          <w:sz w:val="24"/>
        </w:rPr>
        <w:t>A.has bought</w:t>
      </w:r>
    </w:p>
    <w:p>
      <w:pPr>
        <w:pStyle w:val="4"/>
        <w:spacing w:line="249" w:lineRule="auto"/>
        <w:ind w:right="8371"/>
      </w:pPr>
      <w:r>
        <w:t>B.bought C.has had D.had</w:t>
      </w:r>
    </w:p>
    <w:p>
      <w:pPr>
        <w:pStyle w:val="4"/>
      </w:pPr>
      <w:r>
        <w:t>答案：A</w:t>
      </w:r>
    </w:p>
    <w:p>
      <w:pPr>
        <w:pStyle w:val="4"/>
        <w:spacing w:before="12"/>
        <w:ind w:left="0"/>
        <w:rPr>
          <w:sz w:val="25"/>
        </w:rPr>
      </w:pPr>
    </w:p>
    <w:p>
      <w:pPr>
        <w:pStyle w:val="7"/>
        <w:numPr>
          <w:ilvl w:val="0"/>
          <w:numId w:val="23"/>
        </w:numPr>
        <w:tabs>
          <w:tab w:val="left" w:pos="481"/>
          <w:tab w:val="left" w:pos="6119"/>
        </w:tabs>
        <w:spacing w:before="0" w:after="0" w:line="249" w:lineRule="auto"/>
        <w:ind w:left="119" w:right="1665" w:firstLine="0"/>
        <w:jc w:val="left"/>
        <w:rPr>
          <w:sz w:val="24"/>
        </w:rPr>
      </w:pPr>
      <w:r>
        <w:rPr>
          <w:sz w:val="24"/>
        </w:rPr>
        <w:t>Jane has two brothers; one is John, and</w:t>
      </w:r>
      <w:r>
        <w:rPr>
          <w:sz w:val="24"/>
          <w:u w:val="single"/>
        </w:rPr>
        <w:t xml:space="preserve"> </w:t>
      </w:r>
      <w:r>
        <w:rPr>
          <w:sz w:val="24"/>
          <w:u w:val="single"/>
        </w:rPr>
        <w:tab/>
      </w:r>
      <w:r>
        <w:rPr>
          <w:sz w:val="24"/>
        </w:rPr>
        <w:t>is Henry.(2</w:t>
      </w:r>
      <w:r>
        <w:rPr>
          <w:spacing w:val="-6"/>
          <w:sz w:val="24"/>
        </w:rPr>
        <w:t xml:space="preserve"> 分) </w:t>
      </w:r>
      <w:r>
        <w:rPr>
          <w:sz w:val="24"/>
        </w:rPr>
        <w:t>A.the other</w:t>
      </w:r>
    </w:p>
    <w:p>
      <w:pPr>
        <w:pStyle w:val="4"/>
        <w:spacing w:before="2" w:line="249" w:lineRule="auto"/>
        <w:ind w:right="7811"/>
      </w:pPr>
      <w:r>
        <w:t xml:space="preserve">B.another C.the </w:t>
      </w:r>
      <w:r>
        <w:rPr>
          <w:spacing w:val="-3"/>
        </w:rPr>
        <w:t xml:space="preserve">others </w:t>
      </w:r>
      <w:r>
        <w:t>D.other</w:t>
      </w:r>
    </w:p>
    <w:p>
      <w:pPr>
        <w:pStyle w:val="4"/>
      </w:pPr>
      <w:r>
        <w:t>答案：A</w:t>
      </w:r>
    </w:p>
    <w:p>
      <w:pPr>
        <w:pStyle w:val="4"/>
        <w:spacing w:before="11"/>
        <w:ind w:left="0"/>
        <w:rPr>
          <w:sz w:val="25"/>
        </w:rPr>
      </w:pPr>
    </w:p>
    <w:p>
      <w:pPr>
        <w:pStyle w:val="7"/>
        <w:numPr>
          <w:ilvl w:val="0"/>
          <w:numId w:val="23"/>
        </w:numPr>
        <w:tabs>
          <w:tab w:val="left" w:pos="481"/>
          <w:tab w:val="left" w:pos="3959"/>
        </w:tabs>
        <w:spacing w:before="0" w:after="0" w:line="252" w:lineRule="auto"/>
        <w:ind w:left="119" w:right="1305" w:firstLine="0"/>
        <w:jc w:val="left"/>
        <w:rPr>
          <w:sz w:val="24"/>
        </w:rPr>
      </w:pPr>
      <w:r>
        <w:rPr>
          <w:sz w:val="24"/>
        </w:rPr>
        <w:t>The detectives were</w:t>
      </w:r>
      <w:r>
        <w:rPr>
          <w:sz w:val="24"/>
          <w:u w:val="single"/>
        </w:rPr>
        <w:t xml:space="preserve"> </w:t>
      </w:r>
      <w:r>
        <w:rPr>
          <w:sz w:val="24"/>
          <w:u w:val="single"/>
        </w:rPr>
        <w:tab/>
      </w:r>
      <w:r>
        <w:rPr>
          <w:sz w:val="24"/>
        </w:rPr>
        <w:t>a valuable parcel of diamonds.(2</w:t>
      </w:r>
      <w:r>
        <w:rPr>
          <w:spacing w:val="-6"/>
          <w:sz w:val="24"/>
        </w:rPr>
        <w:t xml:space="preserve"> 分) </w:t>
      </w:r>
      <w:r>
        <w:rPr>
          <w:sz w:val="24"/>
        </w:rPr>
        <w:t>A.expecting</w:t>
      </w:r>
    </w:p>
    <w:p>
      <w:pPr>
        <w:pStyle w:val="4"/>
        <w:spacing w:line="249" w:lineRule="auto"/>
        <w:ind w:right="7665"/>
      </w:pPr>
      <w:r>
        <w:t>B.waiting C.expecting for D.expecting to 答案：A</w:t>
      </w:r>
    </w:p>
    <w:p>
      <w:pPr>
        <w:pStyle w:val="4"/>
        <w:ind w:left="0"/>
      </w:pPr>
    </w:p>
    <w:p>
      <w:pPr>
        <w:pStyle w:val="2"/>
      </w:pPr>
      <w:bookmarkStart w:id="5" w:name="二、词汇题"/>
      <w:bookmarkEnd w:id="5"/>
      <w:r>
        <w:t>二、词汇题</w:t>
      </w:r>
    </w:p>
    <w:p>
      <w:pPr>
        <w:pStyle w:val="4"/>
        <w:spacing w:before="5"/>
      </w:pPr>
      <w:r>
        <w:t>选择正确的词语填空。</w:t>
      </w:r>
    </w:p>
    <w:p>
      <w:pPr>
        <w:pStyle w:val="7"/>
        <w:numPr>
          <w:ilvl w:val="0"/>
          <w:numId w:val="23"/>
        </w:numPr>
        <w:tabs>
          <w:tab w:val="left" w:pos="481"/>
          <w:tab w:val="left" w:pos="5578"/>
        </w:tabs>
        <w:spacing w:before="12" w:after="0" w:line="252" w:lineRule="auto"/>
        <w:ind w:left="119" w:right="1785" w:firstLine="0"/>
        <w:jc w:val="left"/>
        <w:rPr>
          <w:sz w:val="24"/>
        </w:rPr>
      </w:pPr>
      <w:r>
        <w:rPr>
          <w:sz w:val="24"/>
        </w:rPr>
        <w:t>The foods were forbidden. He wasn’t</w:t>
      </w:r>
      <w:r>
        <w:rPr>
          <w:sz w:val="24"/>
          <w:u w:val="single"/>
        </w:rPr>
        <w:t xml:space="preserve"> </w:t>
      </w:r>
      <w:r>
        <w:rPr>
          <w:sz w:val="24"/>
          <w:u w:val="single"/>
        </w:rPr>
        <w:tab/>
      </w:r>
      <w:r>
        <w:rPr>
          <w:sz w:val="24"/>
        </w:rPr>
        <w:t>to eat them.(2</w:t>
      </w:r>
      <w:r>
        <w:rPr>
          <w:spacing w:val="-6"/>
          <w:sz w:val="24"/>
        </w:rPr>
        <w:t xml:space="preserve"> 分) </w:t>
      </w:r>
      <w:r>
        <w:rPr>
          <w:sz w:val="24"/>
        </w:rPr>
        <w:t>A.allowed</w:t>
      </w:r>
    </w:p>
    <w:p>
      <w:pPr>
        <w:pStyle w:val="7"/>
        <w:numPr>
          <w:ilvl w:val="0"/>
          <w:numId w:val="29"/>
        </w:numPr>
        <w:tabs>
          <w:tab w:val="left" w:pos="361"/>
        </w:tabs>
        <w:spacing w:before="0" w:after="0" w:line="303" w:lineRule="exact"/>
        <w:ind w:left="360" w:right="0" w:hanging="242"/>
        <w:jc w:val="left"/>
        <w:rPr>
          <w:sz w:val="24"/>
        </w:rPr>
      </w:pPr>
      <w:r>
        <w:rPr>
          <w:sz w:val="24"/>
        </w:rPr>
        <w:t>left</w:t>
      </w:r>
    </w:p>
    <w:p>
      <w:pPr>
        <w:spacing w:after="0" w:line="303" w:lineRule="exact"/>
        <w:jc w:val="left"/>
        <w:rPr>
          <w:sz w:val="24"/>
        </w:rPr>
        <w:sectPr>
          <w:pgSz w:w="11910" w:h="16840"/>
          <w:pgMar w:top="760" w:right="1160" w:bottom="940" w:left="1160" w:header="0" w:footer="749" w:gutter="0"/>
          <w:cols w:space="720" w:num="1"/>
        </w:sectPr>
      </w:pPr>
    </w:p>
    <w:p>
      <w:pPr>
        <w:pStyle w:val="7"/>
        <w:numPr>
          <w:ilvl w:val="0"/>
          <w:numId w:val="29"/>
        </w:numPr>
        <w:tabs>
          <w:tab w:val="left" w:pos="361"/>
        </w:tabs>
        <w:spacing w:before="49" w:after="0" w:line="249" w:lineRule="auto"/>
        <w:ind w:left="119" w:right="8625" w:firstLine="0"/>
        <w:jc w:val="left"/>
        <w:rPr>
          <w:sz w:val="24"/>
        </w:rPr>
      </w:pPr>
      <w:r>
        <w:rPr>
          <w:sz w:val="24"/>
        </w:rPr>
        <w:t xml:space="preserve">let D.aloud </w:t>
      </w:r>
      <w:r>
        <w:rPr>
          <w:spacing w:val="-4"/>
          <w:sz w:val="24"/>
        </w:rPr>
        <w:t>答案：</w:t>
      </w:r>
      <w:r>
        <w:rPr>
          <w:spacing w:val="-9"/>
          <w:sz w:val="24"/>
        </w:rPr>
        <w:t>A</w:t>
      </w:r>
    </w:p>
    <w:p>
      <w:pPr>
        <w:pStyle w:val="4"/>
        <w:ind w:left="0"/>
        <w:rPr>
          <w:sz w:val="25"/>
        </w:rPr>
      </w:pPr>
    </w:p>
    <w:p>
      <w:pPr>
        <w:pStyle w:val="7"/>
        <w:numPr>
          <w:ilvl w:val="0"/>
          <w:numId w:val="23"/>
        </w:numPr>
        <w:tabs>
          <w:tab w:val="left" w:pos="481"/>
          <w:tab w:val="left" w:pos="4498"/>
        </w:tabs>
        <w:spacing w:before="0" w:after="0" w:line="252" w:lineRule="auto"/>
        <w:ind w:left="119" w:right="2265" w:firstLine="0"/>
        <w:jc w:val="left"/>
        <w:rPr>
          <w:sz w:val="24"/>
        </w:rPr>
      </w:pPr>
      <w:r>
        <w:rPr>
          <w:sz w:val="24"/>
        </w:rPr>
        <w:t>He led me into his room. He</w:t>
      </w:r>
      <w:r>
        <w:rPr>
          <w:sz w:val="24"/>
          <w:u w:val="single"/>
        </w:rPr>
        <w:t xml:space="preserve"> </w:t>
      </w:r>
      <w:r>
        <w:rPr>
          <w:sz w:val="24"/>
          <w:u w:val="single"/>
        </w:rPr>
        <w:tab/>
      </w:r>
      <w:r>
        <w:rPr>
          <w:sz w:val="24"/>
        </w:rPr>
        <w:t>me into his room.(2</w:t>
      </w:r>
      <w:r>
        <w:rPr>
          <w:spacing w:val="-6"/>
          <w:sz w:val="24"/>
        </w:rPr>
        <w:t xml:space="preserve"> 分) </w:t>
      </w:r>
      <w:r>
        <w:rPr>
          <w:sz w:val="24"/>
        </w:rPr>
        <w:t>A.steered</w:t>
      </w:r>
    </w:p>
    <w:p>
      <w:pPr>
        <w:pStyle w:val="4"/>
        <w:spacing w:line="249" w:lineRule="auto"/>
        <w:ind w:right="8505"/>
      </w:pPr>
      <w:r>
        <w:t>B.pulled C.drove D.showed 答案：A</w:t>
      </w:r>
    </w:p>
    <w:p>
      <w:pPr>
        <w:pStyle w:val="4"/>
        <w:spacing w:before="9"/>
        <w:ind w:left="0"/>
      </w:pPr>
    </w:p>
    <w:p>
      <w:pPr>
        <w:pStyle w:val="7"/>
        <w:numPr>
          <w:ilvl w:val="0"/>
          <w:numId w:val="23"/>
        </w:numPr>
        <w:tabs>
          <w:tab w:val="left" w:pos="481"/>
          <w:tab w:val="left" w:pos="5279"/>
        </w:tabs>
        <w:spacing w:before="0" w:after="0" w:line="249" w:lineRule="auto"/>
        <w:ind w:left="119" w:right="3465" w:firstLine="0"/>
        <w:jc w:val="left"/>
        <w:rPr>
          <w:sz w:val="24"/>
        </w:rPr>
      </w:pPr>
      <w:r>
        <w:rPr>
          <w:sz w:val="24"/>
        </w:rPr>
        <w:t>He was every embarrassed. He felt</w:t>
      </w:r>
      <w:r>
        <w:rPr>
          <w:sz w:val="24"/>
          <w:u w:val="single"/>
        </w:rPr>
        <w:t xml:space="preserve"> </w:t>
      </w:r>
      <w:r>
        <w:rPr>
          <w:sz w:val="24"/>
          <w:u w:val="single"/>
        </w:rPr>
        <w:tab/>
      </w:r>
      <w:r>
        <w:rPr>
          <w:sz w:val="24"/>
        </w:rPr>
        <w:t>.(2</w:t>
      </w:r>
      <w:r>
        <w:rPr>
          <w:spacing w:val="-6"/>
          <w:sz w:val="24"/>
        </w:rPr>
        <w:t xml:space="preserve"> 分) </w:t>
      </w:r>
      <w:r>
        <w:rPr>
          <w:sz w:val="24"/>
        </w:rPr>
        <w:t>A.shameful</w:t>
      </w:r>
    </w:p>
    <w:p>
      <w:pPr>
        <w:pStyle w:val="4"/>
        <w:spacing w:line="252" w:lineRule="auto"/>
        <w:ind w:right="8851"/>
      </w:pPr>
      <w:r>
        <w:t>B.shy C.hot</w:t>
      </w:r>
    </w:p>
    <w:p>
      <w:pPr>
        <w:pStyle w:val="4"/>
        <w:spacing w:line="249" w:lineRule="auto"/>
        <w:ind w:right="7665"/>
      </w:pPr>
      <w:r>
        <w:t>D.uncomfortable 答案：A</w:t>
      </w:r>
    </w:p>
    <w:p>
      <w:pPr>
        <w:pStyle w:val="4"/>
        <w:spacing w:before="7"/>
        <w:ind w:left="0"/>
      </w:pPr>
    </w:p>
    <w:p>
      <w:pPr>
        <w:pStyle w:val="7"/>
        <w:numPr>
          <w:ilvl w:val="0"/>
          <w:numId w:val="23"/>
        </w:numPr>
        <w:tabs>
          <w:tab w:val="left" w:pos="481"/>
          <w:tab w:val="left" w:pos="8636"/>
        </w:tabs>
        <w:spacing w:before="0" w:after="0" w:line="249" w:lineRule="auto"/>
        <w:ind w:left="119" w:right="117" w:firstLine="0"/>
        <w:jc w:val="left"/>
        <w:rPr>
          <w:sz w:val="24"/>
        </w:rPr>
      </w:pPr>
      <w:r>
        <w:rPr>
          <w:sz w:val="24"/>
        </w:rPr>
        <w:t>He</w:t>
      </w:r>
      <w:r>
        <w:rPr>
          <w:spacing w:val="-12"/>
          <w:sz w:val="24"/>
        </w:rPr>
        <w:t xml:space="preserve"> </w:t>
      </w:r>
      <w:r>
        <w:rPr>
          <w:sz w:val="24"/>
        </w:rPr>
        <w:t>had</w:t>
      </w:r>
      <w:r>
        <w:rPr>
          <w:spacing w:val="-10"/>
          <w:sz w:val="24"/>
        </w:rPr>
        <w:t xml:space="preserve"> </w:t>
      </w:r>
      <w:r>
        <w:rPr>
          <w:sz w:val="24"/>
        </w:rPr>
        <w:t>to</w:t>
      </w:r>
      <w:r>
        <w:rPr>
          <w:spacing w:val="-12"/>
          <w:sz w:val="24"/>
        </w:rPr>
        <w:t xml:space="preserve"> </w:t>
      </w:r>
      <w:r>
        <w:rPr>
          <w:sz w:val="24"/>
        </w:rPr>
        <w:t>reward</w:t>
      </w:r>
      <w:r>
        <w:rPr>
          <w:spacing w:val="-10"/>
          <w:sz w:val="24"/>
        </w:rPr>
        <w:t xml:space="preserve"> </w:t>
      </w:r>
      <w:r>
        <w:rPr>
          <w:sz w:val="24"/>
        </w:rPr>
        <w:t>himself</w:t>
      </w:r>
      <w:r>
        <w:rPr>
          <w:spacing w:val="-12"/>
          <w:sz w:val="24"/>
        </w:rPr>
        <w:t xml:space="preserve"> </w:t>
      </w:r>
      <w:r>
        <w:rPr>
          <w:sz w:val="24"/>
        </w:rPr>
        <w:t>occasionally.</w:t>
      </w:r>
      <w:r>
        <w:rPr>
          <w:spacing w:val="-12"/>
          <w:sz w:val="24"/>
        </w:rPr>
        <w:t xml:space="preserve"> </w:t>
      </w:r>
      <w:r>
        <w:rPr>
          <w:sz w:val="24"/>
        </w:rPr>
        <w:t>He</w:t>
      </w:r>
      <w:r>
        <w:rPr>
          <w:spacing w:val="-10"/>
          <w:sz w:val="24"/>
        </w:rPr>
        <w:t xml:space="preserve"> </w:t>
      </w:r>
      <w:r>
        <w:rPr>
          <w:sz w:val="24"/>
        </w:rPr>
        <w:t>had</w:t>
      </w:r>
      <w:r>
        <w:rPr>
          <w:spacing w:val="-12"/>
          <w:sz w:val="24"/>
        </w:rPr>
        <w:t xml:space="preserve"> </w:t>
      </w:r>
      <w:r>
        <w:rPr>
          <w:sz w:val="24"/>
        </w:rPr>
        <w:t>to</w:t>
      </w:r>
      <w:r>
        <w:rPr>
          <w:spacing w:val="-10"/>
          <w:sz w:val="24"/>
        </w:rPr>
        <w:t xml:space="preserve"> </w:t>
      </w:r>
      <w:r>
        <w:rPr>
          <w:sz w:val="24"/>
        </w:rPr>
        <w:t>reward</w:t>
      </w:r>
      <w:r>
        <w:rPr>
          <w:spacing w:val="-12"/>
          <w:sz w:val="24"/>
        </w:rPr>
        <w:t xml:space="preserve"> </w:t>
      </w:r>
      <w:r>
        <w:rPr>
          <w:sz w:val="24"/>
        </w:rPr>
        <w:t>himself</w:t>
      </w:r>
      <w:r>
        <w:rPr>
          <w:sz w:val="24"/>
          <w:u w:val="single"/>
        </w:rPr>
        <w:t xml:space="preserve"> </w:t>
      </w:r>
      <w:r>
        <w:rPr>
          <w:sz w:val="24"/>
          <w:u w:val="single"/>
        </w:rPr>
        <w:tab/>
      </w:r>
      <w:r>
        <w:rPr>
          <w:sz w:val="24"/>
        </w:rPr>
        <w:t>.(2</w:t>
      </w:r>
      <w:r>
        <w:rPr>
          <w:spacing w:val="-9"/>
          <w:sz w:val="24"/>
        </w:rPr>
        <w:t xml:space="preserve"> 分) </w:t>
      </w:r>
      <w:r>
        <w:rPr>
          <w:sz w:val="24"/>
        </w:rPr>
        <w:t>A.now and again</w:t>
      </w:r>
    </w:p>
    <w:p>
      <w:pPr>
        <w:pStyle w:val="7"/>
        <w:numPr>
          <w:ilvl w:val="0"/>
          <w:numId w:val="30"/>
        </w:numPr>
        <w:tabs>
          <w:tab w:val="left" w:pos="361"/>
        </w:tabs>
        <w:spacing w:before="1" w:after="0" w:line="240" w:lineRule="auto"/>
        <w:ind w:left="360" w:right="0" w:hanging="242"/>
        <w:jc w:val="left"/>
        <w:rPr>
          <w:sz w:val="24"/>
        </w:rPr>
      </w:pPr>
      <w:r>
        <w:rPr>
          <w:sz w:val="24"/>
        </w:rPr>
        <w:t>again and again</w:t>
      </w:r>
    </w:p>
    <w:p>
      <w:pPr>
        <w:pStyle w:val="7"/>
        <w:numPr>
          <w:ilvl w:val="0"/>
          <w:numId w:val="30"/>
        </w:numPr>
        <w:tabs>
          <w:tab w:val="left" w:pos="361"/>
        </w:tabs>
        <w:spacing w:before="12" w:after="0" w:line="240" w:lineRule="auto"/>
        <w:ind w:left="360" w:right="0" w:hanging="242"/>
        <w:jc w:val="left"/>
        <w:rPr>
          <w:sz w:val="24"/>
        </w:rPr>
      </w:pPr>
      <w:r>
        <w:rPr>
          <w:sz w:val="24"/>
        </w:rPr>
        <w:t>once again</w:t>
      </w:r>
    </w:p>
    <w:p>
      <w:pPr>
        <w:pStyle w:val="7"/>
        <w:numPr>
          <w:ilvl w:val="0"/>
          <w:numId w:val="30"/>
        </w:numPr>
        <w:tabs>
          <w:tab w:val="left" w:pos="361"/>
        </w:tabs>
        <w:spacing w:before="11" w:after="0" w:line="252" w:lineRule="auto"/>
        <w:ind w:left="119" w:right="6945" w:firstLine="0"/>
        <w:jc w:val="left"/>
        <w:rPr>
          <w:sz w:val="24"/>
        </w:rPr>
      </w:pPr>
      <w:r>
        <w:rPr>
          <w:sz w:val="24"/>
        </w:rPr>
        <w:t xml:space="preserve">over and over </w:t>
      </w:r>
      <w:r>
        <w:rPr>
          <w:spacing w:val="-4"/>
          <w:sz w:val="24"/>
        </w:rPr>
        <w:t xml:space="preserve">again </w:t>
      </w:r>
      <w:r>
        <w:rPr>
          <w:sz w:val="24"/>
        </w:rPr>
        <w:t>答案：A</w:t>
      </w:r>
    </w:p>
    <w:p>
      <w:pPr>
        <w:pStyle w:val="4"/>
        <w:spacing w:before="7"/>
        <w:ind w:left="0"/>
      </w:pPr>
    </w:p>
    <w:p>
      <w:pPr>
        <w:pStyle w:val="7"/>
        <w:numPr>
          <w:ilvl w:val="0"/>
          <w:numId w:val="23"/>
        </w:numPr>
        <w:tabs>
          <w:tab w:val="left" w:pos="481"/>
          <w:tab w:val="left" w:pos="8346"/>
        </w:tabs>
        <w:spacing w:before="0" w:after="0" w:line="252" w:lineRule="auto"/>
        <w:ind w:left="119" w:right="117" w:firstLine="0"/>
        <w:jc w:val="left"/>
        <w:rPr>
          <w:sz w:val="24"/>
        </w:rPr>
      </w:pPr>
      <w:r>
        <w:rPr>
          <w:sz w:val="24"/>
        </w:rPr>
        <w:t>The</w:t>
      </w:r>
      <w:r>
        <w:rPr>
          <w:spacing w:val="-10"/>
          <w:sz w:val="24"/>
        </w:rPr>
        <w:t xml:space="preserve"> </w:t>
      </w:r>
      <w:r>
        <w:rPr>
          <w:sz w:val="24"/>
        </w:rPr>
        <w:t>bird</w:t>
      </w:r>
      <w:r>
        <w:rPr>
          <w:spacing w:val="-10"/>
          <w:sz w:val="24"/>
        </w:rPr>
        <w:t xml:space="preserve"> </w:t>
      </w:r>
      <w:r>
        <w:rPr>
          <w:sz w:val="24"/>
        </w:rPr>
        <w:t>had</w:t>
      </w:r>
      <w:r>
        <w:rPr>
          <w:spacing w:val="-10"/>
          <w:sz w:val="24"/>
        </w:rPr>
        <w:t xml:space="preserve"> </w:t>
      </w:r>
      <w:r>
        <w:rPr>
          <w:sz w:val="24"/>
        </w:rPr>
        <w:t>snatched</w:t>
      </w:r>
      <w:r>
        <w:rPr>
          <w:spacing w:val="-10"/>
          <w:sz w:val="24"/>
        </w:rPr>
        <w:t xml:space="preserve"> </w:t>
      </w:r>
      <w:r>
        <w:rPr>
          <w:sz w:val="24"/>
        </w:rPr>
        <w:t>up</w:t>
      </w:r>
      <w:r>
        <w:rPr>
          <w:spacing w:val="-10"/>
          <w:sz w:val="24"/>
        </w:rPr>
        <w:t xml:space="preserve"> </w:t>
      </w:r>
      <w:r>
        <w:rPr>
          <w:sz w:val="24"/>
        </w:rPr>
        <w:t>the</w:t>
      </w:r>
      <w:r>
        <w:rPr>
          <w:spacing w:val="-8"/>
          <w:sz w:val="24"/>
        </w:rPr>
        <w:t xml:space="preserve"> </w:t>
      </w:r>
      <w:r>
        <w:rPr>
          <w:sz w:val="24"/>
        </w:rPr>
        <w:t>snake</w:t>
      </w:r>
      <w:r>
        <w:rPr>
          <w:spacing w:val="-12"/>
          <w:sz w:val="24"/>
        </w:rPr>
        <w:t xml:space="preserve"> </w:t>
      </w:r>
      <w:r>
        <w:rPr>
          <w:sz w:val="24"/>
        </w:rPr>
        <w:t>from</w:t>
      </w:r>
      <w:r>
        <w:rPr>
          <w:spacing w:val="-8"/>
          <w:sz w:val="24"/>
        </w:rPr>
        <w:t xml:space="preserve"> </w:t>
      </w:r>
      <w:r>
        <w:rPr>
          <w:sz w:val="24"/>
        </w:rPr>
        <w:t>the</w:t>
      </w:r>
      <w:r>
        <w:rPr>
          <w:spacing w:val="-12"/>
          <w:sz w:val="24"/>
        </w:rPr>
        <w:t xml:space="preserve"> </w:t>
      </w:r>
      <w:r>
        <w:rPr>
          <w:sz w:val="24"/>
        </w:rPr>
        <w:t>ground.</w:t>
      </w:r>
      <w:r>
        <w:rPr>
          <w:spacing w:val="-8"/>
          <w:sz w:val="24"/>
        </w:rPr>
        <w:t xml:space="preserve"> </w:t>
      </w:r>
      <w:r>
        <w:rPr>
          <w:sz w:val="24"/>
        </w:rPr>
        <w:t>It</w:t>
      </w:r>
      <w:r>
        <w:rPr>
          <w:spacing w:val="-10"/>
          <w:sz w:val="24"/>
        </w:rPr>
        <w:t xml:space="preserve"> </w:t>
      </w:r>
      <w:r>
        <w:rPr>
          <w:sz w:val="24"/>
        </w:rPr>
        <w:t>had</w:t>
      </w:r>
      <w:r>
        <w:rPr>
          <w:sz w:val="24"/>
          <w:u w:val="single"/>
        </w:rPr>
        <w:t xml:space="preserve"> </w:t>
      </w:r>
      <w:r>
        <w:rPr>
          <w:sz w:val="24"/>
          <w:u w:val="single"/>
        </w:rPr>
        <w:tab/>
      </w:r>
      <w:r>
        <w:rPr>
          <w:sz w:val="24"/>
        </w:rPr>
        <w:t>it.(2</w:t>
      </w:r>
      <w:r>
        <w:rPr>
          <w:spacing w:val="-9"/>
          <w:sz w:val="24"/>
        </w:rPr>
        <w:t xml:space="preserve"> 分) </w:t>
      </w:r>
      <w:r>
        <w:rPr>
          <w:sz w:val="24"/>
        </w:rPr>
        <w:t>A.seized</w:t>
      </w:r>
    </w:p>
    <w:p>
      <w:pPr>
        <w:pStyle w:val="4"/>
        <w:spacing w:line="249" w:lineRule="auto"/>
        <w:ind w:right="8385"/>
      </w:pPr>
      <w:r>
        <w:t>B.carried C.pulled D.taken 答案：A</w:t>
      </w:r>
    </w:p>
    <w:p>
      <w:pPr>
        <w:pStyle w:val="4"/>
        <w:spacing w:before="9"/>
        <w:ind w:left="0"/>
      </w:pPr>
    </w:p>
    <w:p>
      <w:pPr>
        <w:pStyle w:val="7"/>
        <w:numPr>
          <w:ilvl w:val="0"/>
          <w:numId w:val="23"/>
        </w:numPr>
        <w:tabs>
          <w:tab w:val="left" w:pos="481"/>
          <w:tab w:val="left" w:pos="7439"/>
        </w:tabs>
        <w:spacing w:before="0" w:after="0" w:line="249" w:lineRule="auto"/>
        <w:ind w:left="119" w:right="1305" w:firstLine="0"/>
        <w:jc w:val="left"/>
        <w:rPr>
          <w:sz w:val="24"/>
        </w:rPr>
      </w:pPr>
      <w:r>
        <w:rPr>
          <w:sz w:val="24"/>
        </w:rPr>
        <w:t>She was dismayed when she heard Helen Bates. She felt</w:t>
      </w:r>
      <w:r>
        <w:rPr>
          <w:sz w:val="24"/>
          <w:u w:val="single"/>
        </w:rPr>
        <w:t xml:space="preserve"> </w:t>
      </w:r>
      <w:r>
        <w:rPr>
          <w:sz w:val="24"/>
          <w:u w:val="single"/>
        </w:rPr>
        <w:tab/>
      </w:r>
      <w:r>
        <w:rPr>
          <w:sz w:val="24"/>
        </w:rPr>
        <w:t>.(2</w:t>
      </w:r>
      <w:r>
        <w:rPr>
          <w:spacing w:val="-6"/>
          <w:sz w:val="24"/>
        </w:rPr>
        <w:t xml:space="preserve"> 分) </w:t>
      </w:r>
      <w:r>
        <w:rPr>
          <w:sz w:val="24"/>
        </w:rPr>
        <w:t>A.sorry</w:t>
      </w:r>
    </w:p>
    <w:p>
      <w:pPr>
        <w:pStyle w:val="4"/>
        <w:spacing w:line="249" w:lineRule="auto"/>
        <w:ind w:right="8625"/>
      </w:pPr>
      <w:r>
        <w:t xml:space="preserve">B.pity C.ill D.tired </w:t>
      </w:r>
      <w:r>
        <w:rPr>
          <w:spacing w:val="-4"/>
        </w:rPr>
        <w:t>答案：</w:t>
      </w:r>
      <w:r>
        <w:rPr>
          <w:spacing w:val="-9"/>
        </w:rPr>
        <w:t>A</w:t>
      </w:r>
    </w:p>
    <w:p>
      <w:pPr>
        <w:pStyle w:val="4"/>
        <w:ind w:left="0"/>
        <w:rPr>
          <w:sz w:val="25"/>
        </w:rPr>
      </w:pPr>
    </w:p>
    <w:p>
      <w:pPr>
        <w:pStyle w:val="7"/>
        <w:numPr>
          <w:ilvl w:val="0"/>
          <w:numId w:val="23"/>
        </w:numPr>
        <w:tabs>
          <w:tab w:val="left" w:pos="481"/>
          <w:tab w:val="left" w:pos="7439"/>
        </w:tabs>
        <w:spacing w:before="0" w:after="0" w:line="249" w:lineRule="auto"/>
        <w:ind w:left="119" w:right="1305" w:firstLine="0"/>
        <w:jc w:val="left"/>
        <w:rPr>
          <w:sz w:val="24"/>
        </w:rPr>
      </w:pPr>
      <w:r>
        <w:rPr>
          <w:sz w:val="24"/>
        </w:rPr>
        <w:t>There were six million visitors in all. That was the</w:t>
      </w:r>
      <w:r>
        <w:rPr>
          <w:sz w:val="24"/>
          <w:u w:val="single"/>
        </w:rPr>
        <w:t xml:space="preserve"> </w:t>
      </w:r>
      <w:r>
        <w:rPr>
          <w:sz w:val="24"/>
          <w:u w:val="single"/>
        </w:rPr>
        <w:tab/>
      </w:r>
      <w:r>
        <w:rPr>
          <w:sz w:val="24"/>
        </w:rPr>
        <w:t>.(2</w:t>
      </w:r>
      <w:r>
        <w:rPr>
          <w:spacing w:val="-6"/>
          <w:sz w:val="24"/>
        </w:rPr>
        <w:t xml:space="preserve"> 分) </w:t>
      </w:r>
      <w:r>
        <w:rPr>
          <w:sz w:val="24"/>
        </w:rPr>
        <w:t>A.total</w:t>
      </w:r>
    </w:p>
    <w:p>
      <w:pPr>
        <w:pStyle w:val="4"/>
        <w:spacing w:before="2" w:line="249" w:lineRule="auto"/>
        <w:ind w:right="8505"/>
      </w:pPr>
      <w:r>
        <w:t>B.all C.whole D.result 答案：A</w:t>
      </w:r>
    </w:p>
    <w:p>
      <w:pPr>
        <w:pStyle w:val="4"/>
        <w:spacing w:before="11"/>
        <w:ind w:left="0"/>
      </w:pPr>
    </w:p>
    <w:p>
      <w:pPr>
        <w:pStyle w:val="7"/>
        <w:numPr>
          <w:ilvl w:val="0"/>
          <w:numId w:val="23"/>
        </w:numPr>
        <w:tabs>
          <w:tab w:val="left" w:pos="481"/>
          <w:tab w:val="left" w:pos="5399"/>
        </w:tabs>
        <w:spacing w:before="0" w:after="0" w:line="240" w:lineRule="auto"/>
        <w:ind w:left="480" w:right="0" w:hanging="362"/>
        <w:jc w:val="left"/>
        <w:rPr>
          <w:sz w:val="24"/>
        </w:rPr>
      </w:pPr>
      <w:r>
        <w:rPr>
          <w:sz w:val="24"/>
        </w:rPr>
        <w:t>“It doesn’t matter,”I said. I</w:t>
      </w:r>
      <w:r>
        <w:rPr>
          <w:sz w:val="24"/>
          <w:u w:val="single"/>
        </w:rPr>
        <w:t xml:space="preserve"> </w:t>
      </w:r>
      <w:r>
        <w:rPr>
          <w:sz w:val="24"/>
          <w:u w:val="single"/>
        </w:rPr>
        <w:tab/>
      </w:r>
      <w:r>
        <w:rPr>
          <w:sz w:val="24"/>
        </w:rPr>
        <w:t>.(2 分)</w:t>
      </w:r>
    </w:p>
    <w:p>
      <w:pPr>
        <w:spacing w:after="0" w:line="240" w:lineRule="auto"/>
        <w:jc w:val="left"/>
        <w:rPr>
          <w:sz w:val="24"/>
        </w:rPr>
        <w:sectPr>
          <w:pgSz w:w="11910" w:h="16840"/>
          <w:pgMar w:top="760" w:right="1160" w:bottom="940" w:left="1160" w:header="0" w:footer="749" w:gutter="0"/>
          <w:cols w:space="720" w:num="1"/>
        </w:sectPr>
      </w:pPr>
    </w:p>
    <w:p>
      <w:pPr>
        <w:pStyle w:val="7"/>
        <w:numPr>
          <w:ilvl w:val="0"/>
          <w:numId w:val="31"/>
        </w:numPr>
        <w:tabs>
          <w:tab w:val="left" w:pos="361"/>
        </w:tabs>
        <w:spacing w:before="49" w:after="0" w:line="240" w:lineRule="auto"/>
        <w:ind w:left="360" w:right="0" w:hanging="242"/>
        <w:jc w:val="left"/>
        <w:rPr>
          <w:sz w:val="24"/>
        </w:rPr>
      </w:pPr>
      <w:r>
        <w:rPr>
          <w:sz w:val="24"/>
        </w:rPr>
        <w:t>don’t mind</w:t>
      </w:r>
    </w:p>
    <w:p>
      <w:pPr>
        <w:pStyle w:val="7"/>
        <w:numPr>
          <w:ilvl w:val="0"/>
          <w:numId w:val="31"/>
        </w:numPr>
        <w:tabs>
          <w:tab w:val="left" w:pos="361"/>
        </w:tabs>
        <w:spacing w:before="12" w:after="0" w:line="240" w:lineRule="auto"/>
        <w:ind w:left="360" w:right="0" w:hanging="242"/>
        <w:jc w:val="left"/>
        <w:rPr>
          <w:sz w:val="24"/>
        </w:rPr>
      </w:pPr>
      <w:r>
        <w:rPr>
          <w:sz w:val="24"/>
        </w:rPr>
        <w:t>don’t remember</w:t>
      </w:r>
    </w:p>
    <w:p>
      <w:pPr>
        <w:pStyle w:val="7"/>
        <w:numPr>
          <w:ilvl w:val="0"/>
          <w:numId w:val="31"/>
        </w:numPr>
        <w:tabs>
          <w:tab w:val="left" w:pos="361"/>
        </w:tabs>
        <w:spacing w:before="14" w:after="0" w:line="240" w:lineRule="auto"/>
        <w:ind w:left="360" w:right="0" w:hanging="242"/>
        <w:jc w:val="left"/>
        <w:rPr>
          <w:sz w:val="24"/>
        </w:rPr>
      </w:pPr>
      <w:r>
        <w:rPr>
          <w:sz w:val="24"/>
        </w:rPr>
        <w:t>don’t know</w:t>
      </w:r>
    </w:p>
    <w:p>
      <w:pPr>
        <w:pStyle w:val="7"/>
        <w:numPr>
          <w:ilvl w:val="0"/>
          <w:numId w:val="31"/>
        </w:numPr>
        <w:tabs>
          <w:tab w:val="left" w:pos="361"/>
        </w:tabs>
        <w:spacing w:before="12" w:after="0" w:line="249" w:lineRule="auto"/>
        <w:ind w:left="119" w:right="7665" w:firstLine="0"/>
        <w:jc w:val="left"/>
        <w:rPr>
          <w:sz w:val="24"/>
        </w:rPr>
      </w:pPr>
      <w:r>
        <w:rPr>
          <w:sz w:val="24"/>
        </w:rPr>
        <w:t xml:space="preserve">don’t </w:t>
      </w:r>
      <w:r>
        <w:rPr>
          <w:spacing w:val="-3"/>
          <w:sz w:val="24"/>
        </w:rPr>
        <w:t xml:space="preserve">matter </w:t>
      </w:r>
      <w:r>
        <w:rPr>
          <w:sz w:val="24"/>
        </w:rPr>
        <w:t>答案：A</w:t>
      </w:r>
    </w:p>
    <w:p>
      <w:pPr>
        <w:pStyle w:val="4"/>
        <w:ind w:left="0"/>
        <w:rPr>
          <w:sz w:val="25"/>
        </w:rPr>
      </w:pPr>
    </w:p>
    <w:p>
      <w:pPr>
        <w:pStyle w:val="7"/>
        <w:numPr>
          <w:ilvl w:val="0"/>
          <w:numId w:val="23"/>
        </w:numPr>
        <w:tabs>
          <w:tab w:val="left" w:pos="481"/>
          <w:tab w:val="left" w:pos="3296"/>
        </w:tabs>
        <w:spacing w:before="0" w:after="0" w:line="249" w:lineRule="auto"/>
        <w:ind w:left="119" w:right="120" w:firstLine="0"/>
        <w:jc w:val="left"/>
        <w:rPr>
          <w:sz w:val="24"/>
        </w:rPr>
      </w:pPr>
      <w:r>
        <w:rPr>
          <w:sz w:val="24"/>
        </w:rPr>
        <w:t>There was</w:t>
      </w:r>
      <w:r>
        <w:rPr>
          <w:spacing w:val="-3"/>
          <w:sz w:val="24"/>
        </w:rPr>
        <w:t xml:space="preserve"> </w:t>
      </w:r>
      <w:r>
        <w:rPr>
          <w:sz w:val="24"/>
        </w:rPr>
        <w:t>a good</w:t>
      </w:r>
      <w:r>
        <w:rPr>
          <w:sz w:val="24"/>
          <w:u w:val="single"/>
        </w:rPr>
        <w:t xml:space="preserve"> </w:t>
      </w:r>
      <w:r>
        <w:rPr>
          <w:sz w:val="24"/>
          <w:u w:val="single"/>
        </w:rPr>
        <w:tab/>
      </w:r>
      <w:r>
        <w:rPr>
          <w:sz w:val="24"/>
        </w:rPr>
        <w:t>of the</w:t>
      </w:r>
      <w:r>
        <w:rPr>
          <w:spacing w:val="-3"/>
          <w:sz w:val="24"/>
        </w:rPr>
        <w:t xml:space="preserve"> </w:t>
      </w:r>
      <w:r>
        <w:rPr>
          <w:sz w:val="24"/>
        </w:rPr>
        <w:t>countryside from the</w:t>
      </w:r>
      <w:r>
        <w:rPr>
          <w:spacing w:val="-3"/>
          <w:sz w:val="24"/>
        </w:rPr>
        <w:t xml:space="preserve"> </w:t>
      </w:r>
      <w:r>
        <w:rPr>
          <w:sz w:val="24"/>
        </w:rPr>
        <w:t>front of</w:t>
      </w:r>
      <w:r>
        <w:rPr>
          <w:spacing w:val="-3"/>
          <w:sz w:val="24"/>
        </w:rPr>
        <w:t xml:space="preserve"> </w:t>
      </w:r>
      <w:r>
        <w:rPr>
          <w:sz w:val="24"/>
        </w:rPr>
        <w:t>the bus.(2</w:t>
      </w:r>
      <w:r>
        <w:rPr>
          <w:spacing w:val="-6"/>
          <w:sz w:val="24"/>
        </w:rPr>
        <w:t xml:space="preserve"> 分) </w:t>
      </w:r>
      <w:r>
        <w:rPr>
          <w:sz w:val="24"/>
        </w:rPr>
        <w:t>A.view</w:t>
      </w:r>
    </w:p>
    <w:p>
      <w:pPr>
        <w:pStyle w:val="4"/>
        <w:spacing w:before="1" w:line="249" w:lineRule="auto"/>
        <w:ind w:right="8385"/>
      </w:pPr>
      <w:r>
        <w:t>B.sight C.scene D.scenery 答案：A</w:t>
      </w:r>
    </w:p>
    <w:p>
      <w:pPr>
        <w:pStyle w:val="4"/>
        <w:spacing w:before="12"/>
        <w:ind w:left="0"/>
      </w:pPr>
    </w:p>
    <w:p>
      <w:pPr>
        <w:pStyle w:val="7"/>
        <w:numPr>
          <w:ilvl w:val="0"/>
          <w:numId w:val="23"/>
        </w:numPr>
        <w:tabs>
          <w:tab w:val="left" w:pos="481"/>
          <w:tab w:val="left" w:pos="7199"/>
        </w:tabs>
        <w:spacing w:before="0" w:after="0" w:line="252" w:lineRule="auto"/>
        <w:ind w:left="119" w:right="1545" w:firstLine="0"/>
        <w:jc w:val="left"/>
        <w:rPr>
          <w:sz w:val="24"/>
        </w:rPr>
      </w:pPr>
      <w:r>
        <w:rPr>
          <w:sz w:val="24"/>
        </w:rPr>
        <w:t>John got on the bus , but he didn’t know where to</w:t>
      </w:r>
      <w:r>
        <w:rPr>
          <w:sz w:val="24"/>
          <w:u w:val="single"/>
        </w:rPr>
        <w:t xml:space="preserve"> </w:t>
      </w:r>
      <w:r>
        <w:rPr>
          <w:sz w:val="24"/>
          <w:u w:val="single"/>
        </w:rPr>
        <w:tab/>
      </w:r>
      <w:r>
        <w:rPr>
          <w:sz w:val="24"/>
        </w:rPr>
        <w:t>.(2</w:t>
      </w:r>
      <w:r>
        <w:rPr>
          <w:spacing w:val="-6"/>
          <w:sz w:val="24"/>
        </w:rPr>
        <w:t xml:space="preserve"> 分) </w:t>
      </w:r>
      <w:r>
        <w:rPr>
          <w:sz w:val="24"/>
        </w:rPr>
        <w:t>A.get off</w:t>
      </w:r>
    </w:p>
    <w:p>
      <w:pPr>
        <w:pStyle w:val="7"/>
        <w:numPr>
          <w:ilvl w:val="0"/>
          <w:numId w:val="32"/>
        </w:numPr>
        <w:tabs>
          <w:tab w:val="left" w:pos="361"/>
        </w:tabs>
        <w:spacing w:before="0" w:after="0" w:line="303" w:lineRule="exact"/>
        <w:ind w:left="360" w:right="0" w:hanging="242"/>
        <w:jc w:val="left"/>
        <w:rPr>
          <w:sz w:val="24"/>
        </w:rPr>
      </w:pPr>
      <w:r>
        <w:rPr>
          <w:sz w:val="24"/>
        </w:rPr>
        <w:t>get down</w:t>
      </w:r>
    </w:p>
    <w:p>
      <w:pPr>
        <w:pStyle w:val="7"/>
        <w:numPr>
          <w:ilvl w:val="0"/>
          <w:numId w:val="32"/>
        </w:numPr>
        <w:tabs>
          <w:tab w:val="left" w:pos="361"/>
        </w:tabs>
        <w:spacing w:before="12" w:after="0" w:line="240" w:lineRule="auto"/>
        <w:ind w:left="360" w:right="0" w:hanging="242"/>
        <w:jc w:val="left"/>
        <w:rPr>
          <w:sz w:val="24"/>
        </w:rPr>
      </w:pPr>
      <w:r>
        <w:rPr>
          <w:sz w:val="24"/>
        </w:rPr>
        <w:t>get out of</w:t>
      </w:r>
    </w:p>
    <w:p>
      <w:pPr>
        <w:pStyle w:val="7"/>
        <w:numPr>
          <w:ilvl w:val="0"/>
          <w:numId w:val="32"/>
        </w:numPr>
        <w:tabs>
          <w:tab w:val="left" w:pos="361"/>
        </w:tabs>
        <w:spacing w:before="14" w:after="0" w:line="249" w:lineRule="auto"/>
        <w:ind w:left="119" w:right="8265" w:firstLine="0"/>
        <w:jc w:val="left"/>
        <w:rPr>
          <w:sz w:val="24"/>
        </w:rPr>
      </w:pPr>
      <w:r>
        <w:rPr>
          <w:sz w:val="24"/>
        </w:rPr>
        <w:t xml:space="preserve">get </w:t>
      </w:r>
      <w:r>
        <w:rPr>
          <w:spacing w:val="-5"/>
          <w:sz w:val="24"/>
        </w:rPr>
        <w:t xml:space="preserve">over </w:t>
      </w:r>
      <w:r>
        <w:rPr>
          <w:sz w:val="24"/>
        </w:rPr>
        <w:t>答案：A</w:t>
      </w:r>
    </w:p>
    <w:p>
      <w:pPr>
        <w:pStyle w:val="4"/>
        <w:ind w:left="0"/>
        <w:rPr>
          <w:sz w:val="25"/>
        </w:rPr>
      </w:pPr>
    </w:p>
    <w:p>
      <w:pPr>
        <w:pStyle w:val="4"/>
        <w:tabs>
          <w:tab w:val="left" w:pos="4319"/>
        </w:tabs>
        <w:spacing w:line="249" w:lineRule="auto"/>
        <w:ind w:right="4425"/>
      </w:pPr>
      <w:r>
        <w:t>36.A bus conductor usually</w:t>
      </w:r>
      <w:r>
        <w:rPr>
          <w:u w:val="single"/>
        </w:rPr>
        <w:t xml:space="preserve"> </w:t>
      </w:r>
      <w:r>
        <w:rPr>
          <w:u w:val="single"/>
        </w:rPr>
        <w:tab/>
      </w:r>
      <w:r>
        <w:t>.(2</w:t>
      </w:r>
      <w:r>
        <w:rPr>
          <w:spacing w:val="-6"/>
        </w:rPr>
        <w:t xml:space="preserve"> 分) </w:t>
      </w:r>
      <w:r>
        <w:t>A.inspects the tickets</w:t>
      </w:r>
    </w:p>
    <w:p>
      <w:pPr>
        <w:pStyle w:val="7"/>
        <w:numPr>
          <w:ilvl w:val="0"/>
          <w:numId w:val="33"/>
        </w:numPr>
        <w:tabs>
          <w:tab w:val="left" w:pos="361"/>
        </w:tabs>
        <w:spacing w:before="0" w:after="0" w:line="306" w:lineRule="exact"/>
        <w:ind w:left="360" w:right="0" w:hanging="242"/>
        <w:jc w:val="left"/>
        <w:rPr>
          <w:sz w:val="24"/>
        </w:rPr>
      </w:pPr>
      <w:r>
        <w:rPr>
          <w:sz w:val="24"/>
        </w:rPr>
        <w:t>drive a bus</w:t>
      </w:r>
    </w:p>
    <w:p>
      <w:pPr>
        <w:pStyle w:val="7"/>
        <w:numPr>
          <w:ilvl w:val="0"/>
          <w:numId w:val="33"/>
        </w:numPr>
        <w:tabs>
          <w:tab w:val="left" w:pos="361"/>
        </w:tabs>
        <w:spacing w:before="14" w:after="0" w:line="240" w:lineRule="auto"/>
        <w:ind w:left="360" w:right="0" w:hanging="242"/>
        <w:jc w:val="left"/>
        <w:rPr>
          <w:sz w:val="24"/>
        </w:rPr>
      </w:pPr>
      <w:r>
        <w:rPr>
          <w:sz w:val="24"/>
        </w:rPr>
        <w:t>buy tickets</w:t>
      </w:r>
    </w:p>
    <w:p>
      <w:pPr>
        <w:pStyle w:val="7"/>
        <w:numPr>
          <w:ilvl w:val="0"/>
          <w:numId w:val="33"/>
        </w:numPr>
        <w:tabs>
          <w:tab w:val="left" w:pos="361"/>
        </w:tabs>
        <w:spacing w:before="12" w:after="0" w:line="249" w:lineRule="auto"/>
        <w:ind w:left="119" w:right="7545" w:firstLine="0"/>
        <w:jc w:val="left"/>
        <w:rPr>
          <w:sz w:val="24"/>
        </w:rPr>
      </w:pPr>
      <w:r>
        <w:rPr>
          <w:sz w:val="24"/>
        </w:rPr>
        <w:t xml:space="preserve">collects </w:t>
      </w:r>
      <w:r>
        <w:rPr>
          <w:spacing w:val="-4"/>
          <w:sz w:val="24"/>
        </w:rPr>
        <w:t xml:space="preserve">fares </w:t>
      </w:r>
      <w:r>
        <w:rPr>
          <w:sz w:val="24"/>
        </w:rPr>
        <w:t>答案：A</w:t>
      </w:r>
    </w:p>
    <w:p>
      <w:pPr>
        <w:pStyle w:val="4"/>
        <w:ind w:left="0"/>
        <w:rPr>
          <w:sz w:val="25"/>
        </w:rPr>
      </w:pPr>
    </w:p>
    <w:p>
      <w:pPr>
        <w:pStyle w:val="7"/>
        <w:numPr>
          <w:ilvl w:val="0"/>
          <w:numId w:val="34"/>
        </w:numPr>
        <w:tabs>
          <w:tab w:val="left" w:pos="481"/>
          <w:tab w:val="left" w:pos="2458"/>
        </w:tabs>
        <w:spacing w:before="0" w:after="0" w:line="249" w:lineRule="auto"/>
        <w:ind w:left="119" w:right="2505" w:firstLine="0"/>
        <w:jc w:val="left"/>
        <w:rPr>
          <w:sz w:val="22"/>
        </w:rPr>
      </w:pPr>
      <w:r>
        <w:rPr>
          <w:sz w:val="24"/>
        </w:rPr>
        <w:t>This is a</w:t>
      </w:r>
      <w:r>
        <w:rPr>
          <w:sz w:val="24"/>
          <w:u w:val="single"/>
        </w:rPr>
        <w:t xml:space="preserve"> </w:t>
      </w:r>
      <w:r>
        <w:rPr>
          <w:sz w:val="24"/>
          <w:u w:val="single"/>
        </w:rPr>
        <w:tab/>
      </w:r>
      <w:r>
        <w:rPr>
          <w:sz w:val="24"/>
        </w:rPr>
        <w:t>house. Please don’t smoke here.(2</w:t>
      </w:r>
      <w:r>
        <w:rPr>
          <w:spacing w:val="-6"/>
          <w:sz w:val="24"/>
        </w:rPr>
        <w:t xml:space="preserve"> 分) </w:t>
      </w:r>
      <w:r>
        <w:rPr>
          <w:sz w:val="24"/>
        </w:rPr>
        <w:t>A.private</w:t>
      </w:r>
    </w:p>
    <w:p>
      <w:pPr>
        <w:pStyle w:val="4"/>
        <w:spacing w:before="1" w:line="249" w:lineRule="auto"/>
        <w:ind w:right="8131"/>
      </w:pPr>
      <w:r>
        <w:t>B.different C.single D.firm</w:t>
      </w:r>
    </w:p>
    <w:p>
      <w:pPr>
        <w:pStyle w:val="4"/>
        <w:spacing w:before="1"/>
      </w:pPr>
      <w:r>
        <w:t>答案：A</w:t>
      </w:r>
    </w:p>
    <w:p>
      <w:pPr>
        <w:pStyle w:val="4"/>
        <w:spacing w:before="10"/>
        <w:ind w:left="0"/>
        <w:rPr>
          <w:sz w:val="25"/>
        </w:rPr>
      </w:pPr>
    </w:p>
    <w:p>
      <w:pPr>
        <w:pStyle w:val="7"/>
        <w:numPr>
          <w:ilvl w:val="0"/>
          <w:numId w:val="34"/>
        </w:numPr>
        <w:tabs>
          <w:tab w:val="left" w:pos="481"/>
          <w:tab w:val="left" w:pos="3959"/>
        </w:tabs>
        <w:spacing w:before="0" w:after="0" w:line="252" w:lineRule="auto"/>
        <w:ind w:left="119" w:right="3825" w:firstLine="0"/>
        <w:jc w:val="left"/>
        <w:rPr>
          <w:sz w:val="22"/>
        </w:rPr>
      </w:pPr>
      <w:r>
        <w:rPr>
          <w:sz w:val="24"/>
        </w:rPr>
        <w:t>She never thought</w:t>
      </w:r>
      <w:r>
        <w:rPr>
          <w:sz w:val="24"/>
          <w:u w:val="single"/>
        </w:rPr>
        <w:t xml:space="preserve"> </w:t>
      </w:r>
      <w:r>
        <w:rPr>
          <w:sz w:val="24"/>
          <w:u w:val="single"/>
        </w:rPr>
        <w:tab/>
      </w:r>
      <w:r>
        <w:rPr>
          <w:sz w:val="24"/>
        </w:rPr>
        <w:t>it again.(2</w:t>
      </w:r>
      <w:r>
        <w:rPr>
          <w:spacing w:val="-6"/>
          <w:sz w:val="24"/>
        </w:rPr>
        <w:t xml:space="preserve"> 分) </w:t>
      </w:r>
      <w:r>
        <w:rPr>
          <w:sz w:val="24"/>
        </w:rPr>
        <w:t>A.about</w:t>
      </w:r>
    </w:p>
    <w:p>
      <w:pPr>
        <w:pStyle w:val="4"/>
        <w:spacing w:line="249" w:lineRule="auto"/>
        <w:ind w:right="8851"/>
      </w:pPr>
      <w:r>
        <w:t>B.for C.to D.at</w:t>
      </w:r>
    </w:p>
    <w:p>
      <w:pPr>
        <w:pStyle w:val="4"/>
      </w:pPr>
      <w:r>
        <w:t>答案：A</w:t>
      </w:r>
    </w:p>
    <w:p>
      <w:pPr>
        <w:pStyle w:val="4"/>
        <w:spacing w:before="9"/>
        <w:ind w:left="0"/>
        <w:rPr>
          <w:sz w:val="25"/>
        </w:rPr>
      </w:pPr>
    </w:p>
    <w:p>
      <w:pPr>
        <w:pStyle w:val="7"/>
        <w:numPr>
          <w:ilvl w:val="0"/>
          <w:numId w:val="34"/>
        </w:numPr>
        <w:tabs>
          <w:tab w:val="left" w:pos="480"/>
        </w:tabs>
        <w:spacing w:before="0" w:after="0" w:line="249" w:lineRule="auto"/>
        <w:ind w:left="119" w:right="4665" w:firstLine="0"/>
        <w:jc w:val="both"/>
        <w:rPr>
          <w:sz w:val="22"/>
        </w:rPr>
      </w:pPr>
      <w:r>
        <w:rPr>
          <w:sz w:val="24"/>
        </w:rPr>
        <w:t>I</w:t>
      </w:r>
      <w:r>
        <w:rPr>
          <w:spacing w:val="119"/>
          <w:sz w:val="24"/>
        </w:rPr>
        <w:t xml:space="preserve"> </w:t>
      </w:r>
      <w:r>
        <w:rPr>
          <w:sz w:val="24"/>
        </w:rPr>
        <w:t>some money on the book.(2</w:t>
      </w:r>
      <w:r>
        <w:rPr>
          <w:spacing w:val="-4"/>
          <w:sz w:val="24"/>
        </w:rPr>
        <w:t xml:space="preserve"> 分 ) </w:t>
      </w:r>
      <w:r>
        <w:rPr>
          <w:sz w:val="24"/>
        </w:rPr>
        <w:t>A.spent</w:t>
      </w:r>
    </w:p>
    <w:p>
      <w:pPr>
        <w:pStyle w:val="4"/>
        <w:spacing w:line="249" w:lineRule="auto"/>
        <w:ind w:right="8625"/>
        <w:jc w:val="both"/>
      </w:pPr>
      <w:r>
        <w:t xml:space="preserve">B.paid C.cost D.took </w:t>
      </w:r>
      <w:r>
        <w:rPr>
          <w:spacing w:val="-4"/>
        </w:rPr>
        <w:t>答案：</w:t>
      </w:r>
      <w:r>
        <w:rPr>
          <w:spacing w:val="-9"/>
        </w:rPr>
        <w:t>A</w:t>
      </w:r>
    </w:p>
    <w:p>
      <w:pPr>
        <w:spacing w:after="0" w:line="249" w:lineRule="auto"/>
        <w:jc w:val="both"/>
        <w:sectPr>
          <w:pgSz w:w="11910" w:h="16840"/>
          <w:pgMar w:top="760" w:right="1160" w:bottom="940" w:left="1160" w:header="0" w:footer="749" w:gutter="0"/>
          <w:cols w:space="720" w:num="1"/>
        </w:sectPr>
      </w:pPr>
    </w:p>
    <w:p>
      <w:pPr>
        <w:pStyle w:val="7"/>
        <w:numPr>
          <w:ilvl w:val="0"/>
          <w:numId w:val="34"/>
        </w:numPr>
        <w:tabs>
          <w:tab w:val="left" w:pos="481"/>
          <w:tab w:val="left" w:pos="1799"/>
        </w:tabs>
        <w:spacing w:before="49" w:after="0" w:line="252" w:lineRule="auto"/>
        <w:ind w:left="119" w:right="4185" w:firstLine="0"/>
        <w:jc w:val="left"/>
        <w:rPr>
          <w:sz w:val="22"/>
        </w:rPr>
      </w:pPr>
      <w:r>
        <w:rPr>
          <w:sz w:val="24"/>
        </w:rPr>
        <w:t>When I</w:t>
      </w:r>
      <w:r>
        <w:rPr>
          <w:sz w:val="24"/>
          <w:u w:val="single"/>
        </w:rPr>
        <w:t xml:space="preserve"> </w:t>
      </w:r>
      <w:r>
        <w:rPr>
          <w:sz w:val="24"/>
          <w:u w:val="single"/>
        </w:rPr>
        <w:tab/>
      </w:r>
      <w:r>
        <w:rPr>
          <w:sz w:val="24"/>
        </w:rPr>
        <w:t>, I want to be a doctor.(2</w:t>
      </w:r>
      <w:r>
        <w:rPr>
          <w:spacing w:val="-6"/>
          <w:sz w:val="24"/>
        </w:rPr>
        <w:t xml:space="preserve"> 分) </w:t>
      </w:r>
      <w:r>
        <w:rPr>
          <w:sz w:val="24"/>
        </w:rPr>
        <w:t>A.grow up</w:t>
      </w:r>
    </w:p>
    <w:p>
      <w:pPr>
        <w:pStyle w:val="4"/>
        <w:spacing w:line="249" w:lineRule="auto"/>
        <w:ind w:right="8385"/>
      </w:pPr>
      <w:r>
        <w:t>B.grow C.grew D.grew up 答案：A</w:t>
      </w:r>
    </w:p>
    <w:p>
      <w:pPr>
        <w:pStyle w:val="4"/>
        <w:ind w:left="0"/>
      </w:pPr>
    </w:p>
    <w:p>
      <w:pPr>
        <w:pStyle w:val="2"/>
      </w:pPr>
      <w:r>
        <w:t>三、翻译题</w:t>
      </w:r>
    </w:p>
    <w:p>
      <w:pPr>
        <w:pStyle w:val="4"/>
        <w:spacing w:before="5"/>
      </w:pPr>
      <w:r>
        <w:t>选择下列句子正确的翻译。</w:t>
      </w:r>
    </w:p>
    <w:p>
      <w:pPr>
        <w:pStyle w:val="7"/>
        <w:numPr>
          <w:ilvl w:val="0"/>
          <w:numId w:val="34"/>
        </w:numPr>
        <w:tabs>
          <w:tab w:val="left" w:pos="481"/>
        </w:tabs>
        <w:spacing w:before="12" w:after="0" w:line="252" w:lineRule="auto"/>
        <w:ind w:left="119" w:right="945" w:firstLine="0"/>
        <w:jc w:val="left"/>
        <w:rPr>
          <w:sz w:val="22"/>
        </w:rPr>
      </w:pPr>
      <w:r>
        <w:rPr>
          <w:sz w:val="24"/>
        </w:rPr>
        <w:t>'Well, in that case, I prefer to stay on the bus,' I answered.(2</w:t>
      </w:r>
      <w:r>
        <w:rPr>
          <w:spacing w:val="-6"/>
          <w:sz w:val="24"/>
        </w:rPr>
        <w:t xml:space="preserve"> 分) </w:t>
      </w:r>
      <w:r>
        <w:rPr>
          <w:sz w:val="24"/>
        </w:rPr>
        <w:t>A.“好吧，既然如此，我还是留在车上吧。”我回答说。</w:t>
      </w:r>
    </w:p>
    <w:p>
      <w:pPr>
        <w:pStyle w:val="4"/>
        <w:spacing w:line="249" w:lineRule="auto"/>
        <w:ind w:right="1785"/>
      </w:pPr>
      <w:r>
        <w:t>B.最近我作了一次短途旅行，但这次旅行所花费的时间比我预计的要长。C.我坐在汽车的前部，以便饱览农村风光。</w:t>
      </w:r>
    </w:p>
    <w:p>
      <w:pPr>
        <w:pStyle w:val="4"/>
        <w:spacing w:line="249" w:lineRule="auto"/>
        <w:ind w:right="2985"/>
      </w:pPr>
      <w:r>
        <w:t>D.我环视了一下身旁，惊奇地发现车里就只剩我一个乘客了。答案：A</w:t>
      </w:r>
    </w:p>
    <w:p>
      <w:pPr>
        <w:pStyle w:val="4"/>
        <w:spacing w:before="9"/>
        <w:ind w:left="0"/>
      </w:pPr>
    </w:p>
    <w:p>
      <w:pPr>
        <w:pStyle w:val="7"/>
        <w:numPr>
          <w:ilvl w:val="0"/>
          <w:numId w:val="34"/>
        </w:numPr>
        <w:tabs>
          <w:tab w:val="left" w:pos="481"/>
        </w:tabs>
        <w:spacing w:before="0" w:after="0" w:line="249" w:lineRule="auto"/>
        <w:ind w:left="119" w:right="465" w:firstLine="0"/>
        <w:jc w:val="left"/>
        <w:rPr>
          <w:sz w:val="22"/>
        </w:rPr>
      </w:pPr>
      <w:r>
        <w:rPr>
          <w:sz w:val="24"/>
        </w:rPr>
        <w:t>'Oh dear,' said the conductor suddenly. 'I forgot to put you off.'(2</w:t>
      </w:r>
      <w:r>
        <w:rPr>
          <w:spacing w:val="-6"/>
          <w:sz w:val="24"/>
        </w:rPr>
        <w:t xml:space="preserve"> 分) </w:t>
      </w:r>
      <w:r>
        <w:rPr>
          <w:sz w:val="24"/>
        </w:rPr>
        <w:t>A.“哎呀，”售票员突然说，“我忘了让您下车了。”</w:t>
      </w:r>
    </w:p>
    <w:p>
      <w:pPr>
        <w:pStyle w:val="4"/>
        <w:spacing w:line="252" w:lineRule="auto"/>
        <w:ind w:right="1785"/>
      </w:pPr>
      <w:r>
        <w:t>B.最近我作了一次短途旅行，但这次旅行所花费的时间比我预计的要长。C.我坐在汽车的前部，以便饱览农村风光。</w:t>
      </w:r>
    </w:p>
    <w:p>
      <w:pPr>
        <w:pStyle w:val="4"/>
        <w:spacing w:line="249" w:lineRule="auto"/>
        <w:ind w:right="2985"/>
      </w:pPr>
      <w:r>
        <w:t>D.我环视了一下身旁，惊奇地发现车里就只剩我一个乘客了。答案：A</w:t>
      </w:r>
    </w:p>
    <w:p>
      <w:pPr>
        <w:pStyle w:val="4"/>
        <w:spacing w:before="7"/>
        <w:ind w:left="0"/>
      </w:pPr>
    </w:p>
    <w:p>
      <w:pPr>
        <w:pStyle w:val="7"/>
        <w:numPr>
          <w:ilvl w:val="0"/>
          <w:numId w:val="34"/>
        </w:numPr>
        <w:tabs>
          <w:tab w:val="left" w:pos="481"/>
        </w:tabs>
        <w:spacing w:before="0" w:after="0" w:line="249" w:lineRule="auto"/>
        <w:ind w:left="119" w:right="2505" w:firstLine="0"/>
        <w:jc w:val="left"/>
        <w:rPr>
          <w:sz w:val="22"/>
        </w:rPr>
      </w:pPr>
      <w:r>
        <w:rPr>
          <w:sz w:val="24"/>
        </w:rPr>
        <w:t>'It doesn't matter,' I said. 'I'll get off here.'(2</w:t>
      </w:r>
      <w:r>
        <w:rPr>
          <w:spacing w:val="-6"/>
          <w:sz w:val="24"/>
        </w:rPr>
        <w:t xml:space="preserve"> 分) </w:t>
      </w:r>
      <w:r>
        <w:rPr>
          <w:sz w:val="24"/>
        </w:rPr>
        <w:t>A.“没关系，”我说，“我就在这儿下吧。”</w:t>
      </w:r>
    </w:p>
    <w:p>
      <w:pPr>
        <w:pStyle w:val="4"/>
        <w:spacing w:before="1" w:line="249" w:lineRule="auto"/>
        <w:ind w:right="3705"/>
      </w:pPr>
      <w:r>
        <w:t>B.“哎呀，”售票员突然说，“我忘了让您下车了。” C.我坐在汽车的前部，以便饱览农村风光。</w:t>
      </w:r>
    </w:p>
    <w:p>
      <w:pPr>
        <w:pStyle w:val="4"/>
        <w:spacing w:line="252" w:lineRule="auto"/>
        <w:ind w:right="2985"/>
      </w:pPr>
      <w:r>
        <w:t>D.我环视了一下身旁，惊奇地发现车里就只剩我一个乘客了。答案：A</w:t>
      </w:r>
    </w:p>
    <w:p>
      <w:pPr>
        <w:pStyle w:val="4"/>
        <w:spacing w:before="5"/>
        <w:ind w:left="0"/>
      </w:pPr>
    </w:p>
    <w:p>
      <w:pPr>
        <w:pStyle w:val="7"/>
        <w:numPr>
          <w:ilvl w:val="0"/>
          <w:numId w:val="34"/>
        </w:numPr>
        <w:tabs>
          <w:tab w:val="left" w:pos="481"/>
        </w:tabs>
        <w:spacing w:before="1" w:after="0" w:line="252" w:lineRule="auto"/>
        <w:ind w:left="119" w:right="117" w:firstLine="0"/>
        <w:jc w:val="left"/>
        <w:rPr>
          <w:sz w:val="22"/>
        </w:rPr>
      </w:pPr>
      <w:r>
        <w:rPr>
          <w:sz w:val="24"/>
        </w:rPr>
        <w:t>'You'll</w:t>
      </w:r>
      <w:r>
        <w:rPr>
          <w:spacing w:val="-32"/>
          <w:sz w:val="24"/>
        </w:rPr>
        <w:t xml:space="preserve"> </w:t>
      </w:r>
      <w:r>
        <w:rPr>
          <w:sz w:val="24"/>
        </w:rPr>
        <w:t>have</w:t>
      </w:r>
      <w:r>
        <w:rPr>
          <w:spacing w:val="-34"/>
          <w:sz w:val="24"/>
        </w:rPr>
        <w:t xml:space="preserve"> </w:t>
      </w:r>
      <w:r>
        <w:rPr>
          <w:sz w:val="24"/>
        </w:rPr>
        <w:t>to</w:t>
      </w:r>
      <w:r>
        <w:rPr>
          <w:spacing w:val="-34"/>
          <w:sz w:val="24"/>
        </w:rPr>
        <w:t xml:space="preserve"> </w:t>
      </w:r>
      <w:r>
        <w:rPr>
          <w:sz w:val="24"/>
        </w:rPr>
        <w:t>get</w:t>
      </w:r>
      <w:r>
        <w:rPr>
          <w:spacing w:val="-34"/>
          <w:sz w:val="24"/>
        </w:rPr>
        <w:t xml:space="preserve"> </w:t>
      </w:r>
      <w:r>
        <w:rPr>
          <w:sz w:val="24"/>
        </w:rPr>
        <w:t>off</w:t>
      </w:r>
      <w:r>
        <w:rPr>
          <w:spacing w:val="-32"/>
          <w:sz w:val="24"/>
        </w:rPr>
        <w:t xml:space="preserve"> </w:t>
      </w:r>
      <w:r>
        <w:rPr>
          <w:sz w:val="24"/>
        </w:rPr>
        <w:t>here,'</w:t>
      </w:r>
      <w:r>
        <w:rPr>
          <w:spacing w:val="-34"/>
          <w:sz w:val="24"/>
        </w:rPr>
        <w:t xml:space="preserve"> </w:t>
      </w:r>
      <w:r>
        <w:rPr>
          <w:sz w:val="24"/>
        </w:rPr>
        <w:t>the</w:t>
      </w:r>
      <w:r>
        <w:rPr>
          <w:spacing w:val="-34"/>
          <w:sz w:val="24"/>
        </w:rPr>
        <w:t xml:space="preserve"> </w:t>
      </w:r>
      <w:r>
        <w:rPr>
          <w:sz w:val="24"/>
        </w:rPr>
        <w:t>conductor</w:t>
      </w:r>
      <w:r>
        <w:rPr>
          <w:spacing w:val="-32"/>
          <w:sz w:val="24"/>
        </w:rPr>
        <w:t xml:space="preserve"> </w:t>
      </w:r>
      <w:r>
        <w:rPr>
          <w:sz w:val="24"/>
        </w:rPr>
        <w:t>said.</w:t>
      </w:r>
      <w:r>
        <w:rPr>
          <w:spacing w:val="-34"/>
          <w:sz w:val="24"/>
        </w:rPr>
        <w:t xml:space="preserve"> </w:t>
      </w:r>
      <w:r>
        <w:rPr>
          <w:sz w:val="24"/>
        </w:rPr>
        <w:t>'This</w:t>
      </w:r>
      <w:r>
        <w:rPr>
          <w:spacing w:val="-34"/>
          <w:sz w:val="24"/>
        </w:rPr>
        <w:t xml:space="preserve"> </w:t>
      </w:r>
      <w:r>
        <w:rPr>
          <w:sz w:val="24"/>
        </w:rPr>
        <w:t>is</w:t>
      </w:r>
      <w:r>
        <w:rPr>
          <w:spacing w:val="-34"/>
          <w:sz w:val="24"/>
        </w:rPr>
        <w:t xml:space="preserve"> </w:t>
      </w:r>
      <w:r>
        <w:rPr>
          <w:sz w:val="24"/>
        </w:rPr>
        <w:t>as</w:t>
      </w:r>
      <w:r>
        <w:rPr>
          <w:spacing w:val="-32"/>
          <w:sz w:val="24"/>
        </w:rPr>
        <w:t xml:space="preserve"> </w:t>
      </w:r>
      <w:r>
        <w:rPr>
          <w:sz w:val="24"/>
        </w:rPr>
        <w:t>far</w:t>
      </w:r>
      <w:r>
        <w:rPr>
          <w:spacing w:val="-34"/>
          <w:sz w:val="24"/>
        </w:rPr>
        <w:t xml:space="preserve"> </w:t>
      </w:r>
      <w:r>
        <w:rPr>
          <w:sz w:val="24"/>
        </w:rPr>
        <w:t>as</w:t>
      </w:r>
      <w:r>
        <w:rPr>
          <w:spacing w:val="-34"/>
          <w:sz w:val="24"/>
        </w:rPr>
        <w:t xml:space="preserve"> </w:t>
      </w:r>
      <w:r>
        <w:rPr>
          <w:sz w:val="24"/>
        </w:rPr>
        <w:t>we</w:t>
      </w:r>
      <w:r>
        <w:rPr>
          <w:spacing w:val="-32"/>
          <w:sz w:val="24"/>
        </w:rPr>
        <w:t xml:space="preserve"> </w:t>
      </w:r>
      <w:r>
        <w:rPr>
          <w:sz w:val="24"/>
        </w:rPr>
        <w:t>go.'(2 分)</w:t>
      </w:r>
    </w:p>
    <w:p>
      <w:pPr>
        <w:pStyle w:val="4"/>
        <w:spacing w:line="249" w:lineRule="auto"/>
        <w:ind w:right="2505"/>
      </w:pPr>
      <w:r>
        <w:t>A.“您得在这里下车，”售票员说，“我们的车就到此为止了。” B.我坐在汽车的前部，以便饱览农村风光。</w:t>
      </w:r>
    </w:p>
    <w:p>
      <w:pPr>
        <w:pStyle w:val="4"/>
        <w:spacing w:line="249" w:lineRule="auto"/>
        <w:ind w:right="2985"/>
      </w:pPr>
      <w:r>
        <w:t>C.我环视了一下身旁，惊奇地发现车里就只剩我一个乘客了。D.我喜欢在乡间旅行，但却不愿意迷路。</w:t>
      </w:r>
    </w:p>
    <w:p>
      <w:pPr>
        <w:pStyle w:val="4"/>
        <w:spacing w:line="306" w:lineRule="exact"/>
      </w:pPr>
      <w:r>
        <w:t>答案：A</w:t>
      </w:r>
    </w:p>
    <w:p>
      <w:pPr>
        <w:pStyle w:val="4"/>
        <w:spacing w:before="9"/>
        <w:ind w:left="0"/>
        <w:rPr>
          <w:sz w:val="25"/>
        </w:rPr>
      </w:pPr>
    </w:p>
    <w:p>
      <w:pPr>
        <w:pStyle w:val="7"/>
        <w:numPr>
          <w:ilvl w:val="0"/>
          <w:numId w:val="34"/>
        </w:numPr>
        <w:tabs>
          <w:tab w:val="left" w:pos="481"/>
        </w:tabs>
        <w:spacing w:before="0" w:after="0" w:line="249" w:lineRule="auto"/>
        <w:ind w:left="119" w:right="117" w:firstLine="0"/>
        <w:jc w:val="left"/>
        <w:rPr>
          <w:sz w:val="22"/>
        </w:rPr>
      </w:pPr>
      <w:r>
        <w:rPr>
          <w:sz w:val="24"/>
        </w:rPr>
        <w:t>Looking</w:t>
      </w:r>
      <w:r>
        <w:rPr>
          <w:spacing w:val="-10"/>
          <w:sz w:val="24"/>
        </w:rPr>
        <w:t xml:space="preserve"> </w:t>
      </w:r>
      <w:r>
        <w:rPr>
          <w:sz w:val="24"/>
        </w:rPr>
        <w:t>round,</w:t>
      </w:r>
      <w:r>
        <w:rPr>
          <w:spacing w:val="-10"/>
          <w:sz w:val="24"/>
        </w:rPr>
        <w:t xml:space="preserve"> </w:t>
      </w:r>
      <w:r>
        <w:rPr>
          <w:sz w:val="24"/>
        </w:rPr>
        <w:t>I</w:t>
      </w:r>
      <w:r>
        <w:rPr>
          <w:spacing w:val="-10"/>
          <w:sz w:val="24"/>
        </w:rPr>
        <w:t xml:space="preserve"> </w:t>
      </w:r>
      <w:r>
        <w:rPr>
          <w:sz w:val="24"/>
        </w:rPr>
        <w:t>realized</w:t>
      </w:r>
      <w:r>
        <w:rPr>
          <w:spacing w:val="-10"/>
          <w:sz w:val="24"/>
        </w:rPr>
        <w:t xml:space="preserve"> </w:t>
      </w:r>
      <w:r>
        <w:rPr>
          <w:sz w:val="24"/>
        </w:rPr>
        <w:t>with</w:t>
      </w:r>
      <w:r>
        <w:rPr>
          <w:spacing w:val="-10"/>
          <w:sz w:val="24"/>
        </w:rPr>
        <w:t xml:space="preserve"> </w:t>
      </w:r>
      <w:r>
        <w:rPr>
          <w:sz w:val="24"/>
        </w:rPr>
        <w:t>a</w:t>
      </w:r>
      <w:r>
        <w:rPr>
          <w:spacing w:val="-8"/>
          <w:sz w:val="24"/>
        </w:rPr>
        <w:t xml:space="preserve"> </w:t>
      </w:r>
      <w:r>
        <w:rPr>
          <w:sz w:val="24"/>
        </w:rPr>
        <w:t>shock</w:t>
      </w:r>
      <w:r>
        <w:rPr>
          <w:spacing w:val="-12"/>
          <w:sz w:val="24"/>
        </w:rPr>
        <w:t xml:space="preserve"> </w:t>
      </w:r>
      <w:r>
        <w:rPr>
          <w:sz w:val="24"/>
        </w:rPr>
        <w:t>that</w:t>
      </w:r>
      <w:r>
        <w:rPr>
          <w:spacing w:val="-8"/>
          <w:sz w:val="24"/>
        </w:rPr>
        <w:t xml:space="preserve"> </w:t>
      </w:r>
      <w:r>
        <w:rPr>
          <w:sz w:val="24"/>
        </w:rPr>
        <w:t>I</w:t>
      </w:r>
      <w:r>
        <w:rPr>
          <w:spacing w:val="-12"/>
          <w:sz w:val="24"/>
        </w:rPr>
        <w:t xml:space="preserve"> </w:t>
      </w:r>
      <w:r>
        <w:rPr>
          <w:sz w:val="24"/>
        </w:rPr>
        <w:t>was</w:t>
      </w:r>
      <w:r>
        <w:rPr>
          <w:spacing w:val="-8"/>
          <w:sz w:val="24"/>
        </w:rPr>
        <w:t xml:space="preserve"> </w:t>
      </w:r>
      <w:r>
        <w:rPr>
          <w:sz w:val="24"/>
        </w:rPr>
        <w:t>the</w:t>
      </w:r>
      <w:r>
        <w:rPr>
          <w:spacing w:val="-10"/>
          <w:sz w:val="24"/>
        </w:rPr>
        <w:t xml:space="preserve"> </w:t>
      </w:r>
      <w:r>
        <w:rPr>
          <w:sz w:val="24"/>
        </w:rPr>
        <w:t>only</w:t>
      </w:r>
      <w:r>
        <w:rPr>
          <w:spacing w:val="-10"/>
          <w:sz w:val="24"/>
        </w:rPr>
        <w:t xml:space="preserve"> </w:t>
      </w:r>
      <w:r>
        <w:rPr>
          <w:sz w:val="24"/>
        </w:rPr>
        <w:t>passenger</w:t>
      </w:r>
      <w:r>
        <w:rPr>
          <w:spacing w:val="-10"/>
          <w:sz w:val="24"/>
        </w:rPr>
        <w:t xml:space="preserve"> </w:t>
      </w:r>
      <w:r>
        <w:rPr>
          <w:sz w:val="24"/>
        </w:rPr>
        <w:t>left</w:t>
      </w:r>
      <w:r>
        <w:rPr>
          <w:spacing w:val="-10"/>
          <w:sz w:val="24"/>
        </w:rPr>
        <w:t xml:space="preserve"> </w:t>
      </w:r>
      <w:r>
        <w:rPr>
          <w:spacing w:val="-6"/>
          <w:sz w:val="24"/>
        </w:rPr>
        <w:t xml:space="preserve">on </w:t>
      </w:r>
      <w:r>
        <w:rPr>
          <w:sz w:val="24"/>
        </w:rPr>
        <w:t>the bus.(2 分)</w:t>
      </w:r>
    </w:p>
    <w:p>
      <w:pPr>
        <w:pStyle w:val="7"/>
        <w:numPr>
          <w:ilvl w:val="0"/>
          <w:numId w:val="35"/>
        </w:numPr>
        <w:tabs>
          <w:tab w:val="left" w:pos="361"/>
        </w:tabs>
        <w:spacing w:before="1" w:after="0" w:line="240" w:lineRule="auto"/>
        <w:ind w:left="360" w:right="0" w:hanging="242"/>
        <w:jc w:val="left"/>
        <w:rPr>
          <w:sz w:val="24"/>
        </w:rPr>
      </w:pPr>
      <w:r>
        <w:rPr>
          <w:sz w:val="24"/>
        </w:rPr>
        <w:t>我环视了一下身旁，惊奇地发现车里就只剩我一个乘客了。</w:t>
      </w:r>
    </w:p>
    <w:p>
      <w:pPr>
        <w:pStyle w:val="7"/>
        <w:numPr>
          <w:ilvl w:val="0"/>
          <w:numId w:val="35"/>
        </w:numPr>
        <w:tabs>
          <w:tab w:val="left" w:pos="361"/>
        </w:tabs>
        <w:spacing w:before="12" w:after="0" w:line="249" w:lineRule="auto"/>
        <w:ind w:left="119" w:right="1785" w:firstLine="0"/>
        <w:jc w:val="left"/>
        <w:rPr>
          <w:sz w:val="24"/>
        </w:rPr>
      </w:pPr>
      <w:r>
        <w:rPr>
          <w:spacing w:val="-1"/>
          <w:sz w:val="24"/>
        </w:rPr>
        <w:t>最近我作了一次短途旅行，但这次旅行所花费的时间比我预计的要长。</w:t>
      </w:r>
      <w:r>
        <w:rPr>
          <w:sz w:val="24"/>
        </w:rPr>
        <w:t>C.我坐在汽车的前部，以便饱览农村风光。</w:t>
      </w:r>
    </w:p>
    <w:p>
      <w:pPr>
        <w:pStyle w:val="4"/>
        <w:spacing w:before="1" w:line="249" w:lineRule="auto"/>
        <w:ind w:right="5145"/>
      </w:pPr>
      <w:r>
        <w:t>D.我喜欢在乡间旅行，但却不愿意迷路。答案：A</w:t>
      </w:r>
    </w:p>
    <w:p>
      <w:pPr>
        <w:spacing w:after="0" w:line="249" w:lineRule="auto"/>
        <w:sectPr>
          <w:pgSz w:w="11910" w:h="16840"/>
          <w:pgMar w:top="1080" w:right="1160" w:bottom="940" w:left="1160" w:header="0" w:footer="749" w:gutter="0"/>
          <w:cols w:space="720" w:num="1"/>
        </w:sectPr>
      </w:pPr>
    </w:p>
    <w:p>
      <w:pPr>
        <w:pStyle w:val="2"/>
        <w:spacing w:before="42"/>
      </w:pPr>
      <w:r>
        <w:t>四、完形填空</w:t>
      </w:r>
    </w:p>
    <w:p>
      <w:pPr>
        <w:pStyle w:val="4"/>
        <w:spacing w:before="6"/>
      </w:pPr>
      <w:r>
        <w:t>读下列短文，选择适当的词语填空。</w:t>
      </w:r>
    </w:p>
    <w:p>
      <w:pPr>
        <w:pStyle w:val="4"/>
        <w:tabs>
          <w:tab w:val="left" w:pos="2159"/>
          <w:tab w:val="left" w:pos="2879"/>
          <w:tab w:val="left" w:pos="4170"/>
          <w:tab w:val="left" w:pos="4554"/>
        </w:tabs>
        <w:spacing w:before="11" w:line="249" w:lineRule="auto"/>
        <w:ind w:right="117" w:firstLine="720"/>
        <w:jc w:val="both"/>
      </w:pPr>
      <w:r>
        <w:t>After</w:t>
      </w:r>
      <w:r>
        <w:rPr>
          <w:spacing w:val="-3"/>
        </w:rPr>
        <w:t xml:space="preserve"> </w:t>
      </w:r>
      <w:r>
        <w:t>breakfast,</w:t>
      </w:r>
      <w:r>
        <w:rPr>
          <w:spacing w:val="-3"/>
        </w:rPr>
        <w:t xml:space="preserve"> </w:t>
      </w:r>
      <w:r>
        <w:t>I</w:t>
      </w:r>
      <w:r>
        <w:rPr>
          <w:u w:val="single"/>
        </w:rPr>
        <w:t xml:space="preserve"> </w:t>
      </w:r>
      <w:r>
        <w:rPr>
          <w:u w:val="single"/>
        </w:rPr>
        <w:tab/>
      </w:r>
      <w:r>
        <w:rPr>
          <w:u w:val="single"/>
        </w:rPr>
        <w:tab/>
      </w:r>
      <w:r>
        <w:rPr>
          <w:u w:val="single"/>
        </w:rPr>
        <w:t xml:space="preserve">46      </w:t>
      </w:r>
      <w:r>
        <w:t xml:space="preserve"> </w:t>
      </w:r>
      <w:r>
        <w:rPr>
          <w:spacing w:val="120"/>
        </w:rPr>
        <w:t xml:space="preserve"> </w:t>
      </w:r>
      <w:r>
        <w:t xml:space="preserve">the children to school </w:t>
      </w:r>
      <w:r>
        <w:rPr>
          <w:spacing w:val="-4"/>
        </w:rPr>
        <w:t xml:space="preserve">and </w:t>
      </w:r>
      <w:r>
        <w:t>then</w:t>
      </w:r>
      <w:r>
        <w:rPr>
          <w:spacing w:val="-8"/>
        </w:rPr>
        <w:t xml:space="preserve"> </w:t>
      </w:r>
      <w:r>
        <w:t>I</w:t>
      </w:r>
      <w:r>
        <w:rPr>
          <w:spacing w:val="-10"/>
        </w:rPr>
        <w:t xml:space="preserve"> </w:t>
      </w:r>
      <w:r>
        <w:t>went</w:t>
      </w:r>
      <w:r>
        <w:rPr>
          <w:spacing w:val="-10"/>
        </w:rPr>
        <w:t xml:space="preserve"> </w:t>
      </w:r>
      <w:r>
        <w:t>to</w:t>
      </w:r>
      <w:r>
        <w:rPr>
          <w:spacing w:val="-10"/>
        </w:rPr>
        <w:t xml:space="preserve"> </w:t>
      </w:r>
      <w:r>
        <w:t>the</w:t>
      </w:r>
      <w:r>
        <w:rPr>
          <w:spacing w:val="-8"/>
        </w:rPr>
        <w:t xml:space="preserve"> </w:t>
      </w:r>
      <w:r>
        <w:t>shops.</w:t>
      </w:r>
      <w:r>
        <w:rPr>
          <w:spacing w:val="-10"/>
        </w:rPr>
        <w:t xml:space="preserve"> </w:t>
      </w:r>
      <w:r>
        <w:t>It</w:t>
      </w:r>
      <w:r>
        <w:rPr>
          <w:spacing w:val="-10"/>
        </w:rPr>
        <w:t xml:space="preserve"> </w:t>
      </w:r>
      <w:r>
        <w:t>was</w:t>
      </w:r>
      <w:r>
        <w:rPr>
          <w:spacing w:val="-8"/>
        </w:rPr>
        <w:t xml:space="preserve"> </w:t>
      </w:r>
      <w:r>
        <w:t>still</w:t>
      </w:r>
      <w:r>
        <w:rPr>
          <w:spacing w:val="-10"/>
        </w:rPr>
        <w:t xml:space="preserve"> </w:t>
      </w:r>
      <w:r>
        <w:t>early</w:t>
      </w:r>
      <w:r>
        <w:rPr>
          <w:spacing w:val="-10"/>
        </w:rPr>
        <w:t xml:space="preserve"> </w:t>
      </w:r>
      <w:r>
        <w:t>when</w:t>
      </w:r>
      <w:r>
        <w:rPr>
          <w:spacing w:val="-10"/>
        </w:rPr>
        <w:t xml:space="preserve"> </w:t>
      </w:r>
      <w:r>
        <w:t>I</w:t>
      </w:r>
      <w:r>
        <w:rPr>
          <w:spacing w:val="-8"/>
        </w:rPr>
        <w:t xml:space="preserve"> </w:t>
      </w:r>
      <w:r>
        <w:t>returned</w:t>
      </w:r>
      <w:r>
        <w:rPr>
          <w:spacing w:val="-10"/>
        </w:rPr>
        <w:t xml:space="preserve"> </w:t>
      </w:r>
      <w:r>
        <w:t>home.</w:t>
      </w:r>
      <w:r>
        <w:rPr>
          <w:spacing w:val="-10"/>
        </w:rPr>
        <w:t xml:space="preserve"> </w:t>
      </w:r>
      <w:r>
        <w:t>The</w:t>
      </w:r>
      <w:r>
        <w:rPr>
          <w:spacing w:val="-8"/>
        </w:rPr>
        <w:t xml:space="preserve"> </w:t>
      </w:r>
      <w:r>
        <w:t>children were</w:t>
      </w:r>
      <w:r>
        <w:rPr>
          <w:u w:val="single"/>
        </w:rPr>
        <w:t xml:space="preserve"> </w:t>
      </w:r>
      <w:r>
        <w:rPr>
          <w:u w:val="single"/>
        </w:rPr>
        <w:tab/>
      </w:r>
      <w:r>
        <w:rPr>
          <w:u w:val="single"/>
        </w:rPr>
        <w:t xml:space="preserve">47   </w:t>
      </w:r>
      <w:r>
        <w:rPr>
          <w:spacing w:val="102"/>
        </w:rPr>
        <w:t xml:space="preserve"> </w:t>
      </w:r>
      <w:r>
        <w:t xml:space="preserve">school, my husband was at work and the house </w:t>
      </w:r>
      <w:r>
        <w:rPr>
          <w:spacing w:val="-4"/>
        </w:rPr>
        <w:t xml:space="preserve">was </w:t>
      </w:r>
      <w:r>
        <w:t>quiet.</w:t>
      </w:r>
      <w:r>
        <w:rPr>
          <w:spacing w:val="-39"/>
        </w:rPr>
        <w:t xml:space="preserve"> </w:t>
      </w:r>
      <w:r>
        <w:t>So</w:t>
      </w:r>
      <w:r>
        <w:rPr>
          <w:spacing w:val="-36"/>
        </w:rPr>
        <w:t xml:space="preserve"> </w:t>
      </w:r>
      <w:r>
        <w:t>I</w:t>
      </w:r>
      <w:r>
        <w:rPr>
          <w:spacing w:val="-36"/>
        </w:rPr>
        <w:t xml:space="preserve"> </w:t>
      </w:r>
      <w:r>
        <w:t>decided</w:t>
      </w:r>
      <w:r>
        <w:rPr>
          <w:spacing w:val="-39"/>
        </w:rPr>
        <w:t xml:space="preserve"> </w:t>
      </w:r>
      <w:r>
        <w:t>to</w:t>
      </w:r>
      <w:r>
        <w:rPr>
          <w:u w:val="single"/>
        </w:rPr>
        <w:t xml:space="preserve"> </w:t>
      </w:r>
      <w:r>
        <w:rPr>
          <w:u w:val="single"/>
        </w:rPr>
        <w:tab/>
      </w:r>
      <w:r>
        <w:rPr>
          <w:u w:val="single"/>
        </w:rPr>
        <w:tab/>
      </w:r>
      <w:r>
        <w:rPr>
          <w:u w:val="single"/>
        </w:rPr>
        <w:t xml:space="preserve">48       </w:t>
      </w:r>
      <w:r>
        <w:t xml:space="preserve">  </w:t>
      </w:r>
      <w:r>
        <w:rPr>
          <w:spacing w:val="15"/>
        </w:rPr>
        <w:t xml:space="preserve"> </w:t>
      </w:r>
      <w:r>
        <w:t xml:space="preserve">some meat pies. In a short </w:t>
      </w:r>
      <w:r>
        <w:rPr>
          <w:spacing w:val="-4"/>
        </w:rPr>
        <w:t xml:space="preserve">time </w:t>
      </w:r>
      <w:r>
        <w:t>I was busy</w:t>
      </w:r>
      <w:r>
        <w:rPr>
          <w:u w:val="single"/>
        </w:rPr>
        <w:t xml:space="preserve"> </w:t>
      </w:r>
      <w:r>
        <w:rPr>
          <w:u w:val="single"/>
        </w:rPr>
        <w:tab/>
      </w:r>
      <w:r>
        <w:rPr>
          <w:u w:val="single"/>
        </w:rPr>
        <w:tab/>
      </w:r>
      <w:r>
        <w:rPr>
          <w:u w:val="single"/>
        </w:rPr>
        <w:t>49</w:t>
      </w:r>
      <w:r>
        <w:t xml:space="preserve"> butter and flour and my hands</w:t>
      </w:r>
      <w:r>
        <w:rPr>
          <w:spacing w:val="-1"/>
        </w:rPr>
        <w:t xml:space="preserve"> </w:t>
      </w:r>
      <w:r>
        <w:t>were</w:t>
      </w:r>
    </w:p>
    <w:p>
      <w:pPr>
        <w:pStyle w:val="4"/>
        <w:tabs>
          <w:tab w:val="left" w:pos="958"/>
          <w:tab w:val="left" w:pos="2159"/>
          <w:tab w:val="left" w:pos="3598"/>
          <w:tab w:val="left" w:pos="3959"/>
        </w:tabs>
        <w:spacing w:before="2" w:line="249" w:lineRule="auto"/>
        <w:ind w:right="117"/>
      </w:pPr>
      <w:r>
        <w:t>soon</w:t>
      </w:r>
      <w:r>
        <w:tab/>
      </w:r>
      <w:r>
        <w:rPr>
          <w:u w:val="single"/>
        </w:rPr>
        <w:t xml:space="preserve"> </w:t>
      </w:r>
      <w:r>
        <w:rPr>
          <w:u w:val="single"/>
        </w:rPr>
        <w:tab/>
      </w:r>
      <w:r>
        <w:rPr>
          <w:u w:val="single"/>
        </w:rPr>
        <w:t>50</w:t>
      </w:r>
      <w:r>
        <w:rPr>
          <w:u w:val="single"/>
        </w:rPr>
        <w:tab/>
      </w:r>
      <w:r>
        <w:tab/>
      </w:r>
      <w:r>
        <w:t>with</w:t>
      </w:r>
      <w:r>
        <w:rPr>
          <w:spacing w:val="-20"/>
        </w:rPr>
        <w:t xml:space="preserve"> </w:t>
      </w:r>
      <w:r>
        <w:t>sticky</w:t>
      </w:r>
      <w:r>
        <w:rPr>
          <w:spacing w:val="-20"/>
        </w:rPr>
        <w:t xml:space="preserve"> </w:t>
      </w:r>
      <w:r>
        <w:t>pastry.</w:t>
      </w:r>
      <w:r>
        <w:rPr>
          <w:spacing w:val="-17"/>
        </w:rPr>
        <w:t xml:space="preserve"> </w:t>
      </w:r>
      <w:r>
        <w:t>At</w:t>
      </w:r>
      <w:r>
        <w:rPr>
          <w:spacing w:val="-20"/>
        </w:rPr>
        <w:t xml:space="preserve"> </w:t>
      </w:r>
      <w:r>
        <w:t>exactly</w:t>
      </w:r>
      <w:r>
        <w:rPr>
          <w:spacing w:val="-20"/>
        </w:rPr>
        <w:t xml:space="preserve"> </w:t>
      </w:r>
      <w:r>
        <w:t>that</w:t>
      </w:r>
      <w:r>
        <w:rPr>
          <w:spacing w:val="-20"/>
        </w:rPr>
        <w:t xml:space="preserve"> </w:t>
      </w:r>
      <w:r>
        <w:t>moment,</w:t>
      </w:r>
      <w:r>
        <w:rPr>
          <w:spacing w:val="-20"/>
        </w:rPr>
        <w:t xml:space="preserve"> </w:t>
      </w:r>
      <w:r>
        <w:rPr>
          <w:spacing w:val="-4"/>
        </w:rPr>
        <w:t xml:space="preserve">the </w:t>
      </w:r>
      <w:r>
        <w:t>telephone rang. Nothing could have been more annoying. I</w:t>
      </w:r>
    </w:p>
    <w:p>
      <w:pPr>
        <w:pStyle w:val="4"/>
        <w:tabs>
          <w:tab w:val="left" w:pos="1198"/>
          <w:tab w:val="left" w:pos="1438"/>
          <w:tab w:val="left" w:pos="2399"/>
          <w:tab w:val="left" w:pos="2639"/>
          <w:tab w:val="left" w:pos="3838"/>
          <w:tab w:val="left" w:pos="4078"/>
          <w:tab w:val="left" w:pos="4199"/>
          <w:tab w:val="left" w:pos="4439"/>
        </w:tabs>
        <w:spacing w:line="252" w:lineRule="auto"/>
        <w:ind w:right="120"/>
      </w:pPr>
      <w:r>
        <w:t>picked</w:t>
      </w:r>
      <w:r>
        <w:tab/>
      </w:r>
      <w:r>
        <w:rPr>
          <w:u w:val="single"/>
        </w:rPr>
        <w:t xml:space="preserve"> </w:t>
      </w:r>
      <w:r>
        <w:rPr>
          <w:u w:val="single"/>
        </w:rPr>
        <w:tab/>
      </w:r>
      <w:r>
        <w:rPr>
          <w:u w:val="single"/>
        </w:rPr>
        <w:tab/>
      </w:r>
      <w:r>
        <w:rPr>
          <w:u w:val="single"/>
        </w:rPr>
        <w:t>51</w:t>
      </w:r>
      <w:r>
        <w:rPr>
          <w:u w:val="single"/>
        </w:rPr>
        <w:tab/>
      </w:r>
      <w:r>
        <w:tab/>
      </w:r>
      <w:r>
        <w:tab/>
      </w:r>
      <w:r>
        <w:t>the</w:t>
      </w:r>
      <w:r>
        <w:rPr>
          <w:spacing w:val="-53"/>
        </w:rPr>
        <w:t xml:space="preserve"> </w:t>
      </w:r>
      <w:r>
        <w:t>receiver</w:t>
      </w:r>
      <w:r>
        <w:rPr>
          <w:spacing w:val="-53"/>
        </w:rPr>
        <w:t xml:space="preserve"> </w:t>
      </w:r>
      <w:r>
        <w:t>between</w:t>
      </w:r>
      <w:r>
        <w:rPr>
          <w:spacing w:val="-53"/>
        </w:rPr>
        <w:t xml:space="preserve"> </w:t>
      </w:r>
      <w:r>
        <w:t>two</w:t>
      </w:r>
      <w:r>
        <w:rPr>
          <w:spacing w:val="-56"/>
        </w:rPr>
        <w:t xml:space="preserve"> </w:t>
      </w:r>
      <w:r>
        <w:t>sticky</w:t>
      </w:r>
      <w:r>
        <w:rPr>
          <w:spacing w:val="-53"/>
        </w:rPr>
        <w:t xml:space="preserve"> </w:t>
      </w:r>
      <w:r>
        <w:t>fingers</w:t>
      </w:r>
      <w:r>
        <w:rPr>
          <w:spacing w:val="-53"/>
        </w:rPr>
        <w:t xml:space="preserve"> </w:t>
      </w:r>
      <w:r>
        <w:t>and</w:t>
      </w:r>
      <w:r>
        <w:rPr>
          <w:spacing w:val="-56"/>
        </w:rPr>
        <w:t xml:space="preserve"> </w:t>
      </w:r>
      <w:r>
        <w:rPr>
          <w:spacing w:val="-5"/>
        </w:rPr>
        <w:t xml:space="preserve">was </w:t>
      </w:r>
      <w:r>
        <w:t>dismayed</w:t>
      </w:r>
      <w:r>
        <w:tab/>
      </w:r>
      <w:r>
        <w:tab/>
      </w:r>
      <w:r>
        <w:rPr>
          <w:u w:val="single"/>
        </w:rPr>
        <w:t xml:space="preserve"> </w:t>
      </w:r>
      <w:r>
        <w:rPr>
          <w:u w:val="single"/>
        </w:rPr>
        <w:tab/>
      </w:r>
      <w:r>
        <w:rPr>
          <w:u w:val="single"/>
        </w:rPr>
        <w:tab/>
      </w:r>
      <w:r>
        <w:rPr>
          <w:u w:val="single"/>
        </w:rPr>
        <w:t>52</w:t>
      </w:r>
      <w:r>
        <w:rPr>
          <w:u w:val="single"/>
        </w:rPr>
        <w:tab/>
      </w:r>
      <w:r>
        <w:rPr>
          <w:u w:val="single"/>
        </w:rPr>
        <w:tab/>
      </w:r>
      <w:r>
        <w:tab/>
      </w:r>
      <w:r>
        <w:tab/>
      </w:r>
      <w:r>
        <w:t>I recognized the voice of Helen Bates.</w:t>
      </w:r>
    </w:p>
    <w:p>
      <w:pPr>
        <w:pStyle w:val="4"/>
        <w:tabs>
          <w:tab w:val="left" w:pos="718"/>
          <w:tab w:val="left" w:pos="1919"/>
          <w:tab w:val="left" w:pos="3358"/>
          <w:tab w:val="left" w:pos="3719"/>
        </w:tabs>
        <w:spacing w:line="303" w:lineRule="exact"/>
      </w:pPr>
      <w:r>
        <w:t>It</w:t>
      </w:r>
      <w:r>
        <w:tab/>
      </w:r>
      <w:r>
        <w:rPr>
          <w:u w:val="single"/>
        </w:rPr>
        <w:t xml:space="preserve"> </w:t>
      </w:r>
      <w:r>
        <w:rPr>
          <w:u w:val="single"/>
        </w:rPr>
        <w:tab/>
      </w:r>
      <w:r>
        <w:rPr>
          <w:u w:val="single"/>
        </w:rPr>
        <w:t>53</w:t>
      </w:r>
      <w:r>
        <w:rPr>
          <w:u w:val="single"/>
        </w:rPr>
        <w:tab/>
      </w:r>
      <w:r>
        <w:tab/>
      </w:r>
      <w:r>
        <w:t>me</w:t>
      </w:r>
      <w:r>
        <w:rPr>
          <w:spacing w:val="-29"/>
        </w:rPr>
        <w:t xml:space="preserve"> </w:t>
      </w:r>
      <w:r>
        <w:t>ten</w:t>
      </w:r>
      <w:r>
        <w:rPr>
          <w:spacing w:val="-27"/>
        </w:rPr>
        <w:t xml:space="preserve"> </w:t>
      </w:r>
      <w:r>
        <w:t>minutes</w:t>
      </w:r>
      <w:r>
        <w:rPr>
          <w:spacing w:val="-29"/>
        </w:rPr>
        <w:t xml:space="preserve"> </w:t>
      </w:r>
      <w:r>
        <w:t>to</w:t>
      </w:r>
      <w:r>
        <w:rPr>
          <w:spacing w:val="-29"/>
        </w:rPr>
        <w:t xml:space="preserve"> </w:t>
      </w:r>
      <w:r>
        <w:t>persuade</w:t>
      </w:r>
      <w:r>
        <w:rPr>
          <w:spacing w:val="-27"/>
        </w:rPr>
        <w:t xml:space="preserve"> </w:t>
      </w:r>
      <w:r>
        <w:t>her</w:t>
      </w:r>
      <w:r>
        <w:rPr>
          <w:spacing w:val="-29"/>
        </w:rPr>
        <w:t xml:space="preserve"> </w:t>
      </w:r>
      <w:r>
        <w:t>to</w:t>
      </w:r>
      <w:r>
        <w:rPr>
          <w:spacing w:val="-29"/>
        </w:rPr>
        <w:t xml:space="preserve"> </w:t>
      </w:r>
      <w:r>
        <w:t>ring</w:t>
      </w:r>
      <w:r>
        <w:rPr>
          <w:spacing w:val="-27"/>
        </w:rPr>
        <w:t xml:space="preserve"> </w:t>
      </w:r>
      <w:r>
        <w:t>back</w:t>
      </w:r>
      <w:r>
        <w:rPr>
          <w:spacing w:val="-32"/>
        </w:rPr>
        <w:t xml:space="preserve"> </w:t>
      </w:r>
      <w:r>
        <w:t>later.</w:t>
      </w:r>
    </w:p>
    <w:p>
      <w:pPr>
        <w:pStyle w:val="4"/>
        <w:spacing w:before="11"/>
      </w:pPr>
      <w:r>
        <w:t>At last I hung up the receiver. What a mess! There was</w:t>
      </w:r>
    </w:p>
    <w:p>
      <w:pPr>
        <w:pStyle w:val="4"/>
        <w:tabs>
          <w:tab w:val="left" w:pos="1198"/>
          <w:tab w:val="left" w:pos="2399"/>
          <w:tab w:val="left" w:pos="3838"/>
          <w:tab w:val="left" w:pos="4199"/>
          <w:tab w:val="left" w:pos="6106"/>
          <w:tab w:val="left" w:pos="7307"/>
          <w:tab w:val="left" w:pos="8746"/>
          <w:tab w:val="left" w:pos="9107"/>
        </w:tabs>
        <w:spacing w:before="14" w:line="249" w:lineRule="auto"/>
        <w:ind w:right="117"/>
      </w:pPr>
      <w:r>
        <w:t>pastry</w:t>
      </w:r>
      <w:r>
        <w:tab/>
      </w:r>
      <w:r>
        <w:rPr>
          <w:u w:val="single"/>
        </w:rPr>
        <w:t xml:space="preserve"> </w:t>
      </w:r>
      <w:r>
        <w:rPr>
          <w:u w:val="single"/>
        </w:rPr>
        <w:tab/>
      </w:r>
      <w:r>
        <w:rPr>
          <w:u w:val="single"/>
        </w:rPr>
        <w:t>54</w:t>
      </w:r>
      <w:r>
        <w:rPr>
          <w:u w:val="single"/>
        </w:rPr>
        <w:tab/>
      </w:r>
      <w:r>
        <w:tab/>
      </w:r>
      <w:r>
        <w:t>my fingers, on the telephone, and on the doorknobs.</w:t>
      </w:r>
      <w:r>
        <w:rPr>
          <w:spacing w:val="-41"/>
        </w:rPr>
        <w:t xml:space="preserve"> </w:t>
      </w:r>
      <w:r>
        <w:t>I</w:t>
      </w:r>
      <w:r>
        <w:rPr>
          <w:spacing w:val="-41"/>
        </w:rPr>
        <w:t xml:space="preserve"> </w:t>
      </w:r>
      <w:r>
        <w:t>had</w:t>
      </w:r>
      <w:r>
        <w:rPr>
          <w:spacing w:val="-44"/>
        </w:rPr>
        <w:t xml:space="preserve"> </w:t>
      </w:r>
      <w:r>
        <w:t>no</w:t>
      </w:r>
      <w:r>
        <w:rPr>
          <w:spacing w:val="-41"/>
        </w:rPr>
        <w:t xml:space="preserve"> </w:t>
      </w:r>
      <w:r>
        <w:t>sooner</w:t>
      </w:r>
      <w:r>
        <w:rPr>
          <w:spacing w:val="-41"/>
        </w:rPr>
        <w:t xml:space="preserve"> </w:t>
      </w:r>
      <w:r>
        <w:t>got</w:t>
      </w:r>
      <w:r>
        <w:rPr>
          <w:spacing w:val="-41"/>
        </w:rPr>
        <w:t xml:space="preserve"> </w:t>
      </w:r>
      <w:r>
        <w:t>back</w:t>
      </w:r>
      <w:r>
        <w:rPr>
          <w:spacing w:val="-44"/>
        </w:rPr>
        <w:t xml:space="preserve"> </w:t>
      </w:r>
      <w:r>
        <w:t>to</w:t>
      </w:r>
      <w:r>
        <w:rPr>
          <w:spacing w:val="-41"/>
        </w:rPr>
        <w:t xml:space="preserve"> </w:t>
      </w:r>
      <w:r>
        <w:t>the</w:t>
      </w:r>
      <w:r>
        <w:rPr>
          <w:spacing w:val="-41"/>
        </w:rPr>
        <w:t xml:space="preserve"> </w:t>
      </w:r>
      <w:r>
        <w:t>kitchen</w:t>
      </w:r>
      <w:r>
        <w:tab/>
      </w:r>
      <w:r>
        <w:rPr>
          <w:u w:val="single"/>
        </w:rPr>
        <w:t xml:space="preserve"> </w:t>
      </w:r>
      <w:r>
        <w:rPr>
          <w:u w:val="single"/>
        </w:rPr>
        <w:tab/>
      </w:r>
      <w:r>
        <w:rPr>
          <w:u w:val="single"/>
        </w:rPr>
        <w:t>55</w:t>
      </w:r>
      <w:r>
        <w:rPr>
          <w:u w:val="single"/>
        </w:rPr>
        <w:tab/>
      </w:r>
      <w:r>
        <w:tab/>
      </w:r>
      <w:r>
        <w:rPr>
          <w:spacing w:val="-6"/>
        </w:rPr>
        <w:t xml:space="preserve">the </w:t>
      </w:r>
      <w:r>
        <w:t>doorbell</w:t>
      </w:r>
      <w:r>
        <w:rPr>
          <w:spacing w:val="-8"/>
        </w:rPr>
        <w:t xml:space="preserve"> </w:t>
      </w:r>
      <w:r>
        <w:t>rang</w:t>
      </w:r>
      <w:r>
        <w:rPr>
          <w:spacing w:val="-10"/>
        </w:rPr>
        <w:t xml:space="preserve"> </w:t>
      </w:r>
      <w:r>
        <w:t>loud</w:t>
      </w:r>
      <w:r>
        <w:rPr>
          <w:spacing w:val="-10"/>
        </w:rPr>
        <w:t xml:space="preserve"> </w:t>
      </w:r>
      <w:r>
        <w:t>enough</w:t>
      </w:r>
      <w:r>
        <w:rPr>
          <w:spacing w:val="-10"/>
        </w:rPr>
        <w:t xml:space="preserve"> </w:t>
      </w:r>
      <w:r>
        <w:t>to</w:t>
      </w:r>
      <w:r>
        <w:rPr>
          <w:spacing w:val="-8"/>
        </w:rPr>
        <w:t xml:space="preserve"> </w:t>
      </w:r>
      <w:r>
        <w:t>wake</w:t>
      </w:r>
      <w:r>
        <w:rPr>
          <w:spacing w:val="-10"/>
        </w:rPr>
        <w:t xml:space="preserve"> </w:t>
      </w:r>
      <w:r>
        <w:t>the</w:t>
      </w:r>
      <w:r>
        <w:rPr>
          <w:spacing w:val="-10"/>
        </w:rPr>
        <w:t xml:space="preserve"> </w:t>
      </w:r>
      <w:r>
        <w:t>dead.</w:t>
      </w:r>
      <w:r>
        <w:rPr>
          <w:spacing w:val="-8"/>
        </w:rPr>
        <w:t xml:space="preserve"> </w:t>
      </w:r>
      <w:r>
        <w:t>This</w:t>
      </w:r>
      <w:r>
        <w:rPr>
          <w:spacing w:val="-10"/>
        </w:rPr>
        <w:t xml:space="preserve"> </w:t>
      </w:r>
      <w:r>
        <w:t>time</w:t>
      </w:r>
      <w:r>
        <w:rPr>
          <w:spacing w:val="-10"/>
        </w:rPr>
        <w:t xml:space="preserve"> </w:t>
      </w:r>
      <w:r>
        <w:t>it</w:t>
      </w:r>
      <w:r>
        <w:rPr>
          <w:spacing w:val="-10"/>
        </w:rPr>
        <w:t xml:space="preserve"> </w:t>
      </w:r>
      <w:r>
        <w:t>was</w:t>
      </w:r>
      <w:r>
        <w:rPr>
          <w:spacing w:val="-8"/>
        </w:rPr>
        <w:t xml:space="preserve"> </w:t>
      </w:r>
      <w:r>
        <w:t>the</w:t>
      </w:r>
      <w:r>
        <w:rPr>
          <w:spacing w:val="-10"/>
        </w:rPr>
        <w:t xml:space="preserve"> </w:t>
      </w:r>
      <w:r>
        <w:t>postman</w:t>
      </w:r>
      <w:r>
        <w:rPr>
          <w:spacing w:val="-10"/>
        </w:rPr>
        <w:t xml:space="preserve"> </w:t>
      </w:r>
      <w:r>
        <w:t>and</w:t>
      </w:r>
      <w:r>
        <w:rPr>
          <w:spacing w:val="-8"/>
        </w:rPr>
        <w:t xml:space="preserve"> </w:t>
      </w:r>
      <w:r>
        <w:t>he wanted me to sign for a registered letter!(10分)</w:t>
      </w:r>
    </w:p>
    <w:p>
      <w:pPr>
        <w:pStyle w:val="4"/>
        <w:ind w:left="0"/>
      </w:pPr>
    </w:p>
    <w:p>
      <w:pPr>
        <w:pStyle w:val="4"/>
        <w:spacing w:before="8"/>
        <w:ind w:left="0"/>
      </w:pPr>
    </w:p>
    <w:p>
      <w:pPr>
        <w:pStyle w:val="7"/>
        <w:numPr>
          <w:ilvl w:val="0"/>
          <w:numId w:val="34"/>
        </w:numPr>
        <w:tabs>
          <w:tab w:val="left" w:pos="2716"/>
          <w:tab w:val="left" w:pos="3800"/>
          <w:tab w:val="left" w:pos="4698"/>
          <w:tab w:val="left" w:pos="5871"/>
        </w:tabs>
        <w:spacing w:before="0" w:after="0" w:line="275" w:lineRule="exact"/>
        <w:ind w:left="2716" w:right="0" w:hanging="360"/>
        <w:jc w:val="left"/>
        <w:rPr>
          <w:rFonts w:ascii="Times New Roman"/>
          <w:sz w:val="24"/>
        </w:rPr>
      </w:pPr>
      <w:r>
        <w:rPr>
          <w:rFonts w:ascii="Times New Roman"/>
          <w:sz w:val="24"/>
        </w:rPr>
        <w:t>A.sends</w:t>
      </w:r>
      <w:r>
        <w:rPr>
          <w:rFonts w:ascii="Times New Roman"/>
          <w:sz w:val="24"/>
        </w:rPr>
        <w:tab/>
      </w:r>
      <w:r>
        <w:rPr>
          <w:rFonts w:ascii="Times New Roman"/>
          <w:sz w:val="24"/>
        </w:rPr>
        <w:t>B.send</w:t>
      </w:r>
      <w:r>
        <w:rPr>
          <w:rFonts w:ascii="Times New Roman"/>
          <w:sz w:val="24"/>
        </w:rPr>
        <w:tab/>
      </w:r>
      <w:r>
        <w:rPr>
          <w:rFonts w:ascii="Times New Roman"/>
          <w:sz w:val="24"/>
        </w:rPr>
        <w:t>C.sending</w:t>
      </w:r>
      <w:r>
        <w:rPr>
          <w:rFonts w:ascii="Times New Roman"/>
          <w:sz w:val="24"/>
        </w:rPr>
        <w:tab/>
      </w:r>
      <w:r>
        <w:rPr>
          <w:rFonts w:ascii="Times New Roman"/>
          <w:sz w:val="24"/>
        </w:rPr>
        <w:t>D.sent</w:t>
      </w:r>
    </w:p>
    <w:p>
      <w:pPr>
        <w:pStyle w:val="7"/>
        <w:numPr>
          <w:ilvl w:val="0"/>
          <w:numId w:val="34"/>
        </w:numPr>
        <w:tabs>
          <w:tab w:val="left" w:pos="2716"/>
          <w:tab w:val="left" w:pos="3800"/>
          <w:tab w:val="left" w:pos="4698"/>
          <w:tab w:val="left" w:pos="5871"/>
        </w:tabs>
        <w:spacing w:before="0" w:after="0" w:line="275" w:lineRule="exact"/>
        <w:ind w:left="2716" w:right="0" w:hanging="360"/>
        <w:jc w:val="left"/>
        <w:rPr>
          <w:rFonts w:ascii="Times New Roman"/>
          <w:sz w:val="24"/>
        </w:rPr>
      </w:pPr>
      <w:r>
        <w:rPr>
          <w:rFonts w:ascii="Times New Roman"/>
          <w:sz w:val="24"/>
        </w:rPr>
        <w:t>A.at</w:t>
      </w:r>
      <w:r>
        <w:rPr>
          <w:rFonts w:ascii="Times New Roman"/>
          <w:sz w:val="24"/>
        </w:rPr>
        <w:tab/>
      </w:r>
      <w:r>
        <w:rPr>
          <w:rFonts w:ascii="Times New Roman"/>
          <w:sz w:val="24"/>
        </w:rPr>
        <w:t>B.in</w:t>
      </w:r>
      <w:r>
        <w:rPr>
          <w:rFonts w:ascii="Times New Roman"/>
          <w:sz w:val="24"/>
        </w:rPr>
        <w:tab/>
      </w:r>
      <w:r>
        <w:rPr>
          <w:rFonts w:ascii="Times New Roman"/>
          <w:sz w:val="24"/>
        </w:rPr>
        <w:t>C.on</w:t>
      </w:r>
      <w:r>
        <w:rPr>
          <w:rFonts w:ascii="Times New Roman"/>
          <w:sz w:val="24"/>
        </w:rPr>
        <w:tab/>
      </w:r>
      <w:r>
        <w:rPr>
          <w:rFonts w:ascii="Times New Roman"/>
          <w:sz w:val="24"/>
        </w:rPr>
        <w:t>D.off</w:t>
      </w:r>
    </w:p>
    <w:p>
      <w:pPr>
        <w:pStyle w:val="7"/>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A.made</w:t>
      </w:r>
      <w:r>
        <w:rPr>
          <w:rFonts w:ascii="Times New Roman"/>
          <w:sz w:val="24"/>
        </w:rPr>
        <w:tab/>
      </w:r>
      <w:r>
        <w:rPr>
          <w:rFonts w:ascii="Times New Roman"/>
          <w:sz w:val="24"/>
        </w:rPr>
        <w:t xml:space="preserve">B.make </w:t>
      </w:r>
      <w:r>
        <w:rPr>
          <w:rFonts w:ascii="Times New Roman"/>
          <w:spacing w:val="36"/>
          <w:sz w:val="24"/>
        </w:rPr>
        <w:t xml:space="preserve"> </w:t>
      </w:r>
      <w:r>
        <w:rPr>
          <w:rFonts w:ascii="Times New Roman"/>
          <w:sz w:val="24"/>
        </w:rPr>
        <w:t>C.making</w:t>
      </w:r>
      <w:r>
        <w:rPr>
          <w:rFonts w:ascii="Times New Roman"/>
          <w:sz w:val="24"/>
        </w:rPr>
        <w:tab/>
      </w:r>
      <w:r>
        <w:rPr>
          <w:rFonts w:ascii="Times New Roman"/>
          <w:sz w:val="24"/>
        </w:rPr>
        <w:t>D.makes</w:t>
      </w:r>
    </w:p>
    <w:p>
      <w:pPr>
        <w:pStyle w:val="7"/>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A.mix</w:t>
      </w:r>
      <w:r>
        <w:rPr>
          <w:rFonts w:ascii="Times New Roman"/>
          <w:sz w:val="24"/>
        </w:rPr>
        <w:tab/>
      </w:r>
      <w:r>
        <w:rPr>
          <w:rFonts w:ascii="Times New Roman"/>
          <w:sz w:val="24"/>
        </w:rPr>
        <w:t>B.mixed</w:t>
      </w:r>
      <w:r>
        <w:rPr>
          <w:rFonts w:ascii="Times New Roman"/>
          <w:spacing w:val="15"/>
          <w:sz w:val="24"/>
        </w:rPr>
        <w:t xml:space="preserve"> </w:t>
      </w:r>
      <w:r>
        <w:rPr>
          <w:rFonts w:ascii="Times New Roman"/>
          <w:sz w:val="24"/>
        </w:rPr>
        <w:t>C.to</w:t>
      </w:r>
      <w:r>
        <w:rPr>
          <w:rFonts w:ascii="Times New Roman"/>
          <w:spacing w:val="-3"/>
          <w:sz w:val="24"/>
        </w:rPr>
        <w:t xml:space="preserve"> </w:t>
      </w:r>
      <w:r>
        <w:rPr>
          <w:rFonts w:ascii="Times New Roman"/>
          <w:sz w:val="24"/>
        </w:rPr>
        <w:t>mix</w:t>
      </w:r>
      <w:r>
        <w:rPr>
          <w:rFonts w:ascii="Times New Roman"/>
          <w:sz w:val="24"/>
        </w:rPr>
        <w:tab/>
      </w:r>
      <w:r>
        <w:rPr>
          <w:rFonts w:ascii="Times New Roman"/>
          <w:sz w:val="24"/>
        </w:rPr>
        <w:t>D.mixing</w:t>
      </w:r>
    </w:p>
    <w:p>
      <w:pPr>
        <w:pStyle w:val="7"/>
        <w:numPr>
          <w:ilvl w:val="0"/>
          <w:numId w:val="34"/>
        </w:numPr>
        <w:tabs>
          <w:tab w:val="left" w:pos="2716"/>
        </w:tabs>
        <w:spacing w:before="0" w:after="0" w:line="240" w:lineRule="auto"/>
        <w:ind w:left="2716" w:right="0" w:hanging="360"/>
        <w:jc w:val="left"/>
        <w:rPr>
          <w:rFonts w:ascii="Times New Roman"/>
          <w:sz w:val="24"/>
        </w:rPr>
      </w:pPr>
      <w:r>
        <w:rPr>
          <w:rFonts w:ascii="Times New Roman"/>
          <w:sz w:val="24"/>
        </w:rPr>
        <w:t>A.covered B.cover C.covering D.to</w:t>
      </w:r>
      <w:r>
        <w:rPr>
          <w:rFonts w:ascii="Times New Roman"/>
          <w:spacing w:val="-9"/>
          <w:sz w:val="24"/>
        </w:rPr>
        <w:t xml:space="preserve"> </w:t>
      </w:r>
      <w:r>
        <w:rPr>
          <w:rFonts w:ascii="Times New Roman"/>
          <w:sz w:val="24"/>
        </w:rPr>
        <w:t>cover</w:t>
      </w:r>
    </w:p>
    <w:p>
      <w:pPr>
        <w:pStyle w:val="7"/>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A.over</w:t>
      </w:r>
      <w:r>
        <w:rPr>
          <w:rFonts w:ascii="Times New Roman"/>
          <w:sz w:val="24"/>
        </w:rPr>
        <w:tab/>
      </w:r>
      <w:r>
        <w:rPr>
          <w:rFonts w:ascii="Times New Roman"/>
          <w:sz w:val="24"/>
        </w:rPr>
        <w:t>B.up</w:t>
      </w:r>
      <w:r>
        <w:rPr>
          <w:rFonts w:ascii="Times New Roman"/>
          <w:sz w:val="24"/>
        </w:rPr>
        <w:tab/>
      </w:r>
      <w:r>
        <w:rPr>
          <w:rFonts w:ascii="Times New Roman"/>
          <w:sz w:val="24"/>
        </w:rPr>
        <w:t>C.down</w:t>
      </w:r>
      <w:r>
        <w:rPr>
          <w:rFonts w:ascii="Times New Roman"/>
          <w:sz w:val="24"/>
        </w:rPr>
        <w:tab/>
      </w:r>
      <w:r>
        <w:rPr>
          <w:rFonts w:ascii="Times New Roman"/>
          <w:sz w:val="24"/>
        </w:rPr>
        <w:t>D.on</w:t>
      </w:r>
    </w:p>
    <w:p>
      <w:pPr>
        <w:pStyle w:val="7"/>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A.when</w:t>
      </w:r>
      <w:r>
        <w:rPr>
          <w:rFonts w:ascii="Times New Roman"/>
          <w:sz w:val="24"/>
        </w:rPr>
        <w:tab/>
      </w:r>
      <w:r>
        <w:rPr>
          <w:rFonts w:ascii="Times New Roman"/>
          <w:sz w:val="24"/>
        </w:rPr>
        <w:t>B.where</w:t>
      </w:r>
      <w:r>
        <w:rPr>
          <w:rFonts w:ascii="Times New Roman"/>
          <w:spacing w:val="30"/>
          <w:sz w:val="24"/>
        </w:rPr>
        <w:t xml:space="preserve"> </w:t>
      </w:r>
      <w:r>
        <w:rPr>
          <w:rFonts w:ascii="Times New Roman"/>
          <w:sz w:val="24"/>
        </w:rPr>
        <w:t>C.what</w:t>
      </w:r>
      <w:r>
        <w:rPr>
          <w:rFonts w:ascii="Times New Roman"/>
          <w:sz w:val="24"/>
        </w:rPr>
        <w:tab/>
      </w:r>
      <w:r>
        <w:rPr>
          <w:rFonts w:ascii="Times New Roman"/>
          <w:sz w:val="24"/>
        </w:rPr>
        <w:t>D.how</w:t>
      </w:r>
    </w:p>
    <w:p>
      <w:pPr>
        <w:pStyle w:val="7"/>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A.took</w:t>
      </w:r>
      <w:r>
        <w:rPr>
          <w:rFonts w:ascii="Times New Roman"/>
          <w:sz w:val="24"/>
        </w:rPr>
        <w:tab/>
      </w:r>
      <w:r>
        <w:rPr>
          <w:rFonts w:ascii="Times New Roman"/>
          <w:sz w:val="24"/>
        </w:rPr>
        <w:t xml:space="preserve">B.made </w:t>
      </w:r>
      <w:r>
        <w:rPr>
          <w:rFonts w:ascii="Times New Roman"/>
          <w:spacing w:val="36"/>
          <w:sz w:val="24"/>
        </w:rPr>
        <w:t xml:space="preserve"> </w:t>
      </w:r>
      <w:r>
        <w:rPr>
          <w:rFonts w:ascii="Times New Roman"/>
          <w:sz w:val="24"/>
        </w:rPr>
        <w:t>C.had</w:t>
      </w:r>
      <w:r>
        <w:rPr>
          <w:rFonts w:ascii="Times New Roman"/>
          <w:sz w:val="24"/>
        </w:rPr>
        <w:tab/>
      </w:r>
      <w:r>
        <w:rPr>
          <w:rFonts w:ascii="Times New Roman"/>
          <w:sz w:val="24"/>
        </w:rPr>
        <w:t>D.let</w:t>
      </w:r>
    </w:p>
    <w:p>
      <w:pPr>
        <w:pStyle w:val="7"/>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A.over</w:t>
      </w:r>
      <w:r>
        <w:rPr>
          <w:rFonts w:ascii="Times New Roman"/>
          <w:sz w:val="24"/>
        </w:rPr>
        <w:tab/>
      </w:r>
      <w:r>
        <w:rPr>
          <w:rFonts w:ascii="Times New Roman"/>
          <w:sz w:val="24"/>
        </w:rPr>
        <w:t>B.with</w:t>
      </w:r>
      <w:r>
        <w:rPr>
          <w:rFonts w:ascii="Times New Roman"/>
          <w:sz w:val="24"/>
        </w:rPr>
        <w:tab/>
      </w:r>
      <w:r>
        <w:rPr>
          <w:rFonts w:ascii="Times New Roman"/>
          <w:sz w:val="24"/>
        </w:rPr>
        <w:t>C.on</w:t>
      </w:r>
      <w:r>
        <w:rPr>
          <w:rFonts w:ascii="Times New Roman"/>
          <w:sz w:val="24"/>
        </w:rPr>
        <w:tab/>
      </w:r>
      <w:r>
        <w:rPr>
          <w:rFonts w:ascii="Times New Roman"/>
          <w:sz w:val="24"/>
        </w:rPr>
        <w:t>D.at</w:t>
      </w:r>
    </w:p>
    <w:p>
      <w:pPr>
        <w:pStyle w:val="7"/>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A.when</w:t>
      </w:r>
      <w:r>
        <w:rPr>
          <w:rFonts w:ascii="Times New Roman"/>
          <w:sz w:val="24"/>
        </w:rPr>
        <w:tab/>
      </w:r>
      <w:r>
        <w:rPr>
          <w:rFonts w:ascii="Times New Roman"/>
          <w:sz w:val="24"/>
        </w:rPr>
        <w:t>B.until</w:t>
      </w:r>
      <w:r>
        <w:rPr>
          <w:rFonts w:ascii="Times New Roman"/>
          <w:sz w:val="24"/>
        </w:rPr>
        <w:tab/>
      </w:r>
      <w:r>
        <w:rPr>
          <w:rFonts w:ascii="Times New Roman"/>
          <w:sz w:val="24"/>
        </w:rPr>
        <w:t>C.to</w:t>
      </w:r>
      <w:r>
        <w:rPr>
          <w:rFonts w:ascii="Times New Roman"/>
          <w:sz w:val="24"/>
        </w:rPr>
        <w:tab/>
      </w:r>
      <w:r>
        <w:rPr>
          <w:rFonts w:ascii="Times New Roman"/>
          <w:sz w:val="24"/>
        </w:rPr>
        <w:t>D.than</w:t>
      </w:r>
    </w:p>
    <w:p>
      <w:pPr>
        <w:pStyle w:val="4"/>
        <w:tabs>
          <w:tab w:val="left" w:pos="2519"/>
        </w:tabs>
        <w:spacing w:before="3"/>
      </w:pPr>
      <w:r>
        <w:t>答案：D;A;B;D;A;</w:t>
      </w:r>
      <w:r>
        <w:tab/>
      </w:r>
      <w:r>
        <w:t>B;A;A;C;D;</w:t>
      </w:r>
    </w:p>
    <w:p>
      <w:pPr>
        <w:rPr>
          <w:rFonts w:hint="eastAsia" w:eastAsiaTheme="minorEastAsia"/>
          <w:lang w:eastAsia="zh-CN"/>
        </w:rPr>
      </w:pPr>
    </w:p>
    <w:p>
      <w:pPr>
        <w:rPr>
          <w:rFonts w:hint="eastAsia"/>
        </w:rPr>
      </w:pPr>
    </w:p>
    <w:p>
      <w:pPr>
        <w:rPr>
          <w:rFonts w:hint="eastAsia"/>
        </w:rPr>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1、He _____ out of the window and saw that it was raining.</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A．remarked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B．looked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C．saw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D．watched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2、The secretary _______ that she has stolen the letter.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B．rejects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C．denies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D．accepts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3、Did he_______you a gift last Sunday?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D．fetch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4、Mrs. Browers told her children to ________heir toys __________and go to bed.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A．put. . .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B．put. . .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C．put. . .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D．put. . .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5、The man could not bear it.He could not________it.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A．lift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D．suffer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6、She was his aunt, so he was her 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B．nephew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C．grandson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D．niece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had a good seat. He was sitting in a good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A．place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B．armchair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C．class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D．chair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8、He has visited many _______ places in China.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A．differentiate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B．difference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C．differ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D．different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9、It’s very cold. _______ your coat.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A．Turn 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B．Put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D．Put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10、Do you _______ that cats eat grass?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A．believe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B．believe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C．believe 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D．believe 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A．deny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D．resist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13、When did you _______ that bag?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C．receive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D．accept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14、She ____ the sick baby for three days.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A．looked 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B．looked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C．looked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D．looked into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15、The young man spoke rudely. He wasn’t very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A．clever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B．rude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C．kind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D．polite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16、The young man and the young woman paid _____ attention to the writer.</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A．not any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17、I've been a doctor ______ 1989.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D．since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18、I have ____ read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A．already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 year ago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 short time ago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D．last year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19、___him a few words of Italian? The waiter.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 did he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 did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D．Whom did he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20、She tried to play______ jazz on it!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21、I made the model better _______you did.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D．like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25、_______day, a woman came to his house.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D．This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26、There isn't_______water in the bottle.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A．not. .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27、Fans are necessary in ______ hot country.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29、Tell John to call me as soon as she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B．reach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arrive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D．gets there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30、The shop assistant found some curtain material ___ me.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31、Some students were dancing and singing______others were eating and drinking.</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C．while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D．just 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32、The temptation______is strong for him.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A．sleeping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D．being sleeping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33、He_______when the door opened and the manager came 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A．smiled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D．has smiled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D．have gone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 can't remember his name, ________ you aren't really thinking.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B．because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D．because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37、You have failed two tests. You’d better start working harder , _____you won’t pass the course.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38、Others were waiting ____ the airfield.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story was _______ interesting that I told it to my friends.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A．such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B．so</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D．very</w:t>
      </w:r>
    </w:p>
    <w:p>
      <w:pPr>
        <w:rPr>
          <w:rFonts w:hint="default"/>
          <w:lang w:val="en-US" w:eastAsia="zh-CN"/>
        </w:rPr>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1、She was his aunt, so he was her _______.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A．nephew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B．niece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D．grandson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2、It’s very cold. _______ your coat.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A．Take 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B．Put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D．Turn 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3、Do you _______ that cats eat grass?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A．believe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B．believe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C．believe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D．believe 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4、You cannot fail to obey it. You can’t ________to do this.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C．deny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D．withdraw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5、He _____ out of the window and saw that it was raining.</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B．looked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C．watched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D．remarked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6、Mrs. Browers told her children to ________heir toys __________and go to bed.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A．put. . .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 . down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C．put. . .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D．put. . .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A．rejects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C．refuses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D．denies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8、He has visited many _______ places in China.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B．difference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C．differentiate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D．differ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9、He had a good seat. He was sitting in a good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A．class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B．place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C．armchair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D．chair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10、When did you _______ that bag?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A．receive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D．accept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11、She ____ the sick baby for three days.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A．looked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B．looked 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C．looked 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D．looked after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12、The man could not bear it.He could not________it.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A．suffer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C．lift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13、He never _________any fish.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D．takes hold 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15、The young man spoke rudely. He wasn’t very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A．polite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B．kind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C．clever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D．rude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17、Tell John to call me as soon as she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A．reach 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B．has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C．gets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D．will arrive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18、The story was _______ interesting that I told it to my friends.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A．very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D．quite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19、I've been a doctor ______ 1989.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A．from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 shop assistant found some curtain material ___ me.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21、_______day, a woman came to his house.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23、There isn't_______water in the bottle.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A．not. .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C．some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24、The young man and the young woman paid _____ attention to the writer.</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B．not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26、I have ____ read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A．last year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 short time ago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C．already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 year ago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27、You can't remember his name, ________ you aren't really thinking.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C．because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D．because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28、She tried to play______ jazz on it!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A．stays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staying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30、Fans are necessary in ______ hot country.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31、Others were waiting ____ the airfield.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32、He_______when the door opened and the manager came 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C．smiled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 smiling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33、You have failed two tests. You’d better start working harder , _____you won’t pass the course.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made the model better _______you did.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36、Some students were dancing and singing______others were eating and drinking.</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A．while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B．just 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37、___him a few words of Italian? The waiter.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A．Who did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did he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returned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temptation______is strong for him.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A．sleep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C．being sleeping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D．sleeping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B．火车站很大，又黑又暗。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B．有很多人装成很懂现代艺术的样子。</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A．但过了一阵子,天下起雨来。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C．这件事刚刚做完，他们就在篝火上烧起了饭。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D．傍晚时分，孩子们在田野中央搭起了帐篷。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A．knocking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A．drinking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C．about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1、He has visited many _______ places in China.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A．differ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B．differentiate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D．difference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2、The secretary _______ that she has stolen the letter.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B．refuses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C．rejects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D．denies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3、Can you ________ your car to me this afternoon?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 lend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borrow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4、Mr. Jackson has ________a school in the village.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B．set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C．set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D．set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5、I've a lot of ______ to do during the holiday.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A．profession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C．career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D．job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6、There was a good ______ of the countryside from the front of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A．view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B．scenery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C．scene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D．sight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7、John got on the bus , but he didn’t know where to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A．get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B．get 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 out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D．get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8、Did he_______you a gift last Sunday?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9、My __________is paid on the 28th of the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A．salaries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B．money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C．salary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10、He spent the whole day in his room. He was in his room___day.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A．all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C．the hole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11、How much did you ________ for that dress?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A．pay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12、He entered his son________the English examination.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13、The thieves wanted to_____ the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B．take from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C．steal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14、When did you _______ that bag?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C．receive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D．accept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15、He __________until everybody had gone.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A．talked 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B．talked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C．talked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D．talked about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16、Yesterday, a pigeon____the first message from Pinhurst to Silbury.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D．carries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17、My pen is lost. This one is my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A．brothers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C．brother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D．brothers'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 I didn't know that she was a famous actress ________you had told me.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19、He_______when the door opened and the manager came 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smiling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D．has smiled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20、This bus is going ________slowly. I'll miss the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B．very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 little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 ________ day, a policeman came to his house.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22、Up till now, I_______him for three times.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called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D．calls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23、I'm expecting a letter____Jimmy.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24、The school is a mile (away)_____my house.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25、The only games_____I play are football and tennis.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26、She tried to play______ jazz on it!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D．the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 boys loved the zoo. They ________ wild animals before.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A．don't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B．never see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C．had never seen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D．never saw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28、____does Jane write to her parents? Once a week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seldom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soon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D．How often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29、The story was _______ interesting that I told it to my friends.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A．such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__________ the picture last month/five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A．had painted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painting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D．have painted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31、Have you got five minutes to 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A．spares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C．spared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32、My room is __________ than the one next door.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B．cleanner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C．cleaner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D．cleanest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33、_____ did the writer feel? Angry.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34、There isn't ________ meat in the fridge.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D．not. . 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35、My friend, Hugh, has always been fat. He still _____ fat.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 can't remember his name, ________ you aren't really thinking.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A．because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C．because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37、___him a few words of Italian? The waiter.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 did he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D．Who did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38、Pass the knife ___your father.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39、John is the__________of the three brothers.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B．taller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C．talleer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D．tallest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40、I know him better________you do.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D．so</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 boys felt tired so they put out the fire and crept into their tent.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A．午夜前后，有两个孩子醒了，大声叫了起来。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C．他们累了，于是他们扑灭了篝火，钻进了帐篷。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D．睡袋既暖和又舒服，所以，他们都睡得很香。</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are just pretty patterns.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A．我们喜爱它们就像我们喜欢漂亮的窗帘布一样。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C．我的妹妹只有7岁，但她总能说出我的画是好还是坏。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43、He answered me, but he spoke neither slowly nor clearly.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B．我的英语讲得不但非常认真，而且咬字也非常清楚。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A．睡袋既暖和又舒服，所以，他们都睡得很香。</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45、Many people pretend that they understand modern art.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B．它们就是些好看的图案。</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D．我是个学艺术的学生，画了很多画。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Joe Sanders has the 1.______ beautiful garden in our town. Nearly everybody enters 2._____ 'The Nicest Garden Competition' each year, 3.______Joe wins every time. Bill Frith's garden is 4.______ than Joe's. Bill works harder 5.______ Joe and grows more flowers and vegetables, but Joe's garden is 6._____ interesting. He has made neat paths and has 7._____ a wooden bridge over a pool. I like gardens 8._____, but I do not like hard work. 9.______ year I enter for the garden competition too, and I always win a little prize for the 10.________ garden in the town!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C．most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A．large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B．most large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C．larger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D．largest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A．like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A．builds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B．build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C．building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D．built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A．very</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C．yet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A．Every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C．worse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D．worst</w:t>
      </w:r>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D．我喜欢在乡间旅行，但却不愿意迷路。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A．大选结束后，帕特里克来到了前首相的住处。</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D．我的朋友帕特里克一直是莱恩先生的激进党的强烈反对者。</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D．“好吧，既然如此，我还是留在车上吧。”我回答说。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A．我喜欢在乡间旅行，但却不愿意迷路。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C．“在凶杀发生的时候，我正坐在8点钟开往伦敦的火车上。”那人说。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D．“晚一点儿的车也能送您按时上班吗？”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D．sending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A．covering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D．to 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C．until</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D．than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C．more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D．not no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D．gone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D．are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A．left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D．been away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A．death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B．dead</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C．dying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A．shorter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C．hurriedly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D．sooner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B．serve</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C．make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1、She was his aunt, so he was her _______.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A．nephew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B．niece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D．grandson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2、It’s very cold. _______ your coat.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A．Take 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B．Put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C．Put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D．Turn 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3、Do you _______ that cats eat grass?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A．believe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B．believe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C．believe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D．believe 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4、You cannot fail to obey it. You can’t ________to do this.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C．deny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D．withdraw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5、He _____ out of the window and saw that it was raining.</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B．looked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C．watched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D．remarked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6、Mrs. Browers told her children to ________heir toys __________and go to bed.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A．put. . .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B．put. . . down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C．put. . .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D．put. . .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7、The secretary _______ that she has stolen the letter.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A．rejects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C．refuses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D．denies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8、He has visited many _______ places in China.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B．difference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C．differentiate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D．differ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9、He had a good seat. He was sitting in a good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A．class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B．place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C．armchair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D．chair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10、When did you _______ that bag?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A．receive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D．accept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11、She ____ the sick baby for three days.</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A．looked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B．looked 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C．looked 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D．looked after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12、The man could not bear it.He could not________it.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A．suffer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C．lift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13、He never _________any fish.</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D．takes hold 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14、Did he_______you a gift last Sunday? </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D．take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15、The young man spoke rudely. He wasn’t very _____.</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A．polite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B．kind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C．clever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D．rude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17、Tell John to call me as soon as she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A．reach here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B．has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C．gets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D．will arrive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18、The story was _______ interesting that I told it to my friends.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A．very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D．quite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19、I've been a doctor ______ 1989.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A．from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 shop assistant found some curtain material ___ me.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21、_______day, a woman came to his house.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23、There isn't_______water in the bottle.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A．not. .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C．some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24、The young man and the young woman paid _____ attention to the writer.</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B．not 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26、I have ____ read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A．last year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 short time ago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C．already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 year ago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27、You can't remember his name, ________ you aren't really thinking.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C．because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D．because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28、She tried to play______ jazz on it!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A．stays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staying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30、Fans are necessary in ______ hot country.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31、Others were waiting ____ the airfield.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32、He_______when the door opened and the manager came 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C．smiled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 smiling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33、You have failed two tests. You’d better start working harder , _____you won’t pass the course.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made the model better _______you did.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36、Some students were dancing and singing______others were eating and drinking.</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A．while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B．just 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37、___him a few words of Italian? The waiter.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A．Who did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did he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returned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temptation______is strong for him.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A．sleep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 sleep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C．being sleeping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D．sleeping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B．火车站很大，又黑又暗。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B．有很多人装成很懂现代艺术的样子。</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A．但过了一阵子,天下起雨来。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C．这件事刚刚做完，他们就在篝火上烧起了饭。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D．傍晚时分，孩子们在田野中央搭起了帐篷。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A．knocking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A．drinking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C．about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1、He has visited many _______ places in China.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A．differ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B．differentiate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C．different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D．difference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2、The secretary _______ that she has stolen the letter.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A．accepts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B．refuses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C．rejects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D．denies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3、Can you ________ your car to me this afternoon?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 lend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B．borrow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borrow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4、Mr. Jackson has ________a school in the village.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A．set 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B．set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C．set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D．set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5、I've a lot of ______ to do during the holiday.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A．profession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B．work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C．career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D．job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6、There was a good ______ of the countryside from the front of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A．view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B．scenery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C．scene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D．sight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7、John got on the bus , but he didn’t know where to 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A．get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B．get 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 out 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D．get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8、Did he_______you a gift last Sunday?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B．fetch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9、My __________is paid on the 28th of the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A．salaries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B．money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C．salary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10、He spent the whole day in his room. He was in his room___day.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A．all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C．the hole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D．all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11、How much did you ________ for that dress?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A．pay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12、He entered his son________the English examination.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13、The thieves wanted to_____ the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B．take from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C．steal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D．rob</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14、When did you _______ that bag?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C．receive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D．accept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15、He __________until everybody had gone.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A．talked 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B．talked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C．talked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D．talked about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题目说明：语法结构：选择正确的词语填入空格。</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16、Yesterday, a pigeon____the first message from Pinhurst to Silbury.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B．carry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carried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D．carries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17、My pen is lost. This one is my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A．brothers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B．brother's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C．brother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D．brothers'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 I didn't know that she was a famous actress ________you had told me.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A．since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19、He_______when the door opened and the manager came 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smiling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smiling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C．smiled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D．has smiled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20、This bus is going ________slowly. I'll miss the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B．very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 little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 ________ day, a policeman came to his house.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22、Up till now, I_______him for three times.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called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called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D．calls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23、I'm expecting a letter____Jimmy.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24、The school is a mile (away)_____my house.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25、The only games_____I play are football and tennis.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26、She tried to play______ jazz on it!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D．the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 boys loved the zoo. They ________ wild animals before.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A．don't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B．never see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C．had never seen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D．never saw</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28、____does Jane write to her parents? Once a week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seldom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soon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D．How often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29、The story was _______ interesting that I told it to my friends.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A．such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C．quite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D．very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__________ the picture last month/five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A．had painted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B．painted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painting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D．have painted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31、Have you got five minutes to 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A．spares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 spared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C．spared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D．spare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32、My room is __________ than the one next door.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B．cleanner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C．cleaner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D．cleanest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33、_____ did the writer feel? Angry.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34、There isn't ________ meat in the fridge.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A．any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B．no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D．not. . 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35、My friend, Hugh, has always been fat. He still _____ fat.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C．has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 can't remember his name, ________ you aren't really thinking.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A．because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C．because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37、___him a few words of Italian? The waiter.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A．What did he teach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B．Who taught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C．Whom did he teach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D．Who did teach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38、Pass the knife ___your father.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A．for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D．from</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39、John is the__________of the three brothers.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B．taller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C．talleer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D．tallest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40、I know him better________you do.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B．like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D．so</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 boys felt tired so they put out the fire and crept into their tent.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A．午夜前后，有两个孩子醒了，大声叫了起来。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B．天下起雨来。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C．他们累了，于是他们扑灭了篝火，钻进了帐篷。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D．睡袋既暖和又舒服，所以，他们都睡得很香。</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are just pretty patterns.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A．我们喜爱它们就像我们喜欢漂亮的窗帘布一样。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C．我的妹妹只有7岁，但她总能说出我的画是好还是坏。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43、He answered me, but he spoke neither slowly nor clearly.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B．我的英语讲得不但非常认真，而且咬字也非常清楚。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A．睡袋既暖和又舒服，所以，他们都睡得很香。</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45、Many people pretend that they understand modern art.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B．它们就是些好看的图案。</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D．我是个学艺术的学生，画了很多画。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Joe Sanders has the 1.______ beautiful garden in our town. Nearly everybody enters 2._____ 'The Nicest Garden Competition' each year, 3.______Joe wins every time. Bill Frith's garden is 4.______ than Joe's. Bill works harder 5.______ Joe and grows more flowers and vegetables, but Joe's garden is 6._____ interesting. He has made neat paths and has 7._____ a wooden bridge over a pool. I like gardens 8._____, but I do not like hard work. 9.______ year I enter for the garden competition too, and I always win a little prize for the 10.________ garden in the town!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C．most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D．but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A．large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B．most large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C．larger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D．largest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A．like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B．than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A．least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A．builds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B．build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C．building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D．built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A．very</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C．yet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A．Every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C．worse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D．worst</w:t>
      </w:r>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1、Jane has two brothers; one is John, and _______is Henry.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D．another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2、While________________, she wrote a novel.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college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C．she at 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at college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3、He ____________ to hear that the operation had been successful.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A．relieves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relieving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 relieved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D．relieved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4、The police were _________a valuable parcel of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A．expecting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C．expecting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D．expecting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6、I was busy __________ butter and flour.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D．mixing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A．been 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8、His father _____the car for two years.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D．has bought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 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10、I ____________ the voice of Helen Bates.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D．am 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12、Whose voice did she recognize? Helen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A．Bates’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C．Bates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D．Bate’s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13、Most of the things he loves were included ____ the list.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14、Are there __________ volunteers for a 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15、How long ago ____ his diet?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he begun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he beginning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he begin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D．did he begin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16、It was one of the most famous buldings in the world. It was one of the most famous _____ all buildings.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18、--________do you surf the Internet ? --Once a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far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D．death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20、They objected ____________ smoking in public places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21、He thought ____________ easy to get the tickets.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B．shorter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C．sooner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D．hurriedly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23、Where did he _____ the parcel?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A．hide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B．hidden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C．hid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D．hidding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24、If __________, please let me know by this evening.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possible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C．it 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D．possibility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25、Last summer he went to Italy. He was _______Italy last summer.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D．in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题目说明：词汇题：选择合适的词语填空。</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26、That morning there were policemen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A．here and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B．there and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C．up and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 and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27、They have come here __________to see you．</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purpose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average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fire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the whole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28、He________ that Tom had stolen his wallet.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D．said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29、Wipe up the mess with 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 cloth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D．clothes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persuaded him into ____________that plan.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A．giving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B．giving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C．giving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D．giving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31、Many people_____cigarette ends carelessly.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C．throw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D．throw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 was every embarrassed. He felt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A．shameful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D．uncomfortable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D．catches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34、This is the best dress 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 a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an display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 display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_____ some money on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C．serve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37、Last month he went to New York __________and had little time to visit friends.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business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foot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duty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38、He has a_______ record.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C．cleaning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little wooden house was ____________by the floods.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A．washed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C．washed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D．wash away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题目说明：翻译题：选择与英文句子相符的选项。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B．前首相温特沃兹.莱恩先生在最近的大选中被击败。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D．大选结束后，帕特里克来到了前首相的住处。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D．“在凶杀发生的时候，我正坐在8点钟开往伦敦的火车上。”那人说。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D．我喜欢在乡间旅行，但却不愿意迷路。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 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B．covering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41、Fishermen and sailors sometimes claim to have seen monsters in the sea.</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A．渔夫和水手们有时声称自己看到过海里的妖怪。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C．一些异常的生物偶尔会被冲到岸上来。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D．它们在海上却极少能被捕到。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42、Do you always catch such an early train?' asked the inspector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C．“您总是赶这样早的火车？”探长问。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D．“晚一点儿的车也能送您按时上班吗？”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D．我环视了一下身旁，惊奇地发现车里就只剩我一个乘客了。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44、Looking round, I realized with a shock that I was the only passenger left on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A．我喜欢在乡间旅行，但却不愿意迷路。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B．大选结束后，帕特里克来到了前首相的住处。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C．我的朋友帕特里克一直是莱恩先生的激进党的强烈反对者。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D．他现在退出了政界，到国外去了。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​Six men have been 46._______ in a mine for seventeen hours. If they are not brought to the surface soon they may 47._______ their lives. However, rescue operations are proving 48.________. If explosives are used, vibrations will cause the roof of the mine 49.________ collapse. Rescue workers are therefore drilling a hole 50.________ the north side of the mine. They intend to bring the men 51.________ in a special capsule. If there had not been a hard layer of rock beneath the soil, they would have completed the job in a few hours. As it is, they have been drilling 52.________ sixteen hours and they still have a long way to go. Meanwhile, a microphone, 53.________ was lowered into the mine two hours ago, has enabled the men to 54.________ in touch with their closest relatives. Though they are running 55.________ of food and drink, the men are cheerful and confident that they will get out soon. They have been told that rescue operations are progressing smoothly. If they knew how difficult it was to drill through the hard rock, they would lose heart.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A．trapped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B．trap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C．trapping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D．traps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C．rescue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D．lose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A．fine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B．difficult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C．smooth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D．easy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A．catch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D．over</w:t>
      </w:r>
    </w:p>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1、Jane has two brothers; one is John, and _______is Henry.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D．another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2、While________________, she wrote a novel.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college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C．she at 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at college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3、He ____________ to hear that the operation had been successful.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A．relieves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relieving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 relieved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D．relieved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4、The police were _________a valuable parcel of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A．expecting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C．expecting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D．expecting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6、I was busy __________ butter and flour.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D．mixing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A．been 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8、His father _____the car for two years.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D．has bought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 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10、I ____________ the voice of Helen Bates.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D．am 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12、Whose voice did she recognize? Helen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A．Bates’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C．Bates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D．Bate’s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13、Most of the things he loves were included ____ the list.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14、Are there __________ volunteers for a 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15、How long ago ____ his diet?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he begun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he beginning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he begin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D．did he begin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16、It was one of the most famous buldings in the world. It was one of the most famous _____ all buildings.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18、--________do you surf the Internet ? --Once a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far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D．death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20、They objected ____________ smoking in public places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21、He thought ____________ easy to get the tickets.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B．shorter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C．sooner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D．hurriedly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23、Where did he _____ the parcel?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A．hide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B．hidden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C．hid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D．hidding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24、If __________, please let me know by this evening.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possible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C．it 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D．possibility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25、Last summer he went to Italy. He was _______Italy last summer.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D．in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题目说明：词汇题：选择合适的词语填空。</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26、That morning there were policemen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A．here and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B．there and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C．up and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 and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27、They have come here __________to see you．</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purpose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average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fire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the whole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28、He________ that Tom had stolen his wallet.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D．said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29、Wipe up the mess with 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 cloth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D．clothes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persuaded him into ____________that plan.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A．giving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B．giving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C．giving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D．giving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31、Many people_____cigarette ends carelessly.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C．throw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D．throw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 was every embarrassed. He felt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A．shameful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D．uncomfortable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D．catches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34、This is the best dress 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 a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an display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 display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_____ some money on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C．serve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37、Last month he went to New York __________and had little time to visit friends.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business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foot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duty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38、He has a_______ record.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C．cleaning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little wooden house was ____________by the floods.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A．washed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C．washed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D．wash away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题目说明：翻译题：选择与英文句子相符的选项。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B．前首相温特沃兹.莱恩先生在最近的大选中被击败。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D．大选结束后，帕特里克来到了前首相的住处。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D．“在凶杀发生的时候，我正坐在8点钟开往伦敦的火车上。”那人说。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D．我喜欢在乡间旅行，但却不愿意迷路。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 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B．covering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pStyle w:val="2"/>
      </w:pPr>
      <w:r>
        <w:t>三、翻译题</w:t>
      </w:r>
    </w:p>
    <w:p>
      <w:pPr>
        <w:pStyle w:val="4"/>
        <w:spacing w:before="5"/>
      </w:pPr>
      <w:r>
        <w:t>选择下列句子正确的翻译。</w:t>
      </w:r>
    </w:p>
    <w:p>
      <w:pPr>
        <w:pStyle w:val="7"/>
        <w:numPr>
          <w:ilvl w:val="0"/>
          <w:numId w:val="34"/>
        </w:numPr>
        <w:tabs>
          <w:tab w:val="left" w:pos="481"/>
        </w:tabs>
        <w:spacing w:before="12" w:after="0" w:line="252" w:lineRule="auto"/>
        <w:ind w:left="119" w:right="945" w:firstLine="0"/>
        <w:jc w:val="left"/>
        <w:rPr>
          <w:sz w:val="22"/>
        </w:rPr>
      </w:pPr>
      <w:r>
        <w:rPr>
          <w:sz w:val="24"/>
        </w:rPr>
        <w:t>'Well, in that case, I prefer to stay on the bus,' I answered.(2</w:t>
      </w:r>
      <w:r>
        <w:rPr>
          <w:spacing w:val="-6"/>
          <w:sz w:val="24"/>
        </w:rPr>
        <w:t xml:space="preserve"> 分) </w:t>
      </w:r>
      <w:r>
        <w:rPr>
          <w:sz w:val="24"/>
        </w:rPr>
        <w:t>A.“好吧，既然如此，我还是留在车上吧。”我回答说。</w:t>
      </w:r>
    </w:p>
    <w:p>
      <w:pPr>
        <w:pStyle w:val="4"/>
        <w:spacing w:line="249" w:lineRule="auto"/>
        <w:ind w:right="1785"/>
      </w:pPr>
      <w:r>
        <w:t>B.最近我作了一次短途旅行，但这次旅行所花费的时间比我预计的要长。C.我坐在汽车的前部，以便饱览农村风光。</w:t>
      </w:r>
    </w:p>
    <w:p>
      <w:pPr>
        <w:pStyle w:val="4"/>
        <w:spacing w:line="249" w:lineRule="auto"/>
        <w:ind w:right="2985"/>
      </w:pPr>
      <w:r>
        <w:t>D.我环视了一下身旁，惊奇地发现车里就只剩我一个乘客了。答案：A</w:t>
      </w:r>
    </w:p>
    <w:p>
      <w:pPr>
        <w:pStyle w:val="4"/>
        <w:spacing w:before="9"/>
        <w:ind w:left="0"/>
      </w:pPr>
    </w:p>
    <w:p>
      <w:pPr>
        <w:pStyle w:val="7"/>
        <w:numPr>
          <w:ilvl w:val="0"/>
          <w:numId w:val="34"/>
        </w:numPr>
        <w:tabs>
          <w:tab w:val="left" w:pos="481"/>
        </w:tabs>
        <w:spacing w:before="0" w:after="0" w:line="249" w:lineRule="auto"/>
        <w:ind w:left="119" w:right="465" w:firstLine="0"/>
        <w:jc w:val="left"/>
        <w:rPr>
          <w:sz w:val="22"/>
        </w:rPr>
      </w:pPr>
      <w:r>
        <w:rPr>
          <w:sz w:val="24"/>
        </w:rPr>
        <w:t>'Oh dear,' said the conductor suddenly. 'I forgot to put you off.'(2</w:t>
      </w:r>
      <w:r>
        <w:rPr>
          <w:spacing w:val="-6"/>
          <w:sz w:val="24"/>
        </w:rPr>
        <w:t xml:space="preserve"> 分) </w:t>
      </w:r>
      <w:r>
        <w:rPr>
          <w:sz w:val="24"/>
        </w:rPr>
        <w:t>A.“哎呀，”售票员突然说，“我忘了让您下车了。”</w:t>
      </w:r>
    </w:p>
    <w:p>
      <w:pPr>
        <w:pStyle w:val="4"/>
        <w:spacing w:line="252" w:lineRule="auto"/>
        <w:ind w:right="1785"/>
      </w:pPr>
      <w:r>
        <w:t>B.最近我作了一次短途旅行，但这次旅行所花费的时间比我预计的要长。C.我坐在汽车的前部，以便饱览农村风光。</w:t>
      </w:r>
    </w:p>
    <w:p>
      <w:pPr>
        <w:pStyle w:val="4"/>
        <w:spacing w:line="249" w:lineRule="auto"/>
        <w:ind w:right="2985"/>
      </w:pPr>
      <w:r>
        <w:t>D.我环视了一下身旁，惊奇地发现车里就只剩我一个乘客了。答案：A</w:t>
      </w:r>
    </w:p>
    <w:p>
      <w:pPr>
        <w:pStyle w:val="4"/>
        <w:spacing w:before="7"/>
        <w:ind w:left="0"/>
      </w:pPr>
    </w:p>
    <w:p>
      <w:pPr>
        <w:pStyle w:val="7"/>
        <w:numPr>
          <w:ilvl w:val="0"/>
          <w:numId w:val="34"/>
        </w:numPr>
        <w:tabs>
          <w:tab w:val="left" w:pos="481"/>
        </w:tabs>
        <w:spacing w:before="0" w:after="0" w:line="249" w:lineRule="auto"/>
        <w:ind w:left="119" w:right="2505" w:firstLine="0"/>
        <w:jc w:val="left"/>
        <w:rPr>
          <w:sz w:val="22"/>
        </w:rPr>
      </w:pPr>
      <w:r>
        <w:rPr>
          <w:sz w:val="24"/>
        </w:rPr>
        <w:t>'It doesn't matter,' I said. 'I'll get off here.'(2</w:t>
      </w:r>
      <w:r>
        <w:rPr>
          <w:spacing w:val="-6"/>
          <w:sz w:val="24"/>
        </w:rPr>
        <w:t xml:space="preserve"> 分) </w:t>
      </w:r>
      <w:r>
        <w:rPr>
          <w:sz w:val="24"/>
        </w:rPr>
        <w:t>A.“没关系，”我说，“我就在这儿下吧。”</w:t>
      </w:r>
    </w:p>
    <w:p>
      <w:pPr>
        <w:pStyle w:val="4"/>
        <w:spacing w:before="1" w:line="249" w:lineRule="auto"/>
        <w:ind w:right="3705"/>
      </w:pPr>
      <w:r>
        <w:t>B.“哎呀，”售票员突然说，“我忘了让您下车了。” C.我坐在汽车的前部，以便饱览农村风光。</w:t>
      </w:r>
    </w:p>
    <w:p>
      <w:pPr>
        <w:pStyle w:val="4"/>
        <w:spacing w:line="252" w:lineRule="auto"/>
        <w:ind w:right="2985"/>
      </w:pPr>
      <w:r>
        <w:t>D.我环视了一下身旁，惊奇地发现车里就只剩我一个乘客了。答案：A</w:t>
      </w:r>
    </w:p>
    <w:p>
      <w:pPr>
        <w:pStyle w:val="4"/>
        <w:spacing w:before="5"/>
        <w:ind w:left="0"/>
      </w:pPr>
    </w:p>
    <w:p>
      <w:pPr>
        <w:pStyle w:val="7"/>
        <w:numPr>
          <w:ilvl w:val="0"/>
          <w:numId w:val="34"/>
        </w:numPr>
        <w:tabs>
          <w:tab w:val="left" w:pos="481"/>
        </w:tabs>
        <w:spacing w:before="1" w:after="0" w:line="252" w:lineRule="auto"/>
        <w:ind w:left="119" w:right="117" w:firstLine="0"/>
        <w:jc w:val="left"/>
        <w:rPr>
          <w:sz w:val="22"/>
        </w:rPr>
      </w:pPr>
      <w:r>
        <w:rPr>
          <w:sz w:val="24"/>
        </w:rPr>
        <w:t>'You'll</w:t>
      </w:r>
      <w:r>
        <w:rPr>
          <w:spacing w:val="-32"/>
          <w:sz w:val="24"/>
        </w:rPr>
        <w:t xml:space="preserve"> </w:t>
      </w:r>
      <w:r>
        <w:rPr>
          <w:sz w:val="24"/>
        </w:rPr>
        <w:t>have</w:t>
      </w:r>
      <w:r>
        <w:rPr>
          <w:spacing w:val="-34"/>
          <w:sz w:val="24"/>
        </w:rPr>
        <w:t xml:space="preserve"> </w:t>
      </w:r>
      <w:r>
        <w:rPr>
          <w:sz w:val="24"/>
        </w:rPr>
        <w:t>to</w:t>
      </w:r>
      <w:r>
        <w:rPr>
          <w:spacing w:val="-34"/>
          <w:sz w:val="24"/>
        </w:rPr>
        <w:t xml:space="preserve"> </w:t>
      </w:r>
      <w:r>
        <w:rPr>
          <w:sz w:val="24"/>
        </w:rPr>
        <w:t>get</w:t>
      </w:r>
      <w:r>
        <w:rPr>
          <w:spacing w:val="-34"/>
          <w:sz w:val="24"/>
        </w:rPr>
        <w:t xml:space="preserve"> </w:t>
      </w:r>
      <w:r>
        <w:rPr>
          <w:sz w:val="24"/>
        </w:rPr>
        <w:t>off</w:t>
      </w:r>
      <w:r>
        <w:rPr>
          <w:spacing w:val="-32"/>
          <w:sz w:val="24"/>
        </w:rPr>
        <w:t xml:space="preserve"> </w:t>
      </w:r>
      <w:r>
        <w:rPr>
          <w:sz w:val="24"/>
        </w:rPr>
        <w:t>here,'</w:t>
      </w:r>
      <w:r>
        <w:rPr>
          <w:spacing w:val="-34"/>
          <w:sz w:val="24"/>
        </w:rPr>
        <w:t xml:space="preserve"> </w:t>
      </w:r>
      <w:r>
        <w:rPr>
          <w:sz w:val="24"/>
        </w:rPr>
        <w:t>the</w:t>
      </w:r>
      <w:r>
        <w:rPr>
          <w:spacing w:val="-34"/>
          <w:sz w:val="24"/>
        </w:rPr>
        <w:t xml:space="preserve"> </w:t>
      </w:r>
      <w:r>
        <w:rPr>
          <w:sz w:val="24"/>
        </w:rPr>
        <w:t>conductor</w:t>
      </w:r>
      <w:r>
        <w:rPr>
          <w:spacing w:val="-32"/>
          <w:sz w:val="24"/>
        </w:rPr>
        <w:t xml:space="preserve"> </w:t>
      </w:r>
      <w:r>
        <w:rPr>
          <w:sz w:val="24"/>
        </w:rPr>
        <w:t>said.</w:t>
      </w:r>
      <w:r>
        <w:rPr>
          <w:spacing w:val="-34"/>
          <w:sz w:val="24"/>
        </w:rPr>
        <w:t xml:space="preserve"> </w:t>
      </w:r>
      <w:r>
        <w:rPr>
          <w:sz w:val="24"/>
        </w:rPr>
        <w:t>'This</w:t>
      </w:r>
      <w:r>
        <w:rPr>
          <w:spacing w:val="-34"/>
          <w:sz w:val="24"/>
        </w:rPr>
        <w:t xml:space="preserve"> </w:t>
      </w:r>
      <w:r>
        <w:rPr>
          <w:sz w:val="24"/>
        </w:rPr>
        <w:t>is</w:t>
      </w:r>
      <w:r>
        <w:rPr>
          <w:spacing w:val="-34"/>
          <w:sz w:val="24"/>
        </w:rPr>
        <w:t xml:space="preserve"> </w:t>
      </w:r>
      <w:r>
        <w:rPr>
          <w:sz w:val="24"/>
        </w:rPr>
        <w:t>as</w:t>
      </w:r>
      <w:r>
        <w:rPr>
          <w:spacing w:val="-32"/>
          <w:sz w:val="24"/>
        </w:rPr>
        <w:t xml:space="preserve"> </w:t>
      </w:r>
      <w:r>
        <w:rPr>
          <w:sz w:val="24"/>
        </w:rPr>
        <w:t>far</w:t>
      </w:r>
      <w:r>
        <w:rPr>
          <w:spacing w:val="-34"/>
          <w:sz w:val="24"/>
        </w:rPr>
        <w:t xml:space="preserve"> </w:t>
      </w:r>
      <w:r>
        <w:rPr>
          <w:sz w:val="24"/>
        </w:rPr>
        <w:t>as</w:t>
      </w:r>
      <w:r>
        <w:rPr>
          <w:spacing w:val="-34"/>
          <w:sz w:val="24"/>
        </w:rPr>
        <w:t xml:space="preserve"> </w:t>
      </w:r>
      <w:r>
        <w:rPr>
          <w:sz w:val="24"/>
        </w:rPr>
        <w:t>we</w:t>
      </w:r>
      <w:r>
        <w:rPr>
          <w:spacing w:val="-32"/>
          <w:sz w:val="24"/>
        </w:rPr>
        <w:t xml:space="preserve"> </w:t>
      </w:r>
      <w:r>
        <w:rPr>
          <w:sz w:val="24"/>
        </w:rPr>
        <w:t>go.'(2 分)</w:t>
      </w:r>
    </w:p>
    <w:p>
      <w:pPr>
        <w:pStyle w:val="4"/>
        <w:spacing w:line="249" w:lineRule="auto"/>
        <w:ind w:right="2505"/>
      </w:pPr>
      <w:r>
        <w:t>A.“您得在这里下车，”售票员说，“我们的车就到此为止了。” B.我坐在汽车的前部，以便饱览农村风光。</w:t>
      </w:r>
    </w:p>
    <w:p>
      <w:pPr>
        <w:pStyle w:val="4"/>
        <w:spacing w:line="249" w:lineRule="auto"/>
        <w:ind w:right="2985"/>
      </w:pPr>
      <w:r>
        <w:t>C.我环视了一下身旁，惊奇地发现车里就只剩我一个乘客了。D.我喜欢在乡间旅行，但却不愿意迷路。</w:t>
      </w:r>
    </w:p>
    <w:p>
      <w:pPr>
        <w:pStyle w:val="4"/>
        <w:spacing w:line="306" w:lineRule="exact"/>
      </w:pPr>
      <w:r>
        <w:t>答案：A</w:t>
      </w:r>
    </w:p>
    <w:p>
      <w:pPr>
        <w:pStyle w:val="4"/>
        <w:spacing w:before="9"/>
        <w:ind w:left="0"/>
        <w:rPr>
          <w:sz w:val="25"/>
        </w:rPr>
      </w:pPr>
    </w:p>
    <w:p>
      <w:pPr>
        <w:pStyle w:val="7"/>
        <w:numPr>
          <w:ilvl w:val="0"/>
          <w:numId w:val="34"/>
        </w:numPr>
        <w:tabs>
          <w:tab w:val="left" w:pos="481"/>
        </w:tabs>
        <w:spacing w:before="0" w:after="0" w:line="249" w:lineRule="auto"/>
        <w:ind w:left="119" w:right="117" w:firstLine="0"/>
        <w:jc w:val="left"/>
        <w:rPr>
          <w:sz w:val="22"/>
        </w:rPr>
      </w:pPr>
      <w:r>
        <w:rPr>
          <w:sz w:val="24"/>
        </w:rPr>
        <w:t>Looking</w:t>
      </w:r>
      <w:r>
        <w:rPr>
          <w:spacing w:val="-10"/>
          <w:sz w:val="24"/>
        </w:rPr>
        <w:t xml:space="preserve"> </w:t>
      </w:r>
      <w:r>
        <w:rPr>
          <w:sz w:val="24"/>
        </w:rPr>
        <w:t>round,</w:t>
      </w:r>
      <w:r>
        <w:rPr>
          <w:spacing w:val="-10"/>
          <w:sz w:val="24"/>
        </w:rPr>
        <w:t xml:space="preserve"> </w:t>
      </w:r>
      <w:r>
        <w:rPr>
          <w:sz w:val="24"/>
        </w:rPr>
        <w:t>I</w:t>
      </w:r>
      <w:r>
        <w:rPr>
          <w:spacing w:val="-10"/>
          <w:sz w:val="24"/>
        </w:rPr>
        <w:t xml:space="preserve"> </w:t>
      </w:r>
      <w:r>
        <w:rPr>
          <w:sz w:val="24"/>
        </w:rPr>
        <w:t>realized</w:t>
      </w:r>
      <w:r>
        <w:rPr>
          <w:spacing w:val="-10"/>
          <w:sz w:val="24"/>
        </w:rPr>
        <w:t xml:space="preserve"> </w:t>
      </w:r>
      <w:r>
        <w:rPr>
          <w:sz w:val="24"/>
        </w:rPr>
        <w:t>with</w:t>
      </w:r>
      <w:r>
        <w:rPr>
          <w:spacing w:val="-10"/>
          <w:sz w:val="24"/>
        </w:rPr>
        <w:t xml:space="preserve"> </w:t>
      </w:r>
      <w:r>
        <w:rPr>
          <w:sz w:val="24"/>
        </w:rPr>
        <w:t>a</w:t>
      </w:r>
      <w:r>
        <w:rPr>
          <w:spacing w:val="-8"/>
          <w:sz w:val="24"/>
        </w:rPr>
        <w:t xml:space="preserve"> </w:t>
      </w:r>
      <w:r>
        <w:rPr>
          <w:sz w:val="24"/>
        </w:rPr>
        <w:t>shock</w:t>
      </w:r>
      <w:r>
        <w:rPr>
          <w:spacing w:val="-12"/>
          <w:sz w:val="24"/>
        </w:rPr>
        <w:t xml:space="preserve"> </w:t>
      </w:r>
      <w:r>
        <w:rPr>
          <w:sz w:val="24"/>
        </w:rPr>
        <w:t>that</w:t>
      </w:r>
      <w:r>
        <w:rPr>
          <w:spacing w:val="-8"/>
          <w:sz w:val="24"/>
        </w:rPr>
        <w:t xml:space="preserve"> </w:t>
      </w:r>
      <w:r>
        <w:rPr>
          <w:sz w:val="24"/>
        </w:rPr>
        <w:t>I</w:t>
      </w:r>
      <w:r>
        <w:rPr>
          <w:spacing w:val="-12"/>
          <w:sz w:val="24"/>
        </w:rPr>
        <w:t xml:space="preserve"> </w:t>
      </w:r>
      <w:r>
        <w:rPr>
          <w:sz w:val="24"/>
        </w:rPr>
        <w:t>was</w:t>
      </w:r>
      <w:r>
        <w:rPr>
          <w:spacing w:val="-8"/>
          <w:sz w:val="24"/>
        </w:rPr>
        <w:t xml:space="preserve"> </w:t>
      </w:r>
      <w:r>
        <w:rPr>
          <w:sz w:val="24"/>
        </w:rPr>
        <w:t>the</w:t>
      </w:r>
      <w:r>
        <w:rPr>
          <w:spacing w:val="-10"/>
          <w:sz w:val="24"/>
        </w:rPr>
        <w:t xml:space="preserve"> </w:t>
      </w:r>
      <w:r>
        <w:rPr>
          <w:sz w:val="24"/>
        </w:rPr>
        <w:t>only</w:t>
      </w:r>
      <w:r>
        <w:rPr>
          <w:spacing w:val="-10"/>
          <w:sz w:val="24"/>
        </w:rPr>
        <w:t xml:space="preserve"> </w:t>
      </w:r>
      <w:r>
        <w:rPr>
          <w:sz w:val="24"/>
        </w:rPr>
        <w:t>passenger</w:t>
      </w:r>
      <w:r>
        <w:rPr>
          <w:spacing w:val="-10"/>
          <w:sz w:val="24"/>
        </w:rPr>
        <w:t xml:space="preserve"> </w:t>
      </w:r>
      <w:r>
        <w:rPr>
          <w:sz w:val="24"/>
        </w:rPr>
        <w:t>left</w:t>
      </w:r>
      <w:r>
        <w:rPr>
          <w:spacing w:val="-10"/>
          <w:sz w:val="24"/>
        </w:rPr>
        <w:t xml:space="preserve"> </w:t>
      </w:r>
      <w:r>
        <w:rPr>
          <w:spacing w:val="-6"/>
          <w:sz w:val="24"/>
        </w:rPr>
        <w:t xml:space="preserve">on </w:t>
      </w:r>
      <w:r>
        <w:rPr>
          <w:sz w:val="24"/>
        </w:rPr>
        <w:t>the bus.(2 分)</w:t>
      </w:r>
    </w:p>
    <w:p>
      <w:pPr>
        <w:pStyle w:val="7"/>
        <w:numPr>
          <w:ilvl w:val="0"/>
          <w:numId w:val="35"/>
        </w:numPr>
        <w:tabs>
          <w:tab w:val="left" w:pos="361"/>
        </w:tabs>
        <w:spacing w:before="1" w:after="0" w:line="240" w:lineRule="auto"/>
        <w:ind w:left="360" w:right="0" w:hanging="242"/>
        <w:jc w:val="left"/>
        <w:rPr>
          <w:sz w:val="24"/>
        </w:rPr>
      </w:pPr>
      <w:r>
        <w:rPr>
          <w:sz w:val="24"/>
        </w:rPr>
        <w:t>我环视了一下身旁，惊奇地发现车里就只剩我一个乘客了。</w:t>
      </w:r>
    </w:p>
    <w:p>
      <w:pPr>
        <w:pStyle w:val="7"/>
        <w:numPr>
          <w:ilvl w:val="0"/>
          <w:numId w:val="35"/>
        </w:numPr>
        <w:tabs>
          <w:tab w:val="left" w:pos="361"/>
        </w:tabs>
        <w:spacing w:before="12" w:after="0" w:line="249" w:lineRule="auto"/>
        <w:ind w:left="119" w:right="1785" w:firstLine="0"/>
        <w:jc w:val="left"/>
        <w:rPr>
          <w:sz w:val="24"/>
        </w:rPr>
      </w:pPr>
      <w:r>
        <w:rPr>
          <w:spacing w:val="-1"/>
          <w:sz w:val="24"/>
        </w:rPr>
        <w:t>最近我作了一次短途旅行，但这次旅行所花费的时间比我预计的要长。</w:t>
      </w:r>
      <w:r>
        <w:rPr>
          <w:sz w:val="24"/>
        </w:rPr>
        <w:t>C.我坐在汽车的前部，以便饱览农村风光。</w:t>
      </w:r>
    </w:p>
    <w:p>
      <w:pPr>
        <w:pStyle w:val="4"/>
        <w:spacing w:before="1" w:line="249" w:lineRule="auto"/>
        <w:ind w:right="5145"/>
      </w:pPr>
      <w:r>
        <w:t>D.我喜欢在乡间旅行，但却不愿意迷路。答案：A</w:t>
      </w:r>
    </w:p>
    <w:p>
      <w:pPr>
        <w:spacing w:after="0" w:line="249" w:lineRule="auto"/>
        <w:sectPr>
          <w:pgSz w:w="11910" w:h="16840"/>
          <w:pgMar w:top="1080" w:right="1160" w:bottom="940" w:left="1160" w:header="0" w:footer="749" w:gutter="0"/>
          <w:cols w:space="720" w:num="1"/>
        </w:sectPr>
      </w:pPr>
    </w:p>
    <w:p>
      <w:pPr>
        <w:pStyle w:val="2"/>
        <w:spacing w:before="42"/>
      </w:pPr>
      <w:r>
        <w:t>四、完形填空</w:t>
      </w:r>
    </w:p>
    <w:p>
      <w:pPr>
        <w:pStyle w:val="4"/>
        <w:spacing w:before="6"/>
      </w:pPr>
      <w:r>
        <w:t>读下列短文，选择适当的词语填空。</w:t>
      </w:r>
    </w:p>
    <w:p>
      <w:pPr>
        <w:pStyle w:val="4"/>
        <w:tabs>
          <w:tab w:val="left" w:pos="2159"/>
          <w:tab w:val="left" w:pos="2879"/>
          <w:tab w:val="left" w:pos="4170"/>
          <w:tab w:val="left" w:pos="4554"/>
        </w:tabs>
        <w:spacing w:before="11" w:line="249" w:lineRule="auto"/>
        <w:ind w:right="117" w:firstLine="720"/>
        <w:jc w:val="both"/>
      </w:pPr>
      <w:r>
        <w:t>After</w:t>
      </w:r>
      <w:r>
        <w:rPr>
          <w:spacing w:val="-3"/>
        </w:rPr>
        <w:t xml:space="preserve"> </w:t>
      </w:r>
      <w:r>
        <w:t>breakfast,</w:t>
      </w:r>
      <w:r>
        <w:rPr>
          <w:spacing w:val="-3"/>
        </w:rPr>
        <w:t xml:space="preserve"> </w:t>
      </w:r>
      <w:r>
        <w:t>I</w:t>
      </w:r>
      <w:r>
        <w:rPr>
          <w:u w:val="single"/>
        </w:rPr>
        <w:t xml:space="preserve"> </w:t>
      </w:r>
      <w:r>
        <w:rPr>
          <w:u w:val="single"/>
        </w:rPr>
        <w:tab/>
      </w:r>
      <w:r>
        <w:rPr>
          <w:u w:val="single"/>
        </w:rPr>
        <w:tab/>
      </w:r>
      <w:r>
        <w:rPr>
          <w:u w:val="single"/>
        </w:rPr>
        <w:t xml:space="preserve">46      </w:t>
      </w:r>
      <w:r>
        <w:t xml:space="preserve"> </w:t>
      </w:r>
      <w:r>
        <w:rPr>
          <w:spacing w:val="120"/>
        </w:rPr>
        <w:t xml:space="preserve"> </w:t>
      </w:r>
      <w:r>
        <w:t xml:space="preserve">the children to school </w:t>
      </w:r>
      <w:r>
        <w:rPr>
          <w:spacing w:val="-4"/>
        </w:rPr>
        <w:t xml:space="preserve">and </w:t>
      </w:r>
      <w:r>
        <w:t>then</w:t>
      </w:r>
      <w:r>
        <w:rPr>
          <w:spacing w:val="-8"/>
        </w:rPr>
        <w:t xml:space="preserve"> </w:t>
      </w:r>
      <w:r>
        <w:t>I</w:t>
      </w:r>
      <w:r>
        <w:rPr>
          <w:spacing w:val="-10"/>
        </w:rPr>
        <w:t xml:space="preserve"> </w:t>
      </w:r>
      <w:r>
        <w:t>went</w:t>
      </w:r>
      <w:r>
        <w:rPr>
          <w:spacing w:val="-10"/>
        </w:rPr>
        <w:t xml:space="preserve"> </w:t>
      </w:r>
      <w:r>
        <w:t>to</w:t>
      </w:r>
      <w:r>
        <w:rPr>
          <w:spacing w:val="-10"/>
        </w:rPr>
        <w:t xml:space="preserve"> </w:t>
      </w:r>
      <w:r>
        <w:t>the</w:t>
      </w:r>
      <w:r>
        <w:rPr>
          <w:spacing w:val="-8"/>
        </w:rPr>
        <w:t xml:space="preserve"> </w:t>
      </w:r>
      <w:r>
        <w:t>shops.</w:t>
      </w:r>
      <w:r>
        <w:rPr>
          <w:spacing w:val="-10"/>
        </w:rPr>
        <w:t xml:space="preserve"> </w:t>
      </w:r>
      <w:r>
        <w:t>It</w:t>
      </w:r>
      <w:r>
        <w:rPr>
          <w:spacing w:val="-10"/>
        </w:rPr>
        <w:t xml:space="preserve"> </w:t>
      </w:r>
      <w:r>
        <w:t>was</w:t>
      </w:r>
      <w:r>
        <w:rPr>
          <w:spacing w:val="-8"/>
        </w:rPr>
        <w:t xml:space="preserve"> </w:t>
      </w:r>
      <w:r>
        <w:t>still</w:t>
      </w:r>
      <w:r>
        <w:rPr>
          <w:spacing w:val="-10"/>
        </w:rPr>
        <w:t xml:space="preserve"> </w:t>
      </w:r>
      <w:r>
        <w:t>early</w:t>
      </w:r>
      <w:r>
        <w:rPr>
          <w:spacing w:val="-10"/>
        </w:rPr>
        <w:t xml:space="preserve"> </w:t>
      </w:r>
      <w:r>
        <w:t>when</w:t>
      </w:r>
      <w:r>
        <w:rPr>
          <w:spacing w:val="-10"/>
        </w:rPr>
        <w:t xml:space="preserve"> </w:t>
      </w:r>
      <w:r>
        <w:t>I</w:t>
      </w:r>
      <w:r>
        <w:rPr>
          <w:spacing w:val="-8"/>
        </w:rPr>
        <w:t xml:space="preserve"> </w:t>
      </w:r>
      <w:r>
        <w:t>returned</w:t>
      </w:r>
      <w:r>
        <w:rPr>
          <w:spacing w:val="-10"/>
        </w:rPr>
        <w:t xml:space="preserve"> </w:t>
      </w:r>
      <w:r>
        <w:t>home.</w:t>
      </w:r>
      <w:r>
        <w:rPr>
          <w:spacing w:val="-10"/>
        </w:rPr>
        <w:t xml:space="preserve"> </w:t>
      </w:r>
      <w:r>
        <w:t>The</w:t>
      </w:r>
      <w:r>
        <w:rPr>
          <w:spacing w:val="-8"/>
        </w:rPr>
        <w:t xml:space="preserve"> </w:t>
      </w:r>
      <w:r>
        <w:t>children were</w:t>
      </w:r>
      <w:r>
        <w:rPr>
          <w:u w:val="single"/>
        </w:rPr>
        <w:t xml:space="preserve"> </w:t>
      </w:r>
      <w:r>
        <w:rPr>
          <w:u w:val="single"/>
        </w:rPr>
        <w:tab/>
      </w:r>
      <w:r>
        <w:rPr>
          <w:u w:val="single"/>
        </w:rPr>
        <w:t xml:space="preserve">47   </w:t>
      </w:r>
      <w:r>
        <w:rPr>
          <w:spacing w:val="102"/>
        </w:rPr>
        <w:t xml:space="preserve"> </w:t>
      </w:r>
      <w:r>
        <w:t xml:space="preserve">school, my husband was at work and the house </w:t>
      </w:r>
      <w:r>
        <w:rPr>
          <w:spacing w:val="-4"/>
        </w:rPr>
        <w:t xml:space="preserve">was </w:t>
      </w:r>
      <w:r>
        <w:t>quiet.</w:t>
      </w:r>
      <w:r>
        <w:rPr>
          <w:spacing w:val="-39"/>
        </w:rPr>
        <w:t xml:space="preserve"> </w:t>
      </w:r>
      <w:r>
        <w:t>So</w:t>
      </w:r>
      <w:r>
        <w:rPr>
          <w:spacing w:val="-36"/>
        </w:rPr>
        <w:t xml:space="preserve"> </w:t>
      </w:r>
      <w:r>
        <w:t>I</w:t>
      </w:r>
      <w:r>
        <w:rPr>
          <w:spacing w:val="-36"/>
        </w:rPr>
        <w:t xml:space="preserve"> </w:t>
      </w:r>
      <w:r>
        <w:t>decided</w:t>
      </w:r>
      <w:r>
        <w:rPr>
          <w:spacing w:val="-39"/>
        </w:rPr>
        <w:t xml:space="preserve"> </w:t>
      </w:r>
      <w:r>
        <w:t>to</w:t>
      </w:r>
      <w:r>
        <w:rPr>
          <w:u w:val="single"/>
        </w:rPr>
        <w:t xml:space="preserve"> </w:t>
      </w:r>
      <w:r>
        <w:rPr>
          <w:u w:val="single"/>
        </w:rPr>
        <w:tab/>
      </w:r>
      <w:r>
        <w:rPr>
          <w:u w:val="single"/>
        </w:rPr>
        <w:tab/>
      </w:r>
      <w:r>
        <w:rPr>
          <w:u w:val="single"/>
        </w:rPr>
        <w:t xml:space="preserve">48       </w:t>
      </w:r>
      <w:r>
        <w:t xml:space="preserve">  </w:t>
      </w:r>
      <w:r>
        <w:rPr>
          <w:spacing w:val="15"/>
        </w:rPr>
        <w:t xml:space="preserve"> </w:t>
      </w:r>
      <w:r>
        <w:t xml:space="preserve">some meat pies. In a short </w:t>
      </w:r>
      <w:r>
        <w:rPr>
          <w:spacing w:val="-4"/>
        </w:rPr>
        <w:t xml:space="preserve">time </w:t>
      </w:r>
      <w:r>
        <w:t>I was busy</w:t>
      </w:r>
      <w:r>
        <w:rPr>
          <w:u w:val="single"/>
        </w:rPr>
        <w:t xml:space="preserve"> </w:t>
      </w:r>
      <w:r>
        <w:rPr>
          <w:u w:val="single"/>
        </w:rPr>
        <w:tab/>
      </w:r>
      <w:r>
        <w:rPr>
          <w:u w:val="single"/>
        </w:rPr>
        <w:tab/>
      </w:r>
      <w:r>
        <w:rPr>
          <w:u w:val="single"/>
        </w:rPr>
        <w:t>49</w:t>
      </w:r>
      <w:r>
        <w:t xml:space="preserve"> butter and flour and my hands</w:t>
      </w:r>
      <w:r>
        <w:rPr>
          <w:spacing w:val="-1"/>
        </w:rPr>
        <w:t xml:space="preserve"> </w:t>
      </w:r>
      <w:r>
        <w:t>were</w:t>
      </w:r>
    </w:p>
    <w:p>
      <w:pPr>
        <w:pStyle w:val="4"/>
        <w:tabs>
          <w:tab w:val="left" w:pos="958"/>
          <w:tab w:val="left" w:pos="2159"/>
          <w:tab w:val="left" w:pos="3598"/>
          <w:tab w:val="left" w:pos="3959"/>
        </w:tabs>
        <w:spacing w:before="2" w:line="249" w:lineRule="auto"/>
        <w:ind w:right="117"/>
      </w:pPr>
      <w:r>
        <w:t>soon</w:t>
      </w:r>
      <w:r>
        <w:tab/>
      </w:r>
      <w:r>
        <w:rPr>
          <w:u w:val="single"/>
        </w:rPr>
        <w:t xml:space="preserve"> </w:t>
      </w:r>
      <w:r>
        <w:rPr>
          <w:u w:val="single"/>
        </w:rPr>
        <w:tab/>
      </w:r>
      <w:r>
        <w:rPr>
          <w:u w:val="single"/>
        </w:rPr>
        <w:t>50</w:t>
      </w:r>
      <w:r>
        <w:rPr>
          <w:u w:val="single"/>
        </w:rPr>
        <w:tab/>
      </w:r>
      <w:r>
        <w:tab/>
      </w:r>
      <w:r>
        <w:t>with</w:t>
      </w:r>
      <w:r>
        <w:rPr>
          <w:spacing w:val="-20"/>
        </w:rPr>
        <w:t xml:space="preserve"> </w:t>
      </w:r>
      <w:r>
        <w:t>sticky</w:t>
      </w:r>
      <w:r>
        <w:rPr>
          <w:spacing w:val="-20"/>
        </w:rPr>
        <w:t xml:space="preserve"> </w:t>
      </w:r>
      <w:r>
        <w:t>pastry.</w:t>
      </w:r>
      <w:r>
        <w:rPr>
          <w:spacing w:val="-17"/>
        </w:rPr>
        <w:t xml:space="preserve"> </w:t>
      </w:r>
      <w:r>
        <w:t>At</w:t>
      </w:r>
      <w:r>
        <w:rPr>
          <w:spacing w:val="-20"/>
        </w:rPr>
        <w:t xml:space="preserve"> </w:t>
      </w:r>
      <w:r>
        <w:t>exactly</w:t>
      </w:r>
      <w:r>
        <w:rPr>
          <w:spacing w:val="-20"/>
        </w:rPr>
        <w:t xml:space="preserve"> </w:t>
      </w:r>
      <w:r>
        <w:t>that</w:t>
      </w:r>
      <w:r>
        <w:rPr>
          <w:spacing w:val="-20"/>
        </w:rPr>
        <w:t xml:space="preserve"> </w:t>
      </w:r>
      <w:r>
        <w:t>moment,</w:t>
      </w:r>
      <w:r>
        <w:rPr>
          <w:spacing w:val="-20"/>
        </w:rPr>
        <w:t xml:space="preserve"> </w:t>
      </w:r>
      <w:r>
        <w:rPr>
          <w:spacing w:val="-4"/>
        </w:rPr>
        <w:t xml:space="preserve">the </w:t>
      </w:r>
      <w:r>
        <w:t>telephone rang. Nothing could have been more annoying. I</w:t>
      </w:r>
    </w:p>
    <w:p>
      <w:pPr>
        <w:pStyle w:val="4"/>
        <w:tabs>
          <w:tab w:val="left" w:pos="1198"/>
          <w:tab w:val="left" w:pos="1438"/>
          <w:tab w:val="left" w:pos="2399"/>
          <w:tab w:val="left" w:pos="2639"/>
          <w:tab w:val="left" w:pos="3838"/>
          <w:tab w:val="left" w:pos="4078"/>
          <w:tab w:val="left" w:pos="4199"/>
          <w:tab w:val="left" w:pos="4439"/>
        </w:tabs>
        <w:spacing w:line="252" w:lineRule="auto"/>
        <w:ind w:right="120"/>
      </w:pPr>
      <w:r>
        <w:t>picked</w:t>
      </w:r>
      <w:r>
        <w:tab/>
      </w:r>
      <w:r>
        <w:rPr>
          <w:u w:val="single"/>
        </w:rPr>
        <w:t xml:space="preserve"> </w:t>
      </w:r>
      <w:r>
        <w:rPr>
          <w:u w:val="single"/>
        </w:rPr>
        <w:tab/>
      </w:r>
      <w:r>
        <w:rPr>
          <w:u w:val="single"/>
        </w:rPr>
        <w:tab/>
      </w:r>
      <w:r>
        <w:rPr>
          <w:u w:val="single"/>
        </w:rPr>
        <w:t>51</w:t>
      </w:r>
      <w:r>
        <w:rPr>
          <w:u w:val="single"/>
        </w:rPr>
        <w:tab/>
      </w:r>
      <w:r>
        <w:tab/>
      </w:r>
      <w:r>
        <w:tab/>
      </w:r>
      <w:r>
        <w:t>the</w:t>
      </w:r>
      <w:r>
        <w:rPr>
          <w:spacing w:val="-53"/>
        </w:rPr>
        <w:t xml:space="preserve"> </w:t>
      </w:r>
      <w:r>
        <w:t>receiver</w:t>
      </w:r>
      <w:r>
        <w:rPr>
          <w:spacing w:val="-53"/>
        </w:rPr>
        <w:t xml:space="preserve"> </w:t>
      </w:r>
      <w:r>
        <w:t>between</w:t>
      </w:r>
      <w:r>
        <w:rPr>
          <w:spacing w:val="-53"/>
        </w:rPr>
        <w:t xml:space="preserve"> </w:t>
      </w:r>
      <w:r>
        <w:t>two</w:t>
      </w:r>
      <w:r>
        <w:rPr>
          <w:spacing w:val="-56"/>
        </w:rPr>
        <w:t xml:space="preserve"> </w:t>
      </w:r>
      <w:r>
        <w:t>sticky</w:t>
      </w:r>
      <w:r>
        <w:rPr>
          <w:spacing w:val="-53"/>
        </w:rPr>
        <w:t xml:space="preserve"> </w:t>
      </w:r>
      <w:r>
        <w:t>fingers</w:t>
      </w:r>
      <w:r>
        <w:rPr>
          <w:spacing w:val="-53"/>
        </w:rPr>
        <w:t xml:space="preserve"> </w:t>
      </w:r>
      <w:r>
        <w:t>and</w:t>
      </w:r>
      <w:r>
        <w:rPr>
          <w:spacing w:val="-56"/>
        </w:rPr>
        <w:t xml:space="preserve"> </w:t>
      </w:r>
      <w:r>
        <w:rPr>
          <w:spacing w:val="-5"/>
        </w:rPr>
        <w:t xml:space="preserve">was </w:t>
      </w:r>
      <w:r>
        <w:t>dismayed</w:t>
      </w:r>
      <w:r>
        <w:tab/>
      </w:r>
      <w:r>
        <w:tab/>
      </w:r>
      <w:r>
        <w:rPr>
          <w:u w:val="single"/>
        </w:rPr>
        <w:t xml:space="preserve"> </w:t>
      </w:r>
      <w:r>
        <w:rPr>
          <w:u w:val="single"/>
        </w:rPr>
        <w:tab/>
      </w:r>
      <w:r>
        <w:rPr>
          <w:u w:val="single"/>
        </w:rPr>
        <w:tab/>
      </w:r>
      <w:r>
        <w:rPr>
          <w:u w:val="single"/>
        </w:rPr>
        <w:t>52</w:t>
      </w:r>
      <w:r>
        <w:rPr>
          <w:u w:val="single"/>
        </w:rPr>
        <w:tab/>
      </w:r>
      <w:r>
        <w:rPr>
          <w:u w:val="single"/>
        </w:rPr>
        <w:tab/>
      </w:r>
      <w:r>
        <w:tab/>
      </w:r>
      <w:r>
        <w:tab/>
      </w:r>
      <w:r>
        <w:t>I recognized the voice of Helen Bates.</w:t>
      </w:r>
    </w:p>
    <w:p>
      <w:pPr>
        <w:pStyle w:val="4"/>
        <w:tabs>
          <w:tab w:val="left" w:pos="718"/>
          <w:tab w:val="left" w:pos="1919"/>
          <w:tab w:val="left" w:pos="3358"/>
          <w:tab w:val="left" w:pos="3719"/>
        </w:tabs>
        <w:spacing w:line="303" w:lineRule="exact"/>
      </w:pPr>
      <w:r>
        <w:t>It</w:t>
      </w:r>
      <w:r>
        <w:tab/>
      </w:r>
      <w:r>
        <w:rPr>
          <w:u w:val="single"/>
        </w:rPr>
        <w:t xml:space="preserve"> </w:t>
      </w:r>
      <w:r>
        <w:rPr>
          <w:u w:val="single"/>
        </w:rPr>
        <w:tab/>
      </w:r>
      <w:r>
        <w:rPr>
          <w:u w:val="single"/>
        </w:rPr>
        <w:t>53</w:t>
      </w:r>
      <w:r>
        <w:rPr>
          <w:u w:val="single"/>
        </w:rPr>
        <w:tab/>
      </w:r>
      <w:r>
        <w:tab/>
      </w:r>
      <w:r>
        <w:t>me</w:t>
      </w:r>
      <w:r>
        <w:rPr>
          <w:spacing w:val="-29"/>
        </w:rPr>
        <w:t xml:space="preserve"> </w:t>
      </w:r>
      <w:r>
        <w:t>ten</w:t>
      </w:r>
      <w:r>
        <w:rPr>
          <w:spacing w:val="-27"/>
        </w:rPr>
        <w:t xml:space="preserve"> </w:t>
      </w:r>
      <w:r>
        <w:t>minutes</w:t>
      </w:r>
      <w:r>
        <w:rPr>
          <w:spacing w:val="-29"/>
        </w:rPr>
        <w:t xml:space="preserve"> </w:t>
      </w:r>
      <w:r>
        <w:t>to</w:t>
      </w:r>
      <w:r>
        <w:rPr>
          <w:spacing w:val="-29"/>
        </w:rPr>
        <w:t xml:space="preserve"> </w:t>
      </w:r>
      <w:r>
        <w:t>persuade</w:t>
      </w:r>
      <w:r>
        <w:rPr>
          <w:spacing w:val="-27"/>
        </w:rPr>
        <w:t xml:space="preserve"> </w:t>
      </w:r>
      <w:r>
        <w:t>her</w:t>
      </w:r>
      <w:r>
        <w:rPr>
          <w:spacing w:val="-29"/>
        </w:rPr>
        <w:t xml:space="preserve"> </w:t>
      </w:r>
      <w:r>
        <w:t>to</w:t>
      </w:r>
      <w:r>
        <w:rPr>
          <w:spacing w:val="-29"/>
        </w:rPr>
        <w:t xml:space="preserve"> </w:t>
      </w:r>
      <w:r>
        <w:t>ring</w:t>
      </w:r>
      <w:r>
        <w:rPr>
          <w:spacing w:val="-27"/>
        </w:rPr>
        <w:t xml:space="preserve"> </w:t>
      </w:r>
      <w:r>
        <w:t>back</w:t>
      </w:r>
      <w:r>
        <w:rPr>
          <w:spacing w:val="-32"/>
        </w:rPr>
        <w:t xml:space="preserve"> </w:t>
      </w:r>
      <w:r>
        <w:t>later.</w:t>
      </w:r>
    </w:p>
    <w:p>
      <w:pPr>
        <w:pStyle w:val="4"/>
        <w:spacing w:before="11"/>
      </w:pPr>
      <w:r>
        <w:t>At last I hung up the receiver. What a mess! There was</w:t>
      </w:r>
    </w:p>
    <w:p>
      <w:pPr>
        <w:pStyle w:val="4"/>
        <w:tabs>
          <w:tab w:val="left" w:pos="1198"/>
          <w:tab w:val="left" w:pos="2399"/>
          <w:tab w:val="left" w:pos="3838"/>
          <w:tab w:val="left" w:pos="4199"/>
          <w:tab w:val="left" w:pos="6106"/>
          <w:tab w:val="left" w:pos="7307"/>
          <w:tab w:val="left" w:pos="8746"/>
          <w:tab w:val="left" w:pos="9107"/>
        </w:tabs>
        <w:spacing w:before="14" w:line="249" w:lineRule="auto"/>
        <w:ind w:right="117"/>
      </w:pPr>
      <w:r>
        <w:t>pastry</w:t>
      </w:r>
      <w:r>
        <w:tab/>
      </w:r>
      <w:r>
        <w:rPr>
          <w:u w:val="single"/>
        </w:rPr>
        <w:t xml:space="preserve"> </w:t>
      </w:r>
      <w:r>
        <w:rPr>
          <w:u w:val="single"/>
        </w:rPr>
        <w:tab/>
      </w:r>
      <w:r>
        <w:rPr>
          <w:u w:val="single"/>
        </w:rPr>
        <w:t>54</w:t>
      </w:r>
      <w:r>
        <w:rPr>
          <w:u w:val="single"/>
        </w:rPr>
        <w:tab/>
      </w:r>
      <w:r>
        <w:tab/>
      </w:r>
      <w:r>
        <w:t>my fingers, on the telephone, and on the doorknobs.</w:t>
      </w:r>
      <w:r>
        <w:rPr>
          <w:spacing w:val="-41"/>
        </w:rPr>
        <w:t xml:space="preserve"> </w:t>
      </w:r>
      <w:r>
        <w:t>I</w:t>
      </w:r>
      <w:r>
        <w:rPr>
          <w:spacing w:val="-41"/>
        </w:rPr>
        <w:t xml:space="preserve"> </w:t>
      </w:r>
      <w:r>
        <w:t>had</w:t>
      </w:r>
      <w:r>
        <w:rPr>
          <w:spacing w:val="-44"/>
        </w:rPr>
        <w:t xml:space="preserve"> </w:t>
      </w:r>
      <w:r>
        <w:t>no</w:t>
      </w:r>
      <w:r>
        <w:rPr>
          <w:spacing w:val="-41"/>
        </w:rPr>
        <w:t xml:space="preserve"> </w:t>
      </w:r>
      <w:r>
        <w:t>sooner</w:t>
      </w:r>
      <w:r>
        <w:rPr>
          <w:spacing w:val="-41"/>
        </w:rPr>
        <w:t xml:space="preserve"> </w:t>
      </w:r>
      <w:r>
        <w:t>got</w:t>
      </w:r>
      <w:r>
        <w:rPr>
          <w:spacing w:val="-41"/>
        </w:rPr>
        <w:t xml:space="preserve"> </w:t>
      </w:r>
      <w:r>
        <w:t>back</w:t>
      </w:r>
      <w:r>
        <w:rPr>
          <w:spacing w:val="-44"/>
        </w:rPr>
        <w:t xml:space="preserve"> </w:t>
      </w:r>
      <w:r>
        <w:t>to</w:t>
      </w:r>
      <w:r>
        <w:rPr>
          <w:spacing w:val="-41"/>
        </w:rPr>
        <w:t xml:space="preserve"> </w:t>
      </w:r>
      <w:r>
        <w:t>the</w:t>
      </w:r>
      <w:r>
        <w:rPr>
          <w:spacing w:val="-41"/>
        </w:rPr>
        <w:t xml:space="preserve"> </w:t>
      </w:r>
      <w:r>
        <w:t>kitchen</w:t>
      </w:r>
      <w:r>
        <w:tab/>
      </w:r>
      <w:r>
        <w:rPr>
          <w:u w:val="single"/>
        </w:rPr>
        <w:t xml:space="preserve"> </w:t>
      </w:r>
      <w:r>
        <w:rPr>
          <w:u w:val="single"/>
        </w:rPr>
        <w:tab/>
      </w:r>
      <w:r>
        <w:rPr>
          <w:u w:val="single"/>
        </w:rPr>
        <w:t>55</w:t>
      </w:r>
      <w:r>
        <w:rPr>
          <w:u w:val="single"/>
        </w:rPr>
        <w:tab/>
      </w:r>
      <w:r>
        <w:tab/>
      </w:r>
      <w:r>
        <w:rPr>
          <w:spacing w:val="-6"/>
        </w:rPr>
        <w:t xml:space="preserve">the </w:t>
      </w:r>
      <w:r>
        <w:t>doorbell</w:t>
      </w:r>
      <w:r>
        <w:rPr>
          <w:spacing w:val="-8"/>
        </w:rPr>
        <w:t xml:space="preserve"> </w:t>
      </w:r>
      <w:r>
        <w:t>rang</w:t>
      </w:r>
      <w:r>
        <w:rPr>
          <w:spacing w:val="-10"/>
        </w:rPr>
        <w:t xml:space="preserve"> </w:t>
      </w:r>
      <w:r>
        <w:t>loud</w:t>
      </w:r>
      <w:r>
        <w:rPr>
          <w:spacing w:val="-10"/>
        </w:rPr>
        <w:t xml:space="preserve"> </w:t>
      </w:r>
      <w:r>
        <w:t>enough</w:t>
      </w:r>
      <w:r>
        <w:rPr>
          <w:spacing w:val="-10"/>
        </w:rPr>
        <w:t xml:space="preserve"> </w:t>
      </w:r>
      <w:r>
        <w:t>to</w:t>
      </w:r>
      <w:r>
        <w:rPr>
          <w:spacing w:val="-8"/>
        </w:rPr>
        <w:t xml:space="preserve"> </w:t>
      </w:r>
      <w:r>
        <w:t>wake</w:t>
      </w:r>
      <w:r>
        <w:rPr>
          <w:spacing w:val="-10"/>
        </w:rPr>
        <w:t xml:space="preserve"> </w:t>
      </w:r>
      <w:r>
        <w:t>the</w:t>
      </w:r>
      <w:r>
        <w:rPr>
          <w:spacing w:val="-10"/>
        </w:rPr>
        <w:t xml:space="preserve"> </w:t>
      </w:r>
      <w:r>
        <w:t>dead.</w:t>
      </w:r>
      <w:r>
        <w:rPr>
          <w:spacing w:val="-8"/>
        </w:rPr>
        <w:t xml:space="preserve"> </w:t>
      </w:r>
      <w:r>
        <w:t>This</w:t>
      </w:r>
      <w:r>
        <w:rPr>
          <w:spacing w:val="-10"/>
        </w:rPr>
        <w:t xml:space="preserve"> </w:t>
      </w:r>
      <w:r>
        <w:t>time</w:t>
      </w:r>
      <w:r>
        <w:rPr>
          <w:spacing w:val="-10"/>
        </w:rPr>
        <w:t xml:space="preserve"> </w:t>
      </w:r>
      <w:r>
        <w:t>it</w:t>
      </w:r>
      <w:r>
        <w:rPr>
          <w:spacing w:val="-10"/>
        </w:rPr>
        <w:t xml:space="preserve"> </w:t>
      </w:r>
      <w:r>
        <w:t>was</w:t>
      </w:r>
      <w:r>
        <w:rPr>
          <w:spacing w:val="-8"/>
        </w:rPr>
        <w:t xml:space="preserve"> </w:t>
      </w:r>
      <w:r>
        <w:t>the</w:t>
      </w:r>
      <w:r>
        <w:rPr>
          <w:spacing w:val="-10"/>
        </w:rPr>
        <w:t xml:space="preserve"> </w:t>
      </w:r>
      <w:r>
        <w:t>postman</w:t>
      </w:r>
      <w:r>
        <w:rPr>
          <w:spacing w:val="-10"/>
        </w:rPr>
        <w:t xml:space="preserve"> </w:t>
      </w:r>
      <w:r>
        <w:t>and</w:t>
      </w:r>
      <w:r>
        <w:rPr>
          <w:spacing w:val="-8"/>
        </w:rPr>
        <w:t xml:space="preserve"> </w:t>
      </w:r>
      <w:r>
        <w:t>he wanted me to sign for a registered letter!(10分)</w:t>
      </w:r>
    </w:p>
    <w:p>
      <w:pPr>
        <w:pStyle w:val="4"/>
        <w:ind w:left="0"/>
      </w:pPr>
    </w:p>
    <w:p>
      <w:pPr>
        <w:pStyle w:val="4"/>
        <w:spacing w:before="8"/>
        <w:ind w:left="0"/>
      </w:pPr>
    </w:p>
    <w:p>
      <w:pPr>
        <w:pStyle w:val="7"/>
        <w:numPr>
          <w:ilvl w:val="0"/>
          <w:numId w:val="34"/>
        </w:numPr>
        <w:tabs>
          <w:tab w:val="left" w:pos="2716"/>
          <w:tab w:val="left" w:pos="3800"/>
          <w:tab w:val="left" w:pos="4698"/>
          <w:tab w:val="left" w:pos="5871"/>
        </w:tabs>
        <w:spacing w:before="0" w:after="0" w:line="275" w:lineRule="exact"/>
        <w:ind w:left="2716" w:right="0" w:hanging="360"/>
        <w:jc w:val="left"/>
        <w:rPr>
          <w:rFonts w:ascii="Times New Roman"/>
          <w:sz w:val="24"/>
        </w:rPr>
      </w:pPr>
      <w:r>
        <w:rPr>
          <w:rFonts w:ascii="Times New Roman"/>
          <w:sz w:val="24"/>
        </w:rPr>
        <w:t>A.sends</w:t>
      </w:r>
      <w:r>
        <w:rPr>
          <w:rFonts w:ascii="Times New Roman"/>
          <w:sz w:val="24"/>
        </w:rPr>
        <w:tab/>
      </w:r>
      <w:r>
        <w:rPr>
          <w:rFonts w:ascii="Times New Roman"/>
          <w:sz w:val="24"/>
        </w:rPr>
        <w:t>B.send</w:t>
      </w:r>
      <w:r>
        <w:rPr>
          <w:rFonts w:ascii="Times New Roman"/>
          <w:sz w:val="24"/>
        </w:rPr>
        <w:tab/>
      </w:r>
      <w:r>
        <w:rPr>
          <w:rFonts w:ascii="Times New Roman"/>
          <w:sz w:val="24"/>
        </w:rPr>
        <w:t>C.sending</w:t>
      </w:r>
      <w:r>
        <w:rPr>
          <w:rFonts w:ascii="Times New Roman"/>
          <w:sz w:val="24"/>
        </w:rPr>
        <w:tab/>
      </w:r>
      <w:r>
        <w:rPr>
          <w:rFonts w:ascii="Times New Roman"/>
          <w:sz w:val="24"/>
        </w:rPr>
        <w:t>D.sent</w:t>
      </w:r>
    </w:p>
    <w:p>
      <w:pPr>
        <w:pStyle w:val="7"/>
        <w:numPr>
          <w:ilvl w:val="0"/>
          <w:numId w:val="34"/>
        </w:numPr>
        <w:tabs>
          <w:tab w:val="left" w:pos="2716"/>
          <w:tab w:val="left" w:pos="3800"/>
          <w:tab w:val="left" w:pos="4698"/>
          <w:tab w:val="left" w:pos="5871"/>
        </w:tabs>
        <w:spacing w:before="0" w:after="0" w:line="275" w:lineRule="exact"/>
        <w:ind w:left="2716" w:right="0" w:hanging="360"/>
        <w:jc w:val="left"/>
        <w:rPr>
          <w:rFonts w:ascii="Times New Roman"/>
          <w:sz w:val="24"/>
        </w:rPr>
      </w:pPr>
      <w:r>
        <w:rPr>
          <w:rFonts w:ascii="Times New Roman"/>
          <w:sz w:val="24"/>
        </w:rPr>
        <w:t>A.at</w:t>
      </w:r>
      <w:r>
        <w:rPr>
          <w:rFonts w:ascii="Times New Roman"/>
          <w:sz w:val="24"/>
        </w:rPr>
        <w:tab/>
      </w:r>
      <w:r>
        <w:rPr>
          <w:rFonts w:ascii="Times New Roman"/>
          <w:sz w:val="24"/>
        </w:rPr>
        <w:t>B.in</w:t>
      </w:r>
      <w:r>
        <w:rPr>
          <w:rFonts w:ascii="Times New Roman"/>
          <w:sz w:val="24"/>
        </w:rPr>
        <w:tab/>
      </w:r>
      <w:r>
        <w:rPr>
          <w:rFonts w:ascii="Times New Roman"/>
          <w:sz w:val="24"/>
        </w:rPr>
        <w:t>C.on</w:t>
      </w:r>
      <w:r>
        <w:rPr>
          <w:rFonts w:ascii="Times New Roman"/>
          <w:sz w:val="24"/>
        </w:rPr>
        <w:tab/>
      </w:r>
      <w:r>
        <w:rPr>
          <w:rFonts w:ascii="Times New Roman"/>
          <w:sz w:val="24"/>
        </w:rPr>
        <w:t>D.off</w:t>
      </w:r>
    </w:p>
    <w:p>
      <w:pPr>
        <w:pStyle w:val="7"/>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A.made</w:t>
      </w:r>
      <w:r>
        <w:rPr>
          <w:rFonts w:ascii="Times New Roman"/>
          <w:sz w:val="24"/>
        </w:rPr>
        <w:tab/>
      </w:r>
      <w:r>
        <w:rPr>
          <w:rFonts w:ascii="Times New Roman"/>
          <w:sz w:val="24"/>
        </w:rPr>
        <w:t xml:space="preserve">B.make </w:t>
      </w:r>
      <w:r>
        <w:rPr>
          <w:rFonts w:ascii="Times New Roman"/>
          <w:spacing w:val="36"/>
          <w:sz w:val="24"/>
        </w:rPr>
        <w:t xml:space="preserve"> </w:t>
      </w:r>
      <w:r>
        <w:rPr>
          <w:rFonts w:ascii="Times New Roman"/>
          <w:sz w:val="24"/>
        </w:rPr>
        <w:t>C.making</w:t>
      </w:r>
      <w:r>
        <w:rPr>
          <w:rFonts w:ascii="Times New Roman"/>
          <w:sz w:val="24"/>
        </w:rPr>
        <w:tab/>
      </w:r>
      <w:r>
        <w:rPr>
          <w:rFonts w:ascii="Times New Roman"/>
          <w:sz w:val="24"/>
        </w:rPr>
        <w:t>D.makes</w:t>
      </w:r>
    </w:p>
    <w:p>
      <w:pPr>
        <w:pStyle w:val="7"/>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A.mix</w:t>
      </w:r>
      <w:r>
        <w:rPr>
          <w:rFonts w:ascii="Times New Roman"/>
          <w:sz w:val="24"/>
        </w:rPr>
        <w:tab/>
      </w:r>
      <w:r>
        <w:rPr>
          <w:rFonts w:ascii="Times New Roman"/>
          <w:sz w:val="24"/>
        </w:rPr>
        <w:t>B.mixed</w:t>
      </w:r>
      <w:r>
        <w:rPr>
          <w:rFonts w:ascii="Times New Roman"/>
          <w:spacing w:val="15"/>
          <w:sz w:val="24"/>
        </w:rPr>
        <w:t xml:space="preserve"> </w:t>
      </w:r>
      <w:r>
        <w:rPr>
          <w:rFonts w:ascii="Times New Roman"/>
          <w:sz w:val="24"/>
        </w:rPr>
        <w:t>C.to</w:t>
      </w:r>
      <w:r>
        <w:rPr>
          <w:rFonts w:ascii="Times New Roman"/>
          <w:spacing w:val="-3"/>
          <w:sz w:val="24"/>
        </w:rPr>
        <w:t xml:space="preserve"> </w:t>
      </w:r>
      <w:r>
        <w:rPr>
          <w:rFonts w:ascii="Times New Roman"/>
          <w:sz w:val="24"/>
        </w:rPr>
        <w:t>mix</w:t>
      </w:r>
      <w:r>
        <w:rPr>
          <w:rFonts w:ascii="Times New Roman"/>
          <w:sz w:val="24"/>
        </w:rPr>
        <w:tab/>
      </w:r>
      <w:r>
        <w:rPr>
          <w:rFonts w:ascii="Times New Roman"/>
          <w:sz w:val="24"/>
        </w:rPr>
        <w:t>D.mixing</w:t>
      </w:r>
    </w:p>
    <w:p>
      <w:pPr>
        <w:pStyle w:val="7"/>
        <w:numPr>
          <w:ilvl w:val="0"/>
          <w:numId w:val="34"/>
        </w:numPr>
        <w:tabs>
          <w:tab w:val="left" w:pos="2716"/>
        </w:tabs>
        <w:spacing w:before="0" w:after="0" w:line="240" w:lineRule="auto"/>
        <w:ind w:left="2716" w:right="0" w:hanging="360"/>
        <w:jc w:val="left"/>
        <w:rPr>
          <w:rFonts w:ascii="Times New Roman"/>
          <w:sz w:val="24"/>
        </w:rPr>
      </w:pPr>
      <w:r>
        <w:rPr>
          <w:rFonts w:ascii="Times New Roman"/>
          <w:sz w:val="24"/>
        </w:rPr>
        <w:t>A.covered B.cover C.covering D.to</w:t>
      </w:r>
      <w:r>
        <w:rPr>
          <w:rFonts w:ascii="Times New Roman"/>
          <w:spacing w:val="-9"/>
          <w:sz w:val="24"/>
        </w:rPr>
        <w:t xml:space="preserve"> </w:t>
      </w:r>
      <w:r>
        <w:rPr>
          <w:rFonts w:ascii="Times New Roman"/>
          <w:sz w:val="24"/>
        </w:rPr>
        <w:t>cover</w:t>
      </w:r>
    </w:p>
    <w:p>
      <w:pPr>
        <w:pStyle w:val="7"/>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A.over</w:t>
      </w:r>
      <w:r>
        <w:rPr>
          <w:rFonts w:ascii="Times New Roman"/>
          <w:sz w:val="24"/>
        </w:rPr>
        <w:tab/>
      </w:r>
      <w:r>
        <w:rPr>
          <w:rFonts w:ascii="Times New Roman"/>
          <w:sz w:val="24"/>
        </w:rPr>
        <w:t>B.up</w:t>
      </w:r>
      <w:r>
        <w:rPr>
          <w:rFonts w:ascii="Times New Roman"/>
          <w:sz w:val="24"/>
        </w:rPr>
        <w:tab/>
      </w:r>
      <w:r>
        <w:rPr>
          <w:rFonts w:ascii="Times New Roman"/>
          <w:sz w:val="24"/>
        </w:rPr>
        <w:t>C.down</w:t>
      </w:r>
      <w:r>
        <w:rPr>
          <w:rFonts w:ascii="Times New Roman"/>
          <w:sz w:val="24"/>
        </w:rPr>
        <w:tab/>
      </w:r>
      <w:r>
        <w:rPr>
          <w:rFonts w:ascii="Times New Roman"/>
          <w:sz w:val="24"/>
        </w:rPr>
        <w:t>D.on</w:t>
      </w:r>
    </w:p>
    <w:p>
      <w:pPr>
        <w:pStyle w:val="7"/>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A.when</w:t>
      </w:r>
      <w:r>
        <w:rPr>
          <w:rFonts w:ascii="Times New Roman"/>
          <w:sz w:val="24"/>
        </w:rPr>
        <w:tab/>
      </w:r>
      <w:r>
        <w:rPr>
          <w:rFonts w:ascii="Times New Roman"/>
          <w:sz w:val="24"/>
        </w:rPr>
        <w:t>B.where</w:t>
      </w:r>
      <w:r>
        <w:rPr>
          <w:rFonts w:ascii="Times New Roman"/>
          <w:spacing w:val="30"/>
          <w:sz w:val="24"/>
        </w:rPr>
        <w:t xml:space="preserve"> </w:t>
      </w:r>
      <w:r>
        <w:rPr>
          <w:rFonts w:ascii="Times New Roman"/>
          <w:sz w:val="24"/>
        </w:rPr>
        <w:t>C.what</w:t>
      </w:r>
      <w:r>
        <w:rPr>
          <w:rFonts w:ascii="Times New Roman"/>
          <w:sz w:val="24"/>
        </w:rPr>
        <w:tab/>
      </w:r>
      <w:r>
        <w:rPr>
          <w:rFonts w:ascii="Times New Roman"/>
          <w:sz w:val="24"/>
        </w:rPr>
        <w:t>D.how</w:t>
      </w:r>
    </w:p>
    <w:p>
      <w:pPr>
        <w:pStyle w:val="7"/>
        <w:numPr>
          <w:ilvl w:val="0"/>
          <w:numId w:val="34"/>
        </w:numPr>
        <w:tabs>
          <w:tab w:val="left" w:pos="2716"/>
          <w:tab w:val="left" w:pos="3800"/>
          <w:tab w:val="left" w:pos="5871"/>
        </w:tabs>
        <w:spacing w:before="0" w:after="0" w:line="240" w:lineRule="auto"/>
        <w:ind w:left="2716" w:right="0" w:hanging="360"/>
        <w:jc w:val="left"/>
        <w:rPr>
          <w:rFonts w:ascii="Times New Roman"/>
          <w:sz w:val="24"/>
        </w:rPr>
      </w:pPr>
      <w:r>
        <w:rPr>
          <w:rFonts w:ascii="Times New Roman"/>
          <w:sz w:val="24"/>
        </w:rPr>
        <w:t>A.took</w:t>
      </w:r>
      <w:r>
        <w:rPr>
          <w:rFonts w:ascii="Times New Roman"/>
          <w:sz w:val="24"/>
        </w:rPr>
        <w:tab/>
      </w:r>
      <w:r>
        <w:rPr>
          <w:rFonts w:ascii="Times New Roman"/>
          <w:sz w:val="24"/>
        </w:rPr>
        <w:t xml:space="preserve">B.made </w:t>
      </w:r>
      <w:r>
        <w:rPr>
          <w:rFonts w:ascii="Times New Roman"/>
          <w:spacing w:val="36"/>
          <w:sz w:val="24"/>
        </w:rPr>
        <w:t xml:space="preserve"> </w:t>
      </w:r>
      <w:r>
        <w:rPr>
          <w:rFonts w:ascii="Times New Roman"/>
          <w:sz w:val="24"/>
        </w:rPr>
        <w:t>C.had</w:t>
      </w:r>
      <w:r>
        <w:rPr>
          <w:rFonts w:ascii="Times New Roman"/>
          <w:sz w:val="24"/>
        </w:rPr>
        <w:tab/>
      </w:r>
      <w:r>
        <w:rPr>
          <w:rFonts w:ascii="Times New Roman"/>
          <w:sz w:val="24"/>
        </w:rPr>
        <w:t>D.let</w:t>
      </w:r>
    </w:p>
    <w:p>
      <w:pPr>
        <w:pStyle w:val="7"/>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A.over</w:t>
      </w:r>
      <w:r>
        <w:rPr>
          <w:rFonts w:ascii="Times New Roman"/>
          <w:sz w:val="24"/>
        </w:rPr>
        <w:tab/>
      </w:r>
      <w:r>
        <w:rPr>
          <w:rFonts w:ascii="Times New Roman"/>
          <w:sz w:val="24"/>
        </w:rPr>
        <w:t>B.with</w:t>
      </w:r>
      <w:r>
        <w:rPr>
          <w:rFonts w:ascii="Times New Roman"/>
          <w:sz w:val="24"/>
        </w:rPr>
        <w:tab/>
      </w:r>
      <w:r>
        <w:rPr>
          <w:rFonts w:ascii="Times New Roman"/>
          <w:sz w:val="24"/>
        </w:rPr>
        <w:t>C.on</w:t>
      </w:r>
      <w:r>
        <w:rPr>
          <w:rFonts w:ascii="Times New Roman"/>
          <w:sz w:val="24"/>
        </w:rPr>
        <w:tab/>
      </w:r>
      <w:r>
        <w:rPr>
          <w:rFonts w:ascii="Times New Roman"/>
          <w:sz w:val="24"/>
        </w:rPr>
        <w:t>D.at</w:t>
      </w:r>
    </w:p>
    <w:p>
      <w:pPr>
        <w:pStyle w:val="7"/>
        <w:numPr>
          <w:ilvl w:val="0"/>
          <w:numId w:val="34"/>
        </w:numPr>
        <w:tabs>
          <w:tab w:val="left" w:pos="2716"/>
          <w:tab w:val="left" w:pos="3800"/>
          <w:tab w:val="left" w:pos="4698"/>
          <w:tab w:val="left" w:pos="5871"/>
        </w:tabs>
        <w:spacing w:before="0" w:after="0" w:line="240" w:lineRule="auto"/>
        <w:ind w:left="2716" w:right="0" w:hanging="360"/>
        <w:jc w:val="left"/>
        <w:rPr>
          <w:rFonts w:ascii="Times New Roman"/>
          <w:sz w:val="24"/>
        </w:rPr>
      </w:pPr>
      <w:r>
        <w:rPr>
          <w:rFonts w:ascii="Times New Roman"/>
          <w:sz w:val="24"/>
        </w:rPr>
        <w:t>A.when</w:t>
      </w:r>
      <w:r>
        <w:rPr>
          <w:rFonts w:ascii="Times New Roman"/>
          <w:sz w:val="24"/>
        </w:rPr>
        <w:tab/>
      </w:r>
      <w:r>
        <w:rPr>
          <w:rFonts w:ascii="Times New Roman"/>
          <w:sz w:val="24"/>
        </w:rPr>
        <w:t>B.until</w:t>
      </w:r>
      <w:r>
        <w:rPr>
          <w:rFonts w:ascii="Times New Roman"/>
          <w:sz w:val="24"/>
        </w:rPr>
        <w:tab/>
      </w:r>
      <w:r>
        <w:rPr>
          <w:rFonts w:ascii="Times New Roman"/>
          <w:sz w:val="24"/>
        </w:rPr>
        <w:t>C.to</w:t>
      </w:r>
      <w:r>
        <w:rPr>
          <w:rFonts w:ascii="Times New Roman"/>
          <w:sz w:val="24"/>
        </w:rPr>
        <w:tab/>
      </w:r>
      <w:r>
        <w:rPr>
          <w:rFonts w:ascii="Times New Roman"/>
          <w:sz w:val="24"/>
        </w:rPr>
        <w:t>D.than</w:t>
      </w:r>
    </w:p>
    <w:p>
      <w:pPr>
        <w:pStyle w:val="4"/>
        <w:tabs>
          <w:tab w:val="left" w:pos="2519"/>
        </w:tabs>
        <w:spacing w:before="3"/>
      </w:pPr>
      <w:r>
        <w:t>答案：D;A;B;D;A;</w:t>
      </w:r>
      <w:r>
        <w:tab/>
      </w:r>
      <w:r>
        <w:t>B;A;A;C;D;</w:t>
      </w:r>
    </w:p>
    <w:p>
      <w:pPr>
        <w:rPr>
          <w:rFonts w:hint="eastAsia" w:eastAsiaTheme="minorEastAsia"/>
          <w:lang w:eastAsia="zh-CN"/>
        </w:rPr>
      </w:pPr>
    </w:p>
    <w:p>
      <w:pPr>
        <w:rPr>
          <w:rFonts w:hint="eastAsia"/>
        </w:rPr>
      </w:pPr>
    </w:p>
    <w:p>
      <w:pPr>
        <w:rPr>
          <w:rFonts w:hint="eastAsia"/>
        </w:rPr>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1、Jane has two brothers; one is John, and _______is Henry.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D．another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2、While________________, she wrote a novel.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college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C．she at 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at college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3、He ____________ to hear that the operation had been successful.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A．relieves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relieving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 relieved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D．relieved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4、The police were _________a valuable parcel of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A．expecting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C．expecting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D．expecting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6、I was busy __________ butter and flour.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D．mixing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A．been 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8、His father _____the car for two years.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D．has bought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 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10、I ____________ the voice of Helen Bates.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D．am 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12、Whose voice did she recognize? Helen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A．Bates’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C．Bates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D．Bate’s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13、Most of the things he loves were included ____ the list.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14、Are there __________ volunteers for a 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15、How long ago ____ his diet?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he begun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he beginning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he begin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D．did he begin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16、It was one of the most famous buldings in the world. It was one of the most famous _____ all buildings.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18、--________do you surf the Internet ? --Once a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far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D．death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20、They objected ____________ smoking in public places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21、He thought ____________ easy to get the tickets.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B．shorter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C．sooner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D．hurriedly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23、Where did he _____ the parcel?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A．hide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B．hidden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C．hid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D．hidding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24、If __________, please let me know by this evening.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possible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C．it 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D．possibility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25、Last summer he went to Italy. He was _______Italy last summer.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D．in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题目说明：词汇题：选择合适的词语填空。</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26、That morning there were policemen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A．here and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B．there and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C．up and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 and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27、They have come here __________to see you．</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purpose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average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fire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the whole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28、He________ that Tom had stolen his wallet.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D．said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29、Wipe up the mess with 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 cloth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D．clothes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persuaded him into ____________that plan.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A．giving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B．giving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C．giving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D．giving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31、Many people_____cigarette ends carelessly.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C．throw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D．throw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 was every embarrassed. He felt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A．shameful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D．uncomfortable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D．catches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34、This is the best dress 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 a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an display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 display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_____ some money on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C．serve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37、Last month he went to New York __________and had little time to visit friends.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business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foot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duty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38、He has a_______ record.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C．cleaning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little wooden house was ____________by the floods.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A．washed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C．washed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D．wash away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题目说明：翻译题：选择与英文句子相符的选项。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B．前首相温特沃兹.莱恩先生在最近的大选中被击败。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D．大选结束后，帕特里克来到了前首相的住处。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D．“在凶杀发生的时候，我正坐在8点钟开往伦敦的火车上。”那人说。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D．我喜欢在乡间旅行，但却不愿意迷路。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 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B．covering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26、I'll _____holiday next month.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 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27、You can sit here in your spare time.You can sit here when you’re 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A．studying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B．not 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D．reading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28、The doctor put him on a strict 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C．hospital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D．medicine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29、I paid him a visit. I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A．paid for a visit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B．did him a visit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C．visited him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 him visit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30、You should _____a report.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A．write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B．write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D．write 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31、Will those who agree with me please_____their hands?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A．risen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B．rise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C．raised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D．raise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32、I____ angry with him.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A．shouted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C．said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D．got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33、It _____ me half an hour to walk to the station.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D．brought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34、He’s been trying to get his room in order. He wants to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A．keep order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 it tidy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C．made order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D．keep it tidy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35、Does the bill _______a tip?</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A．include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B．contain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C．contained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D．included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36、You've surely made ____ worse.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A．problem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B．question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C．matter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D．things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37、She gazed at the carpet for some time. She _____ 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A．had a glimpse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B．glanced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C．stared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D．watched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38、I looked for my bag. I __________it.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A．tried to look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B．tried to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C．tried to 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D．tried to find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D．serve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40、You could do nothing.You couldn’t do_________.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A．anything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D．everything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选择下列句子正确的翻译。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41、Fishermen and sailors sometimes claim to have seen monsters in the sea.</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A．渔夫和水手们有时声称自己看到过海里的妖怪。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C．一些异常的生物偶尔会被冲到岸上来。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D．它们在海上却极少能被捕到。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42、Do you always catch such an early train?' asked the inspector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C．“您总是赶这样早的火车？”探长问。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D．“晚一点儿的车也能送您按时上班吗？”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D．我环视了一下身旁，惊奇地发现车里就只剩我一个乘客了。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44、Looking round, I realized with a shock that I was the only passenger left on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A．我喜欢在乡间旅行，但却不愿意迷路。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B．大选结束后，帕特里克来到了前首相的住处。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C．我的朋友帕特里克一直是莱恩先生的激进党的强烈反对者。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D．他现在退出了政界，到国外去了。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​Six men have been 46._______ in a mine for seventeen hours. If they are not brought to the surface soon they may 47._______ their lives. However, rescue operations are proving 48.________. If explosives are used, vibrations will cause the roof of the mine 49.________ collapse. Rescue workers are therefore drilling a hole 50.________ the north side of the mine. They intend to bring the men 51.________ in a special capsule. If there had not been a hard layer of rock beneath the soil, they would have completed the job in a few hours. As it is, they have been drilling 52.________ sixteen hours and they still have a long way to go. Meanwhile, a microphone, 53.________ was lowered into the mine two hours ago, has enabled the men to 54.________ in touch with their closest relatives. Though they are running 55.________ of food and drink, the men are cheerful and confident that they will get out soon. They have been told that rescue operations are progressing smoothly. If they knew how difficult it was to drill through the hard rock, they would lose heart.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A．trapped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B．trap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C．trapping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D．traps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C．rescue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D．lose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A．fine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B．difficult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C．smooth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D．easy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A．catch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D．over</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42、Do you always catch such an early train?' asked the inspector</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D．“您总是赶这样早的火车？”探长问。</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45、Fishermen and sailors sometimes claim to have seen monsters in the sea.</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A．它们在海上却极少能被捕到。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C．一些异常的生物偶尔会被冲到岸上来。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D．渔夫和水手们有时声称自己看到过海里的妖怪。</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1、I was wet all through _______a rainy day.</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4、There are many trees on _____side of the street now.</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A．all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B．both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C．each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D．two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5、_______ fast the boy ran!</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B．How 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C．What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D．How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9、-- Hello! May I speak to your father? -- Sorry, he ____ Hangzhou.</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A．has gone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B．has been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C．has been 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kern w:val="0"/>
          <w:sz w:val="21"/>
          <w:szCs w:val="21"/>
          <w:shd w:val="clear" w:fill="FFFFFF"/>
          <w:lang w:val="en-US" w:eastAsia="zh-CN" w:bidi="ar"/>
        </w:rPr>
      </w:pPr>
      <w:r>
        <w:rPr>
          <w:rFonts w:hint="eastAsia" w:ascii="微软雅黑" w:hAnsi="微软雅黑" w:eastAsia="微软雅黑" w:cs="微软雅黑"/>
          <w:i w:val="0"/>
          <w:caps w:val="0"/>
          <w:color w:val="333333"/>
          <w:spacing w:val="0"/>
          <w:kern w:val="0"/>
          <w:sz w:val="21"/>
          <w:szCs w:val="21"/>
          <w:shd w:val="clear" w:fill="FFFFFF"/>
          <w:lang w:val="en-US" w:eastAsia="zh-CN" w:bidi="ar"/>
        </w:rPr>
        <w:t>D．has come to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20、A new road _______ outside my house now.</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A．is building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B．is being 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C．is built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D．builds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26、You can get much _____about sports on the Internet.</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A．ticket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B．picture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C．book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kern w:val="0"/>
          <w:sz w:val="21"/>
          <w:szCs w:val="21"/>
          <w:shd w:val="clear" w:fill="F4FAFF"/>
          <w:lang w:val="en-US" w:eastAsia="zh-CN" w:bidi="ar"/>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D．</w:t>
      </w:r>
      <w:r>
        <w:rPr>
          <w:rFonts w:hint="eastAsia" w:ascii="微软雅黑" w:hAnsi="微软雅黑" w:eastAsia="微软雅黑" w:cs="微软雅黑"/>
          <w:b/>
          <w:i w:val="0"/>
          <w:color w:val="2484DE"/>
          <w:spacing w:val="0"/>
          <w:kern w:val="0"/>
          <w:sz w:val="21"/>
          <w:szCs w:val="21"/>
          <w:shd w:val="clear" w:fill="F4FAFF"/>
          <w:lang w:val="en-US" w:eastAsia="zh-CN" w:bidi="ar"/>
        </w:rPr>
        <w:t>I</w:t>
      </w:r>
      <w:r>
        <w:rPr>
          <w:rFonts w:hint="eastAsia" w:ascii="微软雅黑" w:hAnsi="微软雅黑" w:eastAsia="微软雅黑" w:cs="微软雅黑"/>
          <w:b/>
          <w:i w:val="0"/>
          <w:caps w:val="0"/>
          <w:color w:val="2484DE"/>
          <w:spacing w:val="0"/>
          <w:kern w:val="0"/>
          <w:sz w:val="21"/>
          <w:szCs w:val="21"/>
          <w:shd w:val="clear" w:fill="F4FAFF"/>
          <w:lang w:val="en-US" w:eastAsia="zh-CN" w:bidi="ar"/>
        </w:rPr>
        <w:t>nformation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kern w:val="0"/>
          <w:sz w:val="21"/>
          <w:szCs w:val="21"/>
          <w:shd w:val="clear" w:fill="F4FA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29、I got home from work very ______.</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B．lately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C．lattest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D．latter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37、Please come and________________my dog when I am in hospital.</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A．look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B．look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C．look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D．look</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i w:val="0"/>
          <w:caps w:val="0"/>
          <w:color w:val="444444"/>
          <w:spacing w:val="0"/>
          <w:sz w:val="22"/>
          <w:szCs w:val="22"/>
        </w:rPr>
      </w:pPr>
      <w:r>
        <w:rPr>
          <w:rFonts w:hint="eastAsia" w:ascii="微软雅黑" w:hAnsi="微软雅黑" w:eastAsia="微软雅黑" w:cs="微软雅黑"/>
          <w:b/>
          <w:i w:val="0"/>
          <w:caps w:val="0"/>
          <w:color w:val="444444"/>
          <w:spacing w:val="0"/>
          <w:kern w:val="0"/>
          <w:sz w:val="22"/>
          <w:szCs w:val="22"/>
          <w:shd w:val="clear" w:fill="FFFFFF"/>
          <w:lang w:val="en-US" w:eastAsia="zh-CN" w:bidi="ar"/>
        </w:rPr>
        <w:t>12、Why did you ________ silent at the dinner party?</w:t>
      </w:r>
      <w:r>
        <w:rPr>
          <w:rFonts w:hint="eastAsia" w:ascii="微软雅黑" w:hAnsi="微软雅黑" w:eastAsia="微软雅黑" w:cs="微软雅黑"/>
          <w:b w:val="0"/>
          <w:i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shd w:val="clear" w:fill="F4FAFF"/>
          <w:lang w:val="en-US" w:eastAsia="zh-CN" w:bidi="ar"/>
        </w:rPr>
        <w:t>A．remains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B．remain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C．be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shd w:val="clear" w:fill="FFFFFF"/>
          <w:lang w:val="en-US" w:eastAsia="zh-CN" w:bidi="ar"/>
        </w:rPr>
        <w:t>D．remained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2、_______, have you seen Harry in the past few days?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 the 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way</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C．In this 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D．By the way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5、-Excuse me sir, where is Room 301? -Just a minute .I’ll have Bob _____ you to your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A．shows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 show</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C．showing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D．show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12、When the teacher_______, the students_______in the classroom.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 coming in, were talking and shouting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B．came in, were talking and shouting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C．came in, talked and shouted</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D．was coming in, talked and shouted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15、Listen！Somebody was knocking_______the door.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 Shall we go to the cinema at half past three the day after tomorrow? — I am sorry, but I ________________.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A．will have a meeting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B．have a meeting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C．am having a meeting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D．will be having a meeting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19、What an interesting book! I don’t want to 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A．give back 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B．give to 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C．give it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D．give it back</w:t>
      </w:r>
    </w:p>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41、They always tell you what a picture is 'about'.</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C．它们就是些好看的图案。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D．我是个学艺术的学生，画了很多画。</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42、They were all hungry and the food smelled good.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43、In England, each person speaks a different language.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B．“您会很快学会英语的！”他说。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C．我感到奇怪。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D．我的老师从来不那样讲英语！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44、I repeated my question several times and at last he understood.</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B．他回答了，但他讲得既不慢也不清楚。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C．火车站很大，又黑又暗。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D．我不知道去饭店的路该怎么走，于是向一个搬运工打听。</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45、After a wonderful meal, they told stories and sang songs by the campfire.</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A．他们全都饿了，饭菜散发出阵阵香味。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D．睡袋既暖和又舒服，所以，他们都睡得很香。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sz w:val="18"/>
          <w:szCs w:val="18"/>
          <w:shd w:val="clear" w:fill="FFFFFF"/>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46、1.</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47、2.</w:t>
      </w:r>
      <w:r>
        <w:rPr>
          <w:rFonts w:hint="eastAsia" w:ascii="微软雅黑" w:hAnsi="微软雅黑" w:eastAsia="微软雅黑" w:cs="微软雅黑"/>
          <w:b/>
          <w:bCs/>
          <w:i w:val="0"/>
          <w:iCs w:val="0"/>
          <w:caps w:val="0"/>
          <w:color w:val="444444"/>
          <w:spacing w:val="0"/>
          <w:sz w:val="22"/>
          <w:szCs w:val="22"/>
          <w:shd w:val="clear" w:fill="FFFFFF"/>
        </w:rPr>
        <w:br w:type="textWrapping"/>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48、3.</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49、4.</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B．standing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C．stand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50、5.</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B．song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C．sing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51、6.</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52、7.</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B．off</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53、8.</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54、9.</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sz w:val="22"/>
          <w:szCs w:val="22"/>
          <w:shd w:val="clear" w:fill="FFFFFF"/>
        </w:rPr>
        <w:t>55、10.</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A．asking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C．asked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A．holds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B．catches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D．takes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22、I _______the book to you if I have time tomorrow.</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A．will return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C．have returned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D．return</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24、He stayed in bed until lunchtime. He went ___ bed late last night.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 sometimes ____ in bed until lunchtime.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 staying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D．stays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34、_______ fast the plane flies!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A．How 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 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39、_____ did Aunt Lucy come? By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41、They were all hungry and the food smelled good.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A．傍晚时分，孩子们在田野中央搭起了帐篷。</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C．但过了一阵子,天下起雨来。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D．这件事刚刚做完，他们就在篝火上烧起了饭。</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42、They always tell you what a picture is 'about'.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B．我是个学艺术的学生，画了很多画。</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C．有很多人装成很懂现代艺术的样子。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43、After a wonderful meal, they told stories and sang songs by the campfire.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A．他们全都饿了，饭菜散发出阵阵香味。</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B．睡袋既暖和又舒服，所以，他们都睡得很香。</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C．他们美美地吃了一顿饭后，就围在营火旁讲起了故事，唱起了歌。</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D．于是他们扑灭了篝火，钻进了帐篷。</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44、In England, each person speaks a different language.</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A．“您会很快学会英语的！”他说。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B．在英国，人们各自说着一种不同的语言。</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C．我的老师从来不那样讲英语！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D．我感到奇怪。</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45、I repeated my question several times and at last he understood.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A．他回答了，但他讲得既不慢也不清楚。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B．我把问话重复了很多遍。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C．我不知道去饭店的路该怎么走，于是向一个搬运工打听。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D．火车站很大，又黑又暗。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have just 1.________to a house in Bridge Street. Yesterday a beggar 2.________at my door. He 3.________ me for a meal and a glass of beer. In return for this, the beggar 4.________ on his head and 5.________songs. I gave him a meal. He ate the food and 6.________ the beer. Then he put a piece of cheese in his pocket and went 7.________. Later a neighbour told me 8.________him. Everybody knows him. His name is Percy Buttons. He calls 9.________every house in the street once a month and always 10.________ for a meal and a glass of beer.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46、1.</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A．moved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B．moved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47、2.</w:t>
      </w: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A．knocked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B．knocking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C．knocks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48、3.</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A．asks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C．asked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49、4.</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A．stand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B．stood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C．standing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50、5.</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B．sang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51、6.</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A．drank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B．drinking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C．drinks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52、7.</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53、8.</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54、9.</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55、10.</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B．asked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C．asks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1、Jane has two brothers; one is John, and _______is Henry.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 others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C．the other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D．another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2、While________________, she wrote a novel.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college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C．she at college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 at college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3、He ____________ to hear that the operation had been successful.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A．relieves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relieving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 relieved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D．relieved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4、The police were _________a valuable parcel of diamonds.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A．expecting for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B．waiting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C．expecting to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D．expecting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5、I ___ to Japan, and it is a nice country.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 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C．have been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6、I was busy __________ butter and flour.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 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D．mixing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7、He has_______since three days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A．been 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B．gone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C．gone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8、His father _____the car for two years.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B．bought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D．has bought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9、I have much____ money than he does.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 no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10、I ____________ the voice of Helen Bates.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A．recognized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B．was recognizing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 recognized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D．am recognized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11、The milk____ in his room.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B．are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C．was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12、Whose voice did she recognize? Helen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A．Bates’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C．Bates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D．Bate’s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13、Most of the things he loves were included ____ the list.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14、Are there __________ volunteers for a try?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A．some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B．much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D．any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15、How long ago ____ his diet?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A．has he begun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 he beginning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C．will he begin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D．did he begin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16、It was one of the most famous buldings in the world. It was one of the most famous _____ all buildings.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17、Children should not be allowed _______in the street because it is very dangerous.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 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C．played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D．playing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18、--________do you surf the Internet ? --Once a month.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A．How long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B．How far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 often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D．How soon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19、He ____ two years ago.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B．dying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C．dead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D．death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20、They objected ____________ smoking in public places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21、He thought ____________ easy to get the tickets.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D．its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22、They will travel faster. They will travel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A．more quickly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B．shorter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C．sooner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D．hurriedly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23、Where did he _____ the parcel?</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A．hide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B．hidden</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C．hid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D．hidding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24、If __________, please let me know by this evening.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A．is possible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C．it possible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D．possibility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25、Last summer he went to Italy. He was _______Italy last summer.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D．in</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br w:type="textWrapping"/>
      </w: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题目说明：词汇题：选择合适的词语填空。</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26、That morning there were policemen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A．here and there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B．there and 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C．up and 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 and up</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27、They have come here __________to see you．</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purpose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average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fire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the whole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28、He________ that Tom had stolen his wallet.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A．claimed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C．told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D．said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29、Wipe up the mess with 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A．clothing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B．cloth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 cloth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D．clothes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30、I persuaded him into ____________that plan.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A．giving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B．giving 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C．giving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D．giving off</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31、Many people_____cigarette ends carelessly.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B．throw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C．throw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D．throw away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32、He was every embarrassed. He felt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A．shameful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D．uncomfortable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33、He never _________any fish.</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A．takes hold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B．holds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D．catches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34、This is the best dress 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A．on a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the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an display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 display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35、I _____ some money on the book.</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B．paid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D．spent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C．serve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37、Last month he went to New York __________and had little time to visit friends.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A．on business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B．on foot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 display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 duty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38、He has a_______ record.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A．clean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B．clearing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C．cleaning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D．clear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39、You cannot fail to obey it. You can’t ________to do this.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A．refuse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B．withdraw</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C．resist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D．deny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40、The little wooden house was ____________by the floods.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A．washed away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B．washed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C．washed up</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D．wash away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题目说明：翻译题：选择与英文句子相符的选项。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41、I love travelling in the country, but I don't like losing my way.</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A．我的朋友帕特里克一直是莱恩先生的激进党的强烈反对者。</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B．前首相温特沃兹.莱恩先生在最近的大选中被击败。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C．他现在退出了政界，到国外去了。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D．大选结束后，帕特里克来到了前首相的住处。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43、'I suppose it would, but I never catch a later train.'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A．“您总是赶这样早的火车？”探长问。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C．“晚一点儿的车也能送您按时上班吗？”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D．“在凶杀发生的时候，我正坐在8点钟开往伦敦的火车上。”那人说。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B．我环视了一下身旁，惊奇地发现车里就只剩我一个乘客了。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45、'You'll have to get off here,' the conductor said. 'This is as far as we go.'</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A．“您得在这里下车，”售票员说，“我们的车就到此为止了。”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D．我喜欢在乡间旅行，但却不愿意迷路。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36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After breakfast, I 46._______ the children to school and then I went to the shops. It was still early when I returned home. The children were 47._______ school, my husband was at work and the house was quiet. So I decided to 48._______ some meat pies. In a short time I was busy 49._______ butter and flour and my hands were soon 50._______ with sticky pastry. At exactly that moment, the telephone rang. Nothing could have been more annoying. I picked 51._______ the receiver between two sticky fingers and was dismayed 52._______ I recognized the voice of Helen Bates. It 53._______ me ten minutes to persuade her to ring back later. At last I hung up the receiver. What a mess! There was pastry 54._______ my fingers, on the telephone, and on the doorknobs. I had no sooner got back to the kitchen 55._______ the doorbell rang loud enough to wake the dead. This time it was the postman and he wanted me to sign for a registered letter!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B．sending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C．sends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D．send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B．off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C．makes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A．mixed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B．mixing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C．mix</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D．to mix</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A．covered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B．covering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 cover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C．down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A．where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A．made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B．with</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D．until</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left="-141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begin"/>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instrText xml:space="preserve"> HYPERLINK "javascript:;" </w:instrText>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separate"/>
      </w:r>
      <w:r>
        <w:rPr>
          <w:rFonts w:hint="eastAsia" w:ascii="微软雅黑" w:hAnsi="微软雅黑" w:eastAsia="微软雅黑" w:cs="微软雅黑"/>
          <w:b/>
          <w:bCs/>
          <w:i w:val="0"/>
          <w:iCs w:val="0"/>
          <w:caps w:val="0"/>
          <w:color w:val="2484DE"/>
          <w:spacing w:val="0"/>
          <w:kern w:val="0"/>
          <w:sz w:val="21"/>
          <w:szCs w:val="21"/>
          <w:u w:val="none"/>
          <w:bdr w:val="single" w:color="2484DE" w:sz="6" w:space="0"/>
          <w:shd w:val="clear" w:fill="FFFFFF"/>
          <w:lang w:val="en-US" w:eastAsia="zh-CN" w:bidi="ar"/>
        </w:rPr>
        <w:fldChar w:fldCharType="end"/>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26、I'll _____holiday next month.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A．go</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B．go 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C．get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D．go to</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27、You can sit here in your spare time.You can sit here when you’re 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A．studying</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B．not 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C．working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D．reading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28、The doctor put him on a strict 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A．diet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B．plate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C．hospital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D．medicine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29、I paid him a visit. I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A．paid for a visit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B．did him a visit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C．visited him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D．made him visit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30、You should _____a report.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A．write 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B．write 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D．write 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31、Will those who agree with me please_____their hands?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A．risen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B．rise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C．raised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D．raise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32、I____ angry with him.</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A．shouted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B．spoke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C．said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D．got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33、It _____ me half an hour to walk to the station.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A．cost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B．took</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C．spent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D．brought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34、He’s been trying to get his room in order. He wants to 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A．keep order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B．make it tidy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C．made order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D．keep it tidy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35、Does the bill _______a tip?</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A．include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B．contain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C．contained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D．included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36、You've surely made ____ worse.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A．problem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B．question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C．matter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D．things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37、She gazed at the carpet for some time. She _____ 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A．had a glimpse of</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B．glanced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C．stared 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D．watched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38、I looked for my bag. I __________it.</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A．tried to look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B．tried to see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C．tried to look 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D．tried to find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39、I have been offered a job. They want to ________me a job.</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A．make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B．lend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C．give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D．serve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40、You could do nothing.You couldn’t do_________.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A．anything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B．something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C．nothing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D．everything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单选题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题目说明：翻译题: 选择下列句子正确的翻译。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41、Fishermen and sailors sometimes claim to have seen monsters in the sea.</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A．渔夫和水手们有时声称自己看到过海里的妖怪。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B．人们常常对水手们讲的故事付诸一笑。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C．一些异常的生物偶尔会被冲到岸上来。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D．它们在海上却极少能被捕到。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42、Do you always catch such an early train?' asked the inspector</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A．“我认为可以，但我从来不乘晚一点儿的车。”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B．“您没有注意到有什么异常情况发生吗？”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C．“您总是赶这样早的火车？”探长问。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D．“晚一点儿的车也能送您按时上班吗？”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43、'Well, in that case, I prefer to stay on the bus,' I answered.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A．“好吧，既然如此，我还是留在车上吧。”我回答说。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D．我环视了一下身旁，惊奇地发现车里就只剩我一个乘客了。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44、Looking round, I realized with a shock that I was the only passenger left on the bus.</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A．我喜欢在乡间旅行，但却不愿意迷路。</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B．我环视了一下身旁，惊奇地发现车里就只剩我一个乘客了。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D．我坐在汽车的前部，以便饱览农村风光。</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45、He is now retiring from political life and has gone abroad.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A．前首相温特沃兹.莱恩先生在最近的大选中被击败。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B．大选结束后，帕特里克来到了前首相的住处。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C．我的朋友帕特里克一直是莱恩先生的激进党的强烈反对者。</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D．他现在退出了政界，到国外去了。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76"/>
        <w:rPr>
          <w:b/>
          <w:bCs/>
          <w:sz w:val="24"/>
          <w:szCs w:val="24"/>
        </w:rPr>
      </w:pPr>
      <w:r>
        <w:rPr>
          <w:b/>
          <w:bCs/>
          <w:i w:val="0"/>
          <w:iCs w:val="0"/>
          <w:caps w:val="0"/>
          <w:color w:val="2484DE"/>
          <w:spacing w:val="0"/>
          <w:sz w:val="24"/>
          <w:szCs w:val="24"/>
          <w:shd w:val="clear" w:fill="FFFFFF"/>
        </w:rPr>
        <w:t>完型填空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270" w:lineRule="atLeast"/>
        <w:ind w:left="0" w:right="0" w:firstLine="0"/>
        <w:jc w:val="left"/>
        <w:rPr>
          <w:rFonts w:hint="eastAsia" w:ascii="微软雅黑" w:hAnsi="微软雅黑" w:eastAsia="微软雅黑" w:cs="微软雅黑"/>
          <w:i w:val="0"/>
          <w:iCs w:val="0"/>
          <w:caps w:val="0"/>
          <w:color w:val="666666"/>
          <w:spacing w:val="0"/>
          <w:sz w:val="18"/>
          <w:szCs w:val="18"/>
        </w:rPr>
      </w:pPr>
      <w:r>
        <w:rPr>
          <w:rFonts w:hint="eastAsia" w:ascii="微软雅黑" w:hAnsi="微软雅黑" w:eastAsia="微软雅黑" w:cs="微软雅黑"/>
          <w:i w:val="0"/>
          <w:iCs w:val="0"/>
          <w:caps w:val="0"/>
          <w:color w:val="666666"/>
          <w:spacing w:val="0"/>
          <w:kern w:val="0"/>
          <w:sz w:val="18"/>
          <w:szCs w:val="18"/>
          <w:shd w:val="clear" w:fill="FFFFFF"/>
          <w:lang w:val="en-US" w:eastAsia="zh-CN" w:bidi="ar"/>
        </w:rPr>
        <w:t>题目说明：读下列短文，选择适当的词语填空。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hint="eastAsia"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​Six men have been 46._______ in a mine for seventeen hours. If they are not brought to the surface soon they may 47._______ their lives. However, rescue operations are proving 48.________. If explosives are used, vibrations will cause the roof of the mine 49.________ collapse. Rescue workers are therefore drilling a hole 50.________ the north side of the mine. They intend to bring the men 51.________ in a special capsule. If there had not been a hard layer of rock beneath the soil, they would have completed the job in a few hours. As it is, they have been drilling 52.________ sixteen hours and they still have a long way to go. Meanwhile, a microphone, 53.________ was lowered into the mine two hours ago, has enabled the men to 54.________ in touch with their closest relatives. Though they are running 55.________ of food and drink, the men are cheerful and confident that they will get out soon. They have been told that rescue operations are progressing smoothly. If they knew how difficult it was to drill through the hard rock, they would lose heart.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 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A．trapped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B．trap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C．trapping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D．traps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 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A．have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B．own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C．rescue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D．lose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A．fine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B．difficult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C．smooth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D．easy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C．after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D．with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D．on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51、__________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B．up</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D．down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52、__________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A．over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B．in</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D．for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53、__________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A．that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C．which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D．where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54、__________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A．catch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B．stay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C．away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D．keep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55、__________</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A．across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B．out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C．at</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D．over</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37、I am determined to stay here. I _________ stay here.（2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A．decide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B．am will to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C．want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D．deciding</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38、Museums were built with the profits. They were built with the _____.（2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A．benefits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B．earnings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C．winnings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D．excesses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40、____ some mistakes,it is a good composition(作文).</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A．Except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B．Besides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C．Apart from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D．Beside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44、I went on an excursion recently, but my trip took me longer than I expected.</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A．最近我作了一次短途旅行，但这次旅行所花费的时间比我预计的要长。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B．我喜欢在乡间旅行，但却不愿意迷路。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C．我坐在汽车的前部，以便饱览农村风光。</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D．我环视了一下身旁，惊奇地发现车里就只剩我一个乘客了。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43、Last Tuesday he received a letter from the local police.（2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A．他焦虑了整整一个星期。</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B．上星期二他收到当地警察局的一封信，</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C．他要到警察局去一趟。</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D．他奇怪警察为什么找他，但昨天还是去了，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44、Bill works harder than Joe and grows more flowers and vegetables.（2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A．乔.桑德斯拥有我们镇上最漂亮的花园。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B．比尔.弗里斯的花园比乔的花园大。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C．比尔比乔也更为勤奋，种植的花卉和蔬菜也更多。</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D．乔的花园更富有情趣。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45、They cooked a meal over an open fire.（2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A．他们就在篝火上烧起了饭。</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B．傍晚时分，孩子们在田野中央搭起了帐篷。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C．于是他们扑灭了篝火，钻进了帐篷。</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D．他们全都饿了，饭菜散发出阵阵香味。</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14、He calls at every house in the street.He _________everyone.（2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A．visits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B．shouts 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C．calls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D．cries out at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15、He____a book from me a few days ago.（2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A．borrowed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B．take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C．lent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D．steal</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43、I always win a little prize for the worst garden in the town!（2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A．他修筑了一条条整洁的小路，并在一个池塘上架了一座小木桥。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B．我也喜欢花园，但我却不愿意辛勤劳动。</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C．每年的花园竞赛我也参加。</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D．我总因是镇上最劣的花园而获得一个小奖！</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44、He was amused too, because he never expected the bicycle to be found.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A．那位警察对他说，那辆自行车是5天前在400英里外的一个小村里发现的，</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B．他听到这个消息后，惊奇万分。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C．他又感到非常好笑，因为他从未指望那辆自行车还能找到。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D．这是20年前他还是一个15岁的孩子时被人偷走的！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am an art student and I paint a lot of pictures. Many people 1._____ that they understand modern art. They always tell you 2. _____ a picture is 'about'. Of course, many pictures are not 'about' anything. They are just pretty patterns. We like them 3.______ the same way that we like pretty curtain material. I think that young children often appreciate modern pictures 4.______ than anyone else. They notice 5.______. My sister is only seven, but she always tells me 6.______ my pictures are good or not. She 7.______ into my room yesterday.</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'8.______ are you doing?' she asked.</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'I'm 9.______ this picture on the wall,' I answered. 'It's a new one. Do you like it?'</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She looked at it critically 10.______ a moment. 'It's all right,' she said, 'but isn't it upside down?'</w:t>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br w:type="textWrapping"/>
      </w: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I looked at it again. She was right! It was!</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46、1（1.5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A．pretend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B．pretends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C．pretended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47、2（1.5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B．that</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C．what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48、3（1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B．over</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C．in</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49、4（1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A．better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B．good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50、5（1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A．better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B．less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C．more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51、6（1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A．why</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B．whethr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C．that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52、7（1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A．comes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B．came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C．come</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53、8（1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A．What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B．Why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54、9（1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A．hanging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B．hang</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C．hanged</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10、How much did you ________ for that dress?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A．spend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B．take</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C．pay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D．get</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11、Breakfast is the first ______ of the day.（2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A．meal</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B．food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C．dinner</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D．lunch</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12、Please move this chair. It is _______（2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A．in the 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B．on the 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C．in a way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D．on my way</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13、He made a big decision. He _________.（2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A．made up his mind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B．made a wish</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C．changed his mind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D．thought about it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37、——Hey, how are you getting with your girlfriend?—— ___________.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A．It’s none of your business!</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B．Dear me!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C．Take it easy.</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D．Enjoy yourself.</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39、A great number of students______ fond of films, but a good student seldom ______to the cinema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A．are,goes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B．is,goes</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C．are,go</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D．is,go</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40、He _______until it stopped raining.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A．waited</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B．didn't wait</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C．leave</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D．left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45、'It's all right,' she said, 'but isn't it upside down?'</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A．“还可以吧。”她说，“不过，是不是挂倒了？”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B．有很多人装成很懂现代艺术的样子。</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C．他们总是告诉你一幅画的“意思”是什么。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D．它们就是些好看的图案。</w:t>
      </w:r>
    </w:p>
    <w:p/>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3449320</wp:posOffset>
              </wp:positionH>
              <wp:positionV relativeFrom="page">
                <wp:posOffset>10077450</wp:posOffset>
              </wp:positionV>
              <wp:extent cx="659765" cy="151765"/>
              <wp:effectExtent l="0" t="0" r="0" b="0"/>
              <wp:wrapNone/>
              <wp:docPr id="3" name="文本框 3"/>
              <wp:cNvGraphicFramePr/>
              <a:graphic xmlns:a="http://schemas.openxmlformats.org/drawingml/2006/main">
                <a:graphicData uri="http://schemas.microsoft.com/office/word/2010/wordprocessingShape">
                  <wps:wsp>
                    <wps:cNvSpPr txBox="1"/>
                    <wps:spPr>
                      <a:xfrm>
                        <a:off x="0" y="0"/>
                        <a:ext cx="659765" cy="151765"/>
                      </a:xfrm>
                      <a:prstGeom prst="rect">
                        <a:avLst/>
                      </a:prstGeom>
                      <a:noFill/>
                      <a:ln>
                        <a:noFill/>
                      </a:ln>
                    </wps:spPr>
                    <wps:txbx>
                      <w:txbxContent>
                        <w:p>
                          <w:pPr>
                            <w:spacing w:before="0" w:line="239" w:lineRule="exact"/>
                            <w:ind w:left="20" w:right="0" w:firstLine="0"/>
                            <w:jc w:val="left"/>
                            <w:rPr>
                              <w:sz w:val="20"/>
                            </w:rPr>
                          </w:pPr>
                          <w:r>
                            <w:rPr>
                              <w:sz w:val="20"/>
                            </w:rPr>
                            <w:t xml:space="preserve">第 </w:t>
                          </w:r>
                          <w:r>
                            <w:fldChar w:fldCharType="begin"/>
                          </w:r>
                          <w:r>
                            <w:rPr>
                              <w:sz w:val="20"/>
                            </w:rPr>
                            <w:instrText xml:space="preserve"> PAGE </w:instrText>
                          </w:r>
                          <w:r>
                            <w:fldChar w:fldCharType="separate"/>
                          </w:r>
                          <w:r>
                            <w:t>1</w:t>
                          </w:r>
                          <w:r>
                            <w:fldChar w:fldCharType="end"/>
                          </w:r>
                          <w:r>
                            <w:rPr>
                              <w:sz w:val="20"/>
                            </w:rPr>
                            <w:t>/10 页</w:t>
                          </w:r>
                        </w:p>
                      </w:txbxContent>
                    </wps:txbx>
                    <wps:bodyPr lIns="0" tIns="0" rIns="0" bIns="0" upright="1"/>
                  </wps:wsp>
                </a:graphicData>
              </a:graphic>
            </wp:anchor>
          </w:drawing>
        </mc:Choice>
        <mc:Fallback>
          <w:pict>
            <v:shape id="_x0000_s1026" o:spid="_x0000_s1026" o:spt="202" type="#_x0000_t202" style="position:absolute;left:0pt;margin-left:271.6pt;margin-top:793.5pt;height:11.95pt;width:51.95pt;mso-position-horizontal-relative:page;mso-position-vertical-relative:page;z-index:-251657216;mso-width-relative:page;mso-height-relative:page;" filled="f" stroked="f" coordsize="21600,21600" o:gfxdata="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KeT0JtsAAAANAQAADwAAAAAAAAABACAAAAAiAAAAZHJzL2Rvd25yZXYueG1sUEsB&#10;AhQAFAAAAAgAh07iQFNcyvy5AQAAcQMAAA4AAAAAAAAAAQAgAAAAKgEAAGRycy9lMm9Eb2MueG1s&#10;UEsFBgAAAAAGAAYAWQEAAFUFAAAAAA==&#10;">
              <v:fill on="f" focussize="0,0"/>
              <v:stroke on="f"/>
              <v:imagedata o:title=""/>
              <o:lock v:ext="edit" aspectratio="f"/>
              <v:textbox inset="0mm,0mm,0mm,0mm">
                <w:txbxContent>
                  <w:p>
                    <w:pPr>
                      <w:spacing w:before="0" w:line="239" w:lineRule="exact"/>
                      <w:ind w:left="20" w:right="0" w:firstLine="0"/>
                      <w:jc w:val="left"/>
                      <w:rPr>
                        <w:sz w:val="20"/>
                      </w:rPr>
                    </w:pPr>
                    <w:r>
                      <w:rPr>
                        <w:sz w:val="20"/>
                      </w:rPr>
                      <w:t xml:space="preserve">第 </w:t>
                    </w:r>
                    <w:r>
                      <w:fldChar w:fldCharType="begin"/>
                    </w:r>
                    <w:r>
                      <w:rPr>
                        <w:sz w:val="20"/>
                      </w:rPr>
                      <w:instrText xml:space="preserve"> PAGE </w:instrText>
                    </w:r>
                    <w:r>
                      <w:fldChar w:fldCharType="separate"/>
                    </w:r>
                    <w:r>
                      <w:t>1</w:t>
                    </w:r>
                    <w:r>
                      <w:fldChar w:fldCharType="end"/>
                    </w:r>
                    <w:r>
                      <w:rPr>
                        <w:sz w:val="20"/>
                      </w:rPr>
                      <w:t>/10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3481705</wp:posOffset>
              </wp:positionH>
              <wp:positionV relativeFrom="page">
                <wp:posOffset>10077450</wp:posOffset>
              </wp:positionV>
              <wp:extent cx="596900" cy="151765"/>
              <wp:effectExtent l="0" t="0" r="0" b="0"/>
              <wp:wrapNone/>
              <wp:docPr id="2" name="文本框 2"/>
              <wp:cNvGraphicFramePr/>
              <a:graphic xmlns:a="http://schemas.openxmlformats.org/drawingml/2006/main">
                <a:graphicData uri="http://schemas.microsoft.com/office/word/2010/wordprocessingShape">
                  <wps:wsp>
                    <wps:cNvSpPr txBox="1"/>
                    <wps:spPr>
                      <a:xfrm>
                        <a:off x="0" y="0"/>
                        <a:ext cx="596900" cy="151765"/>
                      </a:xfrm>
                      <a:prstGeom prst="rect">
                        <a:avLst/>
                      </a:prstGeom>
                      <a:noFill/>
                      <a:ln>
                        <a:noFill/>
                      </a:ln>
                    </wps:spPr>
                    <wps:txbx>
                      <w:txbxContent>
                        <w:p>
                          <w:pPr>
                            <w:spacing w:before="0" w:line="239" w:lineRule="exact"/>
                            <w:ind w:left="20" w:right="0" w:firstLine="0"/>
                            <w:jc w:val="left"/>
                            <w:rPr>
                              <w:sz w:val="20"/>
                            </w:rPr>
                          </w:pPr>
                          <w:r>
                            <w:rPr>
                              <w:sz w:val="20"/>
                            </w:rPr>
                            <w:t xml:space="preserve">第 </w:t>
                          </w:r>
                          <w:r>
                            <w:fldChar w:fldCharType="begin"/>
                          </w:r>
                          <w:r>
                            <w:rPr>
                              <w:sz w:val="20"/>
                            </w:rPr>
                            <w:instrText xml:space="preserve"> PAGE </w:instrText>
                          </w:r>
                          <w:r>
                            <w:fldChar w:fldCharType="separate"/>
                          </w:r>
                          <w:r>
                            <w:t>1</w:t>
                          </w:r>
                          <w:r>
                            <w:fldChar w:fldCharType="end"/>
                          </w:r>
                          <w:r>
                            <w:rPr>
                              <w:sz w:val="20"/>
                            </w:rPr>
                            <w:t>/8 页</w:t>
                          </w:r>
                        </w:p>
                      </w:txbxContent>
                    </wps:txbx>
                    <wps:bodyPr lIns="0" tIns="0" rIns="0" bIns="0" upright="1"/>
                  </wps:wsp>
                </a:graphicData>
              </a:graphic>
            </wp:anchor>
          </w:drawing>
        </mc:Choice>
        <mc:Fallback>
          <w:pict>
            <v:shape id="_x0000_s1026" o:spid="_x0000_s1026" o:spt="202" type="#_x0000_t202" style="position:absolute;left:0pt;margin-left:274.15pt;margin-top:793.5pt;height:11.95pt;width:47pt;mso-position-horizontal-relative:page;mso-position-vertical-relative:page;z-index:-251657216;mso-width-relative:page;mso-height-relative:page;" filled="f" stroked="f" coordsize="21600,21600" o:gfxdata="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8/X+9sAAAANAQAADwAAAAAAAAABACAAAAAiAAAAZHJzL2Rvd25yZXYueG1sUEsB&#10;AhQAFAAAAAgAh07iQDOlLcS5AQAAcQMAAA4AAAAAAAAAAQAgAAAAKgEAAGRycy9lMm9Eb2MueG1s&#10;UEsFBgAAAAAGAAYAWQEAAFUFAAAAAA==&#10;">
              <v:fill on="f" focussize="0,0"/>
              <v:stroke on="f"/>
              <v:imagedata o:title=""/>
              <o:lock v:ext="edit" aspectratio="f"/>
              <v:textbox inset="0mm,0mm,0mm,0mm">
                <w:txbxContent>
                  <w:p>
                    <w:pPr>
                      <w:spacing w:before="0" w:line="239" w:lineRule="exact"/>
                      <w:ind w:left="20" w:right="0" w:firstLine="0"/>
                      <w:jc w:val="left"/>
                      <w:rPr>
                        <w:sz w:val="20"/>
                      </w:rPr>
                    </w:pPr>
                    <w:r>
                      <w:rPr>
                        <w:sz w:val="20"/>
                      </w:rPr>
                      <w:t xml:space="preserve">第 </w:t>
                    </w:r>
                    <w:r>
                      <w:fldChar w:fldCharType="begin"/>
                    </w:r>
                    <w:r>
                      <w:rPr>
                        <w:sz w:val="20"/>
                      </w:rPr>
                      <w:instrText xml:space="preserve"> PAGE </w:instrText>
                    </w:r>
                    <w:r>
                      <w:fldChar w:fldCharType="separate"/>
                    </w:r>
                    <w:r>
                      <w:t>1</w:t>
                    </w:r>
                    <w:r>
                      <w:fldChar w:fldCharType="end"/>
                    </w:r>
                    <w:r>
                      <w:rPr>
                        <w:sz w:val="20"/>
                      </w:rPr>
                      <w:t>/8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3481705</wp:posOffset>
              </wp:positionH>
              <wp:positionV relativeFrom="page">
                <wp:posOffset>10077450</wp:posOffset>
              </wp:positionV>
              <wp:extent cx="596900" cy="1517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96900" cy="151765"/>
                      </a:xfrm>
                      <a:prstGeom prst="rect">
                        <a:avLst/>
                      </a:prstGeom>
                      <a:noFill/>
                      <a:ln>
                        <a:noFill/>
                      </a:ln>
                    </wps:spPr>
                    <wps:txbx>
                      <w:txbxContent>
                        <w:p>
                          <w:pPr>
                            <w:spacing w:before="0" w:line="239" w:lineRule="exact"/>
                            <w:ind w:left="20" w:right="0" w:firstLine="0"/>
                            <w:jc w:val="left"/>
                            <w:rPr>
                              <w:sz w:val="20"/>
                            </w:rPr>
                          </w:pPr>
                          <w:r>
                            <w:rPr>
                              <w:sz w:val="20"/>
                            </w:rPr>
                            <w:t xml:space="preserve">第 </w:t>
                          </w:r>
                          <w:r>
                            <w:fldChar w:fldCharType="begin"/>
                          </w:r>
                          <w:r>
                            <w:rPr>
                              <w:sz w:val="20"/>
                            </w:rPr>
                            <w:instrText xml:space="preserve"> PAGE </w:instrText>
                          </w:r>
                          <w:r>
                            <w:fldChar w:fldCharType="separate"/>
                          </w:r>
                          <w:r>
                            <w:t>1</w:t>
                          </w:r>
                          <w:r>
                            <w:fldChar w:fldCharType="end"/>
                          </w:r>
                          <w:r>
                            <w:rPr>
                              <w:sz w:val="20"/>
                            </w:rPr>
                            <w:t>/8 页</w:t>
                          </w:r>
                        </w:p>
                      </w:txbxContent>
                    </wps:txbx>
                    <wps:bodyPr lIns="0" tIns="0" rIns="0" bIns="0" upright="1"/>
                  </wps:wsp>
                </a:graphicData>
              </a:graphic>
            </wp:anchor>
          </w:drawing>
        </mc:Choice>
        <mc:Fallback>
          <w:pict>
            <v:shape id="_x0000_s1026" o:spid="_x0000_s1026" o:spt="202" type="#_x0000_t202" style="position:absolute;left:0pt;margin-left:274.15pt;margin-top:793.5pt;height:11.95pt;width:47pt;mso-position-horizontal-relative:page;mso-position-vertical-relative:page;z-index:-251657216;mso-width-relative:page;mso-height-relative:page;" filled="f" stroked="f" coordsize="21600,21600" o:gfxdata="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P1/vbAAAADQEAAA8AAAAAAAAAAQAgAAAAIgAAAGRycy9kb3ducmV2LnhtbFBL&#10;AQIUABQAAAAIAIdO4kBtsSb6ugEAAHEDAAAOAAAAAAAAAAEAIAAAACoBAABkcnMvZTJvRG9jLnht&#10;bFBLBQYAAAAABgAGAFkBAABWBQAAAAA=&#10;">
              <v:fill on="f" focussize="0,0"/>
              <v:stroke on="f"/>
              <v:imagedata o:title=""/>
              <o:lock v:ext="edit" aspectratio="f"/>
              <v:textbox inset="0mm,0mm,0mm,0mm">
                <w:txbxContent>
                  <w:p>
                    <w:pPr>
                      <w:spacing w:before="0" w:line="239" w:lineRule="exact"/>
                      <w:ind w:left="20" w:right="0" w:firstLine="0"/>
                      <w:jc w:val="left"/>
                      <w:rPr>
                        <w:sz w:val="20"/>
                      </w:rPr>
                    </w:pPr>
                    <w:r>
                      <w:rPr>
                        <w:sz w:val="20"/>
                      </w:rPr>
                      <w:t xml:space="preserve">第 </w:t>
                    </w:r>
                    <w:r>
                      <w:fldChar w:fldCharType="begin"/>
                    </w:r>
                    <w:r>
                      <w:rPr>
                        <w:sz w:val="20"/>
                      </w:rPr>
                      <w:instrText xml:space="preserve"> PAGE </w:instrText>
                    </w:r>
                    <w:r>
                      <w:fldChar w:fldCharType="separate"/>
                    </w:r>
                    <w:r>
                      <w:t>1</w:t>
                    </w:r>
                    <w:r>
                      <w:fldChar w:fldCharType="end"/>
                    </w:r>
                    <w:r>
                      <w:rPr>
                        <w:sz w:val="20"/>
                      </w:rPr>
                      <w:t>/8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
    <w:nsid w:val="8461FADE"/>
    <w:multiLevelType w:val="multilevel"/>
    <w:tmpl w:val="8461FADE"/>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
    <w:nsid w:val="9239341B"/>
    <w:multiLevelType w:val="multilevel"/>
    <w:tmpl w:val="9239341B"/>
    <w:lvl w:ilvl="0" w:tentative="0">
      <w:start w:val="34"/>
      <w:numFmt w:val="decimal"/>
      <w:lvlText w:val="%1."/>
      <w:lvlJc w:val="left"/>
      <w:pPr>
        <w:ind w:left="119" w:hanging="361"/>
        <w:jc w:val="left"/>
      </w:pPr>
      <w:rPr>
        <w:rFonts w:hint="default" w:ascii="宋体" w:hAnsi="宋体" w:eastAsia="宋体" w:cs="宋体"/>
        <w:spacing w:val="-17"/>
        <w:w w:val="100"/>
        <w:sz w:val="22"/>
        <w:szCs w:val="22"/>
        <w:lang w:val="en-US" w:eastAsia="en-US" w:bidi="en-US"/>
      </w:rPr>
    </w:lvl>
    <w:lvl w:ilvl="1" w:tentative="0">
      <w:start w:val="0"/>
      <w:numFmt w:val="bullet"/>
      <w:lvlText w:val="•"/>
      <w:lvlJc w:val="left"/>
      <w:pPr>
        <w:ind w:left="1066" w:hanging="361"/>
      </w:pPr>
      <w:rPr>
        <w:rFonts w:hint="default"/>
        <w:lang w:val="en-US" w:eastAsia="en-US" w:bidi="en-US"/>
      </w:rPr>
    </w:lvl>
    <w:lvl w:ilvl="2" w:tentative="0">
      <w:start w:val="0"/>
      <w:numFmt w:val="bullet"/>
      <w:lvlText w:val="•"/>
      <w:lvlJc w:val="left"/>
      <w:pPr>
        <w:ind w:left="2013" w:hanging="361"/>
      </w:pPr>
      <w:rPr>
        <w:rFonts w:hint="default"/>
        <w:lang w:val="en-US" w:eastAsia="en-US" w:bidi="en-US"/>
      </w:rPr>
    </w:lvl>
    <w:lvl w:ilvl="3" w:tentative="0">
      <w:start w:val="0"/>
      <w:numFmt w:val="bullet"/>
      <w:lvlText w:val="•"/>
      <w:lvlJc w:val="left"/>
      <w:pPr>
        <w:ind w:left="2960" w:hanging="361"/>
      </w:pPr>
      <w:rPr>
        <w:rFonts w:hint="default"/>
        <w:lang w:val="en-US" w:eastAsia="en-US" w:bidi="en-US"/>
      </w:rPr>
    </w:lvl>
    <w:lvl w:ilvl="4" w:tentative="0">
      <w:start w:val="0"/>
      <w:numFmt w:val="bullet"/>
      <w:lvlText w:val="•"/>
      <w:lvlJc w:val="left"/>
      <w:pPr>
        <w:ind w:left="3906" w:hanging="361"/>
      </w:pPr>
      <w:rPr>
        <w:rFonts w:hint="default"/>
        <w:lang w:val="en-US" w:eastAsia="en-US" w:bidi="en-US"/>
      </w:rPr>
    </w:lvl>
    <w:lvl w:ilvl="5" w:tentative="0">
      <w:start w:val="0"/>
      <w:numFmt w:val="bullet"/>
      <w:lvlText w:val="•"/>
      <w:lvlJc w:val="left"/>
      <w:pPr>
        <w:ind w:left="4853" w:hanging="361"/>
      </w:pPr>
      <w:rPr>
        <w:rFonts w:hint="default"/>
        <w:lang w:val="en-US" w:eastAsia="en-US" w:bidi="en-US"/>
      </w:rPr>
    </w:lvl>
    <w:lvl w:ilvl="6" w:tentative="0">
      <w:start w:val="0"/>
      <w:numFmt w:val="bullet"/>
      <w:lvlText w:val="•"/>
      <w:lvlJc w:val="left"/>
      <w:pPr>
        <w:ind w:left="5800" w:hanging="361"/>
      </w:pPr>
      <w:rPr>
        <w:rFonts w:hint="default"/>
        <w:lang w:val="en-US" w:eastAsia="en-US" w:bidi="en-US"/>
      </w:rPr>
    </w:lvl>
    <w:lvl w:ilvl="7" w:tentative="0">
      <w:start w:val="0"/>
      <w:numFmt w:val="bullet"/>
      <w:lvlText w:val="•"/>
      <w:lvlJc w:val="left"/>
      <w:pPr>
        <w:ind w:left="6746" w:hanging="361"/>
      </w:pPr>
      <w:rPr>
        <w:rFonts w:hint="default"/>
        <w:lang w:val="en-US" w:eastAsia="en-US" w:bidi="en-US"/>
      </w:rPr>
    </w:lvl>
    <w:lvl w:ilvl="8" w:tentative="0">
      <w:start w:val="0"/>
      <w:numFmt w:val="bullet"/>
      <w:lvlText w:val="•"/>
      <w:lvlJc w:val="left"/>
      <w:pPr>
        <w:ind w:left="7693" w:hanging="361"/>
      </w:pPr>
      <w:rPr>
        <w:rFonts w:hint="default"/>
        <w:lang w:val="en-US" w:eastAsia="en-US" w:bidi="en-US"/>
      </w:rPr>
    </w:lvl>
  </w:abstractNum>
  <w:abstractNum w:abstractNumId="3">
    <w:nsid w:val="9288B902"/>
    <w:multiLevelType w:val="multilevel"/>
    <w:tmpl w:val="9288B902"/>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4">
    <w:nsid w:val="9C8AC8EF"/>
    <w:multiLevelType w:val="multilevel"/>
    <w:tmpl w:val="9C8AC8EF"/>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5">
    <w:nsid w:val="B0F1ACD9"/>
    <w:multiLevelType w:val="multilevel"/>
    <w:tmpl w:val="B0F1ACD9"/>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6">
    <w:nsid w:val="B5E306ED"/>
    <w:multiLevelType w:val="multilevel"/>
    <w:tmpl w:val="B5E306ED"/>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7">
    <w:nsid w:val="BE923771"/>
    <w:multiLevelType w:val="multilevel"/>
    <w:tmpl w:val="BE923771"/>
    <w:lvl w:ilvl="0" w:tentative="0">
      <w:start w:val="1"/>
      <w:numFmt w:val="upperLetter"/>
      <w:lvlText w:val="%1."/>
      <w:lvlJc w:val="left"/>
      <w:pPr>
        <w:ind w:left="119"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066" w:hanging="241"/>
      </w:pPr>
      <w:rPr>
        <w:rFonts w:hint="default"/>
        <w:lang w:val="en-US" w:eastAsia="en-US" w:bidi="en-US"/>
      </w:rPr>
    </w:lvl>
    <w:lvl w:ilvl="2" w:tentative="0">
      <w:start w:val="0"/>
      <w:numFmt w:val="bullet"/>
      <w:lvlText w:val="•"/>
      <w:lvlJc w:val="left"/>
      <w:pPr>
        <w:ind w:left="2013" w:hanging="241"/>
      </w:pPr>
      <w:rPr>
        <w:rFonts w:hint="default"/>
        <w:lang w:val="en-US" w:eastAsia="en-US" w:bidi="en-US"/>
      </w:rPr>
    </w:lvl>
    <w:lvl w:ilvl="3" w:tentative="0">
      <w:start w:val="0"/>
      <w:numFmt w:val="bullet"/>
      <w:lvlText w:val="•"/>
      <w:lvlJc w:val="left"/>
      <w:pPr>
        <w:ind w:left="2960" w:hanging="241"/>
      </w:pPr>
      <w:rPr>
        <w:rFonts w:hint="default"/>
        <w:lang w:val="en-US" w:eastAsia="en-US" w:bidi="en-US"/>
      </w:rPr>
    </w:lvl>
    <w:lvl w:ilvl="4" w:tentative="0">
      <w:start w:val="0"/>
      <w:numFmt w:val="bullet"/>
      <w:lvlText w:val="•"/>
      <w:lvlJc w:val="left"/>
      <w:pPr>
        <w:ind w:left="3906"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800" w:hanging="241"/>
      </w:pPr>
      <w:rPr>
        <w:rFonts w:hint="default"/>
        <w:lang w:val="en-US" w:eastAsia="en-US" w:bidi="en-US"/>
      </w:rPr>
    </w:lvl>
    <w:lvl w:ilvl="7" w:tentative="0">
      <w:start w:val="0"/>
      <w:numFmt w:val="bullet"/>
      <w:lvlText w:val="•"/>
      <w:lvlJc w:val="left"/>
      <w:pPr>
        <w:ind w:left="6746" w:hanging="241"/>
      </w:pPr>
      <w:rPr>
        <w:rFonts w:hint="default"/>
        <w:lang w:val="en-US" w:eastAsia="en-US" w:bidi="en-US"/>
      </w:rPr>
    </w:lvl>
    <w:lvl w:ilvl="8" w:tentative="0">
      <w:start w:val="0"/>
      <w:numFmt w:val="bullet"/>
      <w:lvlText w:val="•"/>
      <w:lvlJc w:val="left"/>
      <w:pPr>
        <w:ind w:left="7693" w:hanging="241"/>
      </w:pPr>
      <w:rPr>
        <w:rFonts w:hint="default"/>
        <w:lang w:val="en-US" w:eastAsia="en-US" w:bidi="en-US"/>
      </w:rPr>
    </w:lvl>
  </w:abstractNum>
  <w:abstractNum w:abstractNumId="8">
    <w:nsid w:val="BF205925"/>
    <w:multiLevelType w:val="multilevel"/>
    <w:tmpl w:val="BF205925"/>
    <w:lvl w:ilvl="0" w:tentative="0">
      <w:start w:val="23"/>
      <w:numFmt w:val="decimal"/>
      <w:lvlText w:val="%1."/>
      <w:lvlJc w:val="left"/>
      <w:pPr>
        <w:ind w:left="119" w:hanging="361"/>
        <w:jc w:val="left"/>
      </w:pPr>
      <w:rPr>
        <w:rFonts w:hint="default" w:ascii="宋体" w:hAnsi="宋体" w:eastAsia="宋体" w:cs="宋体"/>
        <w:spacing w:val="-17"/>
        <w:w w:val="100"/>
        <w:sz w:val="22"/>
        <w:szCs w:val="22"/>
        <w:lang w:val="en-US" w:eastAsia="en-US" w:bidi="en-US"/>
      </w:rPr>
    </w:lvl>
    <w:lvl w:ilvl="1" w:tentative="0">
      <w:start w:val="0"/>
      <w:numFmt w:val="bullet"/>
      <w:lvlText w:val="•"/>
      <w:lvlJc w:val="left"/>
      <w:pPr>
        <w:ind w:left="1066" w:hanging="361"/>
      </w:pPr>
      <w:rPr>
        <w:rFonts w:hint="default"/>
        <w:lang w:val="en-US" w:eastAsia="en-US" w:bidi="en-US"/>
      </w:rPr>
    </w:lvl>
    <w:lvl w:ilvl="2" w:tentative="0">
      <w:start w:val="0"/>
      <w:numFmt w:val="bullet"/>
      <w:lvlText w:val="•"/>
      <w:lvlJc w:val="left"/>
      <w:pPr>
        <w:ind w:left="2013" w:hanging="361"/>
      </w:pPr>
      <w:rPr>
        <w:rFonts w:hint="default"/>
        <w:lang w:val="en-US" w:eastAsia="en-US" w:bidi="en-US"/>
      </w:rPr>
    </w:lvl>
    <w:lvl w:ilvl="3" w:tentative="0">
      <w:start w:val="0"/>
      <w:numFmt w:val="bullet"/>
      <w:lvlText w:val="•"/>
      <w:lvlJc w:val="left"/>
      <w:pPr>
        <w:ind w:left="2960" w:hanging="361"/>
      </w:pPr>
      <w:rPr>
        <w:rFonts w:hint="default"/>
        <w:lang w:val="en-US" w:eastAsia="en-US" w:bidi="en-US"/>
      </w:rPr>
    </w:lvl>
    <w:lvl w:ilvl="4" w:tentative="0">
      <w:start w:val="0"/>
      <w:numFmt w:val="bullet"/>
      <w:lvlText w:val="•"/>
      <w:lvlJc w:val="left"/>
      <w:pPr>
        <w:ind w:left="3906" w:hanging="361"/>
      </w:pPr>
      <w:rPr>
        <w:rFonts w:hint="default"/>
        <w:lang w:val="en-US" w:eastAsia="en-US" w:bidi="en-US"/>
      </w:rPr>
    </w:lvl>
    <w:lvl w:ilvl="5" w:tentative="0">
      <w:start w:val="0"/>
      <w:numFmt w:val="bullet"/>
      <w:lvlText w:val="•"/>
      <w:lvlJc w:val="left"/>
      <w:pPr>
        <w:ind w:left="4853" w:hanging="361"/>
      </w:pPr>
      <w:rPr>
        <w:rFonts w:hint="default"/>
        <w:lang w:val="en-US" w:eastAsia="en-US" w:bidi="en-US"/>
      </w:rPr>
    </w:lvl>
    <w:lvl w:ilvl="6" w:tentative="0">
      <w:start w:val="0"/>
      <w:numFmt w:val="bullet"/>
      <w:lvlText w:val="•"/>
      <w:lvlJc w:val="left"/>
      <w:pPr>
        <w:ind w:left="5800" w:hanging="361"/>
      </w:pPr>
      <w:rPr>
        <w:rFonts w:hint="default"/>
        <w:lang w:val="en-US" w:eastAsia="en-US" w:bidi="en-US"/>
      </w:rPr>
    </w:lvl>
    <w:lvl w:ilvl="7" w:tentative="0">
      <w:start w:val="0"/>
      <w:numFmt w:val="bullet"/>
      <w:lvlText w:val="•"/>
      <w:lvlJc w:val="left"/>
      <w:pPr>
        <w:ind w:left="6746" w:hanging="361"/>
      </w:pPr>
      <w:rPr>
        <w:rFonts w:hint="default"/>
        <w:lang w:val="en-US" w:eastAsia="en-US" w:bidi="en-US"/>
      </w:rPr>
    </w:lvl>
    <w:lvl w:ilvl="8" w:tentative="0">
      <w:start w:val="0"/>
      <w:numFmt w:val="bullet"/>
      <w:lvlText w:val="•"/>
      <w:lvlJc w:val="left"/>
      <w:pPr>
        <w:ind w:left="7693" w:hanging="361"/>
      </w:pPr>
      <w:rPr>
        <w:rFonts w:hint="default"/>
        <w:lang w:val="en-US" w:eastAsia="en-US" w:bidi="en-US"/>
      </w:rPr>
    </w:lvl>
  </w:abstractNum>
  <w:abstractNum w:abstractNumId="9">
    <w:nsid w:val="C8879AEF"/>
    <w:multiLevelType w:val="multilevel"/>
    <w:tmpl w:val="C8879AEF"/>
    <w:lvl w:ilvl="0" w:tentative="0">
      <w:start w:val="2"/>
      <w:numFmt w:val="upperLetter"/>
      <w:lvlText w:val="%1."/>
      <w:lvlJc w:val="left"/>
      <w:pPr>
        <w:ind w:left="119" w:hanging="241"/>
        <w:jc w:val="left"/>
      </w:pPr>
      <w:rPr>
        <w:rFonts w:hint="default" w:ascii="宋体" w:hAnsi="宋体" w:eastAsia="宋体" w:cs="宋体"/>
        <w:spacing w:val="-9"/>
        <w:w w:val="100"/>
        <w:sz w:val="22"/>
        <w:szCs w:val="22"/>
        <w:lang w:val="en-US" w:eastAsia="en-US" w:bidi="en-US"/>
      </w:rPr>
    </w:lvl>
    <w:lvl w:ilvl="1" w:tentative="0">
      <w:start w:val="0"/>
      <w:numFmt w:val="bullet"/>
      <w:lvlText w:val="•"/>
      <w:lvlJc w:val="left"/>
      <w:pPr>
        <w:ind w:left="1066" w:hanging="241"/>
      </w:pPr>
      <w:rPr>
        <w:rFonts w:hint="default"/>
        <w:lang w:val="en-US" w:eastAsia="en-US" w:bidi="en-US"/>
      </w:rPr>
    </w:lvl>
    <w:lvl w:ilvl="2" w:tentative="0">
      <w:start w:val="0"/>
      <w:numFmt w:val="bullet"/>
      <w:lvlText w:val="•"/>
      <w:lvlJc w:val="left"/>
      <w:pPr>
        <w:ind w:left="2013" w:hanging="241"/>
      </w:pPr>
      <w:rPr>
        <w:rFonts w:hint="default"/>
        <w:lang w:val="en-US" w:eastAsia="en-US" w:bidi="en-US"/>
      </w:rPr>
    </w:lvl>
    <w:lvl w:ilvl="3" w:tentative="0">
      <w:start w:val="0"/>
      <w:numFmt w:val="bullet"/>
      <w:lvlText w:val="•"/>
      <w:lvlJc w:val="left"/>
      <w:pPr>
        <w:ind w:left="2960" w:hanging="241"/>
      </w:pPr>
      <w:rPr>
        <w:rFonts w:hint="default"/>
        <w:lang w:val="en-US" w:eastAsia="en-US" w:bidi="en-US"/>
      </w:rPr>
    </w:lvl>
    <w:lvl w:ilvl="4" w:tentative="0">
      <w:start w:val="0"/>
      <w:numFmt w:val="bullet"/>
      <w:lvlText w:val="•"/>
      <w:lvlJc w:val="left"/>
      <w:pPr>
        <w:ind w:left="3906"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800" w:hanging="241"/>
      </w:pPr>
      <w:rPr>
        <w:rFonts w:hint="default"/>
        <w:lang w:val="en-US" w:eastAsia="en-US" w:bidi="en-US"/>
      </w:rPr>
    </w:lvl>
    <w:lvl w:ilvl="7" w:tentative="0">
      <w:start w:val="0"/>
      <w:numFmt w:val="bullet"/>
      <w:lvlText w:val="•"/>
      <w:lvlJc w:val="left"/>
      <w:pPr>
        <w:ind w:left="6746" w:hanging="241"/>
      </w:pPr>
      <w:rPr>
        <w:rFonts w:hint="default"/>
        <w:lang w:val="en-US" w:eastAsia="en-US" w:bidi="en-US"/>
      </w:rPr>
    </w:lvl>
    <w:lvl w:ilvl="8" w:tentative="0">
      <w:start w:val="0"/>
      <w:numFmt w:val="bullet"/>
      <w:lvlText w:val="•"/>
      <w:lvlJc w:val="left"/>
      <w:pPr>
        <w:ind w:left="7693" w:hanging="241"/>
      </w:pPr>
      <w:rPr>
        <w:rFonts w:hint="default"/>
        <w:lang w:val="en-US" w:eastAsia="en-US" w:bidi="en-US"/>
      </w:rPr>
    </w:lvl>
  </w:abstractNum>
  <w:abstractNum w:abstractNumId="10">
    <w:nsid w:val="CF092B84"/>
    <w:multiLevelType w:val="multilevel"/>
    <w:tmpl w:val="CF092B84"/>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1">
    <w:nsid w:val="D7F9FE59"/>
    <w:multiLevelType w:val="multilevel"/>
    <w:tmpl w:val="D7F9FE59"/>
    <w:lvl w:ilvl="0" w:tentative="0">
      <w:start w:val="1"/>
      <w:numFmt w:val="decimal"/>
      <w:lvlText w:val="%1."/>
      <w:lvlJc w:val="left"/>
      <w:pPr>
        <w:ind w:left="119" w:hanging="241"/>
        <w:jc w:val="left"/>
      </w:pPr>
      <w:rPr>
        <w:rFonts w:hint="default" w:ascii="宋体" w:hAnsi="宋体" w:eastAsia="宋体" w:cs="宋体"/>
        <w:spacing w:val="-16"/>
        <w:w w:val="100"/>
        <w:sz w:val="22"/>
        <w:szCs w:val="22"/>
        <w:lang w:val="en-US" w:eastAsia="en-US" w:bidi="en-US"/>
      </w:rPr>
    </w:lvl>
    <w:lvl w:ilvl="1" w:tentative="0">
      <w:start w:val="0"/>
      <w:numFmt w:val="bullet"/>
      <w:lvlText w:val="•"/>
      <w:lvlJc w:val="left"/>
      <w:pPr>
        <w:ind w:left="1066" w:hanging="241"/>
      </w:pPr>
      <w:rPr>
        <w:rFonts w:hint="default"/>
        <w:lang w:val="en-US" w:eastAsia="en-US" w:bidi="en-US"/>
      </w:rPr>
    </w:lvl>
    <w:lvl w:ilvl="2" w:tentative="0">
      <w:start w:val="0"/>
      <w:numFmt w:val="bullet"/>
      <w:lvlText w:val="•"/>
      <w:lvlJc w:val="left"/>
      <w:pPr>
        <w:ind w:left="2013" w:hanging="241"/>
      </w:pPr>
      <w:rPr>
        <w:rFonts w:hint="default"/>
        <w:lang w:val="en-US" w:eastAsia="en-US" w:bidi="en-US"/>
      </w:rPr>
    </w:lvl>
    <w:lvl w:ilvl="3" w:tentative="0">
      <w:start w:val="0"/>
      <w:numFmt w:val="bullet"/>
      <w:lvlText w:val="•"/>
      <w:lvlJc w:val="left"/>
      <w:pPr>
        <w:ind w:left="2960" w:hanging="241"/>
      </w:pPr>
      <w:rPr>
        <w:rFonts w:hint="default"/>
        <w:lang w:val="en-US" w:eastAsia="en-US" w:bidi="en-US"/>
      </w:rPr>
    </w:lvl>
    <w:lvl w:ilvl="4" w:tentative="0">
      <w:start w:val="0"/>
      <w:numFmt w:val="bullet"/>
      <w:lvlText w:val="•"/>
      <w:lvlJc w:val="left"/>
      <w:pPr>
        <w:ind w:left="3906"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800" w:hanging="241"/>
      </w:pPr>
      <w:rPr>
        <w:rFonts w:hint="default"/>
        <w:lang w:val="en-US" w:eastAsia="en-US" w:bidi="en-US"/>
      </w:rPr>
    </w:lvl>
    <w:lvl w:ilvl="7" w:tentative="0">
      <w:start w:val="0"/>
      <w:numFmt w:val="bullet"/>
      <w:lvlText w:val="•"/>
      <w:lvlJc w:val="left"/>
      <w:pPr>
        <w:ind w:left="6746" w:hanging="241"/>
      </w:pPr>
      <w:rPr>
        <w:rFonts w:hint="default"/>
        <w:lang w:val="en-US" w:eastAsia="en-US" w:bidi="en-US"/>
      </w:rPr>
    </w:lvl>
    <w:lvl w:ilvl="8" w:tentative="0">
      <w:start w:val="0"/>
      <w:numFmt w:val="bullet"/>
      <w:lvlText w:val="•"/>
      <w:lvlJc w:val="left"/>
      <w:pPr>
        <w:ind w:left="7693" w:hanging="241"/>
      </w:pPr>
      <w:rPr>
        <w:rFonts w:hint="default"/>
        <w:lang w:val="en-US" w:eastAsia="en-US" w:bidi="en-US"/>
      </w:rPr>
    </w:lvl>
  </w:abstractNum>
  <w:abstractNum w:abstractNumId="12">
    <w:nsid w:val="DCBA6B53"/>
    <w:multiLevelType w:val="multilevel"/>
    <w:tmpl w:val="DCBA6B53"/>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3">
    <w:nsid w:val="F4B5D9F5"/>
    <w:multiLevelType w:val="multilevel"/>
    <w:tmpl w:val="F4B5D9F5"/>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4">
    <w:nsid w:val="0053208E"/>
    <w:multiLevelType w:val="multilevel"/>
    <w:tmpl w:val="0053208E"/>
    <w:lvl w:ilvl="0" w:tentative="0">
      <w:start w:val="9"/>
      <w:numFmt w:val="decimal"/>
      <w:lvlText w:val="%1."/>
      <w:lvlJc w:val="left"/>
      <w:pPr>
        <w:ind w:left="119" w:hanging="241"/>
        <w:jc w:val="left"/>
      </w:pPr>
      <w:rPr>
        <w:rFonts w:hint="default" w:ascii="宋体" w:hAnsi="宋体" w:eastAsia="宋体" w:cs="宋体"/>
        <w:spacing w:val="-16"/>
        <w:w w:val="100"/>
        <w:sz w:val="22"/>
        <w:szCs w:val="22"/>
        <w:lang w:val="en-US" w:eastAsia="en-US" w:bidi="en-US"/>
      </w:rPr>
    </w:lvl>
    <w:lvl w:ilvl="1" w:tentative="0">
      <w:start w:val="0"/>
      <w:numFmt w:val="bullet"/>
      <w:lvlText w:val="•"/>
      <w:lvlJc w:val="left"/>
      <w:pPr>
        <w:ind w:left="1066" w:hanging="241"/>
      </w:pPr>
      <w:rPr>
        <w:rFonts w:hint="default"/>
        <w:lang w:val="en-US" w:eastAsia="en-US" w:bidi="en-US"/>
      </w:rPr>
    </w:lvl>
    <w:lvl w:ilvl="2" w:tentative="0">
      <w:start w:val="0"/>
      <w:numFmt w:val="bullet"/>
      <w:lvlText w:val="•"/>
      <w:lvlJc w:val="left"/>
      <w:pPr>
        <w:ind w:left="2013" w:hanging="241"/>
      </w:pPr>
      <w:rPr>
        <w:rFonts w:hint="default"/>
        <w:lang w:val="en-US" w:eastAsia="en-US" w:bidi="en-US"/>
      </w:rPr>
    </w:lvl>
    <w:lvl w:ilvl="3" w:tentative="0">
      <w:start w:val="0"/>
      <w:numFmt w:val="bullet"/>
      <w:lvlText w:val="•"/>
      <w:lvlJc w:val="left"/>
      <w:pPr>
        <w:ind w:left="2960" w:hanging="241"/>
      </w:pPr>
      <w:rPr>
        <w:rFonts w:hint="default"/>
        <w:lang w:val="en-US" w:eastAsia="en-US" w:bidi="en-US"/>
      </w:rPr>
    </w:lvl>
    <w:lvl w:ilvl="4" w:tentative="0">
      <w:start w:val="0"/>
      <w:numFmt w:val="bullet"/>
      <w:lvlText w:val="•"/>
      <w:lvlJc w:val="left"/>
      <w:pPr>
        <w:ind w:left="3906"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800" w:hanging="241"/>
      </w:pPr>
      <w:rPr>
        <w:rFonts w:hint="default"/>
        <w:lang w:val="en-US" w:eastAsia="en-US" w:bidi="en-US"/>
      </w:rPr>
    </w:lvl>
    <w:lvl w:ilvl="7" w:tentative="0">
      <w:start w:val="0"/>
      <w:numFmt w:val="bullet"/>
      <w:lvlText w:val="•"/>
      <w:lvlJc w:val="left"/>
      <w:pPr>
        <w:ind w:left="6746" w:hanging="241"/>
      </w:pPr>
      <w:rPr>
        <w:rFonts w:hint="default"/>
        <w:lang w:val="en-US" w:eastAsia="en-US" w:bidi="en-US"/>
      </w:rPr>
    </w:lvl>
    <w:lvl w:ilvl="8" w:tentative="0">
      <w:start w:val="0"/>
      <w:numFmt w:val="bullet"/>
      <w:lvlText w:val="•"/>
      <w:lvlJc w:val="left"/>
      <w:pPr>
        <w:ind w:left="7693" w:hanging="241"/>
      </w:pPr>
      <w:rPr>
        <w:rFonts w:hint="default"/>
        <w:lang w:val="en-US" w:eastAsia="en-US" w:bidi="en-US"/>
      </w:rPr>
    </w:lvl>
  </w:abstractNum>
  <w:abstractNum w:abstractNumId="15">
    <w:nsid w:val="0248C179"/>
    <w:multiLevelType w:val="multilevel"/>
    <w:tmpl w:val="0248C179"/>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6">
    <w:nsid w:val="03D62ECE"/>
    <w:multiLevelType w:val="multilevel"/>
    <w:tmpl w:val="03D62ECE"/>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7">
    <w:nsid w:val="0E640482"/>
    <w:multiLevelType w:val="multilevel"/>
    <w:tmpl w:val="0E640482"/>
    <w:lvl w:ilvl="0" w:tentative="0">
      <w:start w:val="9"/>
      <w:numFmt w:val="decimal"/>
      <w:lvlText w:val="%1."/>
      <w:lvlJc w:val="left"/>
      <w:pPr>
        <w:ind w:left="119" w:hanging="241"/>
        <w:jc w:val="left"/>
      </w:pPr>
      <w:rPr>
        <w:rFonts w:hint="default" w:ascii="宋体" w:hAnsi="宋体" w:eastAsia="宋体" w:cs="宋体"/>
        <w:spacing w:val="-7"/>
        <w:w w:val="100"/>
        <w:sz w:val="22"/>
        <w:szCs w:val="22"/>
        <w:lang w:val="en-US" w:eastAsia="en-US" w:bidi="en-US"/>
      </w:rPr>
    </w:lvl>
    <w:lvl w:ilvl="1" w:tentative="0">
      <w:start w:val="0"/>
      <w:numFmt w:val="bullet"/>
      <w:lvlText w:val="•"/>
      <w:lvlJc w:val="left"/>
      <w:pPr>
        <w:ind w:left="371" w:hanging="241"/>
      </w:pPr>
      <w:rPr>
        <w:rFonts w:hint="default"/>
        <w:lang w:val="en-US" w:eastAsia="en-US" w:bidi="en-US"/>
      </w:rPr>
    </w:lvl>
    <w:lvl w:ilvl="2" w:tentative="0">
      <w:start w:val="0"/>
      <w:numFmt w:val="bullet"/>
      <w:lvlText w:val="•"/>
      <w:lvlJc w:val="left"/>
      <w:pPr>
        <w:ind w:left="623" w:hanging="241"/>
      </w:pPr>
      <w:rPr>
        <w:rFonts w:hint="default"/>
        <w:lang w:val="en-US" w:eastAsia="en-US" w:bidi="en-US"/>
      </w:rPr>
    </w:lvl>
    <w:lvl w:ilvl="3" w:tentative="0">
      <w:start w:val="0"/>
      <w:numFmt w:val="bullet"/>
      <w:lvlText w:val="•"/>
      <w:lvlJc w:val="left"/>
      <w:pPr>
        <w:ind w:left="875" w:hanging="241"/>
      </w:pPr>
      <w:rPr>
        <w:rFonts w:hint="default"/>
        <w:lang w:val="en-US" w:eastAsia="en-US" w:bidi="en-US"/>
      </w:rPr>
    </w:lvl>
    <w:lvl w:ilvl="4" w:tentative="0">
      <w:start w:val="0"/>
      <w:numFmt w:val="bullet"/>
      <w:lvlText w:val="•"/>
      <w:lvlJc w:val="left"/>
      <w:pPr>
        <w:ind w:left="1127" w:hanging="241"/>
      </w:pPr>
      <w:rPr>
        <w:rFonts w:hint="default"/>
        <w:lang w:val="en-US" w:eastAsia="en-US" w:bidi="en-US"/>
      </w:rPr>
    </w:lvl>
    <w:lvl w:ilvl="5" w:tentative="0">
      <w:start w:val="0"/>
      <w:numFmt w:val="bullet"/>
      <w:lvlText w:val="•"/>
      <w:lvlJc w:val="left"/>
      <w:pPr>
        <w:ind w:left="1379" w:hanging="241"/>
      </w:pPr>
      <w:rPr>
        <w:rFonts w:hint="default"/>
        <w:lang w:val="en-US" w:eastAsia="en-US" w:bidi="en-US"/>
      </w:rPr>
    </w:lvl>
    <w:lvl w:ilvl="6" w:tentative="0">
      <w:start w:val="0"/>
      <w:numFmt w:val="bullet"/>
      <w:lvlText w:val="•"/>
      <w:lvlJc w:val="left"/>
      <w:pPr>
        <w:ind w:left="1631" w:hanging="241"/>
      </w:pPr>
      <w:rPr>
        <w:rFonts w:hint="default"/>
        <w:lang w:val="en-US" w:eastAsia="en-US" w:bidi="en-US"/>
      </w:rPr>
    </w:lvl>
    <w:lvl w:ilvl="7" w:tentative="0">
      <w:start w:val="0"/>
      <w:numFmt w:val="bullet"/>
      <w:lvlText w:val="•"/>
      <w:lvlJc w:val="left"/>
      <w:pPr>
        <w:ind w:left="1883" w:hanging="241"/>
      </w:pPr>
      <w:rPr>
        <w:rFonts w:hint="default"/>
        <w:lang w:val="en-US" w:eastAsia="en-US" w:bidi="en-US"/>
      </w:rPr>
    </w:lvl>
    <w:lvl w:ilvl="8" w:tentative="0">
      <w:start w:val="0"/>
      <w:numFmt w:val="bullet"/>
      <w:lvlText w:val="•"/>
      <w:lvlJc w:val="left"/>
      <w:pPr>
        <w:ind w:left="2135" w:hanging="241"/>
      </w:pPr>
      <w:rPr>
        <w:rFonts w:hint="default"/>
        <w:lang w:val="en-US" w:eastAsia="en-US" w:bidi="en-US"/>
      </w:rPr>
    </w:lvl>
  </w:abstractNum>
  <w:abstractNum w:abstractNumId="18">
    <w:nsid w:val="2470EC97"/>
    <w:multiLevelType w:val="multilevel"/>
    <w:tmpl w:val="2470EC97"/>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19">
    <w:nsid w:val="25B654F3"/>
    <w:multiLevelType w:val="multilevel"/>
    <w:tmpl w:val="25B654F3"/>
    <w:lvl w:ilvl="0" w:tentative="0">
      <w:start w:val="3"/>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0">
    <w:nsid w:val="2A8F537B"/>
    <w:multiLevelType w:val="multilevel"/>
    <w:tmpl w:val="2A8F537B"/>
    <w:lvl w:ilvl="0" w:tentative="0">
      <w:start w:val="1"/>
      <w:numFmt w:val="upperLetter"/>
      <w:lvlText w:val="%1."/>
      <w:lvlJc w:val="left"/>
      <w:pPr>
        <w:ind w:left="119" w:hanging="241"/>
        <w:jc w:val="left"/>
      </w:pPr>
      <w:rPr>
        <w:rFonts w:hint="default" w:ascii="宋体" w:hAnsi="宋体" w:eastAsia="宋体" w:cs="宋体"/>
        <w:spacing w:val="-5"/>
        <w:w w:val="100"/>
        <w:sz w:val="22"/>
        <w:szCs w:val="22"/>
        <w:lang w:val="en-US" w:eastAsia="en-US" w:bidi="en-US"/>
      </w:rPr>
    </w:lvl>
    <w:lvl w:ilvl="1" w:tentative="0">
      <w:start w:val="0"/>
      <w:numFmt w:val="bullet"/>
      <w:lvlText w:val="•"/>
      <w:lvlJc w:val="left"/>
      <w:pPr>
        <w:ind w:left="1066" w:hanging="241"/>
      </w:pPr>
      <w:rPr>
        <w:rFonts w:hint="default"/>
        <w:lang w:val="en-US" w:eastAsia="en-US" w:bidi="en-US"/>
      </w:rPr>
    </w:lvl>
    <w:lvl w:ilvl="2" w:tentative="0">
      <w:start w:val="0"/>
      <w:numFmt w:val="bullet"/>
      <w:lvlText w:val="•"/>
      <w:lvlJc w:val="left"/>
      <w:pPr>
        <w:ind w:left="2013" w:hanging="241"/>
      </w:pPr>
      <w:rPr>
        <w:rFonts w:hint="default"/>
        <w:lang w:val="en-US" w:eastAsia="en-US" w:bidi="en-US"/>
      </w:rPr>
    </w:lvl>
    <w:lvl w:ilvl="3" w:tentative="0">
      <w:start w:val="0"/>
      <w:numFmt w:val="bullet"/>
      <w:lvlText w:val="•"/>
      <w:lvlJc w:val="left"/>
      <w:pPr>
        <w:ind w:left="2960" w:hanging="241"/>
      </w:pPr>
      <w:rPr>
        <w:rFonts w:hint="default"/>
        <w:lang w:val="en-US" w:eastAsia="en-US" w:bidi="en-US"/>
      </w:rPr>
    </w:lvl>
    <w:lvl w:ilvl="4" w:tentative="0">
      <w:start w:val="0"/>
      <w:numFmt w:val="bullet"/>
      <w:lvlText w:val="•"/>
      <w:lvlJc w:val="left"/>
      <w:pPr>
        <w:ind w:left="3906"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800" w:hanging="241"/>
      </w:pPr>
      <w:rPr>
        <w:rFonts w:hint="default"/>
        <w:lang w:val="en-US" w:eastAsia="en-US" w:bidi="en-US"/>
      </w:rPr>
    </w:lvl>
    <w:lvl w:ilvl="7" w:tentative="0">
      <w:start w:val="0"/>
      <w:numFmt w:val="bullet"/>
      <w:lvlText w:val="•"/>
      <w:lvlJc w:val="left"/>
      <w:pPr>
        <w:ind w:left="6746" w:hanging="241"/>
      </w:pPr>
      <w:rPr>
        <w:rFonts w:hint="default"/>
        <w:lang w:val="en-US" w:eastAsia="en-US" w:bidi="en-US"/>
      </w:rPr>
    </w:lvl>
    <w:lvl w:ilvl="8" w:tentative="0">
      <w:start w:val="0"/>
      <w:numFmt w:val="bullet"/>
      <w:lvlText w:val="•"/>
      <w:lvlJc w:val="left"/>
      <w:pPr>
        <w:ind w:left="7693" w:hanging="241"/>
      </w:pPr>
      <w:rPr>
        <w:rFonts w:hint="default"/>
        <w:lang w:val="en-US" w:eastAsia="en-US" w:bidi="en-US"/>
      </w:rPr>
    </w:lvl>
  </w:abstractNum>
  <w:abstractNum w:abstractNumId="21">
    <w:nsid w:val="39A0D9AC"/>
    <w:multiLevelType w:val="multilevel"/>
    <w:tmpl w:val="39A0D9AC"/>
    <w:lvl w:ilvl="0" w:tentative="0">
      <w:start w:val="1"/>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2">
    <w:nsid w:val="46A08BB8"/>
    <w:multiLevelType w:val="multilevel"/>
    <w:tmpl w:val="46A08BB8"/>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3">
    <w:nsid w:val="4C1BAE26"/>
    <w:multiLevelType w:val="multilevel"/>
    <w:tmpl w:val="4C1BAE26"/>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4">
    <w:nsid w:val="4D4DC07F"/>
    <w:multiLevelType w:val="multilevel"/>
    <w:tmpl w:val="4D4DC07F"/>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5">
    <w:nsid w:val="58765686"/>
    <w:multiLevelType w:val="multilevel"/>
    <w:tmpl w:val="58765686"/>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6">
    <w:nsid w:val="59ADCABA"/>
    <w:multiLevelType w:val="multilevel"/>
    <w:tmpl w:val="59ADCABA"/>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7">
    <w:nsid w:val="5A241D34"/>
    <w:multiLevelType w:val="multilevel"/>
    <w:tmpl w:val="5A241D34"/>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28">
    <w:nsid w:val="60382F6E"/>
    <w:multiLevelType w:val="multilevel"/>
    <w:tmpl w:val="60382F6E"/>
    <w:lvl w:ilvl="0" w:tentative="0">
      <w:start w:val="3"/>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587" w:hanging="241"/>
      </w:pPr>
      <w:rPr>
        <w:rFonts w:hint="default"/>
        <w:lang w:val="en-US" w:eastAsia="en-US" w:bidi="en-US"/>
      </w:rPr>
    </w:lvl>
    <w:lvl w:ilvl="2" w:tentative="0">
      <w:start w:val="0"/>
      <w:numFmt w:val="bullet"/>
      <w:lvlText w:val="•"/>
      <w:lvlJc w:val="left"/>
      <w:pPr>
        <w:ind w:left="815" w:hanging="241"/>
      </w:pPr>
      <w:rPr>
        <w:rFonts w:hint="default"/>
        <w:lang w:val="en-US" w:eastAsia="en-US" w:bidi="en-US"/>
      </w:rPr>
    </w:lvl>
    <w:lvl w:ilvl="3" w:tentative="0">
      <w:start w:val="0"/>
      <w:numFmt w:val="bullet"/>
      <w:lvlText w:val="•"/>
      <w:lvlJc w:val="left"/>
      <w:pPr>
        <w:ind w:left="1043" w:hanging="241"/>
      </w:pPr>
      <w:rPr>
        <w:rFonts w:hint="default"/>
        <w:lang w:val="en-US" w:eastAsia="en-US" w:bidi="en-US"/>
      </w:rPr>
    </w:lvl>
    <w:lvl w:ilvl="4" w:tentative="0">
      <w:start w:val="0"/>
      <w:numFmt w:val="bullet"/>
      <w:lvlText w:val="•"/>
      <w:lvlJc w:val="left"/>
      <w:pPr>
        <w:ind w:left="1271" w:hanging="241"/>
      </w:pPr>
      <w:rPr>
        <w:rFonts w:hint="default"/>
        <w:lang w:val="en-US" w:eastAsia="en-US" w:bidi="en-US"/>
      </w:rPr>
    </w:lvl>
    <w:lvl w:ilvl="5" w:tentative="0">
      <w:start w:val="0"/>
      <w:numFmt w:val="bullet"/>
      <w:lvlText w:val="•"/>
      <w:lvlJc w:val="left"/>
      <w:pPr>
        <w:ind w:left="1499" w:hanging="241"/>
      </w:pPr>
      <w:rPr>
        <w:rFonts w:hint="default"/>
        <w:lang w:val="en-US" w:eastAsia="en-US" w:bidi="en-US"/>
      </w:rPr>
    </w:lvl>
    <w:lvl w:ilvl="6" w:tentative="0">
      <w:start w:val="0"/>
      <w:numFmt w:val="bullet"/>
      <w:lvlText w:val="•"/>
      <w:lvlJc w:val="left"/>
      <w:pPr>
        <w:ind w:left="1727" w:hanging="241"/>
      </w:pPr>
      <w:rPr>
        <w:rFonts w:hint="default"/>
        <w:lang w:val="en-US" w:eastAsia="en-US" w:bidi="en-US"/>
      </w:rPr>
    </w:lvl>
    <w:lvl w:ilvl="7" w:tentative="0">
      <w:start w:val="0"/>
      <w:numFmt w:val="bullet"/>
      <w:lvlText w:val="•"/>
      <w:lvlJc w:val="left"/>
      <w:pPr>
        <w:ind w:left="1955" w:hanging="241"/>
      </w:pPr>
      <w:rPr>
        <w:rFonts w:hint="default"/>
        <w:lang w:val="en-US" w:eastAsia="en-US" w:bidi="en-US"/>
      </w:rPr>
    </w:lvl>
    <w:lvl w:ilvl="8" w:tentative="0">
      <w:start w:val="0"/>
      <w:numFmt w:val="bullet"/>
      <w:lvlText w:val="•"/>
      <w:lvlJc w:val="left"/>
      <w:pPr>
        <w:ind w:left="2183" w:hanging="241"/>
      </w:pPr>
      <w:rPr>
        <w:rFonts w:hint="default"/>
        <w:lang w:val="en-US" w:eastAsia="en-US" w:bidi="en-US"/>
      </w:rPr>
    </w:lvl>
  </w:abstractNum>
  <w:abstractNum w:abstractNumId="29">
    <w:nsid w:val="629F7852"/>
    <w:multiLevelType w:val="multilevel"/>
    <w:tmpl w:val="629F7852"/>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30">
    <w:nsid w:val="72183CF9"/>
    <w:multiLevelType w:val="multilevel"/>
    <w:tmpl w:val="72183CF9"/>
    <w:lvl w:ilvl="0" w:tentative="0">
      <w:start w:val="2"/>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31">
    <w:nsid w:val="77ECEA79"/>
    <w:multiLevelType w:val="multilevel"/>
    <w:tmpl w:val="77ECEA79"/>
    <w:lvl w:ilvl="0" w:tentative="0">
      <w:start w:val="1"/>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360" w:hanging="241"/>
      </w:pPr>
      <w:rPr>
        <w:rFonts w:hint="default"/>
        <w:lang w:val="en-US" w:eastAsia="en-US" w:bidi="en-US"/>
      </w:rPr>
    </w:lvl>
    <w:lvl w:ilvl="2" w:tentative="0">
      <w:start w:val="0"/>
      <w:numFmt w:val="bullet"/>
      <w:lvlText w:val="•"/>
      <w:lvlJc w:val="left"/>
      <w:pPr>
        <w:ind w:left="1385" w:hanging="241"/>
      </w:pPr>
      <w:rPr>
        <w:rFonts w:hint="default"/>
        <w:lang w:val="en-US" w:eastAsia="en-US" w:bidi="en-US"/>
      </w:rPr>
    </w:lvl>
    <w:lvl w:ilvl="3" w:tentative="0">
      <w:start w:val="0"/>
      <w:numFmt w:val="bullet"/>
      <w:lvlText w:val="•"/>
      <w:lvlJc w:val="left"/>
      <w:pPr>
        <w:ind w:left="2410" w:hanging="241"/>
      </w:pPr>
      <w:rPr>
        <w:rFonts w:hint="default"/>
        <w:lang w:val="en-US" w:eastAsia="en-US" w:bidi="en-US"/>
      </w:rPr>
    </w:lvl>
    <w:lvl w:ilvl="4" w:tentative="0">
      <w:start w:val="0"/>
      <w:numFmt w:val="bullet"/>
      <w:lvlText w:val="•"/>
      <w:lvlJc w:val="left"/>
      <w:pPr>
        <w:ind w:left="3435" w:hanging="241"/>
      </w:pPr>
      <w:rPr>
        <w:rFonts w:hint="default"/>
        <w:lang w:val="en-US" w:eastAsia="en-US" w:bidi="en-US"/>
      </w:rPr>
    </w:lvl>
    <w:lvl w:ilvl="5" w:tentative="0">
      <w:start w:val="0"/>
      <w:numFmt w:val="bullet"/>
      <w:lvlText w:val="•"/>
      <w:lvlJc w:val="left"/>
      <w:pPr>
        <w:ind w:left="4460" w:hanging="241"/>
      </w:pPr>
      <w:rPr>
        <w:rFonts w:hint="default"/>
        <w:lang w:val="en-US" w:eastAsia="en-US" w:bidi="en-US"/>
      </w:rPr>
    </w:lvl>
    <w:lvl w:ilvl="6" w:tentative="0">
      <w:start w:val="0"/>
      <w:numFmt w:val="bullet"/>
      <w:lvlText w:val="•"/>
      <w:lvlJc w:val="left"/>
      <w:pPr>
        <w:ind w:left="5486" w:hanging="241"/>
      </w:pPr>
      <w:rPr>
        <w:rFonts w:hint="default"/>
        <w:lang w:val="en-US" w:eastAsia="en-US" w:bidi="en-US"/>
      </w:rPr>
    </w:lvl>
    <w:lvl w:ilvl="7" w:tentative="0">
      <w:start w:val="0"/>
      <w:numFmt w:val="bullet"/>
      <w:lvlText w:val="•"/>
      <w:lvlJc w:val="left"/>
      <w:pPr>
        <w:ind w:left="6511" w:hanging="241"/>
      </w:pPr>
      <w:rPr>
        <w:rFonts w:hint="default"/>
        <w:lang w:val="en-US" w:eastAsia="en-US" w:bidi="en-US"/>
      </w:rPr>
    </w:lvl>
    <w:lvl w:ilvl="8" w:tentative="0">
      <w:start w:val="0"/>
      <w:numFmt w:val="bullet"/>
      <w:lvlText w:val="•"/>
      <w:lvlJc w:val="left"/>
      <w:pPr>
        <w:ind w:left="7536" w:hanging="241"/>
      </w:pPr>
      <w:rPr>
        <w:rFonts w:hint="default"/>
        <w:lang w:val="en-US" w:eastAsia="en-US" w:bidi="en-US"/>
      </w:rPr>
    </w:lvl>
  </w:abstractNum>
  <w:abstractNum w:abstractNumId="32">
    <w:nsid w:val="788B1E45"/>
    <w:multiLevelType w:val="singleLevel"/>
    <w:tmpl w:val="788B1E45"/>
    <w:lvl w:ilvl="0" w:tentative="0">
      <w:start w:val="4"/>
      <w:numFmt w:val="upperLetter"/>
      <w:suff w:val="space"/>
      <w:lvlText w:val="%1."/>
      <w:lvlJc w:val="left"/>
    </w:lvl>
  </w:abstractNum>
  <w:abstractNum w:abstractNumId="33">
    <w:nsid w:val="7C246926"/>
    <w:multiLevelType w:val="multilevel"/>
    <w:tmpl w:val="7C246926"/>
    <w:lvl w:ilvl="0" w:tentative="0">
      <w:start w:val="1"/>
      <w:numFmt w:val="upperLetter"/>
      <w:lvlText w:val="%1."/>
      <w:lvlJc w:val="left"/>
      <w:pPr>
        <w:ind w:left="360"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282" w:hanging="241"/>
      </w:pPr>
      <w:rPr>
        <w:rFonts w:hint="default"/>
        <w:lang w:val="en-US" w:eastAsia="en-US" w:bidi="en-US"/>
      </w:rPr>
    </w:lvl>
    <w:lvl w:ilvl="2" w:tentative="0">
      <w:start w:val="0"/>
      <w:numFmt w:val="bullet"/>
      <w:lvlText w:val="•"/>
      <w:lvlJc w:val="left"/>
      <w:pPr>
        <w:ind w:left="2205" w:hanging="241"/>
      </w:pPr>
      <w:rPr>
        <w:rFonts w:hint="default"/>
        <w:lang w:val="en-US" w:eastAsia="en-US" w:bidi="en-US"/>
      </w:rPr>
    </w:lvl>
    <w:lvl w:ilvl="3" w:tentative="0">
      <w:start w:val="0"/>
      <w:numFmt w:val="bullet"/>
      <w:lvlText w:val="•"/>
      <w:lvlJc w:val="left"/>
      <w:pPr>
        <w:ind w:left="3128" w:hanging="241"/>
      </w:pPr>
      <w:rPr>
        <w:rFonts w:hint="default"/>
        <w:lang w:val="en-US" w:eastAsia="en-US" w:bidi="en-US"/>
      </w:rPr>
    </w:lvl>
    <w:lvl w:ilvl="4" w:tentative="0">
      <w:start w:val="0"/>
      <w:numFmt w:val="bullet"/>
      <w:lvlText w:val="•"/>
      <w:lvlJc w:val="left"/>
      <w:pPr>
        <w:ind w:left="4050" w:hanging="241"/>
      </w:pPr>
      <w:rPr>
        <w:rFonts w:hint="default"/>
        <w:lang w:val="en-US" w:eastAsia="en-US" w:bidi="en-US"/>
      </w:rPr>
    </w:lvl>
    <w:lvl w:ilvl="5" w:tentative="0">
      <w:start w:val="0"/>
      <w:numFmt w:val="bullet"/>
      <w:lvlText w:val="•"/>
      <w:lvlJc w:val="left"/>
      <w:pPr>
        <w:ind w:left="4973" w:hanging="241"/>
      </w:pPr>
      <w:rPr>
        <w:rFonts w:hint="default"/>
        <w:lang w:val="en-US" w:eastAsia="en-US" w:bidi="en-US"/>
      </w:rPr>
    </w:lvl>
    <w:lvl w:ilvl="6" w:tentative="0">
      <w:start w:val="0"/>
      <w:numFmt w:val="bullet"/>
      <w:lvlText w:val="•"/>
      <w:lvlJc w:val="left"/>
      <w:pPr>
        <w:ind w:left="5896" w:hanging="241"/>
      </w:pPr>
      <w:rPr>
        <w:rFonts w:hint="default"/>
        <w:lang w:val="en-US" w:eastAsia="en-US" w:bidi="en-US"/>
      </w:rPr>
    </w:lvl>
    <w:lvl w:ilvl="7" w:tentative="0">
      <w:start w:val="0"/>
      <w:numFmt w:val="bullet"/>
      <w:lvlText w:val="•"/>
      <w:lvlJc w:val="left"/>
      <w:pPr>
        <w:ind w:left="6818" w:hanging="241"/>
      </w:pPr>
      <w:rPr>
        <w:rFonts w:hint="default"/>
        <w:lang w:val="en-US" w:eastAsia="en-US" w:bidi="en-US"/>
      </w:rPr>
    </w:lvl>
    <w:lvl w:ilvl="8" w:tentative="0">
      <w:start w:val="0"/>
      <w:numFmt w:val="bullet"/>
      <w:lvlText w:val="•"/>
      <w:lvlJc w:val="left"/>
      <w:pPr>
        <w:ind w:left="7741" w:hanging="241"/>
      </w:pPr>
      <w:rPr>
        <w:rFonts w:hint="default"/>
        <w:lang w:val="en-US" w:eastAsia="en-US" w:bidi="en-US"/>
      </w:rPr>
    </w:lvl>
  </w:abstractNum>
  <w:abstractNum w:abstractNumId="34">
    <w:nsid w:val="7DEC2089"/>
    <w:multiLevelType w:val="multilevel"/>
    <w:tmpl w:val="7DEC2089"/>
    <w:lvl w:ilvl="0" w:tentative="0">
      <w:start w:val="37"/>
      <w:numFmt w:val="decimal"/>
      <w:lvlText w:val="%1."/>
      <w:lvlJc w:val="left"/>
      <w:pPr>
        <w:ind w:left="119" w:hanging="361"/>
        <w:jc w:val="right"/>
      </w:pPr>
      <w:rPr>
        <w:rFonts w:hint="default"/>
        <w:spacing w:val="-16"/>
        <w:w w:val="100"/>
        <w:lang w:val="en-US" w:eastAsia="en-US" w:bidi="en-US"/>
      </w:rPr>
    </w:lvl>
    <w:lvl w:ilvl="1" w:tentative="0">
      <w:start w:val="0"/>
      <w:numFmt w:val="bullet"/>
      <w:lvlText w:val="•"/>
      <w:lvlJc w:val="left"/>
      <w:pPr>
        <w:ind w:left="1066" w:hanging="361"/>
      </w:pPr>
      <w:rPr>
        <w:rFonts w:hint="default"/>
        <w:lang w:val="en-US" w:eastAsia="en-US" w:bidi="en-US"/>
      </w:rPr>
    </w:lvl>
    <w:lvl w:ilvl="2" w:tentative="0">
      <w:start w:val="0"/>
      <w:numFmt w:val="bullet"/>
      <w:lvlText w:val="•"/>
      <w:lvlJc w:val="left"/>
      <w:pPr>
        <w:ind w:left="2013" w:hanging="361"/>
      </w:pPr>
      <w:rPr>
        <w:rFonts w:hint="default"/>
        <w:lang w:val="en-US" w:eastAsia="en-US" w:bidi="en-US"/>
      </w:rPr>
    </w:lvl>
    <w:lvl w:ilvl="3" w:tentative="0">
      <w:start w:val="0"/>
      <w:numFmt w:val="bullet"/>
      <w:lvlText w:val="•"/>
      <w:lvlJc w:val="left"/>
      <w:pPr>
        <w:ind w:left="2960" w:hanging="361"/>
      </w:pPr>
      <w:rPr>
        <w:rFonts w:hint="default"/>
        <w:lang w:val="en-US" w:eastAsia="en-US" w:bidi="en-US"/>
      </w:rPr>
    </w:lvl>
    <w:lvl w:ilvl="4" w:tentative="0">
      <w:start w:val="0"/>
      <w:numFmt w:val="bullet"/>
      <w:lvlText w:val="•"/>
      <w:lvlJc w:val="left"/>
      <w:pPr>
        <w:ind w:left="3906" w:hanging="361"/>
      </w:pPr>
      <w:rPr>
        <w:rFonts w:hint="default"/>
        <w:lang w:val="en-US" w:eastAsia="en-US" w:bidi="en-US"/>
      </w:rPr>
    </w:lvl>
    <w:lvl w:ilvl="5" w:tentative="0">
      <w:start w:val="0"/>
      <w:numFmt w:val="bullet"/>
      <w:lvlText w:val="•"/>
      <w:lvlJc w:val="left"/>
      <w:pPr>
        <w:ind w:left="4853" w:hanging="361"/>
      </w:pPr>
      <w:rPr>
        <w:rFonts w:hint="default"/>
        <w:lang w:val="en-US" w:eastAsia="en-US" w:bidi="en-US"/>
      </w:rPr>
    </w:lvl>
    <w:lvl w:ilvl="6" w:tentative="0">
      <w:start w:val="0"/>
      <w:numFmt w:val="bullet"/>
      <w:lvlText w:val="•"/>
      <w:lvlJc w:val="left"/>
      <w:pPr>
        <w:ind w:left="5800" w:hanging="361"/>
      </w:pPr>
      <w:rPr>
        <w:rFonts w:hint="default"/>
        <w:lang w:val="en-US" w:eastAsia="en-US" w:bidi="en-US"/>
      </w:rPr>
    </w:lvl>
    <w:lvl w:ilvl="7" w:tentative="0">
      <w:start w:val="0"/>
      <w:numFmt w:val="bullet"/>
      <w:lvlText w:val="•"/>
      <w:lvlJc w:val="left"/>
      <w:pPr>
        <w:ind w:left="6746" w:hanging="361"/>
      </w:pPr>
      <w:rPr>
        <w:rFonts w:hint="default"/>
        <w:lang w:val="en-US" w:eastAsia="en-US" w:bidi="en-US"/>
      </w:rPr>
    </w:lvl>
    <w:lvl w:ilvl="8" w:tentative="0">
      <w:start w:val="0"/>
      <w:numFmt w:val="bullet"/>
      <w:lvlText w:val="•"/>
      <w:lvlJc w:val="left"/>
      <w:pPr>
        <w:ind w:left="7693" w:hanging="361"/>
      </w:pPr>
      <w:rPr>
        <w:rFonts w:hint="default"/>
        <w:lang w:val="en-US" w:eastAsia="en-US" w:bidi="en-US"/>
      </w:rPr>
    </w:lvl>
  </w:abstractNum>
  <w:num w:numId="1">
    <w:abstractNumId w:val="14"/>
  </w:num>
  <w:num w:numId="2">
    <w:abstractNumId w:val="10"/>
  </w:num>
  <w:num w:numId="3">
    <w:abstractNumId w:val="26"/>
  </w:num>
  <w:num w:numId="4">
    <w:abstractNumId w:val="8"/>
  </w:num>
  <w:num w:numId="5">
    <w:abstractNumId w:val="6"/>
  </w:num>
  <w:num w:numId="6">
    <w:abstractNumId w:val="16"/>
  </w:num>
  <w:num w:numId="7">
    <w:abstractNumId w:val="19"/>
  </w:num>
  <w:num w:numId="8">
    <w:abstractNumId w:val="30"/>
  </w:num>
  <w:num w:numId="9">
    <w:abstractNumId w:val="15"/>
  </w:num>
  <w:num w:numId="10">
    <w:abstractNumId w:val="2"/>
  </w:num>
  <w:num w:numId="11">
    <w:abstractNumId w:val="20"/>
  </w:num>
  <w:num w:numId="12">
    <w:abstractNumId w:val="27"/>
  </w:num>
  <w:num w:numId="13">
    <w:abstractNumId w:val="9"/>
  </w:num>
  <w:num w:numId="14">
    <w:abstractNumId w:val="24"/>
  </w:num>
  <w:num w:numId="15">
    <w:abstractNumId w:val="13"/>
  </w:num>
  <w:num w:numId="16">
    <w:abstractNumId w:val="18"/>
  </w:num>
  <w:num w:numId="17">
    <w:abstractNumId w:val="12"/>
  </w:num>
  <w:num w:numId="18">
    <w:abstractNumId w:val="32"/>
  </w:num>
  <w:num w:numId="19">
    <w:abstractNumId w:val="11"/>
  </w:num>
  <w:num w:numId="20">
    <w:abstractNumId w:val="4"/>
  </w:num>
  <w:num w:numId="21">
    <w:abstractNumId w:val="23"/>
  </w:num>
  <w:num w:numId="22">
    <w:abstractNumId w:val="28"/>
  </w:num>
  <w:num w:numId="23">
    <w:abstractNumId w:val="17"/>
  </w:num>
  <w:num w:numId="24">
    <w:abstractNumId w:val="22"/>
  </w:num>
  <w:num w:numId="25">
    <w:abstractNumId w:val="5"/>
  </w:num>
  <w:num w:numId="26">
    <w:abstractNumId w:val="33"/>
  </w:num>
  <w:num w:numId="27">
    <w:abstractNumId w:val="31"/>
  </w:num>
  <w:num w:numId="28">
    <w:abstractNumId w:val="7"/>
  </w:num>
  <w:num w:numId="29">
    <w:abstractNumId w:val="29"/>
  </w:num>
  <w:num w:numId="30">
    <w:abstractNumId w:val="3"/>
  </w:num>
  <w:num w:numId="31">
    <w:abstractNumId w:val="21"/>
  </w:num>
  <w:num w:numId="32">
    <w:abstractNumId w:val="1"/>
  </w:num>
  <w:num w:numId="33">
    <w:abstractNumId w:val="25"/>
  </w:num>
  <w:num w:numId="34">
    <w:abstractNumId w:val="34"/>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1MjA3Zjg3M2NmODQzNjZiYzIyNTU4NTE1NGEzOTkifQ=="/>
  </w:docVars>
  <w:rsids>
    <w:rsidRoot w:val="00000000"/>
    <w:rsid w:val="03D5115C"/>
    <w:rsid w:val="058557B0"/>
    <w:rsid w:val="058D598A"/>
    <w:rsid w:val="0FDE750E"/>
    <w:rsid w:val="14E530ED"/>
    <w:rsid w:val="19A07747"/>
    <w:rsid w:val="1A3E7640"/>
    <w:rsid w:val="1EF04BDA"/>
    <w:rsid w:val="2AF6284B"/>
    <w:rsid w:val="2BB25A4E"/>
    <w:rsid w:val="2EB15996"/>
    <w:rsid w:val="3D426E7D"/>
    <w:rsid w:val="3E907C58"/>
    <w:rsid w:val="3ED5766F"/>
    <w:rsid w:val="41E775A0"/>
    <w:rsid w:val="43AB4E61"/>
    <w:rsid w:val="45E87AFA"/>
    <w:rsid w:val="47690EAD"/>
    <w:rsid w:val="47D90057"/>
    <w:rsid w:val="4CB9707C"/>
    <w:rsid w:val="4DF034E1"/>
    <w:rsid w:val="50E81293"/>
    <w:rsid w:val="5AD45A20"/>
    <w:rsid w:val="5CC50A23"/>
    <w:rsid w:val="5E5D2327"/>
    <w:rsid w:val="60867D64"/>
    <w:rsid w:val="65C52291"/>
    <w:rsid w:val="65FC0227"/>
    <w:rsid w:val="68783FD6"/>
    <w:rsid w:val="7BA46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1"/>
    <w:basedOn w:val="1"/>
    <w:next w:val="1"/>
    <w:qFormat/>
    <w:uiPriority w:val="1"/>
    <w:pPr>
      <w:ind w:left="119"/>
      <w:outlineLvl w:val="1"/>
    </w:pPr>
    <w:rPr>
      <w:rFonts w:ascii="黑体" w:hAnsi="黑体" w:eastAsia="黑体" w:cs="黑体"/>
      <w:sz w:val="28"/>
      <w:szCs w:val="28"/>
      <w:lang w:val="en-US" w:eastAsia="en-US" w:bidi="en-US"/>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119"/>
    </w:pPr>
    <w:rPr>
      <w:rFonts w:ascii="宋体" w:hAnsi="宋体" w:eastAsia="宋体" w:cs="宋体"/>
      <w:sz w:val="24"/>
      <w:szCs w:val="24"/>
      <w:lang w:val="en-US" w:eastAsia="en-US" w:bidi="en-US"/>
    </w:rPr>
  </w:style>
  <w:style w:type="paragraph" w:styleId="7">
    <w:name w:val="List Paragraph"/>
    <w:basedOn w:val="1"/>
    <w:qFormat/>
    <w:uiPriority w:val="1"/>
    <w:pPr>
      <w:ind w:left="119"/>
    </w:pPr>
    <w:rPr>
      <w:rFonts w:ascii="宋体" w:hAnsi="宋体" w:eastAsia="宋体" w:cs="宋体"/>
      <w:lang w:val="en-US" w:eastAsia="en-US" w:bidi="en-US"/>
    </w:rPr>
  </w:style>
  <w:style w:type="paragraph" w:customStyle="1" w:styleId="8">
    <w:name w:val="Table Paragraph"/>
    <w:basedOn w:val="1"/>
    <w:qFormat/>
    <w:uiPriority w:val="1"/>
    <w:pPr>
      <w:spacing w:line="256" w:lineRule="exact"/>
      <w:ind w:left="50"/>
    </w:pPr>
    <w:rPr>
      <w:rFonts w:ascii="Times New Roman" w:hAnsi="Times New Roman" w:eastAsia="Times New Roman" w:cs="Times New Roman"/>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523</Pages>
  <Words>80617</Words>
  <Characters>191213</Characters>
  <Lines>0</Lines>
  <Paragraphs>0</Paragraphs>
  <TotalTime>8</TotalTime>
  <ScaleCrop>false</ScaleCrop>
  <LinksUpToDate>false</LinksUpToDate>
  <CharactersWithSpaces>218468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86150</dc:creator>
  <cp:lastModifiedBy>森新源教育 资料专员</cp:lastModifiedBy>
  <dcterms:modified xsi:type="dcterms:W3CDTF">2022-07-07T03:16:46Z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B015137322AF4A8DB392527BCF36B0BB</vt:lpwstr>
  </property>
</Properties>
</file>